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2EC976" w14:textId="77777777" w:rsidR="007F6D0A" w:rsidRPr="00172F46" w:rsidRDefault="007577A8" w:rsidP="001B0B37">
      <w:pPr>
        <w:pStyle w:val="a3"/>
        <w:jc w:val="both"/>
        <w:rPr>
          <w:rFonts w:ascii="맑은 고딕" w:eastAsia="맑은 고딕" w:hAnsi="맑은 고딕"/>
          <w:sz w:val="20"/>
        </w:rPr>
      </w:pPr>
      <w:bookmarkStart w:id="0" w:name="_Hlk107924203"/>
      <w:bookmarkEnd w:id="0"/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608064" behindDoc="1" locked="0" layoutInCell="1" allowOverlap="1" wp14:anchorId="4725CF9F" wp14:editId="4F20BDF6">
            <wp:simplePos x="0" y="0"/>
            <wp:positionH relativeFrom="page">
              <wp:posOffset>0</wp:posOffset>
            </wp:positionH>
            <wp:positionV relativeFrom="page">
              <wp:posOffset>2022475</wp:posOffset>
            </wp:positionV>
            <wp:extent cx="7772400" cy="8035925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.jpe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80356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DF3A3E2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</w:rPr>
      </w:pPr>
    </w:p>
    <w:p w14:paraId="06E30426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</w:rPr>
      </w:pPr>
    </w:p>
    <w:p w14:paraId="4E22E0C6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</w:rPr>
      </w:pPr>
    </w:p>
    <w:p w14:paraId="2B15E3E6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</w:rPr>
      </w:pPr>
    </w:p>
    <w:p w14:paraId="01D4AB7A" w14:textId="77777777" w:rsidR="007F6D0A" w:rsidRPr="00172F46" w:rsidRDefault="007577A8" w:rsidP="001B0B37">
      <w:pPr>
        <w:spacing w:before="245"/>
        <w:ind w:left="100"/>
        <w:jc w:val="both"/>
        <w:rPr>
          <w:rFonts w:ascii="맑은 고딕" w:eastAsia="맑은 고딕" w:hAnsi="맑은 고딕"/>
          <w:sz w:val="40"/>
        </w:rPr>
      </w:pPr>
      <w:r w:rsidRPr="00172F46">
        <w:rPr>
          <w:rFonts w:ascii="맑은 고딕" w:eastAsia="맑은 고딕" w:hAnsi="맑은 고딕"/>
          <w:color w:val="808080"/>
          <w:sz w:val="40"/>
        </w:rPr>
        <w:t>Network Camera User Manual</w:t>
      </w:r>
    </w:p>
    <w:p w14:paraId="1407CB62" w14:textId="11879FF3" w:rsidR="007F6D0A" w:rsidRPr="00172F46" w:rsidRDefault="007577A8" w:rsidP="001B0B37">
      <w:pPr>
        <w:spacing w:before="60" w:line="288" w:lineRule="auto"/>
        <w:ind w:left="175" w:right="7117"/>
        <w:jc w:val="both"/>
        <w:rPr>
          <w:rFonts w:ascii="맑은 고딕" w:eastAsia="맑은 고딕" w:hAnsi="맑은 고딕"/>
          <w:sz w:val="28"/>
        </w:rPr>
      </w:pPr>
      <w:r w:rsidRPr="00172F46">
        <w:rPr>
          <w:rFonts w:ascii="맑은 고딕" w:eastAsia="맑은 고딕" w:hAnsi="맑은 고딕"/>
          <w:color w:val="808080"/>
          <w:sz w:val="28"/>
        </w:rPr>
        <w:t>Version: V9.0 Date: 202</w:t>
      </w:r>
      <w:r w:rsidR="00FE5500">
        <w:rPr>
          <w:rFonts w:ascii="맑은 고딕" w:eastAsia="맑은 고딕" w:hAnsi="맑은 고딕"/>
          <w:color w:val="808080"/>
          <w:sz w:val="28"/>
        </w:rPr>
        <w:t>2</w:t>
      </w:r>
      <w:r w:rsidRPr="00172F46">
        <w:rPr>
          <w:rFonts w:ascii="맑은 고딕" w:eastAsia="맑은 고딕" w:hAnsi="맑은 고딕"/>
          <w:color w:val="808080"/>
          <w:sz w:val="28"/>
        </w:rPr>
        <w:t>-</w:t>
      </w:r>
      <w:r w:rsidR="00CB32DA">
        <w:rPr>
          <w:rFonts w:ascii="맑은 고딕" w:eastAsia="맑은 고딕" w:hAnsi="맑은 고딕"/>
          <w:color w:val="808080"/>
          <w:sz w:val="28"/>
        </w:rPr>
        <w:t>07</w:t>
      </w:r>
    </w:p>
    <w:p w14:paraId="0A123650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32"/>
        </w:rPr>
      </w:pPr>
    </w:p>
    <w:p w14:paraId="77BA4804" w14:textId="77777777" w:rsidR="007F6D0A" w:rsidRPr="00172F46" w:rsidRDefault="007F6D0A" w:rsidP="001B0B37">
      <w:pPr>
        <w:jc w:val="both"/>
        <w:rPr>
          <w:rFonts w:ascii="맑은 고딕" w:eastAsia="맑은 고딕" w:hAnsi="맑은 고딕"/>
          <w:sz w:val="72"/>
        </w:rPr>
        <w:sectPr w:rsidR="007F6D0A" w:rsidRPr="00172F46">
          <w:footerReference w:type="even" r:id="rId10"/>
          <w:footerReference w:type="default" r:id="rId11"/>
          <w:type w:val="continuous"/>
          <w:pgSz w:w="12240" w:h="15840"/>
          <w:pgMar w:top="1500" w:right="1280" w:bottom="0" w:left="1340" w:header="720" w:footer="720" w:gutter="0"/>
          <w:cols w:space="720"/>
        </w:sectPr>
      </w:pPr>
    </w:p>
    <w:sdt>
      <w:sdtPr>
        <w:rPr>
          <w:rFonts w:ascii="맑은 고딕" w:eastAsia="맑은 고딕" w:hAnsi="맑은 고딕"/>
          <w:b w:val="0"/>
          <w:bCs w:val="0"/>
          <w:sz w:val="22"/>
          <w:szCs w:val="22"/>
        </w:rPr>
        <w:id w:val="1"/>
        <w:docPartObj>
          <w:docPartGallery w:val="Table of Contents"/>
          <w:docPartUnique/>
        </w:docPartObj>
      </w:sdtPr>
      <w:sdtEndPr/>
      <w:sdtContent>
        <w:p w14:paraId="4069C10E" w14:textId="4CA80882" w:rsidR="007F6D0A" w:rsidRPr="00A2136A" w:rsidRDefault="00F56349" w:rsidP="001B0B37">
          <w:pPr>
            <w:pStyle w:val="10"/>
            <w:tabs>
              <w:tab w:val="left" w:leader="dot" w:pos="9244"/>
            </w:tabs>
            <w:spacing w:before="80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cs="맑은 고딕" w:hint="eastAsia"/>
              <w:sz w:val="22"/>
              <w:szCs w:val="22"/>
              <w:lang w:eastAsia="ko-KR"/>
            </w:rPr>
            <w:t xml:space="preserve">제 </w:t>
          </w:r>
          <w:r w:rsidRPr="00A2136A">
            <w:rPr>
              <w:rFonts w:ascii="맑은 고딕" w:eastAsia="맑은 고딕" w:hAnsi="맑은 고딕" w:cs="맑은 고딕"/>
              <w:sz w:val="22"/>
              <w:szCs w:val="22"/>
              <w:lang w:eastAsia="ko-KR"/>
            </w:rPr>
            <w:t>1</w:t>
          </w:r>
          <w:r w:rsidRPr="00A2136A">
            <w:rPr>
              <w:rFonts w:ascii="맑은 고딕" w:eastAsia="맑은 고딕" w:hAnsi="맑은 고딕" w:cs="맑은 고딕" w:hint="eastAsia"/>
              <w:sz w:val="22"/>
              <w:szCs w:val="22"/>
              <w:lang w:eastAsia="ko-KR"/>
            </w:rPr>
            <w:t>장</w:t>
          </w:r>
          <w:hyperlink w:anchor="_bookmark0" w:history="1">
            <w:r w:rsidR="007577A8" w:rsidRPr="00A2136A">
              <w:rPr>
                <w:rFonts w:ascii="맑은 고딕" w:eastAsia="맑은 고딕" w:hAnsi="맑은 고딕"/>
                <w:sz w:val="22"/>
                <w:szCs w:val="22"/>
              </w:rPr>
              <w:t>.</w:t>
            </w:r>
            <w:r w:rsidR="007577A8" w:rsidRPr="00A2136A">
              <w:rPr>
                <w:rFonts w:ascii="맑은 고딕" w:eastAsia="맑은 고딕" w:hAnsi="맑은 고딕"/>
                <w:spacing w:val="20"/>
                <w:sz w:val="22"/>
                <w:szCs w:val="22"/>
              </w:rPr>
              <w:t xml:space="preserve"> </w:t>
            </w:r>
          </w:hyperlink>
          <w:r w:rsidR="00A27D9E" w:rsidRPr="00A2136A">
            <w:rPr>
              <w:rFonts w:ascii="맑은 고딕" w:eastAsia="맑은 고딕" w:hAnsi="맑은 고딕" w:cs="맑은 고딕" w:hint="eastAsia"/>
              <w:spacing w:val="20"/>
              <w:sz w:val="22"/>
              <w:szCs w:val="22"/>
              <w:lang w:eastAsia="ko-KR"/>
            </w:rPr>
            <w:t>소개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0" w:history="1">
            <w:r w:rsidR="007577A8" w:rsidRPr="00A2136A">
              <w:rPr>
                <w:rFonts w:ascii="맑은 고딕" w:eastAsia="맑은 고딕" w:hAnsi="맑은 고딕"/>
                <w:sz w:val="22"/>
                <w:szCs w:val="22"/>
              </w:rPr>
              <w:t>5</w:t>
            </w:r>
          </w:hyperlink>
        </w:p>
        <w:p w14:paraId="34201CD0" w14:textId="4B027844" w:rsidR="007F6D0A" w:rsidRPr="00A2136A" w:rsidRDefault="00A27D9E" w:rsidP="001B0B37">
          <w:pPr>
            <w:pStyle w:val="20"/>
            <w:numPr>
              <w:ilvl w:val="1"/>
              <w:numId w:val="1"/>
            </w:numPr>
            <w:tabs>
              <w:tab w:val="left" w:pos="366"/>
              <w:tab w:val="left" w:leader="dot" w:pos="8784"/>
            </w:tabs>
            <w:ind w:hanging="926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cs="맑은 고딕" w:hint="eastAsia"/>
              <w:sz w:val="22"/>
              <w:szCs w:val="22"/>
              <w:lang w:eastAsia="ko-KR"/>
            </w:rPr>
            <w:t>저작권 규정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1" w:history="1">
            <w:r w:rsidR="007577A8" w:rsidRPr="00A2136A">
              <w:rPr>
                <w:rFonts w:ascii="맑은 고딕" w:eastAsia="맑은 고딕" w:hAnsi="맑은 고딕"/>
                <w:sz w:val="22"/>
                <w:szCs w:val="22"/>
              </w:rPr>
              <w:t>5</w:t>
            </w:r>
          </w:hyperlink>
        </w:p>
        <w:p w14:paraId="08E52C27" w14:textId="4DF2245F" w:rsidR="007F6D0A" w:rsidRPr="00A2136A" w:rsidRDefault="00A27D9E" w:rsidP="001B0B37">
          <w:pPr>
            <w:pStyle w:val="20"/>
            <w:numPr>
              <w:ilvl w:val="1"/>
              <w:numId w:val="1"/>
            </w:numPr>
            <w:tabs>
              <w:tab w:val="left" w:pos="367"/>
              <w:tab w:val="left" w:leader="dot" w:pos="8784"/>
            </w:tabs>
            <w:ind w:left="926" w:hanging="927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>안전 지침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3" w:history="1">
            <w:r w:rsidR="007577A8" w:rsidRPr="00A2136A">
              <w:rPr>
                <w:rFonts w:ascii="맑은 고딕" w:eastAsia="맑은 고딕" w:hAnsi="맑은 고딕"/>
                <w:sz w:val="22"/>
                <w:szCs w:val="22"/>
              </w:rPr>
              <w:t>5</w:t>
            </w:r>
          </w:hyperlink>
        </w:p>
        <w:p w14:paraId="351A5DA8" w14:textId="01F39888" w:rsidR="007F6D0A" w:rsidRPr="00A2136A" w:rsidRDefault="005251E7" w:rsidP="001B0B37">
          <w:pPr>
            <w:pStyle w:val="20"/>
            <w:numPr>
              <w:ilvl w:val="1"/>
              <w:numId w:val="1"/>
            </w:numPr>
            <w:tabs>
              <w:tab w:val="left" w:pos="367"/>
              <w:tab w:val="left" w:leader="dot" w:pos="8784"/>
            </w:tabs>
            <w:ind w:left="926" w:hanging="927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cs="맑은 고딕" w:hint="eastAsia"/>
              <w:sz w:val="22"/>
              <w:szCs w:val="22"/>
              <w:lang w:eastAsia="ko-KR"/>
            </w:rPr>
            <w:t>개정 내역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5" w:history="1">
            <w:r w:rsidR="007577A8" w:rsidRPr="00A2136A">
              <w:rPr>
                <w:rFonts w:ascii="맑은 고딕" w:eastAsia="맑은 고딕" w:hAnsi="맑은 고딕"/>
                <w:sz w:val="22"/>
                <w:szCs w:val="22"/>
              </w:rPr>
              <w:t>6</w:t>
            </w:r>
          </w:hyperlink>
        </w:p>
        <w:p w14:paraId="4F87B352" w14:textId="666DAAA4" w:rsidR="007F6D0A" w:rsidRPr="00A2136A" w:rsidRDefault="00F56349" w:rsidP="001B0B37">
          <w:pPr>
            <w:pStyle w:val="10"/>
            <w:tabs>
              <w:tab w:val="left" w:leader="dot" w:pos="9244"/>
            </w:tabs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cs="맑은 고딕" w:hint="eastAsia"/>
              <w:sz w:val="22"/>
              <w:szCs w:val="22"/>
              <w:lang w:eastAsia="ko-KR"/>
            </w:rPr>
            <w:t xml:space="preserve">제 </w:t>
          </w:r>
          <w:r w:rsidRPr="00A2136A">
            <w:rPr>
              <w:rFonts w:ascii="맑은 고딕" w:eastAsia="맑은 고딕" w:hAnsi="맑은 고딕" w:cs="맑은 고딕"/>
              <w:sz w:val="22"/>
              <w:szCs w:val="22"/>
              <w:lang w:eastAsia="ko-KR"/>
            </w:rPr>
            <w:t>2</w:t>
          </w:r>
          <w:r w:rsidRPr="00A2136A">
            <w:rPr>
              <w:rFonts w:ascii="맑은 고딕" w:eastAsia="맑은 고딕" w:hAnsi="맑은 고딕" w:cs="맑은 고딕" w:hint="eastAsia"/>
              <w:sz w:val="22"/>
              <w:szCs w:val="22"/>
              <w:lang w:eastAsia="ko-KR"/>
            </w:rPr>
            <w:t>장</w:t>
          </w:r>
          <w:hyperlink w:anchor="_bookmark6" w:history="1">
            <w:r w:rsidR="007577A8" w:rsidRPr="00A2136A">
              <w:rPr>
                <w:rFonts w:ascii="맑은 고딕" w:eastAsia="맑은 고딕" w:hAnsi="맑은 고딕"/>
                <w:sz w:val="22"/>
                <w:szCs w:val="22"/>
              </w:rPr>
              <w:t>.</w:t>
            </w:r>
            <w:r w:rsidR="007577A8" w:rsidRPr="00A2136A">
              <w:rPr>
                <w:rFonts w:ascii="맑은 고딕" w:eastAsia="맑은 고딕" w:hAnsi="맑은 고딕"/>
                <w:spacing w:val="-22"/>
                <w:sz w:val="22"/>
                <w:szCs w:val="22"/>
              </w:rPr>
              <w:t xml:space="preserve"> </w:t>
            </w:r>
          </w:hyperlink>
          <w:r w:rsidRPr="00A2136A">
            <w:rPr>
              <w:rFonts w:ascii="맑은 고딕" w:eastAsia="맑은 고딕" w:hAnsi="맑은 고딕"/>
              <w:spacing w:val="-22"/>
              <w:sz w:val="22"/>
              <w:szCs w:val="22"/>
            </w:rPr>
            <w:t xml:space="preserve"> </w:t>
          </w:r>
          <w:r w:rsidR="005251E7" w:rsidRPr="00A2136A">
            <w:rPr>
              <w:rFonts w:ascii="맑은 고딕" w:eastAsia="맑은 고딕" w:hAnsi="맑은 고딕" w:cs="맑은 고딕" w:hint="eastAsia"/>
              <w:spacing w:val="-22"/>
              <w:sz w:val="22"/>
              <w:szCs w:val="22"/>
              <w:lang w:eastAsia="ko-KR"/>
            </w:rPr>
            <w:t>제품 설명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6" w:history="1">
            <w:r w:rsidR="007577A8" w:rsidRPr="00A2136A">
              <w:rPr>
                <w:rFonts w:ascii="맑은 고딕" w:eastAsia="맑은 고딕" w:hAnsi="맑은 고딕"/>
                <w:sz w:val="22"/>
                <w:szCs w:val="22"/>
              </w:rPr>
              <w:t>7</w:t>
            </w:r>
          </w:hyperlink>
        </w:p>
        <w:p w14:paraId="23F740F5" w14:textId="1BFA3E1C" w:rsidR="007F6D0A" w:rsidRPr="00A2136A" w:rsidRDefault="005251E7" w:rsidP="001B0B37">
          <w:pPr>
            <w:pStyle w:val="20"/>
            <w:numPr>
              <w:ilvl w:val="1"/>
              <w:numId w:val="2"/>
            </w:numPr>
            <w:tabs>
              <w:tab w:val="left" w:pos="367"/>
              <w:tab w:val="left" w:leader="dot" w:pos="8784"/>
            </w:tabs>
            <w:ind w:hanging="927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cs="맑은 고딕" w:hint="eastAsia"/>
              <w:sz w:val="22"/>
              <w:szCs w:val="22"/>
              <w:lang w:eastAsia="ko-KR"/>
            </w:rPr>
            <w:t>제품 개요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7" w:history="1">
            <w:r w:rsidR="007577A8" w:rsidRPr="00A2136A">
              <w:rPr>
                <w:rFonts w:ascii="맑은 고딕" w:eastAsia="맑은 고딕" w:hAnsi="맑은 고딕"/>
                <w:sz w:val="22"/>
                <w:szCs w:val="22"/>
              </w:rPr>
              <w:t>7</w:t>
            </w:r>
          </w:hyperlink>
        </w:p>
        <w:p w14:paraId="5F83CD9F" w14:textId="034FC8A5" w:rsidR="007F6D0A" w:rsidRPr="00A2136A" w:rsidRDefault="005251E7" w:rsidP="001B0B37">
          <w:pPr>
            <w:pStyle w:val="20"/>
            <w:numPr>
              <w:ilvl w:val="1"/>
              <w:numId w:val="2"/>
            </w:numPr>
            <w:tabs>
              <w:tab w:val="left" w:pos="368"/>
              <w:tab w:val="left" w:leader="dot" w:pos="8784"/>
            </w:tabs>
            <w:spacing w:before="127"/>
            <w:ind w:left="928" w:hanging="928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cs="맑은 고딕" w:hint="eastAsia"/>
              <w:sz w:val="22"/>
              <w:szCs w:val="22"/>
              <w:lang w:eastAsia="ko-KR"/>
            </w:rPr>
            <w:t>주요 특징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8" w:history="1">
            <w:r w:rsidR="007577A8" w:rsidRPr="00A2136A">
              <w:rPr>
                <w:rFonts w:ascii="맑은 고딕" w:eastAsia="맑은 고딕" w:hAnsi="맑은 고딕"/>
                <w:sz w:val="22"/>
                <w:szCs w:val="22"/>
              </w:rPr>
              <w:t>7</w:t>
            </w:r>
          </w:hyperlink>
        </w:p>
        <w:p w14:paraId="5E7425B3" w14:textId="616402BC" w:rsidR="007F6D0A" w:rsidRPr="00A2136A" w:rsidRDefault="005251E7" w:rsidP="001B0B37">
          <w:pPr>
            <w:pStyle w:val="20"/>
            <w:numPr>
              <w:ilvl w:val="1"/>
              <w:numId w:val="2"/>
            </w:numPr>
            <w:tabs>
              <w:tab w:val="left" w:pos="366"/>
              <w:tab w:val="left" w:leader="dot" w:pos="8784"/>
            </w:tabs>
            <w:ind w:left="925" w:hanging="926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cs="맑은 고딕" w:hint="eastAsia"/>
              <w:sz w:val="22"/>
              <w:szCs w:val="22"/>
              <w:lang w:eastAsia="ko-KR"/>
            </w:rPr>
            <w:t>시스템 요구 사항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9" w:history="1">
            <w:r w:rsidR="007577A8" w:rsidRPr="00A2136A">
              <w:rPr>
                <w:rFonts w:ascii="맑은 고딕" w:eastAsia="맑은 고딕" w:hAnsi="맑은 고딕"/>
                <w:sz w:val="22"/>
                <w:szCs w:val="22"/>
              </w:rPr>
              <w:t>9</w:t>
            </w:r>
          </w:hyperlink>
        </w:p>
        <w:p w14:paraId="28D7352C" w14:textId="18383171" w:rsidR="007F6D0A" w:rsidRPr="00A2136A" w:rsidRDefault="00F56349" w:rsidP="001B0B37">
          <w:pPr>
            <w:pStyle w:val="10"/>
            <w:tabs>
              <w:tab w:val="left" w:leader="dot" w:pos="9129"/>
            </w:tabs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cs="맑은 고딕" w:hint="eastAsia"/>
              <w:sz w:val="22"/>
              <w:szCs w:val="22"/>
              <w:lang w:eastAsia="ko-KR"/>
            </w:rPr>
            <w:t xml:space="preserve">제 </w:t>
          </w:r>
          <w:r w:rsidRPr="00A2136A">
            <w:rPr>
              <w:rFonts w:ascii="맑은 고딕" w:eastAsia="맑은 고딕" w:hAnsi="맑은 고딕" w:cs="맑은 고딕"/>
              <w:sz w:val="22"/>
              <w:szCs w:val="22"/>
              <w:lang w:eastAsia="ko-KR"/>
            </w:rPr>
            <w:t>3</w:t>
          </w:r>
          <w:r w:rsidRPr="00A2136A">
            <w:rPr>
              <w:rFonts w:ascii="맑은 고딕" w:eastAsia="맑은 고딕" w:hAnsi="맑은 고딕" w:cs="맑은 고딕" w:hint="eastAsia"/>
              <w:sz w:val="22"/>
              <w:szCs w:val="22"/>
              <w:lang w:eastAsia="ko-KR"/>
            </w:rPr>
            <w:t>장</w:t>
          </w:r>
          <w:hyperlink w:anchor="_bookmark10" w:history="1">
            <w:r w:rsidR="007577A8" w:rsidRPr="00A2136A">
              <w:rPr>
                <w:rFonts w:ascii="맑은 고딕" w:eastAsia="맑은 고딕" w:hAnsi="맑은 고딕"/>
                <w:sz w:val="22"/>
                <w:szCs w:val="22"/>
              </w:rPr>
              <w:t>.</w:t>
            </w:r>
            <w:r w:rsidR="007577A8" w:rsidRPr="00A2136A">
              <w:rPr>
                <w:rFonts w:ascii="맑은 고딕" w:eastAsia="맑은 고딕" w:hAnsi="맑은 고딕"/>
                <w:spacing w:val="-22"/>
                <w:sz w:val="22"/>
                <w:szCs w:val="22"/>
              </w:rPr>
              <w:t xml:space="preserve"> </w:t>
            </w:r>
          </w:hyperlink>
          <w:r w:rsidRPr="00A2136A">
            <w:rPr>
              <w:rFonts w:ascii="맑은 고딕" w:eastAsia="맑은 고딕" w:hAnsi="맑은 고딕"/>
              <w:spacing w:val="-22"/>
              <w:sz w:val="22"/>
              <w:szCs w:val="22"/>
            </w:rPr>
            <w:t xml:space="preserve"> </w:t>
          </w:r>
          <w:r w:rsidR="005251E7" w:rsidRPr="00A2136A">
            <w:rPr>
              <w:rFonts w:ascii="맑은 고딕" w:eastAsia="맑은 고딕" w:hAnsi="맑은 고딕" w:cs="맑은 고딕" w:hint="eastAsia"/>
              <w:spacing w:val="-22"/>
              <w:sz w:val="22"/>
              <w:szCs w:val="22"/>
              <w:lang w:eastAsia="ko-KR"/>
            </w:rPr>
            <w:t>설정 단계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10" w:history="1">
            <w:r w:rsidR="007577A8" w:rsidRPr="00A2136A">
              <w:rPr>
                <w:rFonts w:ascii="맑은 고딕" w:eastAsia="맑은 고딕" w:hAnsi="맑은 고딕"/>
                <w:sz w:val="22"/>
                <w:szCs w:val="22"/>
              </w:rPr>
              <w:t>10</w:t>
            </w:r>
          </w:hyperlink>
        </w:p>
        <w:p w14:paraId="631F9719" w14:textId="0DFC5876" w:rsidR="007F6D0A" w:rsidRPr="00A2136A" w:rsidRDefault="00F56349" w:rsidP="001B0B37">
          <w:pPr>
            <w:pStyle w:val="10"/>
            <w:tabs>
              <w:tab w:val="left" w:leader="dot" w:pos="9129"/>
            </w:tabs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cs="맑은 고딕" w:hint="eastAsia"/>
              <w:spacing w:val="34"/>
              <w:sz w:val="22"/>
              <w:szCs w:val="22"/>
              <w:lang w:eastAsia="ko-KR"/>
            </w:rPr>
            <w:t>제</w:t>
          </w:r>
          <w:r w:rsidR="0069254D" w:rsidRPr="00A2136A">
            <w:rPr>
              <w:rFonts w:ascii="맑은 고딕" w:eastAsia="맑은 고딕" w:hAnsi="맑은 고딕" w:cs="맑은 고딕"/>
              <w:spacing w:val="34"/>
              <w:sz w:val="22"/>
              <w:szCs w:val="22"/>
              <w:lang w:eastAsia="ko-KR"/>
            </w:rPr>
            <w:t xml:space="preserve"> 4</w:t>
          </w:r>
          <w:r w:rsidRPr="00A2136A">
            <w:rPr>
              <w:rFonts w:ascii="맑은 고딕" w:eastAsia="맑은 고딕" w:hAnsi="맑은 고딕" w:cs="맑은 고딕" w:hint="eastAsia"/>
              <w:spacing w:val="34"/>
              <w:sz w:val="22"/>
              <w:szCs w:val="22"/>
              <w:lang w:eastAsia="ko-KR"/>
            </w:rPr>
            <w:t>장.</w:t>
          </w:r>
          <w:r w:rsidRPr="00A2136A">
            <w:rPr>
              <w:rFonts w:ascii="맑은 고딕" w:eastAsia="맑은 고딕" w:hAnsi="맑은 고딕" w:cs="맑은 고딕"/>
              <w:spacing w:val="34"/>
              <w:sz w:val="22"/>
              <w:szCs w:val="22"/>
              <w:lang w:eastAsia="ko-KR"/>
            </w:rPr>
            <w:t xml:space="preserve"> </w:t>
          </w:r>
          <w:r w:rsidR="005251E7" w:rsidRPr="00A2136A">
            <w:rPr>
              <w:rFonts w:ascii="맑은 고딕" w:eastAsia="맑은 고딕" w:hAnsi="맑은 고딕" w:cs="맑은 고딕" w:hint="eastAsia"/>
              <w:spacing w:val="34"/>
              <w:sz w:val="22"/>
              <w:szCs w:val="22"/>
              <w:lang w:eastAsia="ko-KR"/>
            </w:rPr>
            <w:t>네트워크 연결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11" w:history="1">
            <w:r w:rsidR="00380B5F">
              <w:rPr>
                <w:rFonts w:ascii="맑은 고딕" w:eastAsia="맑은 고딕" w:hAnsi="맑은 고딕"/>
                <w:sz w:val="22"/>
                <w:szCs w:val="22"/>
              </w:rPr>
              <w:t>12</w:t>
            </w:r>
          </w:hyperlink>
        </w:p>
        <w:p w14:paraId="4DF48A2D" w14:textId="7CDAA0B3" w:rsidR="007F6D0A" w:rsidRPr="00A2136A" w:rsidRDefault="005251E7" w:rsidP="001B0B37">
          <w:pPr>
            <w:pStyle w:val="20"/>
            <w:numPr>
              <w:ilvl w:val="1"/>
              <w:numId w:val="3"/>
            </w:numPr>
            <w:tabs>
              <w:tab w:val="left" w:pos="362"/>
              <w:tab w:val="left" w:leader="dot" w:pos="8669"/>
            </w:tabs>
            <w:ind w:hanging="922"/>
            <w:jc w:val="both"/>
            <w:rPr>
              <w:rFonts w:ascii="맑은 고딕" w:eastAsia="맑은 고딕" w:hAnsi="맑은 고딕"/>
              <w:sz w:val="22"/>
              <w:szCs w:val="22"/>
              <w:lang w:eastAsia="ko-KR"/>
            </w:rPr>
          </w:pPr>
          <w:r w:rsidRPr="00A2136A">
            <w:rPr>
              <w:rFonts w:ascii="맑은 고딕" w:eastAsia="맑은 고딕" w:hAnsi="맑은 고딕"/>
              <w:sz w:val="22"/>
              <w:szCs w:val="22"/>
              <w:lang w:eastAsia="ko-KR"/>
            </w:rPr>
            <w:t>LAN</w:t>
          </w:r>
          <w:r w:rsidRPr="00A2136A">
            <w:rPr>
              <w:rFonts w:ascii="맑은 고딕" w:eastAsia="맑은 고딕" w:hAnsi="맑은 고딕" w:cs="맑은 고딕" w:hint="eastAsia"/>
              <w:sz w:val="22"/>
              <w:szCs w:val="22"/>
              <w:lang w:eastAsia="ko-KR"/>
            </w:rPr>
            <w:t xml:space="preserve">을 통한 카메라 </w:t>
          </w:r>
          <w:r w:rsidR="00462D8B" w:rsidRPr="00A2136A">
            <w:rPr>
              <w:rFonts w:ascii="맑은 고딕" w:eastAsia="맑은 고딕" w:hAnsi="맑은 고딕" w:cs="맑은 고딕" w:hint="eastAsia"/>
              <w:sz w:val="22"/>
              <w:szCs w:val="22"/>
              <w:lang w:eastAsia="ko-KR"/>
            </w:rPr>
            <w:t>설정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  <w:lang w:eastAsia="ko-KR"/>
            </w:rPr>
            <w:tab/>
          </w:r>
          <w:hyperlink w:anchor="_bookmark12" w:history="1">
            <w:r w:rsidR="007577A8" w:rsidRPr="00A2136A">
              <w:rPr>
                <w:rFonts w:ascii="맑은 고딕" w:eastAsia="맑은 고딕" w:hAnsi="맑은 고딕"/>
                <w:sz w:val="22"/>
                <w:szCs w:val="22"/>
                <w:lang w:eastAsia="ko-KR"/>
              </w:rPr>
              <w:t>12</w:t>
            </w:r>
          </w:hyperlink>
        </w:p>
        <w:p w14:paraId="3965AFFF" w14:textId="4EDE7D18" w:rsidR="007F6D0A" w:rsidRPr="00A2136A" w:rsidRDefault="00C27888" w:rsidP="001B0B37">
          <w:pPr>
            <w:pStyle w:val="20"/>
            <w:numPr>
              <w:ilvl w:val="2"/>
              <w:numId w:val="3"/>
            </w:numPr>
            <w:tabs>
              <w:tab w:val="left" w:pos="531"/>
              <w:tab w:val="left" w:leader="dot" w:pos="8209"/>
            </w:tabs>
            <w:ind w:hanging="1551"/>
            <w:jc w:val="both"/>
            <w:rPr>
              <w:rFonts w:ascii="맑은 고딕" w:eastAsia="맑은 고딕" w:hAnsi="맑은 고딕"/>
              <w:sz w:val="22"/>
              <w:szCs w:val="22"/>
            </w:rPr>
          </w:pPr>
          <w:hyperlink w:anchor="_bookmark13" w:history="1">
            <w:r w:rsidR="005251E7" w:rsidRPr="00A2136A">
              <w:rPr>
                <w:rFonts w:ascii="맑은 고딕" w:eastAsia="맑은 고딕" w:hAnsi="맑은 고딕"/>
                <w:sz w:val="22"/>
                <w:szCs w:val="22"/>
              </w:rPr>
              <w:t>PC</w:t>
            </w:r>
            <w:r w:rsidR="005251E7" w:rsidRPr="00A2136A">
              <w:rPr>
                <w:rFonts w:ascii="맑은 고딕" w:eastAsia="맑은 고딕" w:hAnsi="맑은 고딕" w:hint="eastAsia"/>
                <w:sz w:val="22"/>
                <w:szCs w:val="22"/>
                <w:lang w:eastAsia="ko-KR"/>
              </w:rPr>
              <w:t>에</w:t>
            </w:r>
          </w:hyperlink>
          <w:r w:rsidR="005251E7" w:rsidRPr="00A2136A">
            <w:rPr>
              <w:rFonts w:ascii="맑은 고딕" w:eastAsia="맑은 고딕" w:hAnsi="맑은 고딕"/>
              <w:sz w:val="22"/>
              <w:szCs w:val="22"/>
            </w:rPr>
            <w:t xml:space="preserve"> </w:t>
          </w:r>
          <w:r w:rsidR="005251E7"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>직접 연결하기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13" w:history="1">
            <w:r w:rsidR="007577A8" w:rsidRPr="00A2136A">
              <w:rPr>
                <w:rFonts w:ascii="맑은 고딕" w:eastAsia="맑은 고딕" w:hAnsi="맑은 고딕"/>
                <w:sz w:val="22"/>
                <w:szCs w:val="22"/>
              </w:rPr>
              <w:t>12</w:t>
            </w:r>
          </w:hyperlink>
        </w:p>
        <w:p w14:paraId="0D1DA6B3" w14:textId="1888E6BA" w:rsidR="007F6D0A" w:rsidRPr="00A2136A" w:rsidRDefault="005251E7" w:rsidP="001B0B37">
          <w:pPr>
            <w:pStyle w:val="20"/>
            <w:numPr>
              <w:ilvl w:val="2"/>
              <w:numId w:val="3"/>
            </w:numPr>
            <w:tabs>
              <w:tab w:val="left" w:pos="533"/>
              <w:tab w:val="left" w:leader="dot" w:pos="8209"/>
            </w:tabs>
            <w:spacing w:before="127"/>
            <w:ind w:left="1552" w:hanging="1553"/>
            <w:jc w:val="both"/>
            <w:rPr>
              <w:rFonts w:ascii="맑은 고딕" w:eastAsia="맑은 고딕" w:hAnsi="맑은 고딕"/>
              <w:sz w:val="22"/>
              <w:szCs w:val="22"/>
              <w:lang w:eastAsia="ko-KR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>스위치 또는 라우터를 통해 연결하기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  <w:lang w:eastAsia="ko-KR"/>
            </w:rPr>
            <w:tab/>
          </w:r>
          <w:hyperlink w:anchor="_bookmark14" w:history="1">
            <w:r w:rsidR="007577A8" w:rsidRPr="00A2136A">
              <w:rPr>
                <w:rFonts w:ascii="맑은 고딕" w:eastAsia="맑은 고딕" w:hAnsi="맑은 고딕"/>
                <w:sz w:val="22"/>
                <w:szCs w:val="22"/>
                <w:lang w:eastAsia="ko-KR"/>
              </w:rPr>
              <w:t>12</w:t>
            </w:r>
          </w:hyperlink>
        </w:p>
        <w:p w14:paraId="4590EB6E" w14:textId="3F337742" w:rsidR="007F6D0A" w:rsidRPr="00A2136A" w:rsidRDefault="00F56349" w:rsidP="001B0B37">
          <w:pPr>
            <w:pStyle w:val="20"/>
            <w:numPr>
              <w:ilvl w:val="1"/>
              <w:numId w:val="3"/>
            </w:numPr>
            <w:tabs>
              <w:tab w:val="left" w:pos="365"/>
              <w:tab w:val="left" w:leader="dot" w:pos="8669"/>
            </w:tabs>
            <w:ind w:left="924" w:hanging="925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cs="맑은 고딕" w:hint="eastAsia"/>
              <w:sz w:val="22"/>
              <w:szCs w:val="22"/>
              <w:lang w:eastAsia="ko-KR"/>
            </w:rPr>
            <w:t xml:space="preserve">동적 </w:t>
          </w:r>
          <w:r w:rsidRPr="00A2136A">
            <w:rPr>
              <w:rFonts w:ascii="맑은 고딕" w:eastAsia="맑은 고딕" w:hAnsi="맑은 고딕" w:cs="맑은 고딕"/>
              <w:sz w:val="22"/>
              <w:szCs w:val="22"/>
              <w:lang w:eastAsia="ko-KR"/>
            </w:rPr>
            <w:t xml:space="preserve">IP </w:t>
          </w:r>
          <w:r w:rsidRPr="00A2136A">
            <w:rPr>
              <w:rFonts w:ascii="맑은 고딕" w:eastAsia="맑은 고딕" w:hAnsi="맑은 고딕" w:cs="맑은 고딕" w:hint="eastAsia"/>
              <w:sz w:val="22"/>
              <w:szCs w:val="22"/>
              <w:lang w:eastAsia="ko-KR"/>
            </w:rPr>
            <w:t>연결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15" w:history="1">
            <w:r w:rsidR="007577A8" w:rsidRPr="00A2136A">
              <w:rPr>
                <w:rFonts w:ascii="맑은 고딕" w:eastAsia="맑은 고딕" w:hAnsi="맑은 고딕"/>
                <w:sz w:val="22"/>
                <w:szCs w:val="22"/>
              </w:rPr>
              <w:t>12</w:t>
            </w:r>
          </w:hyperlink>
        </w:p>
        <w:p w14:paraId="63A4C2F6" w14:textId="50935F55" w:rsidR="007F6D0A" w:rsidRPr="00A2136A" w:rsidRDefault="00F56349" w:rsidP="001B0B37">
          <w:pPr>
            <w:pStyle w:val="10"/>
            <w:tabs>
              <w:tab w:val="left" w:leader="dot" w:pos="9129"/>
            </w:tabs>
            <w:jc w:val="both"/>
            <w:rPr>
              <w:rFonts w:ascii="맑은 고딕" w:eastAsia="맑은 고딕" w:hAnsi="맑은 고딕"/>
              <w:sz w:val="22"/>
              <w:szCs w:val="22"/>
              <w:lang w:eastAsia="ko-KR"/>
            </w:rPr>
          </w:pPr>
          <w:r w:rsidRPr="00A2136A">
            <w:rPr>
              <w:rFonts w:ascii="맑은 고딕" w:eastAsia="맑은 고딕" w:hAnsi="맑은 고딕" w:cs="맑은 고딕" w:hint="eastAsia"/>
              <w:sz w:val="22"/>
              <w:szCs w:val="22"/>
              <w:lang w:eastAsia="ko-KR"/>
            </w:rPr>
            <w:t xml:space="preserve">제 </w:t>
          </w:r>
          <w:r w:rsidRPr="00A2136A">
            <w:rPr>
              <w:rFonts w:ascii="맑은 고딕" w:eastAsia="맑은 고딕" w:hAnsi="맑은 고딕" w:cs="맑은 고딕"/>
              <w:sz w:val="22"/>
              <w:szCs w:val="22"/>
              <w:lang w:eastAsia="ko-KR"/>
            </w:rPr>
            <w:t>5</w:t>
          </w:r>
          <w:r w:rsidRPr="00A2136A">
            <w:rPr>
              <w:rFonts w:ascii="맑은 고딕" w:eastAsia="맑은 고딕" w:hAnsi="맑은 고딕" w:cs="맑은 고딕" w:hint="eastAsia"/>
              <w:sz w:val="22"/>
              <w:szCs w:val="22"/>
              <w:lang w:eastAsia="ko-KR"/>
            </w:rPr>
            <w:t>장</w:t>
          </w:r>
          <w:hyperlink w:anchor="_bookmark16" w:history="1">
            <w:r w:rsidR="007577A8" w:rsidRPr="00A2136A">
              <w:rPr>
                <w:rFonts w:ascii="맑은 고딕" w:eastAsia="맑은 고딕" w:hAnsi="맑은 고딕"/>
                <w:sz w:val="22"/>
                <w:szCs w:val="22"/>
                <w:lang w:eastAsia="ko-KR"/>
              </w:rPr>
              <w:t xml:space="preserve">. </w:t>
            </w:r>
          </w:hyperlink>
          <w:r w:rsidR="001915B4" w:rsidRPr="00A2136A">
            <w:rPr>
              <w:rFonts w:ascii="맑은 고딕" w:eastAsia="맑은 고딕" w:hAnsi="맑은 고딕" w:cs="맑은 고딕" w:hint="eastAsia"/>
              <w:sz w:val="22"/>
              <w:szCs w:val="22"/>
              <w:lang w:eastAsia="ko-KR"/>
            </w:rPr>
            <w:t>네트워크 카메라 액세스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  <w:lang w:eastAsia="ko-KR"/>
            </w:rPr>
            <w:tab/>
          </w:r>
          <w:hyperlink w:anchor="_bookmark16" w:history="1">
            <w:r w:rsidR="00AB3834">
              <w:rPr>
                <w:rFonts w:ascii="맑은 고딕" w:eastAsia="맑은 고딕" w:hAnsi="맑은 고딕"/>
                <w:sz w:val="22"/>
                <w:szCs w:val="22"/>
                <w:lang w:eastAsia="ko-KR"/>
              </w:rPr>
              <w:t>13</w:t>
            </w:r>
          </w:hyperlink>
        </w:p>
        <w:p w14:paraId="42D835B4" w14:textId="0493AD99" w:rsidR="007F6D0A" w:rsidRPr="00A2136A" w:rsidRDefault="00C27888" w:rsidP="001B0B37">
          <w:pPr>
            <w:pStyle w:val="20"/>
            <w:numPr>
              <w:ilvl w:val="1"/>
              <w:numId w:val="4"/>
            </w:numPr>
            <w:tabs>
              <w:tab w:val="left" w:pos="364"/>
              <w:tab w:val="left" w:leader="dot" w:pos="8669"/>
            </w:tabs>
            <w:ind w:hanging="924"/>
            <w:jc w:val="both"/>
            <w:rPr>
              <w:rFonts w:ascii="맑은 고딕" w:eastAsia="맑은 고딕" w:hAnsi="맑은 고딕"/>
              <w:sz w:val="22"/>
              <w:szCs w:val="22"/>
            </w:rPr>
          </w:pPr>
          <w:hyperlink w:anchor="_bookmark17" w:history="1">
            <w:r w:rsidR="001915B4" w:rsidRPr="00A2136A">
              <w:rPr>
                <w:rFonts w:ascii="맑은 고딕" w:eastAsia="맑은 고딕" w:hAnsi="맑은 고딕"/>
                <w:sz w:val="22"/>
                <w:szCs w:val="22"/>
              </w:rPr>
              <w:t>IP</w:t>
            </w:r>
          </w:hyperlink>
          <w:r w:rsidR="001915B4" w:rsidRPr="00A2136A">
            <w:rPr>
              <w:rFonts w:ascii="맑은 고딕" w:eastAsia="맑은 고딕" w:hAnsi="맑은 고딕"/>
              <w:sz w:val="22"/>
              <w:szCs w:val="22"/>
            </w:rPr>
            <w:t xml:space="preserve"> </w:t>
          </w:r>
          <w:r w:rsidR="001915B4" w:rsidRPr="00A2136A">
            <w:rPr>
              <w:rFonts w:ascii="맑은 고딕" w:eastAsia="맑은 고딕" w:hAnsi="맑은 고딕" w:cs="맑은 고딕" w:hint="eastAsia"/>
              <w:sz w:val="22"/>
              <w:szCs w:val="22"/>
              <w:lang w:eastAsia="ko-KR"/>
            </w:rPr>
            <w:t>주소 할당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17" w:history="1">
            <w:r w:rsidR="00AB3834">
              <w:rPr>
                <w:rFonts w:ascii="맑은 고딕" w:eastAsia="맑은 고딕" w:hAnsi="맑은 고딕"/>
                <w:sz w:val="22"/>
                <w:szCs w:val="22"/>
              </w:rPr>
              <w:t>13</w:t>
            </w:r>
          </w:hyperlink>
        </w:p>
        <w:p w14:paraId="7B91082A" w14:textId="7E54CCDC" w:rsidR="007F6D0A" w:rsidRPr="00A2136A" w:rsidRDefault="001915B4" w:rsidP="001B0B37">
          <w:pPr>
            <w:pStyle w:val="20"/>
            <w:numPr>
              <w:ilvl w:val="2"/>
              <w:numId w:val="4"/>
            </w:numPr>
            <w:tabs>
              <w:tab w:val="left" w:pos="529"/>
              <w:tab w:val="left" w:leader="dot" w:pos="8209"/>
            </w:tabs>
            <w:spacing w:before="127"/>
            <w:ind w:hanging="1549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cs="맑은 고딕" w:hint="eastAsia"/>
              <w:sz w:val="22"/>
              <w:szCs w:val="22"/>
              <w:lang w:eastAsia="ko-KR"/>
            </w:rPr>
            <w:t>S</w:t>
          </w:r>
          <w:r w:rsidRPr="00A2136A">
            <w:rPr>
              <w:rFonts w:ascii="맑은 고딕" w:eastAsia="맑은 고딕" w:hAnsi="맑은 고딕" w:cs="맑은 고딕"/>
              <w:sz w:val="22"/>
              <w:szCs w:val="22"/>
              <w:lang w:eastAsia="ko-KR"/>
            </w:rPr>
            <w:t>mart Tools</w:t>
          </w:r>
          <w:r w:rsidRPr="00A2136A">
            <w:rPr>
              <w:rFonts w:ascii="맑은 고딕" w:eastAsia="맑은 고딕" w:hAnsi="맑은 고딕" w:cs="맑은 고딕" w:hint="eastAsia"/>
              <w:sz w:val="22"/>
              <w:szCs w:val="22"/>
              <w:lang w:eastAsia="ko-KR"/>
            </w:rPr>
            <w:t xml:space="preserve">을 이용한 </w:t>
          </w:r>
          <w:r w:rsidRPr="00A2136A">
            <w:rPr>
              <w:rFonts w:ascii="맑은 고딕" w:eastAsia="맑은 고딕" w:hAnsi="맑은 고딕" w:cs="맑은 고딕"/>
              <w:sz w:val="22"/>
              <w:szCs w:val="22"/>
              <w:lang w:eastAsia="ko-KR"/>
            </w:rPr>
            <w:t xml:space="preserve">IP </w:t>
          </w:r>
          <w:r w:rsidRPr="00A2136A">
            <w:rPr>
              <w:rFonts w:ascii="맑은 고딕" w:eastAsia="맑은 고딕" w:hAnsi="맑은 고딕" w:cs="맑은 고딕" w:hint="eastAsia"/>
              <w:sz w:val="22"/>
              <w:szCs w:val="22"/>
              <w:lang w:eastAsia="ko-KR"/>
            </w:rPr>
            <w:t>주소 할당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r w:rsidR="00AB3834">
            <w:t>13</w:t>
          </w:r>
        </w:p>
        <w:p w14:paraId="05F321EE" w14:textId="653AB49F" w:rsidR="007F6D0A" w:rsidRPr="00A2136A" w:rsidRDefault="001915B4" w:rsidP="001B0B37">
          <w:pPr>
            <w:pStyle w:val="20"/>
            <w:numPr>
              <w:ilvl w:val="2"/>
              <w:numId w:val="4"/>
            </w:numPr>
            <w:tabs>
              <w:tab w:val="left" w:pos="532"/>
              <w:tab w:val="left" w:leader="dot" w:pos="8209"/>
            </w:tabs>
            <w:ind w:left="1551" w:hanging="1552"/>
            <w:jc w:val="both"/>
            <w:rPr>
              <w:rFonts w:ascii="맑은 고딕" w:eastAsia="맑은 고딕" w:hAnsi="맑은 고딕"/>
              <w:sz w:val="22"/>
              <w:szCs w:val="22"/>
              <w:lang w:eastAsia="ko-KR"/>
            </w:rPr>
          </w:pPr>
          <w:r w:rsidRPr="00A2136A">
            <w:rPr>
              <w:rFonts w:ascii="맑은 고딕" w:eastAsia="맑은 고딕" w:hAnsi="맑은 고딕" w:cs="맑은 고딕" w:hint="eastAsia"/>
              <w:sz w:val="22"/>
              <w:szCs w:val="22"/>
              <w:lang w:eastAsia="ko-KR"/>
            </w:rPr>
            <w:t xml:space="preserve">브라우저를 통한 </w:t>
          </w:r>
          <w:r w:rsidRPr="00A2136A">
            <w:rPr>
              <w:rFonts w:ascii="맑은 고딕" w:eastAsia="맑은 고딕" w:hAnsi="맑은 고딕" w:cs="맑은 고딕"/>
              <w:sz w:val="22"/>
              <w:szCs w:val="22"/>
              <w:lang w:eastAsia="ko-KR"/>
            </w:rPr>
            <w:t xml:space="preserve">IP </w:t>
          </w:r>
          <w:r w:rsidRPr="00A2136A">
            <w:rPr>
              <w:rFonts w:ascii="맑은 고딕" w:eastAsia="맑은 고딕" w:hAnsi="맑은 고딕" w:cs="맑은 고딕" w:hint="eastAsia"/>
              <w:sz w:val="22"/>
              <w:szCs w:val="22"/>
              <w:lang w:eastAsia="ko-KR"/>
            </w:rPr>
            <w:t>주소 할당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  <w:lang w:eastAsia="ko-KR"/>
            </w:rPr>
            <w:tab/>
          </w:r>
          <w:r w:rsidR="00AB3834">
            <w:rPr>
              <w:lang w:eastAsia="ko-KR"/>
            </w:rPr>
            <w:t>17</w:t>
          </w:r>
        </w:p>
        <w:p w14:paraId="5B6965E0" w14:textId="60B77982" w:rsidR="007F6D0A" w:rsidRPr="00A2136A" w:rsidRDefault="00F12CC4" w:rsidP="001B0B37">
          <w:pPr>
            <w:pStyle w:val="20"/>
            <w:numPr>
              <w:ilvl w:val="1"/>
              <w:numId w:val="4"/>
            </w:numPr>
            <w:tabs>
              <w:tab w:val="left" w:pos="362"/>
              <w:tab w:val="left" w:leader="dot" w:pos="8669"/>
            </w:tabs>
            <w:spacing w:before="127"/>
            <w:ind w:left="921" w:hanging="922"/>
            <w:jc w:val="both"/>
            <w:rPr>
              <w:rFonts w:ascii="맑은 고딕" w:eastAsia="맑은 고딕" w:hAnsi="맑은 고딕"/>
              <w:sz w:val="22"/>
              <w:szCs w:val="22"/>
              <w:lang w:eastAsia="ko-KR"/>
            </w:rPr>
          </w:pPr>
          <w:r w:rsidRPr="00A2136A">
            <w:rPr>
              <w:rFonts w:ascii="맑은 고딕" w:eastAsia="맑은 고딕" w:hAnsi="맑은 고딕" w:cs="맑은 고딕" w:hint="eastAsia"/>
              <w:sz w:val="22"/>
              <w:szCs w:val="22"/>
              <w:lang w:eastAsia="ko-KR"/>
            </w:rPr>
            <w:t>웹 브라우저에서 액세스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  <w:lang w:eastAsia="ko-KR"/>
            </w:rPr>
            <w:tab/>
          </w:r>
          <w:r w:rsidR="00AB3834">
            <w:rPr>
              <w:lang w:eastAsia="ko-KR"/>
            </w:rPr>
            <w:t>19</w:t>
          </w:r>
        </w:p>
        <w:p w14:paraId="5465F76C" w14:textId="1B712FD8" w:rsidR="007F6D0A" w:rsidRPr="00A2136A" w:rsidRDefault="0069254D" w:rsidP="001B0B37">
          <w:pPr>
            <w:pStyle w:val="10"/>
            <w:tabs>
              <w:tab w:val="left" w:leader="dot" w:pos="9129"/>
            </w:tabs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 xml:space="preserve">제 </w:t>
          </w:r>
          <w:r w:rsidRPr="00A2136A">
            <w:rPr>
              <w:rFonts w:ascii="맑은 고딕" w:eastAsia="맑은 고딕" w:hAnsi="맑은 고딕"/>
              <w:sz w:val="22"/>
              <w:szCs w:val="22"/>
              <w:lang w:eastAsia="ko-KR"/>
            </w:rPr>
            <w:t>6</w:t>
          </w: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>장.</w:t>
          </w:r>
          <w:r w:rsidRPr="00A2136A">
            <w:rPr>
              <w:rFonts w:ascii="맑은 고딕" w:eastAsia="맑은 고딕" w:hAnsi="맑은 고딕"/>
              <w:sz w:val="22"/>
              <w:szCs w:val="22"/>
              <w:lang w:eastAsia="ko-KR"/>
            </w:rPr>
            <w:t xml:space="preserve"> </w:t>
          </w: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>라이브 뷰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r w:rsidR="00AB3834">
            <w:t>20</w:t>
          </w:r>
        </w:p>
        <w:p w14:paraId="66D1D06F" w14:textId="441F6E4E" w:rsidR="007F6D0A" w:rsidRPr="00A2136A" w:rsidRDefault="00C27888" w:rsidP="001B0B37">
          <w:pPr>
            <w:pStyle w:val="20"/>
            <w:numPr>
              <w:ilvl w:val="1"/>
              <w:numId w:val="5"/>
            </w:numPr>
            <w:tabs>
              <w:tab w:val="left" w:pos="369"/>
              <w:tab w:val="left" w:leader="dot" w:pos="8669"/>
            </w:tabs>
            <w:ind w:hanging="929"/>
            <w:jc w:val="both"/>
            <w:rPr>
              <w:rFonts w:ascii="맑은 고딕" w:eastAsia="맑은 고딕" w:hAnsi="맑은 고딕"/>
              <w:sz w:val="22"/>
              <w:szCs w:val="22"/>
            </w:rPr>
          </w:pPr>
          <w:hyperlink w:anchor="_bookmark26" w:history="1">
            <w:r w:rsidR="0069254D" w:rsidRPr="00A2136A">
              <w:rPr>
                <w:rFonts w:ascii="맑은 고딕" w:eastAsia="맑은 고딕" w:hAnsi="맑은 고딕" w:hint="eastAsia"/>
                <w:sz w:val="22"/>
                <w:szCs w:val="22"/>
                <w:lang w:eastAsia="ko-KR"/>
              </w:rPr>
              <w:t>라이브</w:t>
            </w:r>
          </w:hyperlink>
          <w:r w:rsidR="0069254D" w:rsidRPr="00A2136A">
            <w:rPr>
              <w:rFonts w:ascii="맑은 고딕" w:eastAsia="맑은 고딕" w:hAnsi="맑은 고딕"/>
              <w:sz w:val="22"/>
              <w:szCs w:val="22"/>
            </w:rPr>
            <w:t xml:space="preserve"> </w:t>
          </w:r>
          <w:r w:rsidR="0069254D"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>영상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26" w:history="1">
            <w:r w:rsidR="00AB3834">
              <w:rPr>
                <w:rFonts w:ascii="맑은 고딕" w:eastAsia="맑은 고딕" w:hAnsi="맑은 고딕"/>
                <w:sz w:val="22"/>
                <w:szCs w:val="22"/>
              </w:rPr>
              <w:t>20</w:t>
            </w:r>
          </w:hyperlink>
        </w:p>
        <w:p w14:paraId="1A36293D" w14:textId="4D283730" w:rsidR="007F6D0A" w:rsidRPr="00A2136A" w:rsidRDefault="006055AD" w:rsidP="001B0B37">
          <w:pPr>
            <w:pStyle w:val="20"/>
            <w:numPr>
              <w:ilvl w:val="1"/>
              <w:numId w:val="5"/>
            </w:numPr>
            <w:tabs>
              <w:tab w:val="left" w:pos="369"/>
              <w:tab w:val="left" w:leader="dot" w:pos="8669"/>
            </w:tabs>
            <w:spacing w:before="127"/>
            <w:ind w:hanging="929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>P</w:t>
          </w:r>
          <w:r w:rsidRPr="00A2136A">
            <w:rPr>
              <w:rFonts w:ascii="맑은 고딕" w:eastAsia="맑은 고딕" w:hAnsi="맑은 고딕"/>
              <w:sz w:val="22"/>
              <w:szCs w:val="22"/>
              <w:lang w:eastAsia="ko-KR"/>
            </w:rPr>
            <w:t xml:space="preserve">TZ </w:t>
          </w: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>모드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28" w:history="1">
            <w:r w:rsidR="00AB3834">
              <w:rPr>
                <w:rFonts w:ascii="맑은 고딕" w:eastAsia="맑은 고딕" w:hAnsi="맑은 고딕"/>
                <w:sz w:val="22"/>
                <w:szCs w:val="22"/>
              </w:rPr>
              <w:t>23</w:t>
            </w:r>
          </w:hyperlink>
        </w:p>
        <w:p w14:paraId="2AD8C6C1" w14:textId="016B9680" w:rsidR="007F6D0A" w:rsidRPr="00A2136A" w:rsidRDefault="006055AD" w:rsidP="001B0B37">
          <w:pPr>
            <w:pStyle w:val="20"/>
            <w:numPr>
              <w:ilvl w:val="2"/>
              <w:numId w:val="5"/>
            </w:numPr>
            <w:tabs>
              <w:tab w:val="left" w:pos="534"/>
              <w:tab w:val="left" w:leader="dot" w:pos="8209"/>
            </w:tabs>
            <w:ind w:hanging="1554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>라이브 뷰 페이지 작업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r w:rsidR="00AB3834">
            <w:t>24</w:t>
          </w:r>
        </w:p>
        <w:p w14:paraId="594D996D" w14:textId="5DDFDCFC" w:rsidR="007F6D0A" w:rsidRPr="00A2136A" w:rsidRDefault="00C27888" w:rsidP="001B0B37">
          <w:pPr>
            <w:pStyle w:val="20"/>
            <w:numPr>
              <w:ilvl w:val="2"/>
              <w:numId w:val="5"/>
            </w:numPr>
            <w:tabs>
              <w:tab w:val="left" w:pos="539"/>
              <w:tab w:val="left" w:leader="dot" w:pos="8209"/>
            </w:tabs>
            <w:spacing w:before="127"/>
            <w:ind w:left="1558" w:hanging="1559"/>
            <w:jc w:val="both"/>
            <w:rPr>
              <w:rFonts w:ascii="맑은 고딕" w:eastAsia="맑은 고딕" w:hAnsi="맑은 고딕"/>
              <w:sz w:val="22"/>
              <w:szCs w:val="22"/>
            </w:rPr>
          </w:pPr>
          <w:hyperlink w:anchor="_bookmark30" w:history="1">
            <w:r w:rsidR="007577A8" w:rsidRPr="00A2136A">
              <w:rPr>
                <w:rFonts w:ascii="맑은 고딕" w:eastAsia="맑은 고딕" w:hAnsi="맑은 고딕"/>
                <w:sz w:val="22"/>
                <w:szCs w:val="22"/>
              </w:rPr>
              <w:t>3D</w:t>
            </w:r>
          </w:hyperlink>
          <w:r w:rsidR="006055AD" w:rsidRPr="00A2136A">
            <w:rPr>
              <w:rFonts w:ascii="맑은 고딕" w:eastAsia="맑은 고딕" w:hAnsi="맑은 고딕"/>
              <w:sz w:val="22"/>
              <w:szCs w:val="22"/>
            </w:rPr>
            <w:t xml:space="preserve"> </w:t>
          </w:r>
          <w:r w:rsidR="006055AD"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>포지셔닝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r w:rsidR="00AB3834">
            <w:t>25</w:t>
          </w:r>
        </w:p>
        <w:p w14:paraId="1103D719" w14:textId="057FF7E8" w:rsidR="007F6D0A" w:rsidRPr="00A2136A" w:rsidRDefault="00C27888" w:rsidP="001B0B37">
          <w:pPr>
            <w:pStyle w:val="20"/>
            <w:numPr>
              <w:ilvl w:val="2"/>
              <w:numId w:val="5"/>
            </w:numPr>
            <w:tabs>
              <w:tab w:val="left" w:pos="533"/>
              <w:tab w:val="left" w:leader="dot" w:pos="8253"/>
            </w:tabs>
            <w:ind w:left="1552" w:right="114" w:hanging="1553"/>
            <w:jc w:val="both"/>
            <w:rPr>
              <w:rFonts w:ascii="맑은 고딕" w:eastAsia="맑은 고딕" w:hAnsi="맑은 고딕"/>
              <w:sz w:val="22"/>
              <w:szCs w:val="22"/>
              <w:lang w:eastAsia="ko-KR"/>
            </w:rPr>
          </w:pPr>
          <w:hyperlink w:anchor="_bookmark31" w:history="1">
            <w:proofErr w:type="gramStart"/>
            <w:r w:rsidR="006055AD" w:rsidRPr="00A2136A">
              <w:rPr>
                <w:rFonts w:ascii="맑은 고딕" w:eastAsia="맑은 고딕" w:hAnsi="맑은 고딕" w:hint="eastAsia"/>
                <w:sz w:val="22"/>
                <w:szCs w:val="22"/>
                <w:lang w:eastAsia="ko-KR"/>
              </w:rPr>
              <w:t>설정</w:t>
            </w:r>
            <w:r w:rsidR="007577A8" w:rsidRPr="00A2136A">
              <w:rPr>
                <w:rFonts w:ascii="맑은 고딕" w:eastAsia="맑은 고딕" w:hAnsi="맑은 고딕"/>
                <w:spacing w:val="14"/>
                <w:sz w:val="22"/>
                <w:szCs w:val="22"/>
                <w:lang w:eastAsia="ko-KR"/>
              </w:rPr>
              <w:t xml:space="preserve"> </w:t>
            </w:r>
            <w:r w:rsidR="007577A8" w:rsidRPr="00A2136A">
              <w:rPr>
                <w:rFonts w:ascii="맑은 고딕" w:eastAsia="맑은 고딕" w:hAnsi="맑은 고딕"/>
                <w:sz w:val="22"/>
                <w:szCs w:val="22"/>
                <w:lang w:eastAsia="ko-KR"/>
              </w:rPr>
              <w:t>/</w:t>
            </w:r>
            <w:proofErr w:type="gramEnd"/>
            <w:r w:rsidR="007577A8" w:rsidRPr="00A2136A">
              <w:rPr>
                <w:rFonts w:ascii="맑은 고딕" w:eastAsia="맑은 고딕" w:hAnsi="맑은 고딕"/>
                <w:spacing w:val="14"/>
                <w:sz w:val="22"/>
                <w:szCs w:val="22"/>
                <w:lang w:eastAsia="ko-KR"/>
              </w:rPr>
              <w:t xml:space="preserve"> </w:t>
            </w:r>
            <w:r w:rsidR="006055AD" w:rsidRPr="00A2136A">
              <w:rPr>
                <w:rFonts w:ascii="맑은 고딕" w:eastAsia="맑은 고딕" w:hAnsi="맑은 고딕" w:hint="eastAsia"/>
                <w:spacing w:val="14"/>
                <w:sz w:val="22"/>
                <w:szCs w:val="22"/>
                <w:lang w:eastAsia="ko-KR"/>
              </w:rPr>
              <w:t>프리셋 호출</w:t>
            </w:r>
            <w:r w:rsidR="007577A8" w:rsidRPr="00A2136A">
              <w:rPr>
                <w:rFonts w:ascii="맑은 고딕" w:eastAsia="맑은 고딕" w:hAnsi="맑은 고딕"/>
                <w:spacing w:val="14"/>
                <w:sz w:val="22"/>
                <w:szCs w:val="22"/>
                <w:lang w:eastAsia="ko-KR"/>
              </w:rPr>
              <w:t xml:space="preserve"> </w:t>
            </w:r>
            <w:r w:rsidR="007577A8" w:rsidRPr="00A2136A">
              <w:rPr>
                <w:rFonts w:ascii="맑은 고딕" w:eastAsia="맑은 고딕" w:hAnsi="맑은 고딕"/>
                <w:sz w:val="22"/>
                <w:szCs w:val="22"/>
                <w:lang w:eastAsia="ko-KR"/>
              </w:rPr>
              <w:t>/</w:t>
            </w:r>
            <w:r w:rsidR="007577A8" w:rsidRPr="00A2136A">
              <w:rPr>
                <w:rFonts w:ascii="맑은 고딕" w:eastAsia="맑은 고딕" w:hAnsi="맑은 고딕"/>
                <w:spacing w:val="14"/>
                <w:sz w:val="22"/>
                <w:szCs w:val="22"/>
                <w:lang w:eastAsia="ko-KR"/>
              </w:rPr>
              <w:t xml:space="preserve"> </w:t>
            </w:r>
            <w:r w:rsidR="006055AD" w:rsidRPr="00A2136A">
              <w:rPr>
                <w:rFonts w:ascii="맑은 고딕" w:eastAsia="맑은 고딕" w:hAnsi="맑은 고딕" w:hint="eastAsia"/>
                <w:spacing w:val="14"/>
                <w:sz w:val="22"/>
                <w:szCs w:val="22"/>
                <w:lang w:eastAsia="ko-KR"/>
              </w:rPr>
              <w:t>패트롤</w:t>
            </w:r>
            <w:r w:rsidR="007577A8" w:rsidRPr="00A2136A">
              <w:rPr>
                <w:rFonts w:ascii="맑은 고딕" w:eastAsia="맑은 고딕" w:hAnsi="맑은 고딕"/>
                <w:spacing w:val="14"/>
                <w:sz w:val="22"/>
                <w:szCs w:val="22"/>
                <w:lang w:eastAsia="ko-KR"/>
              </w:rPr>
              <w:t xml:space="preserve"> </w:t>
            </w:r>
            <w:r w:rsidR="007577A8" w:rsidRPr="00A2136A">
              <w:rPr>
                <w:rFonts w:ascii="맑은 고딕" w:eastAsia="맑은 고딕" w:hAnsi="맑은 고딕"/>
                <w:sz w:val="22"/>
                <w:szCs w:val="22"/>
                <w:lang w:eastAsia="ko-KR"/>
              </w:rPr>
              <w:t>/</w:t>
            </w:r>
            <w:r w:rsidR="007577A8" w:rsidRPr="00A2136A">
              <w:rPr>
                <w:rFonts w:ascii="맑은 고딕" w:eastAsia="맑은 고딕" w:hAnsi="맑은 고딕"/>
                <w:spacing w:val="14"/>
                <w:sz w:val="22"/>
                <w:szCs w:val="22"/>
                <w:lang w:eastAsia="ko-KR"/>
              </w:rPr>
              <w:t xml:space="preserve"> </w:t>
            </w:r>
            <w:r w:rsidR="006055AD" w:rsidRPr="00A2136A">
              <w:rPr>
                <w:rFonts w:ascii="맑은 고딕" w:eastAsia="맑은 고딕" w:hAnsi="맑은 고딕" w:hint="eastAsia"/>
                <w:spacing w:val="14"/>
                <w:sz w:val="22"/>
                <w:szCs w:val="22"/>
                <w:lang w:eastAsia="ko-KR"/>
              </w:rPr>
              <w:t>패턴</w:t>
            </w:r>
          </w:hyperlink>
          <w:r w:rsidR="007577A8" w:rsidRPr="00A2136A">
            <w:rPr>
              <w:rFonts w:ascii="맑은 고딕" w:eastAsia="맑은 고딕" w:hAnsi="맑은 고딕"/>
              <w:sz w:val="22"/>
              <w:szCs w:val="22"/>
              <w:lang w:eastAsia="ko-KR"/>
            </w:rPr>
            <w:tab/>
          </w:r>
          <w:r w:rsidR="00AB3834">
            <w:rPr>
              <w:lang w:eastAsia="ko-KR"/>
            </w:rPr>
            <w:t>25</w:t>
          </w:r>
        </w:p>
        <w:p w14:paraId="5B5F8E28" w14:textId="00E75E50" w:rsidR="007F6D0A" w:rsidRPr="00A2136A" w:rsidRDefault="00C27888" w:rsidP="001B0B37">
          <w:pPr>
            <w:pStyle w:val="20"/>
            <w:numPr>
              <w:ilvl w:val="1"/>
              <w:numId w:val="5"/>
            </w:numPr>
            <w:tabs>
              <w:tab w:val="left" w:pos="369"/>
              <w:tab w:val="left" w:leader="dot" w:pos="8669"/>
            </w:tabs>
            <w:spacing w:before="127" w:after="20"/>
            <w:ind w:hanging="929"/>
            <w:jc w:val="both"/>
            <w:rPr>
              <w:rFonts w:ascii="맑은 고딕" w:eastAsia="맑은 고딕" w:hAnsi="맑은 고딕"/>
              <w:sz w:val="22"/>
              <w:szCs w:val="22"/>
            </w:rPr>
          </w:pPr>
          <w:hyperlink w:anchor="_bookmark32" w:history="1">
            <w:r w:rsidR="007577A8" w:rsidRPr="00A2136A">
              <w:rPr>
                <w:rFonts w:ascii="맑은 고딕" w:eastAsia="맑은 고딕" w:hAnsi="맑은 고딕"/>
                <w:sz w:val="22"/>
                <w:szCs w:val="22"/>
              </w:rPr>
              <w:t>LPR</w:t>
            </w:r>
            <w:r w:rsidR="007577A8" w:rsidRPr="00A2136A">
              <w:rPr>
                <w:rFonts w:ascii="맑은 고딕" w:eastAsia="맑은 고딕" w:hAnsi="맑은 고딕"/>
                <w:spacing w:val="23"/>
                <w:sz w:val="22"/>
                <w:szCs w:val="22"/>
              </w:rPr>
              <w:t xml:space="preserve"> </w:t>
            </w:r>
            <w:r w:rsidR="006055AD" w:rsidRPr="00A2136A">
              <w:rPr>
                <w:rFonts w:ascii="맑은 고딕" w:eastAsia="맑은 고딕" w:hAnsi="맑은 고딕" w:hint="eastAsia"/>
                <w:spacing w:val="23"/>
                <w:sz w:val="22"/>
                <w:szCs w:val="22"/>
                <w:lang w:eastAsia="ko-KR"/>
              </w:rPr>
              <w:t>모드</w:t>
            </w:r>
          </w:hyperlink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r w:rsidR="00AB3834">
            <w:t>31</w:t>
          </w:r>
        </w:p>
        <w:p w14:paraId="7A419446" w14:textId="282B8AF0" w:rsidR="007F6D0A" w:rsidRPr="00A2136A" w:rsidRDefault="006055AD" w:rsidP="001B0B37">
          <w:pPr>
            <w:pStyle w:val="10"/>
            <w:tabs>
              <w:tab w:val="left" w:leader="dot" w:pos="9129"/>
            </w:tabs>
            <w:spacing w:before="785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lastRenderedPageBreak/>
            <w:t xml:space="preserve">제 </w:t>
          </w:r>
          <w:r w:rsidRPr="00A2136A">
            <w:rPr>
              <w:rFonts w:ascii="맑은 고딕" w:eastAsia="맑은 고딕" w:hAnsi="맑은 고딕"/>
              <w:sz w:val="22"/>
              <w:szCs w:val="22"/>
              <w:lang w:eastAsia="ko-KR"/>
            </w:rPr>
            <w:t>7</w:t>
          </w: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>장</w:t>
          </w:r>
          <w:hyperlink w:anchor="_bookmark33" w:history="1">
            <w:r w:rsidR="007577A8" w:rsidRPr="00A2136A">
              <w:rPr>
                <w:rFonts w:ascii="맑은 고딕" w:eastAsia="맑은 고딕" w:hAnsi="맑은 고딕"/>
                <w:sz w:val="22"/>
                <w:szCs w:val="22"/>
              </w:rPr>
              <w:t>.</w:t>
            </w:r>
            <w:r w:rsidR="007577A8" w:rsidRPr="00A2136A">
              <w:rPr>
                <w:rFonts w:ascii="맑은 고딕" w:eastAsia="맑은 고딕" w:hAnsi="맑은 고딕"/>
                <w:spacing w:val="21"/>
                <w:sz w:val="22"/>
                <w:szCs w:val="22"/>
              </w:rPr>
              <w:t xml:space="preserve"> </w:t>
            </w:r>
          </w:hyperlink>
          <w:r w:rsidRPr="00A2136A">
            <w:rPr>
              <w:rFonts w:ascii="맑은 고딕" w:eastAsia="맑은 고딕" w:hAnsi="맑은 고딕" w:hint="eastAsia"/>
              <w:spacing w:val="21"/>
              <w:sz w:val="22"/>
              <w:szCs w:val="22"/>
              <w:lang w:eastAsia="ko-KR"/>
            </w:rPr>
            <w:t>재생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33" w:history="1">
            <w:r w:rsidR="00ED64C3">
              <w:rPr>
                <w:rFonts w:ascii="맑은 고딕" w:eastAsia="맑은 고딕" w:hAnsi="맑은 고딕"/>
                <w:sz w:val="22"/>
                <w:szCs w:val="22"/>
              </w:rPr>
              <w:t>35</w:t>
            </w:r>
          </w:hyperlink>
        </w:p>
        <w:p w14:paraId="40E23917" w14:textId="693392C0" w:rsidR="007F6D0A" w:rsidRPr="00A2136A" w:rsidRDefault="006055AD" w:rsidP="001B0B37">
          <w:pPr>
            <w:pStyle w:val="10"/>
            <w:tabs>
              <w:tab w:val="left" w:leader="dot" w:pos="9129"/>
            </w:tabs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 xml:space="preserve">제 </w:t>
          </w:r>
          <w:r w:rsidRPr="00A2136A">
            <w:rPr>
              <w:rFonts w:ascii="맑은 고딕" w:eastAsia="맑은 고딕" w:hAnsi="맑은 고딕"/>
              <w:sz w:val="22"/>
              <w:szCs w:val="22"/>
              <w:lang w:eastAsia="ko-KR"/>
            </w:rPr>
            <w:t>8</w:t>
          </w: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>장</w:t>
          </w:r>
          <w:hyperlink w:anchor="_bookmark34" w:history="1">
            <w:r w:rsidR="007577A8" w:rsidRPr="00A2136A">
              <w:rPr>
                <w:rFonts w:ascii="맑은 고딕" w:eastAsia="맑은 고딕" w:hAnsi="맑은 고딕"/>
                <w:sz w:val="22"/>
                <w:szCs w:val="22"/>
              </w:rPr>
              <w:t>.</w:t>
            </w:r>
            <w:r w:rsidR="007577A8" w:rsidRPr="00A2136A">
              <w:rPr>
                <w:rFonts w:ascii="맑은 고딕" w:eastAsia="맑은 고딕" w:hAnsi="맑은 고딕"/>
                <w:spacing w:val="21"/>
                <w:sz w:val="22"/>
                <w:szCs w:val="22"/>
              </w:rPr>
              <w:t xml:space="preserve"> </w:t>
            </w:r>
          </w:hyperlink>
          <w:r w:rsidRPr="00A2136A">
            <w:rPr>
              <w:rFonts w:ascii="맑은 고딕" w:eastAsia="맑은 고딕" w:hAnsi="맑은 고딕" w:hint="eastAsia"/>
              <w:spacing w:val="21"/>
              <w:sz w:val="22"/>
              <w:szCs w:val="22"/>
              <w:lang w:eastAsia="ko-KR"/>
            </w:rPr>
            <w:t>설정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34" w:history="1">
            <w:r w:rsidR="00E12FF8">
              <w:rPr>
                <w:rFonts w:ascii="맑은 고딕" w:eastAsia="맑은 고딕" w:hAnsi="맑은 고딕"/>
                <w:sz w:val="22"/>
                <w:szCs w:val="22"/>
              </w:rPr>
              <w:t>39</w:t>
            </w:r>
          </w:hyperlink>
        </w:p>
        <w:p w14:paraId="41B50457" w14:textId="0C377B04" w:rsidR="007F6D0A" w:rsidRPr="00A2136A" w:rsidRDefault="006055AD" w:rsidP="001B0B37">
          <w:pPr>
            <w:pStyle w:val="20"/>
            <w:numPr>
              <w:ilvl w:val="1"/>
              <w:numId w:val="6"/>
            </w:numPr>
            <w:tabs>
              <w:tab w:val="left" w:pos="370"/>
              <w:tab w:val="left" w:leader="dot" w:pos="8669"/>
            </w:tabs>
            <w:ind w:hanging="930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>미디어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35" w:history="1">
            <w:r w:rsidR="00E12FF8">
              <w:rPr>
                <w:rFonts w:ascii="맑은 고딕" w:eastAsia="맑은 고딕" w:hAnsi="맑은 고딕"/>
                <w:sz w:val="22"/>
                <w:szCs w:val="22"/>
              </w:rPr>
              <w:t>39</w:t>
            </w:r>
          </w:hyperlink>
        </w:p>
        <w:p w14:paraId="58746767" w14:textId="3B64FCF2" w:rsidR="007F6D0A" w:rsidRPr="00A2136A" w:rsidRDefault="006055AD" w:rsidP="001B0B37">
          <w:pPr>
            <w:pStyle w:val="20"/>
            <w:numPr>
              <w:ilvl w:val="2"/>
              <w:numId w:val="6"/>
            </w:numPr>
            <w:tabs>
              <w:tab w:val="left" w:pos="542"/>
              <w:tab w:val="left" w:leader="dot" w:pos="8209"/>
            </w:tabs>
            <w:ind w:hanging="1562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 xml:space="preserve">영상 </w:t>
          </w:r>
          <w:r w:rsidR="007577A8" w:rsidRPr="00A2136A">
            <w:rPr>
              <w:rFonts w:ascii="맑은 고딕" w:eastAsia="맑은 고딕" w:hAnsi="맑은 고딕" w:hint="eastAsia"/>
              <w:sz w:val="22"/>
              <w:szCs w:val="22"/>
              <w:lang w:eastAsia="zh-CN"/>
            </w:rPr>
            <w:t xml:space="preserve">        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36" w:history="1">
            <w:r w:rsidR="00E12FF8">
              <w:rPr>
                <w:rFonts w:ascii="맑은 고딕" w:eastAsia="맑은 고딕" w:hAnsi="맑은 고딕"/>
                <w:sz w:val="22"/>
                <w:szCs w:val="22"/>
              </w:rPr>
              <w:t>39</w:t>
            </w:r>
          </w:hyperlink>
        </w:p>
        <w:p w14:paraId="04AFC68B" w14:textId="5D2791B2" w:rsidR="007F6D0A" w:rsidRPr="00A2136A" w:rsidRDefault="006055AD" w:rsidP="001B0B37">
          <w:pPr>
            <w:pStyle w:val="20"/>
            <w:numPr>
              <w:ilvl w:val="2"/>
              <w:numId w:val="6"/>
            </w:numPr>
            <w:tabs>
              <w:tab w:val="left" w:pos="542"/>
              <w:tab w:val="left" w:leader="dot" w:pos="8209"/>
            </w:tabs>
            <w:spacing w:before="127"/>
            <w:ind w:hanging="1562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>이미지</w:t>
          </w:r>
          <w:r w:rsidR="007577A8" w:rsidRPr="00A2136A">
            <w:rPr>
              <w:rFonts w:ascii="맑은 고딕" w:eastAsia="맑은 고딕" w:hAnsi="맑은 고딕" w:hint="eastAsia"/>
              <w:sz w:val="22"/>
              <w:szCs w:val="22"/>
              <w:lang w:eastAsia="zh-CN"/>
            </w:rPr>
            <w:t xml:space="preserve">        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37" w:history="1">
            <w:r w:rsidR="00EE2002">
              <w:rPr>
                <w:rFonts w:ascii="맑은 고딕" w:eastAsia="맑은 고딕" w:hAnsi="맑은 고딕"/>
                <w:sz w:val="22"/>
                <w:szCs w:val="22"/>
              </w:rPr>
              <w:t>41</w:t>
            </w:r>
          </w:hyperlink>
        </w:p>
        <w:p w14:paraId="66607A17" w14:textId="40123ECA" w:rsidR="007F6D0A" w:rsidRPr="00A2136A" w:rsidRDefault="006055AD" w:rsidP="001B0B37">
          <w:pPr>
            <w:pStyle w:val="20"/>
            <w:numPr>
              <w:ilvl w:val="2"/>
              <w:numId w:val="6"/>
            </w:numPr>
            <w:tabs>
              <w:tab w:val="left" w:pos="542"/>
              <w:tab w:val="left" w:leader="dot" w:pos="8209"/>
            </w:tabs>
            <w:ind w:hanging="1562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>오디오</w:t>
          </w:r>
          <w:r w:rsidR="007577A8" w:rsidRPr="00A2136A">
            <w:rPr>
              <w:rFonts w:ascii="맑은 고딕" w:eastAsia="맑은 고딕" w:hAnsi="맑은 고딕" w:hint="eastAsia"/>
              <w:sz w:val="22"/>
              <w:szCs w:val="22"/>
              <w:lang w:eastAsia="zh-CN"/>
            </w:rPr>
            <w:t xml:space="preserve">        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38" w:history="1">
            <w:r w:rsidR="00EE2002">
              <w:rPr>
                <w:rFonts w:ascii="맑은 고딕" w:eastAsia="맑은 고딕" w:hAnsi="맑은 고딕"/>
                <w:sz w:val="22"/>
                <w:szCs w:val="22"/>
              </w:rPr>
              <w:t>55</w:t>
            </w:r>
          </w:hyperlink>
        </w:p>
        <w:p w14:paraId="1E38BC05" w14:textId="31A08DB4" w:rsidR="007F6D0A" w:rsidRPr="00A2136A" w:rsidRDefault="006055AD" w:rsidP="001937A0">
          <w:pPr>
            <w:pStyle w:val="20"/>
            <w:numPr>
              <w:ilvl w:val="1"/>
              <w:numId w:val="6"/>
            </w:numPr>
            <w:tabs>
              <w:tab w:val="left" w:pos="370"/>
              <w:tab w:val="left" w:leader="dot" w:pos="8275"/>
            </w:tabs>
            <w:spacing w:before="127"/>
            <w:ind w:hanging="930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>네트워크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39" w:history="1">
            <w:r w:rsidR="00EE2002">
              <w:rPr>
                <w:rFonts w:ascii="맑은 고딕" w:eastAsia="맑은 고딕" w:hAnsi="맑은 고딕"/>
                <w:sz w:val="22"/>
                <w:szCs w:val="22"/>
              </w:rPr>
              <w:t>57</w:t>
            </w:r>
          </w:hyperlink>
        </w:p>
        <w:p w14:paraId="0191C25E" w14:textId="08D3A4A8" w:rsidR="007F6D0A" w:rsidRPr="00A2136A" w:rsidRDefault="006055AD" w:rsidP="001B0B37">
          <w:pPr>
            <w:pStyle w:val="20"/>
            <w:numPr>
              <w:ilvl w:val="2"/>
              <w:numId w:val="6"/>
            </w:numPr>
            <w:tabs>
              <w:tab w:val="left" w:pos="542"/>
              <w:tab w:val="left" w:leader="dot" w:pos="8209"/>
            </w:tabs>
            <w:ind w:hanging="1562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 xml:space="preserve">기본 </w:t>
          </w:r>
          <w:r w:rsidR="007577A8" w:rsidRPr="00A2136A">
            <w:rPr>
              <w:rFonts w:ascii="맑은 고딕" w:eastAsia="맑은 고딕" w:hAnsi="맑은 고딕" w:hint="eastAsia"/>
              <w:sz w:val="22"/>
              <w:szCs w:val="22"/>
              <w:lang w:eastAsia="zh-CN"/>
            </w:rPr>
            <w:t xml:space="preserve">        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40" w:history="1">
            <w:r w:rsidR="00FB6166">
              <w:rPr>
                <w:rFonts w:ascii="맑은 고딕" w:eastAsia="맑은 고딕" w:hAnsi="맑은 고딕"/>
                <w:sz w:val="22"/>
                <w:szCs w:val="22"/>
              </w:rPr>
              <w:t>57</w:t>
            </w:r>
          </w:hyperlink>
        </w:p>
        <w:p w14:paraId="4FDA4C9D" w14:textId="6B218CE5" w:rsidR="007F6D0A" w:rsidRPr="00A2136A" w:rsidRDefault="006055AD" w:rsidP="001B0B37">
          <w:pPr>
            <w:pStyle w:val="20"/>
            <w:numPr>
              <w:ilvl w:val="2"/>
              <w:numId w:val="6"/>
            </w:numPr>
            <w:tabs>
              <w:tab w:val="left" w:pos="541"/>
              <w:tab w:val="left" w:leader="dot" w:pos="8209"/>
            </w:tabs>
            <w:spacing w:before="127"/>
            <w:ind w:left="1560" w:hanging="1561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 xml:space="preserve">고급 </w:t>
          </w:r>
          <w:r w:rsidRPr="00A2136A">
            <w:rPr>
              <w:rFonts w:ascii="맑은 고딕" w:eastAsia="맑은 고딕" w:hAnsi="맑은 고딕"/>
              <w:sz w:val="22"/>
              <w:szCs w:val="22"/>
              <w:lang w:eastAsia="ko-KR"/>
            </w:rPr>
            <w:t xml:space="preserve">       </w:t>
          </w:r>
          <w:r w:rsidR="007577A8" w:rsidRPr="00A2136A">
            <w:rPr>
              <w:rFonts w:ascii="맑은 고딕" w:eastAsia="맑은 고딕" w:hAnsi="맑은 고딕" w:hint="eastAsia"/>
              <w:sz w:val="22"/>
              <w:szCs w:val="22"/>
              <w:lang w:eastAsia="zh-CN"/>
            </w:rPr>
            <w:t xml:space="preserve">  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41" w:history="1">
            <w:r w:rsidR="000A1E13">
              <w:rPr>
                <w:rFonts w:ascii="맑은 고딕" w:eastAsia="맑은 고딕" w:hAnsi="맑은 고딕"/>
                <w:sz w:val="22"/>
                <w:szCs w:val="22"/>
              </w:rPr>
              <w:t>67</w:t>
            </w:r>
          </w:hyperlink>
        </w:p>
        <w:p w14:paraId="04BA1348" w14:textId="46997F8F" w:rsidR="007F6D0A" w:rsidRPr="00A2136A" w:rsidRDefault="006055AD" w:rsidP="001937A0">
          <w:pPr>
            <w:pStyle w:val="20"/>
            <w:numPr>
              <w:ilvl w:val="1"/>
              <w:numId w:val="6"/>
            </w:numPr>
            <w:tabs>
              <w:tab w:val="left" w:pos="370"/>
              <w:tab w:val="left" w:leader="dot" w:pos="8275"/>
            </w:tabs>
            <w:ind w:hanging="930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>저장</w:t>
          </w:r>
          <w:r w:rsidR="004C37F8"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>공간</w:t>
          </w: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 xml:space="preserve"> </w:t>
          </w:r>
          <w:r w:rsidRPr="00A2136A">
            <w:rPr>
              <w:rFonts w:ascii="맑은 고딕" w:eastAsia="맑은 고딕" w:hAnsi="맑은 고딕"/>
              <w:sz w:val="22"/>
              <w:szCs w:val="22"/>
              <w:lang w:eastAsia="ko-KR"/>
            </w:rPr>
            <w:t xml:space="preserve">  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42" w:history="1">
            <w:r w:rsidR="00456B93">
              <w:rPr>
                <w:rFonts w:ascii="맑은 고딕" w:eastAsia="맑은 고딕" w:hAnsi="맑은 고딕"/>
                <w:sz w:val="22"/>
                <w:szCs w:val="22"/>
              </w:rPr>
              <w:t>77</w:t>
            </w:r>
          </w:hyperlink>
        </w:p>
        <w:p w14:paraId="718273D7" w14:textId="1D43BAB9" w:rsidR="007F6D0A" w:rsidRPr="00A2136A" w:rsidRDefault="00DA07B2" w:rsidP="001B0B37">
          <w:pPr>
            <w:pStyle w:val="20"/>
            <w:numPr>
              <w:ilvl w:val="2"/>
              <w:numId w:val="6"/>
            </w:numPr>
            <w:tabs>
              <w:tab w:val="left" w:pos="537"/>
              <w:tab w:val="left" w:leader="dot" w:pos="8209"/>
            </w:tabs>
            <w:spacing w:before="127"/>
            <w:ind w:left="1556" w:hanging="1557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>저장공간 관리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43" w:history="1">
            <w:r w:rsidR="00456B93">
              <w:rPr>
                <w:rFonts w:ascii="맑은 고딕" w:eastAsia="맑은 고딕" w:hAnsi="맑은 고딕"/>
                <w:sz w:val="22"/>
                <w:szCs w:val="22"/>
              </w:rPr>
              <w:t>77</w:t>
            </w:r>
          </w:hyperlink>
        </w:p>
        <w:p w14:paraId="34A2F245" w14:textId="40A50EDD" w:rsidR="007F6D0A" w:rsidRPr="00A2136A" w:rsidRDefault="00DA07B2" w:rsidP="001B0B37">
          <w:pPr>
            <w:pStyle w:val="20"/>
            <w:numPr>
              <w:ilvl w:val="2"/>
              <w:numId w:val="6"/>
            </w:numPr>
            <w:tabs>
              <w:tab w:val="left" w:pos="539"/>
              <w:tab w:val="left" w:leader="dot" w:pos="8209"/>
            </w:tabs>
            <w:ind w:left="1558" w:hanging="1559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 xml:space="preserve">녹화 설정 </w:t>
          </w:r>
          <w:r w:rsidRPr="00A2136A">
            <w:rPr>
              <w:rFonts w:ascii="맑은 고딕" w:eastAsia="맑은 고딕" w:hAnsi="맑은 고딕"/>
              <w:sz w:val="22"/>
              <w:szCs w:val="22"/>
              <w:lang w:eastAsia="ko-KR"/>
            </w:rPr>
            <w:t xml:space="preserve">  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44" w:history="1">
            <w:r w:rsidR="009946A1">
              <w:rPr>
                <w:rFonts w:ascii="맑은 고딕" w:eastAsia="맑은 고딕" w:hAnsi="맑은 고딕"/>
                <w:sz w:val="22"/>
                <w:szCs w:val="22"/>
              </w:rPr>
              <w:t>79</w:t>
            </w:r>
          </w:hyperlink>
        </w:p>
        <w:p w14:paraId="6A3521F2" w14:textId="0391E36D" w:rsidR="007F6D0A" w:rsidRPr="00A2136A" w:rsidRDefault="00DA07B2" w:rsidP="001B0B37">
          <w:pPr>
            <w:pStyle w:val="20"/>
            <w:numPr>
              <w:ilvl w:val="2"/>
              <w:numId w:val="6"/>
            </w:numPr>
            <w:tabs>
              <w:tab w:val="left" w:pos="538"/>
              <w:tab w:val="left" w:leader="dot" w:pos="8209"/>
            </w:tabs>
            <w:spacing w:before="127"/>
            <w:ind w:left="1557" w:hanging="1558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>스냅샷 설정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45" w:history="1">
            <w:r w:rsidR="009946A1">
              <w:rPr>
                <w:rFonts w:ascii="맑은 고딕" w:eastAsia="맑은 고딕" w:hAnsi="맑은 고딕"/>
                <w:sz w:val="22"/>
                <w:szCs w:val="22"/>
              </w:rPr>
              <w:t>80</w:t>
            </w:r>
          </w:hyperlink>
        </w:p>
        <w:p w14:paraId="13643BCD" w14:textId="55F54093" w:rsidR="007F6D0A" w:rsidRPr="00A2136A" w:rsidRDefault="00DA07B2" w:rsidP="001B0B37">
          <w:pPr>
            <w:pStyle w:val="20"/>
            <w:numPr>
              <w:ilvl w:val="2"/>
              <w:numId w:val="6"/>
            </w:numPr>
            <w:tabs>
              <w:tab w:val="left" w:pos="541"/>
              <w:tab w:val="left" w:leader="dot" w:pos="8209"/>
            </w:tabs>
            <w:ind w:left="1560" w:hanging="1561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 xml:space="preserve">검색 </w:t>
          </w:r>
          <w:r w:rsidRPr="00A2136A">
            <w:rPr>
              <w:rFonts w:ascii="맑은 고딕" w:eastAsia="맑은 고딕" w:hAnsi="맑은 고딕"/>
              <w:sz w:val="22"/>
              <w:szCs w:val="22"/>
              <w:lang w:eastAsia="ko-KR"/>
            </w:rPr>
            <w:t xml:space="preserve">   </w:t>
          </w:r>
          <w:r w:rsidR="007577A8" w:rsidRPr="00A2136A">
            <w:rPr>
              <w:rFonts w:ascii="맑은 고딕" w:eastAsia="맑은 고딕" w:hAnsi="맑은 고딕" w:hint="eastAsia"/>
              <w:sz w:val="22"/>
              <w:szCs w:val="22"/>
              <w:lang w:eastAsia="zh-CN"/>
            </w:rPr>
            <w:t xml:space="preserve"> </w:t>
          </w:r>
          <w:r w:rsidRPr="00A2136A">
            <w:rPr>
              <w:rFonts w:ascii="맑은 고딕" w:eastAsia="맑은 고딕" w:hAnsi="맑은 고딕"/>
              <w:sz w:val="22"/>
              <w:szCs w:val="22"/>
              <w:lang w:eastAsia="zh-CN"/>
            </w:rPr>
            <w:t xml:space="preserve"> </w:t>
          </w:r>
          <w:r w:rsidR="007577A8" w:rsidRPr="00A2136A">
            <w:rPr>
              <w:rFonts w:ascii="맑은 고딕" w:eastAsia="맑은 고딕" w:hAnsi="맑은 고딕" w:hint="eastAsia"/>
              <w:sz w:val="22"/>
              <w:szCs w:val="22"/>
              <w:lang w:eastAsia="zh-CN"/>
            </w:rPr>
            <w:t xml:space="preserve">   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46" w:history="1">
            <w:r w:rsidR="00B93320">
              <w:rPr>
                <w:rFonts w:ascii="맑은 고딕" w:eastAsia="맑은 고딕" w:hAnsi="맑은 고딕"/>
                <w:sz w:val="22"/>
                <w:szCs w:val="22"/>
              </w:rPr>
              <w:t>82</w:t>
            </w:r>
          </w:hyperlink>
        </w:p>
        <w:p w14:paraId="0756D6C2" w14:textId="4D36CDB0" w:rsidR="007F6D0A" w:rsidRPr="00A2136A" w:rsidRDefault="00C27888" w:rsidP="001937A0">
          <w:pPr>
            <w:pStyle w:val="20"/>
            <w:numPr>
              <w:ilvl w:val="1"/>
              <w:numId w:val="6"/>
            </w:numPr>
            <w:tabs>
              <w:tab w:val="left" w:pos="370"/>
              <w:tab w:val="left" w:leader="dot" w:pos="8275"/>
            </w:tabs>
            <w:spacing w:before="127"/>
            <w:ind w:hanging="930"/>
            <w:jc w:val="both"/>
            <w:rPr>
              <w:rFonts w:ascii="맑은 고딕" w:eastAsia="맑은 고딕" w:hAnsi="맑은 고딕"/>
              <w:sz w:val="22"/>
              <w:szCs w:val="22"/>
            </w:rPr>
          </w:pPr>
          <w:hyperlink w:anchor="_bookmark47" w:history="1">
            <w:r w:rsidR="00DA07B2" w:rsidRPr="00A2136A">
              <w:rPr>
                <w:rFonts w:ascii="맑은 고딕" w:eastAsia="맑은 고딕" w:hAnsi="맑은 고딕" w:hint="eastAsia"/>
                <w:sz w:val="22"/>
                <w:szCs w:val="22"/>
                <w:lang w:eastAsia="ko-KR"/>
              </w:rPr>
              <w:t>이벤트</w:t>
            </w:r>
          </w:hyperlink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r w:rsidR="007577A8" w:rsidRPr="00A2136A">
            <w:rPr>
              <w:rFonts w:ascii="맑은 고딕" w:eastAsia="맑은 고딕" w:hAnsi="맑은 고딕" w:hint="eastAsia"/>
              <w:sz w:val="22"/>
              <w:szCs w:val="22"/>
              <w:lang w:eastAsia="zh-CN"/>
            </w:rPr>
            <w:t xml:space="preserve"> </w:t>
          </w:r>
          <w:hyperlink w:anchor="_bookmark47" w:history="1">
            <w:r w:rsidR="008653B2">
              <w:rPr>
                <w:rFonts w:ascii="맑은 고딕" w:eastAsia="맑은 고딕" w:hAnsi="맑은 고딕"/>
                <w:sz w:val="22"/>
                <w:szCs w:val="22"/>
              </w:rPr>
              <w:t>83</w:t>
            </w:r>
          </w:hyperlink>
        </w:p>
        <w:p w14:paraId="29797531" w14:textId="52C5CB95" w:rsidR="007F6D0A" w:rsidRPr="00A2136A" w:rsidRDefault="00114153" w:rsidP="001B0B37">
          <w:pPr>
            <w:pStyle w:val="20"/>
            <w:numPr>
              <w:ilvl w:val="2"/>
              <w:numId w:val="6"/>
            </w:numPr>
            <w:tabs>
              <w:tab w:val="left" w:pos="540"/>
              <w:tab w:val="left" w:leader="dot" w:pos="8209"/>
            </w:tabs>
            <w:ind w:left="1559" w:hanging="1560"/>
            <w:jc w:val="both"/>
            <w:rPr>
              <w:rFonts w:ascii="맑은 고딕" w:eastAsia="맑은 고딕" w:hAnsi="맑은 고딕"/>
              <w:sz w:val="22"/>
              <w:szCs w:val="22"/>
              <w:lang w:eastAsia="ko-KR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>기본 이벤트</w:t>
          </w:r>
          <w:hyperlink w:anchor="_bookmark48" w:history="1">
            <w:r w:rsidR="00F0491D" w:rsidRPr="00A2136A">
              <w:rPr>
                <w:rStyle w:val="a5"/>
                <w:sz w:val="22"/>
                <w:szCs w:val="22"/>
                <w:lang w:eastAsia="ko-KR"/>
              </w:rPr>
              <w:t>_bookmark48</w:t>
            </w:r>
          </w:hyperlink>
          <w:r w:rsidR="007577A8" w:rsidRPr="00A2136A">
            <w:rPr>
              <w:rFonts w:ascii="맑은 고딕" w:eastAsia="맑은 고딕" w:hAnsi="맑은 고딕"/>
              <w:sz w:val="22"/>
              <w:szCs w:val="22"/>
              <w:lang w:eastAsia="ko-KR"/>
            </w:rPr>
            <w:tab/>
          </w:r>
          <w:hyperlink w:anchor="_bookmark48" w:history="1">
            <w:r w:rsidR="008653B2">
              <w:rPr>
                <w:rFonts w:ascii="맑은 고딕" w:eastAsia="맑은 고딕" w:hAnsi="맑은 고딕"/>
                <w:sz w:val="22"/>
                <w:szCs w:val="22"/>
                <w:lang w:eastAsia="ko-KR"/>
              </w:rPr>
              <w:t>83</w:t>
            </w:r>
          </w:hyperlink>
        </w:p>
        <w:p w14:paraId="3391B2CA" w14:textId="413B5DEF" w:rsidR="007F6D0A" w:rsidRPr="00A2136A" w:rsidRDefault="00C27888" w:rsidP="001B0B37">
          <w:pPr>
            <w:pStyle w:val="20"/>
            <w:numPr>
              <w:ilvl w:val="2"/>
              <w:numId w:val="6"/>
            </w:numPr>
            <w:tabs>
              <w:tab w:val="left" w:pos="540"/>
              <w:tab w:val="left" w:leader="dot" w:pos="8094"/>
            </w:tabs>
            <w:spacing w:before="127"/>
            <w:ind w:left="1559" w:hanging="1560"/>
            <w:jc w:val="both"/>
            <w:rPr>
              <w:rFonts w:ascii="맑은 고딕" w:eastAsia="맑은 고딕" w:hAnsi="맑은 고딕"/>
              <w:sz w:val="22"/>
              <w:szCs w:val="22"/>
            </w:rPr>
          </w:pPr>
          <w:hyperlink w:anchor="_bookmark51" w:history="1">
            <w:r w:rsidR="007577A8" w:rsidRPr="00A2136A">
              <w:rPr>
                <w:rFonts w:ascii="맑은 고딕" w:eastAsia="맑은 고딕" w:hAnsi="맑은 고딕"/>
                <w:sz w:val="22"/>
                <w:szCs w:val="22"/>
              </w:rPr>
              <w:t>VCA</w:t>
            </w:r>
            <w:r w:rsidR="007577A8" w:rsidRPr="00A2136A">
              <w:rPr>
                <w:rFonts w:ascii="맑은 고딕" w:eastAsia="맑은 고딕" w:hAnsi="맑은 고딕"/>
                <w:spacing w:val="21"/>
                <w:sz w:val="22"/>
                <w:szCs w:val="22"/>
              </w:rPr>
              <w:t xml:space="preserve"> </w:t>
            </w:r>
            <w:r w:rsidR="00114153" w:rsidRPr="00A2136A">
              <w:rPr>
                <w:rFonts w:ascii="맑은 고딕" w:eastAsia="맑은 고딕" w:hAnsi="맑은 고딕" w:hint="eastAsia"/>
                <w:spacing w:val="21"/>
                <w:sz w:val="22"/>
                <w:szCs w:val="22"/>
                <w:lang w:eastAsia="ko-KR"/>
              </w:rPr>
              <w:t>이벤트</w:t>
            </w:r>
          </w:hyperlink>
          <w:r w:rsidR="00DA07B2" w:rsidRPr="00A2136A">
            <w:rPr>
              <w:rFonts w:ascii="맑은 고딕" w:eastAsia="맑은 고딕" w:hAnsi="맑은 고딕"/>
              <w:sz w:val="22"/>
              <w:szCs w:val="22"/>
            </w:rPr>
            <w:t xml:space="preserve"> 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51" w:history="1">
            <w:r w:rsidR="00E30C12">
              <w:rPr>
                <w:rFonts w:ascii="맑은 고딕" w:eastAsia="맑은 고딕" w:hAnsi="맑은 고딕"/>
                <w:sz w:val="22"/>
                <w:szCs w:val="22"/>
              </w:rPr>
              <w:t>91</w:t>
            </w:r>
          </w:hyperlink>
        </w:p>
        <w:p w14:paraId="7784CEFD" w14:textId="7AEE00F5" w:rsidR="007F6D0A" w:rsidRPr="00A2136A" w:rsidRDefault="00114153" w:rsidP="001B0B37">
          <w:pPr>
            <w:pStyle w:val="20"/>
            <w:numPr>
              <w:ilvl w:val="2"/>
              <w:numId w:val="6"/>
            </w:numPr>
            <w:tabs>
              <w:tab w:val="left" w:pos="538"/>
              <w:tab w:val="left" w:leader="dot" w:pos="8094"/>
            </w:tabs>
            <w:ind w:left="1557" w:hanging="1558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 xml:space="preserve">사람 </w:t>
          </w:r>
          <w:proofErr w:type="spellStart"/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>카운팅</w:t>
          </w:r>
          <w:proofErr w:type="spellEnd"/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54" w:history="1">
            <w:r w:rsidR="00E30C12">
              <w:rPr>
                <w:rFonts w:ascii="맑은 고딕" w:eastAsia="맑은 고딕" w:hAnsi="맑은 고딕"/>
                <w:sz w:val="22"/>
                <w:szCs w:val="22"/>
              </w:rPr>
              <w:t>113</w:t>
            </w:r>
          </w:hyperlink>
        </w:p>
        <w:p w14:paraId="3D05B76C" w14:textId="0C4852F5" w:rsidR="007F6D0A" w:rsidRPr="00A2136A" w:rsidRDefault="00114153" w:rsidP="001B0B37">
          <w:pPr>
            <w:pStyle w:val="20"/>
            <w:numPr>
              <w:ilvl w:val="2"/>
              <w:numId w:val="6"/>
            </w:numPr>
            <w:tabs>
              <w:tab w:val="left" w:pos="540"/>
              <w:tab w:val="left" w:leader="dot" w:pos="8094"/>
            </w:tabs>
            <w:spacing w:before="127"/>
            <w:ind w:left="1559" w:hanging="1560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 xml:space="preserve">히트 맵 </w:t>
          </w:r>
          <w:r w:rsidRPr="00A2136A">
            <w:rPr>
              <w:rFonts w:ascii="맑은 고딕" w:eastAsia="맑은 고딕" w:hAnsi="맑은 고딕"/>
              <w:sz w:val="22"/>
              <w:szCs w:val="22"/>
              <w:lang w:eastAsia="ko-KR"/>
            </w:rPr>
            <w:t xml:space="preserve">  </w:t>
          </w:r>
          <w:r w:rsidR="007577A8" w:rsidRPr="00A2136A">
            <w:rPr>
              <w:rFonts w:ascii="맑은 고딕" w:eastAsia="맑은 고딕" w:hAnsi="맑은 고딕" w:hint="eastAsia"/>
              <w:sz w:val="22"/>
              <w:szCs w:val="22"/>
              <w:lang w:eastAsia="zh-CN"/>
            </w:rPr>
            <w:t xml:space="preserve">  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55" w:history="1">
            <w:r w:rsidR="00515DBB">
              <w:rPr>
                <w:rFonts w:ascii="맑은 고딕" w:eastAsia="맑은 고딕" w:hAnsi="맑은 고딕"/>
                <w:sz w:val="22"/>
                <w:szCs w:val="22"/>
              </w:rPr>
              <w:t>129</w:t>
            </w:r>
          </w:hyperlink>
        </w:p>
        <w:p w14:paraId="1F5A7949" w14:textId="2000E5B3" w:rsidR="007F6D0A" w:rsidRPr="00A2136A" w:rsidRDefault="00C27888" w:rsidP="001937A0">
          <w:pPr>
            <w:pStyle w:val="20"/>
            <w:tabs>
              <w:tab w:val="left" w:leader="dot" w:pos="8155"/>
            </w:tabs>
            <w:ind w:left="0" w:firstLine="0"/>
            <w:jc w:val="both"/>
            <w:rPr>
              <w:rFonts w:ascii="맑은 고딕" w:eastAsia="맑은 고딕" w:hAnsi="맑은 고딕"/>
              <w:sz w:val="22"/>
              <w:szCs w:val="22"/>
            </w:rPr>
          </w:pPr>
          <w:hyperlink w:anchor="_bookmark56" w:history="1">
            <w:r w:rsidR="007577A8" w:rsidRPr="00A2136A">
              <w:rPr>
                <w:rFonts w:ascii="맑은 고딕" w:eastAsia="맑은 고딕" w:hAnsi="맑은 고딕"/>
                <w:sz w:val="22"/>
                <w:szCs w:val="22"/>
              </w:rPr>
              <w:t>8.5</w:t>
            </w:r>
            <w:r w:rsidR="007577A8" w:rsidRPr="00A2136A">
              <w:rPr>
                <w:rFonts w:ascii="맑은 고딕" w:eastAsia="맑은 고딕" w:hAnsi="맑은 고딕"/>
                <w:spacing w:val="25"/>
                <w:sz w:val="22"/>
                <w:szCs w:val="22"/>
              </w:rPr>
              <w:t xml:space="preserve"> </w:t>
            </w:r>
            <w:r w:rsidR="007577A8" w:rsidRPr="00A2136A">
              <w:rPr>
                <w:rFonts w:ascii="맑은 고딕" w:eastAsia="맑은 고딕" w:hAnsi="맑은 고딕"/>
                <w:sz w:val="22"/>
                <w:szCs w:val="22"/>
              </w:rPr>
              <w:t>PTZ</w:t>
            </w:r>
          </w:hyperlink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56" w:history="1">
            <w:r w:rsidR="00DB6572">
              <w:rPr>
                <w:rFonts w:ascii="맑은 고딕" w:eastAsia="맑은 고딕" w:hAnsi="맑은 고딕"/>
                <w:sz w:val="22"/>
                <w:szCs w:val="22"/>
              </w:rPr>
              <w:t>135</w:t>
            </w:r>
          </w:hyperlink>
        </w:p>
        <w:p w14:paraId="6CEBB132" w14:textId="7AB30B6C" w:rsidR="007F6D0A" w:rsidRPr="00A2136A" w:rsidRDefault="00114153" w:rsidP="001B0B37">
          <w:pPr>
            <w:pStyle w:val="20"/>
            <w:numPr>
              <w:ilvl w:val="2"/>
              <w:numId w:val="7"/>
            </w:numPr>
            <w:tabs>
              <w:tab w:val="left" w:pos="542"/>
              <w:tab w:val="left" w:leader="dot" w:pos="8094"/>
            </w:tabs>
            <w:spacing w:before="127"/>
            <w:ind w:hanging="1562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>기본</w:t>
          </w:r>
          <w:r w:rsidR="007577A8" w:rsidRPr="00A2136A">
            <w:rPr>
              <w:rFonts w:ascii="맑은 고딕" w:eastAsia="맑은 고딕" w:hAnsi="맑은 고딕" w:hint="eastAsia"/>
              <w:sz w:val="22"/>
              <w:szCs w:val="22"/>
              <w:lang w:eastAsia="zh-CN"/>
            </w:rPr>
            <w:t xml:space="preserve">         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57" w:history="1">
            <w:r w:rsidR="00DB6572">
              <w:rPr>
                <w:rFonts w:ascii="맑은 고딕" w:eastAsia="맑은 고딕" w:hAnsi="맑은 고딕"/>
                <w:sz w:val="22"/>
                <w:szCs w:val="22"/>
              </w:rPr>
              <w:t>135</w:t>
            </w:r>
          </w:hyperlink>
        </w:p>
        <w:p w14:paraId="28F9B68A" w14:textId="54A1FCB3" w:rsidR="007F6D0A" w:rsidRPr="00A2136A" w:rsidRDefault="00C27888" w:rsidP="001B0B37">
          <w:pPr>
            <w:pStyle w:val="20"/>
            <w:numPr>
              <w:ilvl w:val="2"/>
              <w:numId w:val="7"/>
            </w:numPr>
            <w:tabs>
              <w:tab w:val="left" w:pos="540"/>
              <w:tab w:val="left" w:leader="dot" w:pos="8094"/>
            </w:tabs>
            <w:spacing w:before="127"/>
            <w:ind w:left="1559" w:hanging="1560"/>
            <w:jc w:val="both"/>
            <w:rPr>
              <w:rFonts w:ascii="맑은 고딕" w:eastAsia="맑은 고딕" w:hAnsi="맑은 고딕"/>
              <w:sz w:val="22"/>
              <w:szCs w:val="22"/>
            </w:rPr>
          </w:pPr>
          <w:hyperlink w:anchor="_bookmark58" w:history="1">
            <w:r w:rsidR="007577A8" w:rsidRPr="00A2136A">
              <w:rPr>
                <w:rFonts w:ascii="맑은 고딕" w:eastAsia="맑은 고딕" w:hAnsi="맑은 고딕"/>
                <w:sz w:val="22"/>
                <w:szCs w:val="22"/>
              </w:rPr>
              <w:t>Auto</w:t>
            </w:r>
            <w:r w:rsidR="007577A8" w:rsidRPr="00A2136A">
              <w:rPr>
                <w:rFonts w:ascii="맑은 고딕" w:eastAsia="맑은 고딕" w:hAnsi="맑은 고딕"/>
                <w:spacing w:val="21"/>
                <w:sz w:val="22"/>
                <w:szCs w:val="22"/>
              </w:rPr>
              <w:t xml:space="preserve"> </w:t>
            </w:r>
            <w:r w:rsidR="007577A8" w:rsidRPr="00A2136A">
              <w:rPr>
                <w:rFonts w:ascii="맑은 고딕" w:eastAsia="맑은 고딕" w:hAnsi="맑은 고딕"/>
                <w:sz w:val="22"/>
                <w:szCs w:val="22"/>
              </w:rPr>
              <w:t>Home</w:t>
            </w:r>
          </w:hyperlink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58" w:history="1">
            <w:r w:rsidR="00792E76">
              <w:rPr>
                <w:rFonts w:ascii="맑은 고딕" w:eastAsia="맑은 고딕" w:hAnsi="맑은 고딕"/>
                <w:sz w:val="22"/>
                <w:szCs w:val="22"/>
              </w:rPr>
              <w:t>139</w:t>
            </w:r>
          </w:hyperlink>
        </w:p>
        <w:p w14:paraId="0EDC8ADA" w14:textId="148BABC1" w:rsidR="007F6D0A" w:rsidRPr="00A2136A" w:rsidRDefault="00C27888" w:rsidP="001B0B37">
          <w:pPr>
            <w:pStyle w:val="20"/>
            <w:numPr>
              <w:ilvl w:val="2"/>
              <w:numId w:val="7"/>
            </w:numPr>
            <w:tabs>
              <w:tab w:val="left" w:pos="540"/>
              <w:tab w:val="left" w:leader="dot" w:pos="8094"/>
            </w:tabs>
            <w:ind w:left="1559" w:hanging="1560"/>
            <w:jc w:val="both"/>
            <w:rPr>
              <w:rFonts w:ascii="맑은 고딕" w:eastAsia="맑은 고딕" w:hAnsi="맑은 고딕"/>
              <w:sz w:val="22"/>
              <w:szCs w:val="22"/>
            </w:rPr>
          </w:pPr>
          <w:hyperlink w:anchor="_bookmark59" w:history="1">
            <w:r w:rsidR="007577A8" w:rsidRPr="00A2136A">
              <w:rPr>
                <w:rFonts w:ascii="맑은 고딕" w:eastAsia="맑은 고딕" w:hAnsi="맑은 고딕"/>
                <w:sz w:val="22"/>
                <w:szCs w:val="22"/>
              </w:rPr>
              <w:t>PTZ</w:t>
            </w:r>
            <w:r w:rsidR="007577A8" w:rsidRPr="00A2136A">
              <w:rPr>
                <w:rFonts w:ascii="맑은 고딕" w:eastAsia="맑은 고딕" w:hAnsi="맑은 고딕"/>
                <w:spacing w:val="21"/>
                <w:sz w:val="22"/>
                <w:szCs w:val="22"/>
              </w:rPr>
              <w:t xml:space="preserve"> </w:t>
            </w:r>
            <w:r w:rsidR="00114153" w:rsidRPr="00A2136A">
              <w:rPr>
                <w:rFonts w:ascii="맑은 고딕" w:eastAsia="맑은 고딕" w:hAnsi="맑은 고딕" w:hint="eastAsia"/>
                <w:sz w:val="22"/>
                <w:szCs w:val="22"/>
                <w:lang w:eastAsia="ko-KR"/>
              </w:rPr>
              <w:t>제한</w:t>
            </w:r>
          </w:hyperlink>
          <w:r w:rsidR="00114153" w:rsidRPr="00A2136A">
            <w:rPr>
              <w:rFonts w:ascii="맑은 고딕" w:eastAsia="맑은 고딕" w:hAnsi="맑은 고딕"/>
              <w:sz w:val="22"/>
              <w:szCs w:val="22"/>
            </w:rPr>
            <w:t xml:space="preserve">   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59" w:history="1">
            <w:r w:rsidR="00792E76">
              <w:rPr>
                <w:rFonts w:ascii="맑은 고딕" w:eastAsia="맑은 고딕" w:hAnsi="맑은 고딕"/>
                <w:sz w:val="22"/>
                <w:szCs w:val="22"/>
              </w:rPr>
              <w:t>139</w:t>
            </w:r>
          </w:hyperlink>
        </w:p>
        <w:p w14:paraId="3DC781F2" w14:textId="49CC02A7" w:rsidR="007F6D0A" w:rsidRPr="00A2136A" w:rsidRDefault="008F6457" w:rsidP="001B0B37">
          <w:pPr>
            <w:pStyle w:val="20"/>
            <w:numPr>
              <w:ilvl w:val="2"/>
              <w:numId w:val="7"/>
            </w:numPr>
            <w:tabs>
              <w:tab w:val="left" w:pos="539"/>
              <w:tab w:val="left" w:leader="dot" w:pos="8094"/>
            </w:tabs>
            <w:spacing w:before="127"/>
            <w:ind w:left="1558" w:hanging="1559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 xml:space="preserve">초기 위치 </w:t>
          </w:r>
          <w:r w:rsidRPr="00A2136A">
            <w:rPr>
              <w:rFonts w:ascii="맑은 고딕" w:eastAsia="맑은 고딕" w:hAnsi="맑은 고딕"/>
              <w:sz w:val="22"/>
              <w:szCs w:val="22"/>
              <w:lang w:eastAsia="ko-KR"/>
            </w:rPr>
            <w:t xml:space="preserve">  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60" w:history="1">
            <w:r w:rsidR="00792E76">
              <w:rPr>
                <w:rFonts w:ascii="맑은 고딕" w:eastAsia="맑은 고딕" w:hAnsi="맑은 고딕"/>
                <w:sz w:val="22"/>
                <w:szCs w:val="22"/>
              </w:rPr>
              <w:t>140</w:t>
            </w:r>
          </w:hyperlink>
        </w:p>
        <w:p w14:paraId="29D0F5F6" w14:textId="56E67234" w:rsidR="007F6D0A" w:rsidRPr="00A2136A" w:rsidRDefault="008F6457" w:rsidP="001B0B37">
          <w:pPr>
            <w:pStyle w:val="20"/>
            <w:numPr>
              <w:ilvl w:val="2"/>
              <w:numId w:val="7"/>
            </w:numPr>
            <w:tabs>
              <w:tab w:val="left" w:pos="539"/>
              <w:tab w:val="left" w:leader="dot" w:pos="8094"/>
            </w:tabs>
            <w:ind w:left="1558" w:hanging="1559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 xml:space="preserve">프라이버시 </w:t>
          </w:r>
          <w:proofErr w:type="spellStart"/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>마스킹</w:t>
          </w:r>
          <w:proofErr w:type="spellEnd"/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61" w:history="1">
            <w:r w:rsidR="00792E76">
              <w:rPr>
                <w:rFonts w:ascii="맑은 고딕" w:eastAsia="맑은 고딕" w:hAnsi="맑은 고딕"/>
                <w:sz w:val="22"/>
                <w:szCs w:val="22"/>
              </w:rPr>
              <w:t>141</w:t>
            </w:r>
          </w:hyperlink>
        </w:p>
        <w:p w14:paraId="50789810" w14:textId="569A733A" w:rsidR="007F6D0A" w:rsidRPr="00A2136A" w:rsidRDefault="008F6457" w:rsidP="001B0B37">
          <w:pPr>
            <w:pStyle w:val="20"/>
            <w:numPr>
              <w:ilvl w:val="2"/>
              <w:numId w:val="7"/>
            </w:numPr>
            <w:tabs>
              <w:tab w:val="left" w:pos="539"/>
              <w:tab w:val="left" w:leader="dot" w:pos="8094"/>
            </w:tabs>
            <w:spacing w:before="127"/>
            <w:ind w:left="1558" w:hanging="1559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t xml:space="preserve">작업 예약 </w:t>
          </w:r>
          <w:r w:rsidRPr="00A2136A">
            <w:rPr>
              <w:rFonts w:ascii="맑은 고딕" w:eastAsia="맑은 고딕" w:hAnsi="맑은 고딕"/>
              <w:sz w:val="22"/>
              <w:szCs w:val="22"/>
              <w:lang w:eastAsia="ko-KR"/>
            </w:rPr>
            <w:t xml:space="preserve">  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62" w:history="1">
            <w:r w:rsidR="00792E76">
              <w:rPr>
                <w:rFonts w:ascii="맑은 고딕" w:eastAsia="맑은 고딕" w:hAnsi="맑은 고딕"/>
                <w:sz w:val="22"/>
                <w:szCs w:val="22"/>
              </w:rPr>
              <w:t>142</w:t>
            </w:r>
          </w:hyperlink>
        </w:p>
        <w:p w14:paraId="3D6E7268" w14:textId="2C55C2C2" w:rsidR="007F6D0A" w:rsidRPr="00A2136A" w:rsidRDefault="008F6457" w:rsidP="001B0B37">
          <w:pPr>
            <w:pStyle w:val="20"/>
            <w:numPr>
              <w:ilvl w:val="2"/>
              <w:numId w:val="7"/>
            </w:numPr>
            <w:tabs>
              <w:tab w:val="left" w:pos="539"/>
              <w:tab w:val="left" w:leader="dot" w:pos="8094"/>
            </w:tabs>
            <w:ind w:left="1558" w:hanging="1559"/>
            <w:jc w:val="both"/>
            <w:rPr>
              <w:rFonts w:ascii="맑은 고딕" w:eastAsia="맑은 고딕" w:hAnsi="맑은 고딕"/>
              <w:sz w:val="22"/>
              <w:szCs w:val="22"/>
            </w:rPr>
          </w:pPr>
          <w:r w:rsidRPr="00A2136A">
            <w:rPr>
              <w:rFonts w:ascii="맑은 고딕" w:eastAsia="맑은 고딕" w:hAnsi="맑은 고딕" w:hint="eastAsia"/>
              <w:sz w:val="22"/>
              <w:szCs w:val="22"/>
              <w:lang w:eastAsia="ko-KR"/>
            </w:rPr>
            <w:lastRenderedPageBreak/>
            <w:t xml:space="preserve">구성 삭제 </w:t>
          </w:r>
          <w:r w:rsidRPr="00A2136A">
            <w:rPr>
              <w:rFonts w:ascii="맑은 고딕" w:eastAsia="맑은 고딕" w:hAnsi="맑은 고딕"/>
              <w:sz w:val="22"/>
              <w:szCs w:val="22"/>
              <w:lang w:eastAsia="ko-KR"/>
            </w:rPr>
            <w:t xml:space="preserve">  </w:t>
          </w:r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hyperlink w:anchor="_bookmark63" w:history="1">
            <w:r w:rsidR="00792E76">
              <w:rPr>
                <w:rFonts w:ascii="맑은 고딕" w:eastAsia="맑은 고딕" w:hAnsi="맑은 고딕"/>
                <w:sz w:val="22"/>
                <w:szCs w:val="22"/>
              </w:rPr>
              <w:t>143</w:t>
            </w:r>
          </w:hyperlink>
        </w:p>
        <w:p w14:paraId="394F1623" w14:textId="48A8272B" w:rsidR="00792E76" w:rsidRDefault="00C27888" w:rsidP="00792E76">
          <w:pPr>
            <w:pStyle w:val="20"/>
            <w:tabs>
              <w:tab w:val="left" w:leader="dot" w:pos="8094"/>
            </w:tabs>
            <w:spacing w:before="127"/>
            <w:ind w:left="0" w:firstLine="0"/>
            <w:jc w:val="both"/>
          </w:pPr>
          <w:hyperlink w:anchor="_bookmark64" w:history="1">
            <w:r w:rsidR="007577A8" w:rsidRPr="00A2136A">
              <w:rPr>
                <w:rFonts w:ascii="맑은 고딕" w:eastAsia="맑은 고딕" w:hAnsi="맑은 고딕"/>
                <w:sz w:val="22"/>
                <w:szCs w:val="22"/>
              </w:rPr>
              <w:t>8.5.8</w:t>
            </w:r>
            <w:r w:rsidR="007577A8" w:rsidRPr="00A2136A">
              <w:rPr>
                <w:rFonts w:ascii="맑은 고딕" w:eastAsia="맑은 고딕" w:hAnsi="맑은 고딕"/>
                <w:spacing w:val="23"/>
                <w:sz w:val="22"/>
                <w:szCs w:val="22"/>
              </w:rPr>
              <w:t xml:space="preserve"> </w:t>
            </w:r>
            <w:r w:rsidR="007577A8" w:rsidRPr="00A2136A">
              <w:rPr>
                <w:rFonts w:ascii="맑은 고딕" w:eastAsia="맑은 고딕" w:hAnsi="맑은 고딕"/>
                <w:sz w:val="22"/>
                <w:szCs w:val="22"/>
              </w:rPr>
              <w:t>RS485</w:t>
            </w:r>
          </w:hyperlink>
          <w:r w:rsidR="007577A8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r w:rsidR="00792E76">
            <w:t>144</w:t>
          </w:r>
        </w:p>
        <w:p w14:paraId="63C74954" w14:textId="118D8989" w:rsidR="007F6D0A" w:rsidRPr="00792E76" w:rsidRDefault="00C27888" w:rsidP="00792E76">
          <w:pPr>
            <w:pStyle w:val="20"/>
            <w:tabs>
              <w:tab w:val="left" w:leader="dot" w:pos="8094"/>
            </w:tabs>
            <w:spacing w:before="127"/>
            <w:ind w:left="0" w:firstLine="0"/>
            <w:jc w:val="both"/>
          </w:pPr>
          <w:hyperlink w:anchor="_bookmark64" w:history="1">
            <w:r w:rsidR="00792E76" w:rsidRPr="00A2136A">
              <w:rPr>
                <w:rFonts w:ascii="맑은 고딕" w:eastAsia="맑은 고딕" w:hAnsi="맑은 고딕"/>
                <w:sz w:val="22"/>
                <w:szCs w:val="22"/>
              </w:rPr>
              <w:t>8.5.</w:t>
            </w:r>
            <w:r w:rsidR="00792E76">
              <w:rPr>
                <w:rFonts w:ascii="맑은 고딕" w:eastAsia="맑은 고딕" w:hAnsi="맑은 고딕"/>
                <w:sz w:val="22"/>
                <w:szCs w:val="22"/>
              </w:rPr>
              <w:t>9</w:t>
            </w:r>
            <w:r w:rsidR="00792E76" w:rsidRPr="00A2136A">
              <w:rPr>
                <w:rFonts w:ascii="맑은 고딕" w:eastAsia="맑은 고딕" w:hAnsi="맑은 고딕"/>
                <w:spacing w:val="23"/>
                <w:sz w:val="22"/>
                <w:szCs w:val="22"/>
              </w:rPr>
              <w:t xml:space="preserve"> </w:t>
            </w:r>
            <w:r w:rsidR="00792E76">
              <w:rPr>
                <w:rFonts w:ascii="맑은 고딕" w:eastAsia="맑은 고딕" w:hAnsi="맑은 고딕" w:hint="eastAsia"/>
                <w:spacing w:val="23"/>
                <w:sz w:val="22"/>
                <w:szCs w:val="22"/>
                <w:lang w:eastAsia="ko-KR"/>
              </w:rPr>
              <w:t>상태</w:t>
            </w:r>
          </w:hyperlink>
          <w:r w:rsidR="00792E76" w:rsidRPr="00A2136A">
            <w:rPr>
              <w:rFonts w:ascii="맑은 고딕" w:eastAsia="맑은 고딕" w:hAnsi="맑은 고딕"/>
              <w:sz w:val="22"/>
              <w:szCs w:val="22"/>
            </w:rPr>
            <w:tab/>
          </w:r>
          <w:r w:rsidR="00792E76">
            <w:t>145</w:t>
          </w:r>
        </w:p>
      </w:sdtContent>
    </w:sdt>
    <w:p w14:paraId="6F5502D7" w14:textId="77777777" w:rsidR="007F6D0A" w:rsidRPr="00172F46" w:rsidRDefault="007F6D0A" w:rsidP="001B0B37">
      <w:pPr>
        <w:jc w:val="both"/>
        <w:rPr>
          <w:rFonts w:ascii="맑은 고딕" w:eastAsia="맑은 고딕" w:hAnsi="맑은 고딕"/>
        </w:rPr>
        <w:sectPr w:rsidR="007F6D0A" w:rsidRPr="00172F46" w:rsidSect="008D264E">
          <w:pgSz w:w="12240" w:h="15840"/>
          <w:pgMar w:top="539" w:right="1280" w:bottom="1854" w:left="1340" w:header="720" w:footer="720" w:gutter="0"/>
          <w:cols w:space="720"/>
          <w:docGrid w:linePitch="299"/>
        </w:sectPr>
      </w:pPr>
    </w:p>
    <w:p w14:paraId="1EB88FFA" w14:textId="77777777" w:rsidR="00172F46" w:rsidRDefault="00172F46" w:rsidP="001B0B37">
      <w:pPr>
        <w:pStyle w:val="1"/>
        <w:spacing w:line="276" w:lineRule="auto"/>
        <w:jc w:val="both"/>
        <w:rPr>
          <w:rFonts w:ascii="맑은 고딕" w:eastAsia="맑은 고딕" w:hAnsi="맑은 고딕"/>
          <w:b/>
          <w:bCs/>
          <w:lang w:eastAsia="ko-KR"/>
        </w:rPr>
      </w:pPr>
      <w:bookmarkStart w:id="1" w:name="_bookmark0"/>
      <w:bookmarkStart w:id="2" w:name="Chapter_1._Introduction"/>
      <w:bookmarkEnd w:id="1"/>
      <w:bookmarkEnd w:id="2"/>
      <w:r>
        <w:rPr>
          <w:rFonts w:ascii="맑은 고딕" w:eastAsia="맑은 고딕" w:hAnsi="맑은 고딕" w:hint="eastAsia"/>
          <w:b/>
          <w:bCs/>
          <w:lang w:eastAsia="ko-KR"/>
        </w:rPr>
        <w:lastRenderedPageBreak/>
        <w:t>제 1장</w:t>
      </w:r>
      <w:r>
        <w:rPr>
          <w:rFonts w:ascii="맑은 고딕" w:eastAsia="맑은 고딕" w:hAnsi="맑은 고딕" w:hint="eastAsia"/>
          <w:b/>
          <w:bCs/>
        </w:rPr>
        <w:t xml:space="preserve">. </w:t>
      </w:r>
      <w:r>
        <w:rPr>
          <w:rFonts w:ascii="맑은 고딕" w:eastAsia="맑은 고딕" w:hAnsi="맑은 고딕" w:hint="eastAsia"/>
          <w:b/>
          <w:bCs/>
          <w:lang w:eastAsia="ko-KR"/>
        </w:rPr>
        <w:t>소개</w:t>
      </w:r>
    </w:p>
    <w:p w14:paraId="5814D4CB" w14:textId="77777777" w:rsidR="007F6D0A" w:rsidRPr="00172F46" w:rsidRDefault="007F6D0A" w:rsidP="001B0B37">
      <w:pPr>
        <w:pStyle w:val="a3"/>
        <w:spacing w:before="11"/>
        <w:jc w:val="both"/>
        <w:rPr>
          <w:rFonts w:ascii="맑은 고딕" w:eastAsia="맑은 고딕" w:hAnsi="맑은 고딕"/>
          <w:sz w:val="20"/>
          <w:szCs w:val="4"/>
        </w:rPr>
      </w:pPr>
      <w:bookmarkStart w:id="3" w:name="1.1_Copyright_Statement"/>
      <w:bookmarkStart w:id="4" w:name="_bookmark1"/>
      <w:bookmarkEnd w:id="3"/>
      <w:bookmarkEnd w:id="4"/>
    </w:p>
    <w:p w14:paraId="3234429E" w14:textId="16A9A835" w:rsidR="007F6D0A" w:rsidRPr="00172F46" w:rsidRDefault="00172F46" w:rsidP="001B0B37">
      <w:pPr>
        <w:pStyle w:val="2"/>
        <w:numPr>
          <w:ilvl w:val="1"/>
          <w:numId w:val="9"/>
        </w:numPr>
        <w:tabs>
          <w:tab w:val="left" w:pos="687"/>
        </w:tabs>
        <w:jc w:val="both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  <w:lang w:eastAsia="ko-KR"/>
        </w:rPr>
        <w:t>저작권 규정</w:t>
      </w:r>
    </w:p>
    <w:p w14:paraId="69ACEC08" w14:textId="77777777" w:rsidR="00172F46" w:rsidRPr="001B003C" w:rsidRDefault="00172F46" w:rsidP="001B0B37">
      <w:pPr>
        <w:pStyle w:val="a3"/>
        <w:spacing w:line="276" w:lineRule="auto"/>
        <w:ind w:left="99" w:firstLineChars="100" w:firstLine="200"/>
        <w:jc w:val="both"/>
        <w:rPr>
          <w:rFonts w:ascii="맑은 고딕" w:eastAsia="맑은 고딕" w:hAnsi="맑은 고딕"/>
          <w:sz w:val="24"/>
          <w:lang w:eastAsia="ko-KR"/>
        </w:rPr>
      </w:pPr>
      <w:r w:rsidRPr="001B003C">
        <w:rPr>
          <w:rFonts w:ascii="맑은 고딕" w:eastAsia="맑은 고딕" w:hAnsi="맑은 고딕" w:cs="Calibri" w:hint="eastAsia"/>
          <w:color w:val="000000"/>
          <w:sz w:val="20"/>
          <w:szCs w:val="20"/>
          <w:lang w:eastAsia="ko-KR"/>
        </w:rPr>
        <w:t>이 매뉴얼은 본사의 사전 허가 없이 어떠한 형태나 방법으로도 번역,</w:t>
      </w:r>
      <w:r w:rsidRPr="001B003C">
        <w:rPr>
          <w:rFonts w:ascii="맑은 고딕" w:eastAsia="맑은 고딕" w:hAnsi="맑은 고딕" w:cs="Calibri"/>
          <w:color w:val="000000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cs="Calibri" w:hint="eastAsia"/>
          <w:color w:val="000000"/>
          <w:sz w:val="20"/>
          <w:szCs w:val="20"/>
          <w:lang w:eastAsia="ko-KR"/>
        </w:rPr>
        <w:t>변형 또는 개조된 파생물을 만들 수 없습니다.</w:t>
      </w:r>
    </w:p>
    <w:p w14:paraId="1A70AF71" w14:textId="77777777" w:rsidR="00172F46" w:rsidRPr="00172F46" w:rsidRDefault="00172F46" w:rsidP="001B0B37">
      <w:pPr>
        <w:pStyle w:val="a3"/>
        <w:spacing w:before="10"/>
        <w:jc w:val="both"/>
        <w:rPr>
          <w:rFonts w:ascii="맑은 고딕" w:eastAsia="맑은 고딕" w:hAnsi="맑은 고딕"/>
          <w:sz w:val="26"/>
          <w:lang w:eastAsia="ko-KR"/>
        </w:rPr>
      </w:pPr>
      <w:bookmarkStart w:id="5" w:name="1.2_Industry_Canada_ICES-003_Compliance"/>
      <w:bookmarkStart w:id="6" w:name="_bookmark2"/>
      <w:bookmarkEnd w:id="5"/>
      <w:bookmarkEnd w:id="6"/>
    </w:p>
    <w:p w14:paraId="435785CA" w14:textId="2ACB96CA" w:rsidR="007F6D0A" w:rsidRPr="00172F46" w:rsidRDefault="00172F46" w:rsidP="001B0B37">
      <w:pPr>
        <w:pStyle w:val="2"/>
        <w:numPr>
          <w:ilvl w:val="1"/>
          <w:numId w:val="9"/>
        </w:numPr>
        <w:tabs>
          <w:tab w:val="left" w:pos="687"/>
        </w:tabs>
        <w:jc w:val="both"/>
        <w:rPr>
          <w:rFonts w:ascii="맑은 고딕" w:eastAsia="맑은 고딕" w:hAnsi="맑은 고딕"/>
        </w:rPr>
      </w:pPr>
      <w:bookmarkStart w:id="7" w:name="_bookmark3"/>
      <w:bookmarkStart w:id="8" w:name="1.3_Safety_Instruction"/>
      <w:bookmarkEnd w:id="7"/>
      <w:bookmarkEnd w:id="8"/>
      <w:r>
        <w:rPr>
          <w:rFonts w:ascii="맑은 고딕" w:eastAsia="맑은 고딕" w:hAnsi="맑은 고딕" w:hint="eastAsia"/>
          <w:lang w:eastAsia="ko-KR"/>
        </w:rPr>
        <w:t>안전 지침</w:t>
      </w:r>
    </w:p>
    <w:p w14:paraId="0FB46D87" w14:textId="4BC213BD" w:rsidR="007F6D0A" w:rsidRPr="00EE5E3E" w:rsidRDefault="00EE5E3E" w:rsidP="001B0B37">
      <w:pPr>
        <w:pStyle w:val="a3"/>
        <w:spacing w:before="264" w:line="249" w:lineRule="auto"/>
        <w:ind w:left="100" w:right="443"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EE5E3E">
        <w:rPr>
          <w:rFonts w:ascii="맑은 고딕" w:eastAsia="맑은 고딕" w:hAnsi="맑은 고딕" w:hint="eastAsia"/>
          <w:sz w:val="20"/>
          <w:szCs w:val="20"/>
          <w:lang w:eastAsia="ko-KR"/>
        </w:rPr>
        <w:t>이 지침은 위험이나 재산 손실을 피하기 위해 사용자가 제품을 올바르게 사용할 수 있도록 합니다.</w:t>
      </w:r>
      <w:r w:rsidR="007577A8" w:rsidRPr="00EE5E3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EE5E3E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예방</w:t>
      </w:r>
      <w:r w:rsidRPr="00EE5E3E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EE5E3E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조치는</w:t>
      </w:r>
      <w:r w:rsidRPr="00EE5E3E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"</w:t>
      </w:r>
      <w:r w:rsidRPr="00EE5E3E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경고</w:t>
      </w:r>
      <w:r w:rsidRPr="00EE5E3E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>"</w:t>
      </w:r>
      <w:r w:rsidRPr="00EE5E3E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와</w:t>
      </w:r>
      <w:r w:rsidRPr="00EE5E3E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"</w:t>
      </w:r>
      <w:r w:rsidRPr="00EE5E3E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주의</w:t>
      </w:r>
      <w:r w:rsidRPr="00EE5E3E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>"</w:t>
      </w:r>
      <w:r w:rsidRPr="00EE5E3E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로</w:t>
      </w:r>
      <w:r w:rsidRPr="00EE5E3E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EE5E3E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나뉩니다</w:t>
      </w:r>
      <w:r w:rsidRPr="00EE5E3E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>.</w:t>
      </w:r>
    </w:p>
    <w:p w14:paraId="17DA910A" w14:textId="77777777" w:rsidR="007F6D0A" w:rsidRPr="00172F46" w:rsidRDefault="007F6D0A" w:rsidP="001B0B37">
      <w:pPr>
        <w:pStyle w:val="a3"/>
        <w:spacing w:before="2"/>
        <w:jc w:val="both"/>
        <w:rPr>
          <w:rFonts w:ascii="맑은 고딕" w:eastAsia="맑은 고딕" w:hAnsi="맑은 고딕"/>
          <w:sz w:val="20"/>
          <w:lang w:eastAsia="ko-KR"/>
        </w:rPr>
      </w:pPr>
    </w:p>
    <w:p w14:paraId="509FAD6A" w14:textId="44402275" w:rsidR="007F6D0A" w:rsidRPr="008D264E" w:rsidRDefault="00EE5E3E" w:rsidP="008D264E">
      <w:pPr>
        <w:spacing w:line="276" w:lineRule="auto"/>
        <w:ind w:firstLineChars="100" w:firstLine="200"/>
        <w:jc w:val="both"/>
        <w:rPr>
          <w:rFonts w:ascii="맑은 고딕" w:eastAsia="맑은 고딕" w:hAnsi="맑은 고딕" w:cs="Calibri"/>
          <w:sz w:val="20"/>
          <w:szCs w:val="20"/>
          <w:lang w:eastAsia="ko-KR"/>
        </w:rPr>
      </w:pPr>
      <w:r w:rsidRPr="001B003C">
        <w:rPr>
          <w:rFonts w:ascii="맑은 고딕" w:eastAsia="맑은 고딕" w:hAnsi="맑은 고딕" w:cs="Calibri" w:hint="eastAsia"/>
          <w:b/>
          <w:bCs/>
          <w:sz w:val="20"/>
          <w:szCs w:val="20"/>
          <w:lang w:eastAsia="ko-KR"/>
        </w:rPr>
        <w:t>경고</w:t>
      </w:r>
      <w:r w:rsidRPr="001B003C">
        <w:rPr>
          <w:rFonts w:ascii="맑은 고딕" w:eastAsia="맑은 고딕" w:hAnsi="맑은 고딕" w:cs="Calibri"/>
          <w:b/>
          <w:bCs/>
          <w:sz w:val="20"/>
          <w:szCs w:val="20"/>
          <w:lang w:eastAsia="ko-KR"/>
        </w:rPr>
        <w:t>:</w:t>
      </w:r>
      <w:r w:rsidRPr="001B003C">
        <w:rPr>
          <w:rFonts w:ascii="맑은 고딕" w:eastAsia="맑은 고딕" w:hAnsi="맑은 고딕" w:cs="Calibri" w:hint="eastAsia"/>
          <w:b/>
          <w:bCs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cs="Calibri" w:hint="eastAsia"/>
          <w:sz w:val="20"/>
          <w:szCs w:val="20"/>
          <w:lang w:eastAsia="ko-KR"/>
        </w:rPr>
        <w:t>경고를 무시하였을 경우,</w:t>
      </w:r>
      <w:r w:rsidRPr="001B003C">
        <w:rPr>
          <w:rFonts w:ascii="맑은 고딕" w:eastAsia="맑은 고딕" w:hAnsi="맑은 고딕" w:cs="Calibri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cs="Calibri" w:hint="eastAsia"/>
          <w:sz w:val="20"/>
          <w:szCs w:val="20"/>
          <w:lang w:eastAsia="ko-KR"/>
        </w:rPr>
        <w:t>중상 또는 사망에 이를 수 있습니다.</w:t>
      </w:r>
    </w:p>
    <w:p w14:paraId="18CC92F4" w14:textId="5B778E43" w:rsidR="007F6D0A" w:rsidRPr="00EE5E3E" w:rsidRDefault="00EE5E3E" w:rsidP="001B0B37">
      <w:pPr>
        <w:pStyle w:val="a4"/>
        <w:numPr>
          <w:ilvl w:val="2"/>
          <w:numId w:val="9"/>
        </w:numPr>
        <w:tabs>
          <w:tab w:val="left" w:pos="560"/>
        </w:tabs>
        <w:spacing w:line="249" w:lineRule="auto"/>
        <w:ind w:right="264"/>
        <w:jc w:val="both"/>
        <w:rPr>
          <w:rFonts w:ascii="맑은 고딕" w:eastAsia="맑은 고딕" w:hAnsi="맑은 고딕"/>
          <w:sz w:val="20"/>
          <w:szCs w:val="18"/>
          <w:lang w:eastAsia="ko-KR"/>
        </w:rPr>
      </w:pPr>
      <w:r w:rsidRPr="00EE5E3E">
        <w:rPr>
          <w:rFonts w:ascii="맑은 고딕" w:eastAsia="맑은 고딕" w:hAnsi="맑은 고딕" w:hint="eastAsia"/>
          <w:sz w:val="20"/>
          <w:szCs w:val="18"/>
          <w:lang w:eastAsia="ko-KR"/>
        </w:rPr>
        <w:t>설치 작업은 반드시 자격이 있는 담당자가 진행해야 하며 지역의 전기 안전 규정을 준수하십시오.</w:t>
      </w:r>
    </w:p>
    <w:p w14:paraId="7B2E4D24" w14:textId="26C382D1" w:rsidR="007F6D0A" w:rsidRPr="00EE5E3E" w:rsidRDefault="00EE5E3E" w:rsidP="001B0B37">
      <w:pPr>
        <w:pStyle w:val="a4"/>
        <w:numPr>
          <w:ilvl w:val="2"/>
          <w:numId w:val="9"/>
        </w:numPr>
        <w:tabs>
          <w:tab w:val="left" w:pos="560"/>
        </w:tabs>
        <w:spacing w:before="4" w:line="249" w:lineRule="auto"/>
        <w:ind w:right="19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EE5E3E">
        <w:rPr>
          <w:rFonts w:ascii="맑은 고딕" w:eastAsia="맑은 고딕" w:hAnsi="맑은 고딕" w:hint="eastAsia"/>
          <w:sz w:val="20"/>
          <w:szCs w:val="20"/>
          <w:lang w:eastAsia="ko-KR"/>
        </w:rPr>
        <w:t>화재나 감전 사고의 위험이 있으므로 설치 전에는 제품을 비에 노출시키거나 습한 곳에서 작업을 하지 마십시오.</w:t>
      </w:r>
    </w:p>
    <w:p w14:paraId="3A524841" w14:textId="376AF018" w:rsidR="007F6D0A" w:rsidRPr="00EE5E3E" w:rsidRDefault="00EE5E3E" w:rsidP="001B0B37">
      <w:pPr>
        <w:pStyle w:val="a4"/>
        <w:numPr>
          <w:ilvl w:val="2"/>
          <w:numId w:val="9"/>
        </w:numPr>
        <w:tabs>
          <w:tab w:val="left" w:pos="560"/>
        </w:tabs>
        <w:spacing w:before="4" w:line="249" w:lineRule="auto"/>
        <w:ind w:right="441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방열 판,</w:t>
      </w:r>
      <w:r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전원 조절기처럼 화상의 위험이 있는 부품을 만지지 마십시오.</w:t>
      </w:r>
    </w:p>
    <w:p w14:paraId="01AAA7EE" w14:textId="78D21C61" w:rsidR="007F6D0A" w:rsidRPr="00EE5E3E" w:rsidRDefault="00EE5E3E" w:rsidP="001B0B37">
      <w:pPr>
        <w:pStyle w:val="a4"/>
        <w:numPr>
          <w:ilvl w:val="2"/>
          <w:numId w:val="9"/>
        </w:numPr>
        <w:tabs>
          <w:tab w:val="left" w:pos="560"/>
        </w:tabs>
        <w:spacing w:before="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전원은 </w:t>
      </w:r>
      <w:r>
        <w:rPr>
          <w:rFonts w:ascii="맑은 고딕" w:eastAsia="맑은 고딕" w:hAnsi="맑은 고딕"/>
          <w:sz w:val="20"/>
          <w:szCs w:val="20"/>
          <w:lang w:eastAsia="ko-KR"/>
        </w:rPr>
        <w:t>‘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D</w:t>
      </w:r>
      <w:r>
        <w:rPr>
          <w:rFonts w:ascii="맑은 고딕" w:eastAsia="맑은 고딕" w:hAnsi="맑은 고딕"/>
          <w:sz w:val="20"/>
          <w:szCs w:val="20"/>
          <w:lang w:eastAsia="ko-KR"/>
        </w:rPr>
        <w:t>C 12V or AC 24V’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를 사용하십시오.</w:t>
      </w:r>
    </w:p>
    <w:p w14:paraId="0AF8FF6D" w14:textId="2C4BB2D4" w:rsidR="007F6D0A" w:rsidRPr="00EE5E3E" w:rsidRDefault="00EE5E3E" w:rsidP="001B0B37">
      <w:pPr>
        <w:pStyle w:val="a4"/>
        <w:numPr>
          <w:ilvl w:val="2"/>
          <w:numId w:val="9"/>
        </w:numPr>
        <w:tabs>
          <w:tab w:val="left" w:pos="560"/>
        </w:tabs>
        <w:spacing w:before="1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플러그가 전원 소켓에 제대로 꽂혀 있는지 확인하십시오.</w:t>
      </w:r>
    </w:p>
    <w:p w14:paraId="0D6BA14A" w14:textId="0B50B786" w:rsidR="007F6D0A" w:rsidRPr="00EE5E3E" w:rsidRDefault="00EE5E3E" w:rsidP="001B0B37">
      <w:pPr>
        <w:pStyle w:val="a4"/>
        <w:numPr>
          <w:ilvl w:val="2"/>
          <w:numId w:val="9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제품을 벽이나 천장에 설치할 때는 장치를 단단히 고정하십시오.</w:t>
      </w:r>
    </w:p>
    <w:p w14:paraId="75175030" w14:textId="300B15DE" w:rsidR="007F6D0A" w:rsidRPr="00EE5E3E" w:rsidRDefault="00EE5E3E" w:rsidP="001B0B37">
      <w:pPr>
        <w:pStyle w:val="a4"/>
        <w:numPr>
          <w:ilvl w:val="2"/>
          <w:numId w:val="9"/>
        </w:numPr>
        <w:tabs>
          <w:tab w:val="left" w:pos="560"/>
        </w:tabs>
        <w:spacing w:before="14" w:line="249" w:lineRule="auto"/>
        <w:ind w:right="269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제품이 올바르게 작동하지 않으면 구매처에 문의하십시오.</w:t>
      </w:r>
      <w:r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절대 카메라를 직접 분해하지 마십시오.</w:t>
      </w:r>
    </w:p>
    <w:p w14:paraId="1A6C3ADD" w14:textId="77777777" w:rsidR="007F6D0A" w:rsidRPr="00172F46" w:rsidRDefault="007F6D0A" w:rsidP="001B0B37">
      <w:pPr>
        <w:pStyle w:val="a3"/>
        <w:spacing w:before="9"/>
        <w:jc w:val="both"/>
        <w:rPr>
          <w:rFonts w:ascii="맑은 고딕" w:eastAsia="맑은 고딕" w:hAnsi="맑은 고딕"/>
          <w:sz w:val="26"/>
          <w:lang w:eastAsia="ko-KR"/>
        </w:rPr>
      </w:pPr>
    </w:p>
    <w:p w14:paraId="32C60B57" w14:textId="11E61F01" w:rsidR="007F6D0A" w:rsidRPr="008D264E" w:rsidRDefault="00371F72" w:rsidP="008D264E">
      <w:pPr>
        <w:pStyle w:val="a3"/>
        <w:ind w:left="100" w:firstLineChars="100" w:firstLine="200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b/>
          <w:sz w:val="20"/>
          <w:szCs w:val="20"/>
          <w:lang w:eastAsia="ko-KR"/>
        </w:rPr>
        <w:t>주의</w:t>
      </w:r>
      <w:r w:rsidR="007577A8" w:rsidRPr="00EE5E3E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주의를 무시하였을 경우,</w:t>
      </w:r>
      <w:r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부상 또는 장비 손상이 발생할 수 있습니다.</w:t>
      </w:r>
    </w:p>
    <w:p w14:paraId="72ADE849" w14:textId="27FF143D" w:rsidR="007F6D0A" w:rsidRPr="00EE5E3E" w:rsidRDefault="00BA43D0" w:rsidP="001B0B37">
      <w:pPr>
        <w:pStyle w:val="a4"/>
        <w:numPr>
          <w:ilvl w:val="2"/>
          <w:numId w:val="9"/>
        </w:numPr>
        <w:tabs>
          <w:tab w:val="left" w:pos="560"/>
        </w:tabs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카메라를 사용하기 전에 전원의 공급 전압이 일치하는지 확인하십시오.</w:t>
      </w:r>
    </w:p>
    <w:p w14:paraId="14B53700" w14:textId="47663FCC" w:rsidR="007F6D0A" w:rsidRPr="00EE5E3E" w:rsidRDefault="00BA43D0" w:rsidP="001B0B37">
      <w:pPr>
        <w:pStyle w:val="a4"/>
        <w:numPr>
          <w:ilvl w:val="2"/>
          <w:numId w:val="9"/>
        </w:numPr>
        <w:tabs>
          <w:tab w:val="left" w:pos="560"/>
        </w:tabs>
        <w:spacing w:before="14" w:line="249" w:lineRule="auto"/>
        <w:ind w:right="166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극도의 고온 또는 저온 및 습기가 많은 곳,</w:t>
      </w:r>
      <w:r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방사선에 누출되는 곳에 장치를 보관하거나 설치하지 마십시오.</w:t>
      </w:r>
    </w:p>
    <w:p w14:paraId="070BC5DB" w14:textId="1DB01C00" w:rsidR="007F6D0A" w:rsidRPr="00EE5E3E" w:rsidRDefault="00BA43D0" w:rsidP="001B0B37">
      <w:pPr>
        <w:pStyle w:val="a4"/>
        <w:numPr>
          <w:ilvl w:val="2"/>
          <w:numId w:val="9"/>
        </w:numPr>
        <w:tabs>
          <w:tab w:val="left" w:pos="560"/>
        </w:tabs>
        <w:spacing w:before="4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제조업체가 권장하는 제품과 부품만 사용하십시오.</w:t>
      </w:r>
    </w:p>
    <w:p w14:paraId="3F801488" w14:textId="77777777" w:rsidR="000956F2" w:rsidRDefault="00BA43D0" w:rsidP="000956F2">
      <w:pPr>
        <w:pStyle w:val="a4"/>
        <w:numPr>
          <w:ilvl w:val="2"/>
          <w:numId w:val="9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카메라를 떨어트리거나 충격을 주지 마십시오.</w:t>
      </w:r>
    </w:p>
    <w:p w14:paraId="44DB9EC2" w14:textId="290853B5" w:rsidR="007F6D0A" w:rsidRPr="000956F2" w:rsidRDefault="00BA43D0" w:rsidP="000956F2">
      <w:pPr>
        <w:pStyle w:val="a4"/>
        <w:numPr>
          <w:ilvl w:val="2"/>
          <w:numId w:val="9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0956F2">
        <w:rPr>
          <w:rFonts w:ascii="맑은 고딕" w:eastAsia="맑은 고딕" w:hAnsi="맑은 고딕" w:hint="eastAsia"/>
          <w:sz w:val="20"/>
          <w:szCs w:val="20"/>
          <w:lang w:eastAsia="ko-KR"/>
        </w:rPr>
        <w:t>카메라 주위의 공기를 순환시켜 열이 축적되지 않도록 하십시오.</w:t>
      </w:r>
    </w:p>
    <w:p w14:paraId="3866625A" w14:textId="16EEBBBB" w:rsidR="007F6D0A" w:rsidRPr="00EE5E3E" w:rsidRDefault="00D137F2" w:rsidP="001B0B37">
      <w:pPr>
        <w:pStyle w:val="a4"/>
        <w:numPr>
          <w:ilvl w:val="2"/>
          <w:numId w:val="9"/>
        </w:numPr>
        <w:tabs>
          <w:tab w:val="left" w:pos="560"/>
        </w:tabs>
        <w:spacing w:before="14" w:line="249" w:lineRule="auto"/>
        <w:ind w:right="18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이미지 센서의 표면이 레이저에 의해 손상되지 않는 곳에 설치합시오.</w:t>
      </w:r>
    </w:p>
    <w:p w14:paraId="4AD7E36C" w14:textId="08682A18" w:rsidR="007F6D0A" w:rsidRPr="00EE5E3E" w:rsidRDefault="00D137F2" w:rsidP="001B0B37">
      <w:pPr>
        <w:pStyle w:val="a4"/>
        <w:numPr>
          <w:ilvl w:val="2"/>
          <w:numId w:val="9"/>
        </w:numPr>
        <w:tabs>
          <w:tab w:val="left" w:pos="560"/>
        </w:tabs>
        <w:spacing w:before="4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렌즈 커버의 먼지를 닦을 때는 </w:t>
      </w:r>
      <w:proofErr w:type="spellStart"/>
      <w:r>
        <w:rPr>
          <w:rFonts w:ascii="맑은 고딕" w:eastAsia="맑은 고딕" w:hAnsi="맑은 고딕" w:hint="eastAsia"/>
          <w:sz w:val="20"/>
          <w:szCs w:val="20"/>
          <w:lang w:eastAsia="ko-KR"/>
        </w:rPr>
        <w:t>블로워를</w:t>
      </w:r>
      <w:proofErr w:type="spellEnd"/>
      <w:r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사용하여 닦아내십시오.</w:t>
      </w:r>
    </w:p>
    <w:p w14:paraId="26A32CAC" w14:textId="1C3A97A5" w:rsidR="0074488B" w:rsidRDefault="0074488B" w:rsidP="001B0B37">
      <w:pPr>
        <w:pStyle w:val="a4"/>
        <w:numPr>
          <w:ilvl w:val="2"/>
          <w:numId w:val="9"/>
        </w:numPr>
        <w:tabs>
          <w:tab w:val="left" w:pos="560"/>
        </w:tabs>
        <w:spacing w:before="4" w:line="249" w:lineRule="auto"/>
        <w:ind w:right="122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74488B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부드럽고</w:t>
      </w:r>
      <w:r w:rsidRPr="0074488B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74488B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마른</w:t>
      </w:r>
      <w:r w:rsidRPr="0074488B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74488B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천을</w:t>
      </w:r>
      <w:r w:rsidRPr="0074488B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74488B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사용하여</w:t>
      </w:r>
      <w:r w:rsidRPr="0074488B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74488B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카메라</w:t>
      </w:r>
      <w:r w:rsidRPr="0074488B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74488B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표면을</w:t>
      </w:r>
      <w:r w:rsidRPr="0074488B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74488B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청소합니다</w:t>
      </w:r>
      <w:r w:rsidRPr="0074488B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. </w:t>
      </w:r>
      <w:r w:rsidRPr="0074488B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부드러운</w:t>
      </w:r>
      <w:r w:rsidRPr="0074488B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74488B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천에</w:t>
      </w:r>
      <w:r w:rsidRPr="0074488B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74488B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소량의</w:t>
      </w:r>
      <w:r w:rsidRPr="0074488B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74488B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세제</w:t>
      </w:r>
      <w:r w:rsidRPr="0074488B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74488B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용액을</w:t>
      </w:r>
      <w:r w:rsidRPr="0074488B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74488B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적신</w:t>
      </w:r>
      <w:r w:rsidRPr="0074488B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74488B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후</w:t>
      </w:r>
      <w:r w:rsidRPr="0074488B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74488B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물기를</w:t>
      </w:r>
      <w:r w:rsidRPr="0074488B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>
        <w:rPr>
          <w:rFonts w:ascii="맑은 고딕" w:eastAsia="맑은 고딕" w:hAnsi="맑은 고딕" w:cs="Helvetica" w:hint="eastAsia"/>
          <w:color w:val="000000"/>
          <w:sz w:val="20"/>
          <w:szCs w:val="20"/>
          <w:shd w:val="clear" w:color="auto" w:fill="FDFDFD"/>
          <w:lang w:eastAsia="ko-KR"/>
        </w:rPr>
        <w:t>닦아냅니다.</w:t>
      </w:r>
    </w:p>
    <w:p w14:paraId="470A2A93" w14:textId="5963CDFF" w:rsidR="007F6D0A" w:rsidRPr="00EE5E3E" w:rsidRDefault="0074488B" w:rsidP="001B0B37">
      <w:pPr>
        <w:pStyle w:val="a4"/>
        <w:numPr>
          <w:ilvl w:val="2"/>
          <w:numId w:val="9"/>
        </w:numPr>
        <w:tabs>
          <w:tab w:val="left" w:pos="560"/>
        </w:tabs>
        <w:spacing w:before="4" w:line="249" w:lineRule="auto"/>
        <w:ind w:right="856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알코올,</w:t>
      </w:r>
      <w:r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벤젠,</w:t>
      </w:r>
      <w:r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또는 신나와 같은 휘발성 용제를 사용하지 마십시오.</w:t>
      </w:r>
    </w:p>
    <w:p w14:paraId="6C1022CA" w14:textId="4D8C4B0F" w:rsidR="007F6D0A" w:rsidRPr="00EE5E3E" w:rsidRDefault="0074488B" w:rsidP="001B0B37">
      <w:pPr>
        <w:pStyle w:val="a4"/>
        <w:numPr>
          <w:ilvl w:val="2"/>
          <w:numId w:val="9"/>
        </w:numPr>
        <w:tabs>
          <w:tab w:val="left" w:pos="560"/>
        </w:tabs>
        <w:spacing w:before="4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차후 카메라를 이동할 경우를 대비해 포장 패키지를 보관하십시오.</w:t>
      </w:r>
    </w:p>
    <w:p w14:paraId="6B0B8FD7" w14:textId="34E6E3A7" w:rsidR="007F6D0A" w:rsidRPr="00172F46" w:rsidRDefault="007F6D0A" w:rsidP="003D3022">
      <w:pPr>
        <w:pStyle w:val="a3"/>
        <w:spacing w:before="3" w:line="249" w:lineRule="auto"/>
        <w:ind w:right="181"/>
        <w:jc w:val="both"/>
        <w:rPr>
          <w:rFonts w:ascii="맑은 고딕" w:eastAsia="맑은 고딕" w:hAnsi="맑은 고딕"/>
          <w:lang w:eastAsia="ko-KR"/>
        </w:rPr>
      </w:pPr>
      <w:bookmarkStart w:id="9" w:name="_bookmark4"/>
      <w:bookmarkStart w:id="10" w:name="1.4_EU_Conformity_Statement"/>
      <w:bookmarkEnd w:id="9"/>
      <w:bookmarkEnd w:id="10"/>
    </w:p>
    <w:p w14:paraId="1CBD85E1" w14:textId="7469712C" w:rsidR="007F6D0A" w:rsidRPr="00172F46" w:rsidRDefault="001B0B37" w:rsidP="001B0B37">
      <w:pPr>
        <w:pStyle w:val="2"/>
        <w:numPr>
          <w:ilvl w:val="1"/>
          <w:numId w:val="9"/>
        </w:numPr>
        <w:tabs>
          <w:tab w:val="left" w:pos="687"/>
        </w:tabs>
        <w:jc w:val="both"/>
        <w:rPr>
          <w:rFonts w:ascii="맑은 고딕" w:eastAsia="맑은 고딕" w:hAnsi="맑은 고딕"/>
        </w:rPr>
      </w:pPr>
      <w:bookmarkStart w:id="11" w:name="_bookmark5"/>
      <w:bookmarkStart w:id="12" w:name="1.5_Revision_History"/>
      <w:bookmarkEnd w:id="11"/>
      <w:bookmarkEnd w:id="12"/>
      <w:r>
        <w:rPr>
          <w:rFonts w:ascii="맑은 고딕" w:eastAsia="맑은 고딕" w:hAnsi="맑은 고딕" w:hint="eastAsia"/>
          <w:lang w:eastAsia="ko-KR"/>
        </w:rPr>
        <w:lastRenderedPageBreak/>
        <w:t>개정 내역</w:t>
      </w:r>
    </w:p>
    <w:p w14:paraId="2DC5D17F" w14:textId="77777777" w:rsidR="007F6D0A" w:rsidRPr="00172F46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i/>
          <w:sz w:val="24"/>
        </w:rPr>
      </w:pPr>
    </w:p>
    <w:tbl>
      <w:tblPr>
        <w:tblW w:w="0" w:type="auto"/>
        <w:tblInd w:w="1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10"/>
        <w:gridCol w:w="3110"/>
        <w:gridCol w:w="3110"/>
      </w:tblGrid>
      <w:tr w:rsidR="007F6D0A" w:rsidRPr="00172F46" w14:paraId="324C0565" w14:textId="77777777">
        <w:trPr>
          <w:trHeight w:val="503"/>
        </w:trPr>
        <w:tc>
          <w:tcPr>
            <w:tcW w:w="3110" w:type="dxa"/>
            <w:tcBorders>
              <w:bottom w:val="single" w:sz="6" w:space="0" w:color="000000"/>
              <w:right w:val="single" w:sz="6" w:space="0" w:color="000000"/>
            </w:tcBorders>
          </w:tcPr>
          <w:p w14:paraId="1902B6ED" w14:textId="374548B9" w:rsidR="007F6D0A" w:rsidRPr="00172F46" w:rsidRDefault="003F48A8" w:rsidP="001B0B37">
            <w:pPr>
              <w:pStyle w:val="TableParagraph"/>
              <w:spacing w:before="89"/>
              <w:ind w:left="576" w:right="563"/>
              <w:jc w:val="both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버전</w:t>
            </w:r>
          </w:p>
        </w:tc>
        <w:tc>
          <w:tcPr>
            <w:tcW w:w="3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8306802" w14:textId="261D7753" w:rsidR="007F6D0A" w:rsidRPr="00172F46" w:rsidRDefault="003F48A8" w:rsidP="001B0B37">
            <w:pPr>
              <w:pStyle w:val="TableParagraph"/>
              <w:spacing w:before="89"/>
              <w:ind w:left="263" w:right="248"/>
              <w:jc w:val="both"/>
              <w:rPr>
                <w:rFonts w:ascii="맑은 고딕" w:eastAsia="맑은 고딕" w:hAnsi="맑은 고딕"/>
                <w:b/>
                <w:sz w:val="23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개정 내역</w:t>
            </w:r>
          </w:p>
        </w:tc>
        <w:tc>
          <w:tcPr>
            <w:tcW w:w="3110" w:type="dxa"/>
            <w:tcBorders>
              <w:left w:val="single" w:sz="6" w:space="0" w:color="000000"/>
              <w:bottom w:val="single" w:sz="6" w:space="0" w:color="000000"/>
            </w:tcBorders>
          </w:tcPr>
          <w:p w14:paraId="1412DA43" w14:textId="6814EE17" w:rsidR="007F6D0A" w:rsidRPr="00172F46" w:rsidRDefault="003F48A8" w:rsidP="001B0B37">
            <w:pPr>
              <w:pStyle w:val="TableParagraph"/>
              <w:spacing w:before="89"/>
              <w:ind w:left="581" w:right="563"/>
              <w:jc w:val="both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발행일</w:t>
            </w:r>
          </w:p>
        </w:tc>
      </w:tr>
      <w:tr w:rsidR="007F6D0A" w:rsidRPr="00172F46" w14:paraId="2D627999" w14:textId="77777777">
        <w:trPr>
          <w:trHeight w:val="377"/>
        </w:trPr>
        <w:tc>
          <w:tcPr>
            <w:tcW w:w="3110" w:type="dxa"/>
            <w:tcBorders>
              <w:top w:val="single" w:sz="6" w:space="0" w:color="000000"/>
              <w:right w:val="single" w:sz="6" w:space="0" w:color="000000"/>
            </w:tcBorders>
          </w:tcPr>
          <w:p w14:paraId="2977D15A" w14:textId="77777777" w:rsidR="007F6D0A" w:rsidRPr="00172F46" w:rsidRDefault="007577A8" w:rsidP="001B0B37">
            <w:pPr>
              <w:pStyle w:val="TableParagraph"/>
              <w:spacing w:before="74"/>
              <w:ind w:left="576" w:right="563"/>
              <w:jc w:val="both"/>
              <w:rPr>
                <w:rFonts w:ascii="맑은 고딕" w:eastAsia="맑은 고딕" w:hAnsi="맑은 고딕"/>
                <w:sz w:val="17"/>
              </w:rPr>
            </w:pPr>
            <w:r w:rsidRPr="00172F46">
              <w:rPr>
                <w:rFonts w:ascii="맑은 고딕" w:eastAsia="맑은 고딕" w:hAnsi="맑은 고딕"/>
                <w:sz w:val="17"/>
              </w:rPr>
              <w:t>V9.0</w:t>
            </w:r>
          </w:p>
        </w:tc>
        <w:tc>
          <w:tcPr>
            <w:tcW w:w="3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A7457B" w14:textId="7562E04A" w:rsidR="007F6D0A" w:rsidRPr="00172F46" w:rsidRDefault="003F48A8" w:rsidP="001B0B37">
            <w:pPr>
              <w:pStyle w:val="TableParagraph"/>
              <w:spacing w:before="74"/>
              <w:ind w:left="264" w:right="248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17"/>
                <w:lang w:eastAsia="ko-KR"/>
              </w:rPr>
              <w:t>첫 발행</w:t>
            </w:r>
          </w:p>
        </w:tc>
        <w:tc>
          <w:tcPr>
            <w:tcW w:w="3110" w:type="dxa"/>
            <w:tcBorders>
              <w:top w:val="single" w:sz="6" w:space="0" w:color="000000"/>
              <w:left w:val="single" w:sz="6" w:space="0" w:color="000000"/>
            </w:tcBorders>
          </w:tcPr>
          <w:p w14:paraId="50216D14" w14:textId="62FAACBE" w:rsidR="007F6D0A" w:rsidRPr="00172F46" w:rsidRDefault="003F48A8" w:rsidP="001B0B37">
            <w:pPr>
              <w:pStyle w:val="TableParagraph"/>
              <w:spacing w:before="74"/>
              <w:ind w:left="581" w:right="563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>
              <w:rPr>
                <w:rFonts w:ascii="맑은 고딕" w:eastAsia="맑은 고딕" w:hAnsi="맑은 고딕"/>
                <w:sz w:val="17"/>
              </w:rPr>
              <w:t>2022</w:t>
            </w:r>
            <w:r>
              <w:rPr>
                <w:rFonts w:ascii="맑은 고딕" w:eastAsia="맑은 고딕" w:hAnsi="맑은 고딕" w:hint="eastAsia"/>
                <w:sz w:val="17"/>
                <w:lang w:eastAsia="ko-KR"/>
              </w:rPr>
              <w:t xml:space="preserve">년 </w:t>
            </w:r>
            <w:r w:rsidR="00431227">
              <w:rPr>
                <w:rFonts w:ascii="맑은 고딕" w:eastAsia="맑은 고딕" w:hAnsi="맑은 고딕"/>
                <w:sz w:val="17"/>
                <w:lang w:eastAsia="ko-KR"/>
              </w:rPr>
              <w:t>7</w:t>
            </w:r>
            <w:r w:rsidR="00431227">
              <w:rPr>
                <w:rFonts w:ascii="맑은 고딕" w:eastAsia="맑은 고딕" w:hAnsi="맑은 고딕" w:hint="eastAsia"/>
                <w:sz w:val="17"/>
                <w:lang w:eastAsia="ko-KR"/>
              </w:rPr>
              <w:t>월</w:t>
            </w:r>
          </w:p>
        </w:tc>
      </w:tr>
    </w:tbl>
    <w:p w14:paraId="35DFBA8C" w14:textId="77777777" w:rsidR="007F6D0A" w:rsidRPr="00172F46" w:rsidRDefault="007F6D0A" w:rsidP="001B0B37">
      <w:pPr>
        <w:jc w:val="both"/>
        <w:rPr>
          <w:rFonts w:ascii="맑은 고딕" w:eastAsia="맑은 고딕" w:hAnsi="맑은 고딕"/>
          <w:sz w:val="17"/>
        </w:rPr>
        <w:sectPr w:rsidR="007F6D0A" w:rsidRPr="00172F46">
          <w:headerReference w:type="even" r:id="rId12"/>
          <w:pgSz w:w="12240" w:h="15840"/>
          <w:pgMar w:top="780" w:right="1280" w:bottom="280" w:left="1340" w:header="595" w:footer="0" w:gutter="0"/>
          <w:cols w:space="720"/>
        </w:sectPr>
      </w:pPr>
    </w:p>
    <w:p w14:paraId="3C4EE268" w14:textId="6B76CC13" w:rsidR="007F6D0A" w:rsidRPr="008D264E" w:rsidRDefault="00AF0F69" w:rsidP="008D264E">
      <w:pPr>
        <w:pStyle w:val="1"/>
        <w:jc w:val="both"/>
        <w:rPr>
          <w:rFonts w:ascii="맑은 고딕" w:eastAsia="맑은 고딕" w:hAnsi="맑은 고딕"/>
          <w:b/>
          <w:bCs/>
          <w:lang w:eastAsia="ko-KR"/>
        </w:rPr>
      </w:pPr>
      <w:bookmarkStart w:id="13" w:name="Chapter_2._Product_Description"/>
      <w:bookmarkStart w:id="14" w:name="_bookmark6"/>
      <w:bookmarkEnd w:id="13"/>
      <w:bookmarkEnd w:id="14"/>
      <w:r>
        <w:rPr>
          <w:rFonts w:ascii="맑은 고딕" w:eastAsia="맑은 고딕" w:hAnsi="맑은 고딕" w:hint="eastAsia"/>
          <w:b/>
          <w:bCs/>
          <w:lang w:eastAsia="ko-KR"/>
        </w:rPr>
        <w:lastRenderedPageBreak/>
        <w:t xml:space="preserve">제 </w:t>
      </w:r>
      <w:r>
        <w:rPr>
          <w:rFonts w:ascii="맑은 고딕" w:eastAsia="맑은 고딕" w:hAnsi="맑은 고딕"/>
          <w:b/>
          <w:bCs/>
          <w:lang w:eastAsia="ko-KR"/>
        </w:rPr>
        <w:t>2</w:t>
      </w:r>
      <w:r>
        <w:rPr>
          <w:rFonts w:ascii="맑은 고딕" w:eastAsia="맑은 고딕" w:hAnsi="맑은 고딕" w:hint="eastAsia"/>
          <w:b/>
          <w:bCs/>
          <w:lang w:eastAsia="ko-KR"/>
        </w:rPr>
        <w:t>장</w:t>
      </w:r>
      <w:r w:rsidR="007577A8" w:rsidRPr="003F48A8">
        <w:rPr>
          <w:rFonts w:ascii="맑은 고딕" w:eastAsia="맑은 고딕" w:hAnsi="맑은 고딕"/>
          <w:b/>
          <w:bCs/>
        </w:rPr>
        <w:t xml:space="preserve">. </w:t>
      </w:r>
      <w:r w:rsidR="003F48A8" w:rsidRPr="003F48A8">
        <w:rPr>
          <w:rFonts w:ascii="맑은 고딕" w:eastAsia="맑은 고딕" w:hAnsi="맑은 고딕" w:hint="eastAsia"/>
          <w:b/>
          <w:bCs/>
          <w:lang w:eastAsia="ko-KR"/>
        </w:rPr>
        <w:t>제품 설명</w:t>
      </w:r>
    </w:p>
    <w:p w14:paraId="395074A4" w14:textId="719A04C8" w:rsidR="007F6D0A" w:rsidRPr="00172F46" w:rsidRDefault="003F48A8" w:rsidP="001B0B37">
      <w:pPr>
        <w:pStyle w:val="2"/>
        <w:numPr>
          <w:ilvl w:val="1"/>
          <w:numId w:val="10"/>
        </w:numPr>
        <w:tabs>
          <w:tab w:val="left" w:pos="687"/>
        </w:tabs>
        <w:jc w:val="both"/>
        <w:rPr>
          <w:rFonts w:ascii="맑은 고딕" w:eastAsia="맑은 고딕" w:hAnsi="맑은 고딕"/>
        </w:rPr>
      </w:pPr>
      <w:bookmarkStart w:id="15" w:name="2.1_Product_Overview"/>
      <w:bookmarkStart w:id="16" w:name="_bookmark7"/>
      <w:bookmarkEnd w:id="15"/>
      <w:bookmarkEnd w:id="16"/>
      <w:r>
        <w:rPr>
          <w:rFonts w:ascii="맑은 고딕" w:eastAsia="맑은 고딕" w:hAnsi="맑은 고딕" w:hint="eastAsia"/>
          <w:lang w:eastAsia="ko-KR"/>
        </w:rPr>
        <w:t>제품 개요</w:t>
      </w:r>
    </w:p>
    <w:p w14:paraId="26671203" w14:textId="77777777" w:rsidR="003F48A8" w:rsidRPr="003F48A8" w:rsidRDefault="003F48A8" w:rsidP="003F48A8">
      <w:pPr>
        <w:spacing w:line="276" w:lineRule="auto"/>
        <w:ind w:left="99" w:firstLineChars="100" w:firstLine="200"/>
        <w:jc w:val="both"/>
        <w:rPr>
          <w:rFonts w:ascii="맑은 고딕" w:eastAsia="맑은 고딕" w:hAnsi="맑은 고딕" w:cs="Calibri"/>
          <w:sz w:val="20"/>
          <w:szCs w:val="20"/>
          <w:lang w:eastAsia="ko-KR"/>
        </w:rPr>
      </w:pPr>
      <w:r w:rsidRPr="003F48A8">
        <w:rPr>
          <w:rFonts w:ascii="맑은 고딕" w:eastAsia="맑은 고딕" w:hAnsi="맑은 고딕" w:cs="Calibri" w:hint="eastAsia"/>
          <w:sz w:val="20"/>
          <w:szCs w:val="20"/>
          <w:lang w:eastAsia="ko-KR"/>
        </w:rPr>
        <w:t>이 제품은 고객의 요구 사항을 충족시킬 수 있는 일관되고 경제적인 네트워크 카메라입니다.</w:t>
      </w:r>
      <w:r w:rsidRPr="003F48A8">
        <w:rPr>
          <w:rFonts w:ascii="맑은 고딕" w:eastAsia="맑은 고딕" w:hAnsi="맑은 고딕" w:cs="Calibri"/>
          <w:sz w:val="20"/>
          <w:szCs w:val="20"/>
          <w:lang w:eastAsia="ko-KR"/>
        </w:rPr>
        <w:t xml:space="preserve"> </w:t>
      </w:r>
      <w:r w:rsidRPr="003F48A8">
        <w:rPr>
          <w:rFonts w:ascii="맑은 고딕" w:eastAsia="맑은 고딕" w:hAnsi="맑은 고딕" w:cs="Calibri" w:hint="eastAsia"/>
          <w:sz w:val="20"/>
          <w:szCs w:val="20"/>
          <w:lang w:eastAsia="ko-KR"/>
        </w:rPr>
        <w:t xml:space="preserve">임베디드 </w:t>
      </w:r>
      <w:r w:rsidRPr="003F48A8">
        <w:rPr>
          <w:rFonts w:ascii="맑은 고딕" w:eastAsia="맑은 고딕" w:hAnsi="맑은 고딕" w:cs="Calibri"/>
          <w:sz w:val="20"/>
          <w:szCs w:val="20"/>
          <w:lang w:eastAsia="ko-KR"/>
        </w:rPr>
        <w:t xml:space="preserve">Linux </w:t>
      </w:r>
      <w:r w:rsidRPr="003F48A8">
        <w:rPr>
          <w:rFonts w:ascii="맑은 고딕" w:eastAsia="맑은 고딕" w:hAnsi="맑은 고딕" w:cs="Calibri" w:hint="eastAsia"/>
          <w:sz w:val="20"/>
          <w:szCs w:val="20"/>
          <w:lang w:eastAsia="ko-KR"/>
        </w:rPr>
        <w:t>운영 체제를 기반으로 하는 네트워크 카메라는 로컬 또는 원격으로 쉽게 접속하고 관리할 수 있습니다.</w:t>
      </w:r>
      <w:r w:rsidRPr="003F48A8">
        <w:rPr>
          <w:rFonts w:ascii="맑은 고딕" w:eastAsia="맑은 고딕" w:hAnsi="맑은 고딕" w:cs="Calibri"/>
          <w:sz w:val="20"/>
          <w:szCs w:val="20"/>
          <w:lang w:eastAsia="ko-KR"/>
        </w:rPr>
        <w:t xml:space="preserve"> </w:t>
      </w:r>
      <w:r w:rsidRPr="003F48A8">
        <w:rPr>
          <w:rFonts w:ascii="맑은 고딕" w:eastAsia="맑은 고딕" w:hAnsi="맑은 고딕" w:cs="Calibri" w:hint="eastAsia"/>
          <w:sz w:val="20"/>
          <w:szCs w:val="20"/>
          <w:lang w:eastAsia="ko-KR"/>
        </w:rPr>
        <w:t xml:space="preserve">카메라에 내장된 고성능 </w:t>
      </w:r>
      <w:r w:rsidRPr="003F48A8">
        <w:rPr>
          <w:rFonts w:ascii="맑은 고딕" w:eastAsia="맑은 고딕" w:hAnsi="맑은 고딕" w:cs="Calibri"/>
          <w:sz w:val="20"/>
          <w:szCs w:val="20"/>
          <w:lang w:eastAsia="ko-KR"/>
        </w:rPr>
        <w:t xml:space="preserve">DSP </w:t>
      </w:r>
      <w:r w:rsidRPr="003F48A8">
        <w:rPr>
          <w:rFonts w:ascii="맑은 고딕" w:eastAsia="맑은 고딕" w:hAnsi="맑은 고딕" w:cs="Calibri" w:hint="eastAsia"/>
          <w:sz w:val="20"/>
          <w:szCs w:val="20"/>
          <w:lang w:eastAsia="ko-KR"/>
        </w:rPr>
        <w:t>비디오 처리 모듈을 통해 저전력 소비와 높은 안정성을 자랑합니다.</w:t>
      </w:r>
      <w:r w:rsidRPr="003F48A8">
        <w:rPr>
          <w:rFonts w:ascii="맑은 고딕" w:eastAsia="맑은 고딕" w:hAnsi="맑은 고딕" w:cs="Calibri"/>
          <w:sz w:val="20"/>
          <w:szCs w:val="20"/>
          <w:lang w:eastAsia="ko-KR"/>
        </w:rPr>
        <w:t xml:space="preserve"> </w:t>
      </w:r>
      <w:r w:rsidRPr="003F48A8">
        <w:rPr>
          <w:rFonts w:ascii="맑은 고딕" w:eastAsia="맑은 고딕" w:hAnsi="맑은 고딕" w:cs="Calibri" w:hint="eastAsia"/>
          <w:sz w:val="20"/>
          <w:szCs w:val="20"/>
          <w:lang w:eastAsia="ko-KR"/>
        </w:rPr>
        <w:t xml:space="preserve">최첨단 </w:t>
      </w:r>
      <w:r w:rsidRPr="003F48A8">
        <w:rPr>
          <w:rFonts w:ascii="맑은 고딕" w:eastAsia="맑은 고딕" w:hAnsi="맑은 고딕" w:cs="Calibri"/>
          <w:sz w:val="20"/>
          <w:szCs w:val="20"/>
          <w:lang w:eastAsia="ko-KR"/>
        </w:rPr>
        <w:t>H.265/H.264/MJPEG</w:t>
      </w:r>
      <w:r w:rsidRPr="003F48A8">
        <w:rPr>
          <w:rFonts w:ascii="맑은 고딕" w:eastAsia="맑은 고딕" w:hAnsi="맑은 고딕" w:cs="Calibri"/>
          <w:color w:val="00FF00"/>
          <w:sz w:val="20"/>
          <w:szCs w:val="20"/>
          <w:lang w:eastAsia="ko-KR"/>
        </w:rPr>
        <w:t xml:space="preserve"> </w:t>
      </w:r>
      <w:r w:rsidRPr="003F48A8">
        <w:rPr>
          <w:rFonts w:ascii="맑은 고딕" w:eastAsia="맑은 고딕" w:hAnsi="맑은 고딕" w:cs="Calibri" w:hint="eastAsia"/>
          <w:sz w:val="20"/>
          <w:szCs w:val="20"/>
          <w:lang w:eastAsia="ko-KR"/>
        </w:rPr>
        <w:t xml:space="preserve">비디오 코덱 알고리즘과 업계 최고의 </w:t>
      </w:r>
      <w:r w:rsidRPr="003F48A8">
        <w:rPr>
          <w:rFonts w:ascii="맑은 고딕" w:eastAsia="맑은 고딕" w:hAnsi="맑은 고딕" w:cs="Calibri"/>
          <w:sz w:val="20"/>
          <w:szCs w:val="20"/>
          <w:lang w:eastAsia="ko-KR"/>
        </w:rPr>
        <w:t xml:space="preserve">HD </w:t>
      </w:r>
      <w:r w:rsidRPr="003F48A8">
        <w:rPr>
          <w:rFonts w:ascii="맑은 고딕" w:eastAsia="맑은 고딕" w:hAnsi="맑은 고딕" w:cs="Calibri" w:hint="eastAsia"/>
          <w:sz w:val="20"/>
          <w:szCs w:val="20"/>
          <w:lang w:eastAsia="ko-KR"/>
        </w:rPr>
        <w:t>듀얼 스트림 기술을 지원하여 제한된 네트워크 리소스에서 최상의 영상 이미지 품질을 구현합니다.</w:t>
      </w:r>
      <w:r w:rsidRPr="003F48A8">
        <w:rPr>
          <w:rFonts w:ascii="맑은 고딕" w:eastAsia="맑은 고딕" w:hAnsi="맑은 고딕" w:cs="Calibri"/>
          <w:sz w:val="20"/>
          <w:szCs w:val="20"/>
          <w:lang w:eastAsia="ko-KR"/>
        </w:rPr>
        <w:t xml:space="preserve"> </w:t>
      </w:r>
      <w:r w:rsidRPr="003F48A8">
        <w:rPr>
          <w:rFonts w:ascii="맑은 고딕" w:eastAsia="맑은 고딕" w:hAnsi="맑은 고딕" w:cs="Calibri" w:hint="eastAsia"/>
          <w:sz w:val="20"/>
          <w:szCs w:val="20"/>
          <w:lang w:eastAsia="ko-KR"/>
        </w:rPr>
        <w:t>완벽한 기능으로 유연하고 포괄적인 경보 연결 메커니즘,</w:t>
      </w:r>
      <w:r w:rsidRPr="003F48A8">
        <w:rPr>
          <w:rFonts w:ascii="맑은 고딕" w:eastAsia="맑은 고딕" w:hAnsi="맑은 고딕" w:cs="Calibri"/>
          <w:sz w:val="20"/>
          <w:szCs w:val="20"/>
          <w:lang w:eastAsia="ko-KR"/>
        </w:rPr>
        <w:t xml:space="preserve"> 주야간</w:t>
      </w:r>
      <w:r w:rsidRPr="003F48A8">
        <w:rPr>
          <w:rFonts w:ascii="맑은 고딕" w:eastAsia="맑은 고딕" w:hAnsi="맑은 고딕" w:cs="Calibri" w:hint="eastAsia"/>
          <w:sz w:val="20"/>
          <w:szCs w:val="20"/>
          <w:lang w:eastAsia="ko-KR"/>
        </w:rPr>
        <w:t xml:space="preserve"> 자동 전환,</w:t>
      </w:r>
      <w:r w:rsidRPr="003F48A8">
        <w:rPr>
          <w:rFonts w:ascii="맑은 고딕" w:eastAsia="맑은 고딕" w:hAnsi="맑은 고딕" w:cs="Calibri"/>
          <w:sz w:val="20"/>
          <w:szCs w:val="20"/>
          <w:lang w:eastAsia="ko-KR"/>
        </w:rPr>
        <w:t xml:space="preserve"> </w:t>
      </w:r>
      <w:r w:rsidRPr="003F48A8">
        <w:rPr>
          <w:rFonts w:ascii="맑은 고딕" w:eastAsia="맑은 고딕" w:hAnsi="맑은 고딕" w:cs="Calibri" w:hint="eastAsia"/>
          <w:sz w:val="20"/>
          <w:szCs w:val="20"/>
          <w:lang w:eastAsia="ko-KR"/>
        </w:rPr>
        <w:t xml:space="preserve">개인정보 보호를 위한 프라이버시 </w:t>
      </w:r>
      <w:proofErr w:type="spellStart"/>
      <w:r w:rsidRPr="003F48A8">
        <w:rPr>
          <w:rFonts w:ascii="맑은 고딕" w:eastAsia="맑은 고딕" w:hAnsi="맑은 고딕" w:cs="Calibri" w:hint="eastAsia"/>
          <w:sz w:val="20"/>
          <w:szCs w:val="20"/>
          <w:lang w:eastAsia="ko-KR"/>
        </w:rPr>
        <w:t>마스킹</w:t>
      </w:r>
      <w:proofErr w:type="spellEnd"/>
      <w:r w:rsidRPr="003F48A8">
        <w:rPr>
          <w:rFonts w:ascii="맑은 고딕" w:eastAsia="맑은 고딕" w:hAnsi="맑은 고딕" w:cs="Calibri" w:hint="eastAsia"/>
          <w:sz w:val="20"/>
          <w:szCs w:val="20"/>
          <w:lang w:eastAsia="ko-KR"/>
        </w:rPr>
        <w:t xml:space="preserve"> 등을 지원합니다.</w:t>
      </w:r>
      <w:r w:rsidRPr="003F48A8">
        <w:rPr>
          <w:rFonts w:ascii="맑은 고딕" w:eastAsia="맑은 고딕" w:hAnsi="맑은 고딕" w:cs="Calibri"/>
          <w:sz w:val="20"/>
          <w:szCs w:val="20"/>
          <w:lang w:eastAsia="ko-KR"/>
        </w:rPr>
        <w:t xml:space="preserve"> </w:t>
      </w:r>
    </w:p>
    <w:p w14:paraId="26D96AEF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4"/>
          <w:lang w:eastAsia="ko-KR"/>
        </w:rPr>
      </w:pPr>
    </w:p>
    <w:p w14:paraId="4584CE6D" w14:textId="77777777" w:rsidR="003F48A8" w:rsidRPr="001B003C" w:rsidRDefault="003F48A8" w:rsidP="003F48A8">
      <w:pPr>
        <w:spacing w:line="276" w:lineRule="auto"/>
        <w:ind w:firstLineChars="100" w:firstLine="200"/>
        <w:jc w:val="both"/>
        <w:rPr>
          <w:rFonts w:ascii="맑은 고딕" w:eastAsia="맑은 고딕" w:hAnsi="맑은 고딕" w:cs="Calibri"/>
          <w:sz w:val="20"/>
          <w:szCs w:val="20"/>
          <w:lang w:eastAsia="ko-KR"/>
        </w:rPr>
      </w:pPr>
      <w:r w:rsidRPr="001B003C">
        <w:rPr>
          <w:rFonts w:ascii="맑은 고딕" w:eastAsia="맑은 고딕" w:hAnsi="맑은 고딕" w:cs="Calibri" w:hint="eastAsia"/>
          <w:sz w:val="20"/>
          <w:szCs w:val="20"/>
          <w:lang w:eastAsia="ko-KR"/>
        </w:rPr>
        <w:t xml:space="preserve">실제 애플리케이션에서 네트워크 카메라는 </w:t>
      </w:r>
      <w:r w:rsidRPr="001B003C">
        <w:rPr>
          <w:rFonts w:ascii="맑은 고딕" w:eastAsia="맑은 고딕" w:hAnsi="맑은 고딕" w:cs="Calibri"/>
          <w:sz w:val="20"/>
          <w:szCs w:val="20"/>
          <w:lang w:eastAsia="ko-KR"/>
        </w:rPr>
        <w:t>LAN</w:t>
      </w:r>
      <w:r w:rsidRPr="001B003C">
        <w:rPr>
          <w:rFonts w:ascii="맑은 고딕" w:eastAsia="맑은 고딕" w:hAnsi="맑은 고딕" w:cs="Calibri" w:hint="eastAsia"/>
          <w:sz w:val="20"/>
          <w:szCs w:val="20"/>
          <w:lang w:eastAsia="ko-KR"/>
        </w:rPr>
        <w:t>으로부터 독립적으로 작동하거나 네트워크를 통한 강력한 안전 모니터링 시스템을 구성할 수 있습니다.</w:t>
      </w:r>
      <w:r w:rsidRPr="001B003C">
        <w:rPr>
          <w:rFonts w:ascii="맑은 고딕" w:eastAsia="맑은 고딕" w:hAnsi="맑은 고딕" w:cs="Calibri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cs="Calibri" w:hint="eastAsia"/>
          <w:sz w:val="20"/>
          <w:szCs w:val="20"/>
          <w:lang w:eastAsia="ko-KR"/>
        </w:rPr>
        <w:t>이 제품은 금융,</w:t>
      </w:r>
      <w:r w:rsidRPr="001B003C">
        <w:rPr>
          <w:rFonts w:ascii="맑은 고딕" w:eastAsia="맑은 고딕" w:hAnsi="맑은 고딕" w:cs="Calibri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cs="Calibri" w:hint="eastAsia"/>
          <w:sz w:val="20"/>
          <w:szCs w:val="20"/>
          <w:lang w:eastAsia="ko-KR"/>
        </w:rPr>
        <w:t>교육,</w:t>
      </w:r>
      <w:r w:rsidRPr="001B003C">
        <w:rPr>
          <w:rFonts w:ascii="맑은 고딕" w:eastAsia="맑은 고딕" w:hAnsi="맑은 고딕" w:cs="Calibri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cs="Calibri" w:hint="eastAsia"/>
          <w:sz w:val="20"/>
          <w:szCs w:val="20"/>
          <w:lang w:eastAsia="ko-KR"/>
        </w:rPr>
        <w:t>산업 생산,</w:t>
      </w:r>
      <w:r w:rsidRPr="001B003C">
        <w:rPr>
          <w:rFonts w:ascii="맑은 고딕" w:eastAsia="맑은 고딕" w:hAnsi="맑은 고딕" w:cs="Calibri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cs="Calibri" w:hint="eastAsia"/>
          <w:sz w:val="20"/>
          <w:szCs w:val="20"/>
          <w:lang w:eastAsia="ko-KR"/>
        </w:rPr>
        <w:t>민방위</w:t>
      </w:r>
      <w:r w:rsidRPr="001B003C">
        <w:rPr>
          <w:rFonts w:ascii="맑은 고딕" w:eastAsia="맑은 고딕" w:hAnsi="맑은 고딕" w:cs="Calibri"/>
          <w:sz w:val="20"/>
          <w:szCs w:val="20"/>
          <w:lang w:eastAsia="ko-KR"/>
        </w:rPr>
        <w:t xml:space="preserve">, </w:t>
      </w:r>
      <w:r w:rsidRPr="001B003C">
        <w:rPr>
          <w:rFonts w:ascii="맑은 고딕" w:eastAsia="맑은 고딕" w:hAnsi="맑은 고딕" w:cs="Calibri" w:hint="eastAsia"/>
          <w:sz w:val="20"/>
          <w:szCs w:val="20"/>
          <w:lang w:eastAsia="ko-KR"/>
        </w:rPr>
        <w:t xml:space="preserve">안보를 위한 의료와 같은 시장에서 전반적으로 널리 사용되고 있습니다. </w:t>
      </w:r>
    </w:p>
    <w:p w14:paraId="496A7DAD" w14:textId="77777777" w:rsidR="007F6D0A" w:rsidRPr="00172F46" w:rsidRDefault="007F6D0A" w:rsidP="001B0B37">
      <w:pPr>
        <w:pStyle w:val="a3"/>
        <w:spacing w:before="1"/>
        <w:jc w:val="both"/>
        <w:rPr>
          <w:rFonts w:ascii="맑은 고딕" w:eastAsia="맑은 고딕" w:hAnsi="맑은 고딕"/>
          <w:sz w:val="26"/>
          <w:lang w:eastAsia="ko-KR"/>
        </w:rPr>
      </w:pPr>
    </w:p>
    <w:p w14:paraId="156425B9" w14:textId="76B31DAF" w:rsidR="007F6D0A" w:rsidRPr="00172F46" w:rsidRDefault="003F48A8" w:rsidP="001B0B37">
      <w:pPr>
        <w:pStyle w:val="2"/>
        <w:numPr>
          <w:ilvl w:val="1"/>
          <w:numId w:val="10"/>
        </w:numPr>
        <w:tabs>
          <w:tab w:val="left" w:pos="687"/>
        </w:tabs>
        <w:jc w:val="both"/>
        <w:rPr>
          <w:rFonts w:ascii="맑은 고딕" w:eastAsia="맑은 고딕" w:hAnsi="맑은 고딕"/>
        </w:rPr>
      </w:pPr>
      <w:bookmarkStart w:id="17" w:name="2.2_Key_Features"/>
      <w:bookmarkStart w:id="18" w:name="_bookmark8"/>
      <w:bookmarkEnd w:id="17"/>
      <w:bookmarkEnd w:id="18"/>
      <w:r>
        <w:rPr>
          <w:rFonts w:ascii="맑은 고딕" w:eastAsia="맑은 고딕" w:hAnsi="맑은 고딕" w:hint="eastAsia"/>
          <w:lang w:eastAsia="ko-KR"/>
        </w:rPr>
        <w:t>주요 특징</w:t>
      </w:r>
    </w:p>
    <w:p w14:paraId="3E07F5CF" w14:textId="12CDD180" w:rsidR="007F6D0A" w:rsidRPr="00172F46" w:rsidRDefault="002B2956" w:rsidP="001B0B37">
      <w:pPr>
        <w:pStyle w:val="5"/>
        <w:spacing w:before="264"/>
        <w:jc w:val="both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  <w:lang w:eastAsia="ko-KR"/>
        </w:rPr>
        <w:t>시스템</w:t>
      </w:r>
    </w:p>
    <w:p w14:paraId="5DCDFF11" w14:textId="0B4686FC" w:rsidR="007F6D0A" w:rsidRPr="002B2956" w:rsidRDefault="002B2956" w:rsidP="001B0B37">
      <w:pPr>
        <w:pStyle w:val="a4"/>
        <w:numPr>
          <w:ilvl w:val="2"/>
          <w:numId w:val="10"/>
        </w:numPr>
        <w:tabs>
          <w:tab w:val="left" w:pos="560"/>
        </w:tabs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2B2956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내장 </w:t>
      </w:r>
      <w:r w:rsidRPr="002B2956">
        <w:rPr>
          <w:rFonts w:ascii="맑은 고딕" w:eastAsia="맑은 고딕" w:hAnsi="맑은 고딕"/>
          <w:sz w:val="20"/>
          <w:szCs w:val="20"/>
          <w:lang w:eastAsia="ko-KR"/>
        </w:rPr>
        <w:t xml:space="preserve">WEB </w:t>
      </w:r>
      <w:r w:rsidRPr="002B2956">
        <w:rPr>
          <w:rFonts w:ascii="맑은 고딕" w:eastAsia="맑은 고딕" w:hAnsi="맑은 고딕" w:hint="eastAsia"/>
          <w:sz w:val="20"/>
          <w:szCs w:val="20"/>
          <w:lang w:eastAsia="ko-KR"/>
        </w:rPr>
        <w:t>서버</w:t>
      </w:r>
      <w:r w:rsidR="007577A8" w:rsidRPr="002B2956">
        <w:rPr>
          <w:rFonts w:ascii="맑은 고딕" w:eastAsia="맑은 고딕" w:hAnsi="맑은 고딕"/>
          <w:sz w:val="20"/>
          <w:szCs w:val="20"/>
          <w:lang w:eastAsia="ko-KR"/>
        </w:rPr>
        <w:t xml:space="preserve">, </w:t>
      </w:r>
      <w:r w:rsidRPr="002B2956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인터넷 </w:t>
      </w:r>
      <w:proofErr w:type="gramStart"/>
      <w:r w:rsidRPr="002B2956">
        <w:rPr>
          <w:rFonts w:ascii="맑은 고딕" w:eastAsia="맑은 고딕" w:hAnsi="맑은 고딕" w:hint="eastAsia"/>
          <w:sz w:val="20"/>
          <w:szCs w:val="20"/>
          <w:lang w:eastAsia="ko-KR"/>
        </w:rPr>
        <w:t>익스플로러</w:t>
      </w:r>
      <w:r w:rsidR="007577A8" w:rsidRPr="002B2956">
        <w:rPr>
          <w:rFonts w:ascii="맑은 고딕" w:eastAsia="맑은 고딕" w:hAnsi="맑은 고딕"/>
          <w:sz w:val="20"/>
          <w:szCs w:val="20"/>
          <w:lang w:eastAsia="ko-KR"/>
        </w:rPr>
        <w:t xml:space="preserve">/ </w:t>
      </w:r>
      <w:r w:rsidRPr="002B2956">
        <w:rPr>
          <w:rFonts w:ascii="맑은 고딕" w:eastAsia="맑은 고딕" w:hAnsi="맑은 고딕" w:hint="eastAsia"/>
          <w:sz w:val="20"/>
          <w:szCs w:val="20"/>
          <w:lang w:eastAsia="ko-KR"/>
        </w:rPr>
        <w:t>파이어폭스</w:t>
      </w:r>
      <w:proofErr w:type="gramEnd"/>
      <w:r w:rsidR="007577A8" w:rsidRPr="002B2956">
        <w:rPr>
          <w:rFonts w:ascii="맑은 고딕" w:eastAsia="맑은 고딕" w:hAnsi="맑은 고딕"/>
          <w:sz w:val="20"/>
          <w:szCs w:val="20"/>
          <w:lang w:eastAsia="ko-KR"/>
        </w:rPr>
        <w:t xml:space="preserve">/ </w:t>
      </w:r>
      <w:r w:rsidRPr="002B2956">
        <w:rPr>
          <w:rFonts w:ascii="맑은 고딕" w:eastAsia="맑은 고딕" w:hAnsi="맑은 고딕" w:hint="eastAsia"/>
          <w:sz w:val="20"/>
          <w:szCs w:val="20"/>
          <w:lang w:eastAsia="ko-KR"/>
        </w:rPr>
        <w:t>크롬</w:t>
      </w:r>
      <w:r w:rsidR="007577A8" w:rsidRPr="002B2956">
        <w:rPr>
          <w:rFonts w:ascii="맑은 고딕" w:eastAsia="맑은 고딕" w:hAnsi="맑은 고딕"/>
          <w:sz w:val="20"/>
          <w:szCs w:val="20"/>
          <w:lang w:eastAsia="ko-KR"/>
        </w:rPr>
        <w:t xml:space="preserve">/ </w:t>
      </w:r>
      <w:r w:rsidRPr="002B2956">
        <w:rPr>
          <w:rFonts w:ascii="맑은 고딕" w:eastAsia="맑은 고딕" w:hAnsi="맑은 고딕" w:hint="eastAsia"/>
          <w:sz w:val="20"/>
          <w:szCs w:val="20"/>
          <w:lang w:eastAsia="ko-KR"/>
        </w:rPr>
        <w:t>사파리 브라우저</w:t>
      </w:r>
    </w:p>
    <w:p w14:paraId="42BF294F" w14:textId="285F652D" w:rsidR="007F6D0A" w:rsidRPr="002B2956" w:rsidRDefault="002B2956" w:rsidP="001B0B37">
      <w:pPr>
        <w:pStyle w:val="a4"/>
        <w:numPr>
          <w:ilvl w:val="2"/>
          <w:numId w:val="10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2B2956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신뢰성 높은 </w:t>
      </w:r>
      <w:r w:rsidRPr="002B2956">
        <w:rPr>
          <w:rFonts w:ascii="맑은 고딕" w:eastAsia="맑은 고딕" w:hAnsi="맑은 고딕"/>
          <w:sz w:val="20"/>
          <w:szCs w:val="20"/>
          <w:lang w:eastAsia="ko-KR"/>
        </w:rPr>
        <w:t xml:space="preserve">Linux OS </w:t>
      </w:r>
      <w:r w:rsidRPr="002B2956">
        <w:rPr>
          <w:rFonts w:ascii="맑은 고딕" w:eastAsia="맑은 고딕" w:hAnsi="맑은 고딕" w:hint="eastAsia"/>
          <w:sz w:val="20"/>
          <w:szCs w:val="20"/>
          <w:lang w:eastAsia="ko-KR"/>
        </w:rPr>
        <w:t>기반</w:t>
      </w:r>
    </w:p>
    <w:p w14:paraId="3AA09863" w14:textId="02C60E0E" w:rsidR="007F6D0A" w:rsidRPr="002B2956" w:rsidRDefault="002B2956" w:rsidP="001B0B37">
      <w:pPr>
        <w:pStyle w:val="a4"/>
        <w:numPr>
          <w:ilvl w:val="2"/>
          <w:numId w:val="10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</w:rPr>
      </w:pPr>
      <w:r>
        <w:rPr>
          <w:rFonts w:ascii="맑은 고딕" w:eastAsia="맑은 고딕" w:hAnsi="맑은 고딕"/>
          <w:sz w:val="20"/>
          <w:szCs w:val="20"/>
        </w:rPr>
        <w:t xml:space="preserve">Plugin-Free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지원</w:t>
      </w:r>
    </w:p>
    <w:p w14:paraId="3E02DBE4" w14:textId="254B79F2" w:rsidR="007F6D0A" w:rsidRPr="002B2956" w:rsidRDefault="002B2956" w:rsidP="001B0B37">
      <w:pPr>
        <w:pStyle w:val="a4"/>
        <w:numPr>
          <w:ilvl w:val="2"/>
          <w:numId w:val="10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카메라에 대한 보안 질문 활성화 및 설정 지원</w:t>
      </w:r>
    </w:p>
    <w:p w14:paraId="0931DDFA" w14:textId="77777777" w:rsidR="002B2956" w:rsidRPr="00687DB8" w:rsidRDefault="002B2956" w:rsidP="002B2956">
      <w:pPr>
        <w:pStyle w:val="a4"/>
        <w:numPr>
          <w:ilvl w:val="2"/>
          <w:numId w:val="10"/>
        </w:numPr>
        <w:tabs>
          <w:tab w:val="left" w:pos="560"/>
        </w:tabs>
        <w:spacing w:before="14"/>
        <w:rPr>
          <w:rFonts w:ascii="맑은 고딕" w:eastAsia="맑은 고딕" w:hAnsi="맑은 고딕"/>
          <w:sz w:val="20"/>
          <w:szCs w:val="20"/>
        </w:rPr>
      </w:pPr>
      <w:r w:rsidRPr="00687DB8">
        <w:rPr>
          <w:rFonts w:ascii="맑은 고딕" w:eastAsia="맑은 고딕" w:hAnsi="맑은 고딕"/>
          <w:sz w:val="20"/>
          <w:szCs w:val="20"/>
        </w:rPr>
        <w:t>ONVIF Profile G &amp; Q &amp; S &amp; T</w:t>
      </w:r>
      <w:r>
        <w:rPr>
          <w:rFonts w:ascii="맑은 고딕" w:eastAsia="맑은 고딕" w:hAnsi="맑은 고딕"/>
          <w:sz w:val="20"/>
          <w:szCs w:val="20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지원</w:t>
      </w:r>
    </w:p>
    <w:p w14:paraId="35404439" w14:textId="77777777" w:rsidR="002B2956" w:rsidRPr="00605E6B" w:rsidRDefault="002B2956" w:rsidP="002B2956">
      <w:pPr>
        <w:pStyle w:val="a4"/>
        <w:numPr>
          <w:ilvl w:val="2"/>
          <w:numId w:val="10"/>
        </w:numPr>
        <w:tabs>
          <w:tab w:val="left" w:pos="560"/>
        </w:tabs>
        <w:spacing w:before="14" w:line="276" w:lineRule="auto"/>
        <w:rPr>
          <w:rFonts w:ascii="맑은 고딕" w:eastAsia="맑은 고딕" w:hAnsi="맑은 고딕"/>
          <w:sz w:val="20"/>
          <w:szCs w:val="20"/>
          <w:lang w:eastAsia="ko-KR"/>
        </w:rPr>
      </w:pPr>
      <w:r w:rsidRPr="00605E6B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유연한</w:t>
      </w:r>
      <w:r w:rsidRPr="00605E6B">
        <w:rPr>
          <w:rFonts w:ascii="Helvetica" w:hAnsi="Helvetica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605E6B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관리를</w:t>
      </w:r>
      <w:r w:rsidRPr="00605E6B">
        <w:rPr>
          <w:rFonts w:ascii="Helvetica" w:hAnsi="Helvetica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605E6B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위한</w:t>
      </w:r>
      <w:r w:rsidRPr="00605E6B">
        <w:rPr>
          <w:rFonts w:ascii="Helvetica" w:hAnsi="Helvetica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605E6B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세</w:t>
      </w:r>
      <w:r w:rsidRPr="00605E6B">
        <w:rPr>
          <w:rFonts w:ascii="Helvetica" w:hAnsi="Helvetica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605E6B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가지</w:t>
      </w:r>
      <w:r w:rsidRPr="00605E6B">
        <w:rPr>
          <w:rFonts w:ascii="Helvetica" w:hAnsi="Helvetica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605E6B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레벨의 사용자</w:t>
      </w:r>
    </w:p>
    <w:p w14:paraId="7ED1AC34" w14:textId="35BE3674" w:rsidR="007F6D0A" w:rsidRPr="002B2956" w:rsidRDefault="002B2956" w:rsidP="002B2956">
      <w:pPr>
        <w:pStyle w:val="a4"/>
        <w:numPr>
          <w:ilvl w:val="2"/>
          <w:numId w:val="10"/>
        </w:numPr>
        <w:tabs>
          <w:tab w:val="left" w:pos="560"/>
        </w:tabs>
        <w:spacing w:before="14" w:line="276" w:lineRule="auto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 w:cs="Calibri"/>
          <w:sz w:val="20"/>
          <w:szCs w:val="20"/>
          <w:lang w:eastAsia="ko-KR"/>
        </w:rPr>
        <w:t>Micro SD/</w:t>
      </w:r>
      <w:bookmarkStart w:id="19" w:name="OLE_LINK35"/>
      <w:r w:rsidRPr="001B003C">
        <w:rPr>
          <w:rFonts w:ascii="맑은 고딕" w:eastAsia="맑은 고딕" w:hAnsi="맑은 고딕" w:cs="Calibri"/>
          <w:sz w:val="20"/>
          <w:szCs w:val="20"/>
          <w:lang w:eastAsia="ko-KR"/>
        </w:rPr>
        <w:t>SDHC</w:t>
      </w:r>
      <w:bookmarkEnd w:id="19"/>
      <w:r w:rsidRPr="001B003C">
        <w:rPr>
          <w:rFonts w:ascii="맑은 고딕" w:eastAsia="맑은 고딕" w:hAnsi="맑은 고딕" w:cs="Calibri"/>
          <w:sz w:val="20"/>
          <w:szCs w:val="20"/>
          <w:lang w:eastAsia="ko-KR"/>
        </w:rPr>
        <w:t xml:space="preserve">/SDXC </w:t>
      </w:r>
      <w:r w:rsidRPr="001B003C">
        <w:rPr>
          <w:rFonts w:ascii="맑은 고딕" w:eastAsia="맑은 고딕" w:hAnsi="맑은 고딕" w:cs="Calibri" w:hint="eastAsia"/>
          <w:sz w:val="20"/>
          <w:szCs w:val="20"/>
          <w:lang w:eastAsia="ko-KR"/>
        </w:rPr>
        <w:t>카드 로컬 저장 공간 지원</w:t>
      </w:r>
      <w:r>
        <w:rPr>
          <w:rFonts w:ascii="맑은 고딕" w:eastAsia="맑은 고딕" w:hAnsi="맑은 고딕" w:cs="Calibri" w:hint="eastAsia"/>
          <w:sz w:val="20"/>
          <w:szCs w:val="20"/>
          <w:lang w:eastAsia="ko-KR"/>
        </w:rPr>
        <w:t>,</w:t>
      </w:r>
      <w:r>
        <w:rPr>
          <w:rFonts w:ascii="맑은 고딕" w:eastAsia="맑은 고딕" w:hAnsi="맑은 고딕" w:cs="Calibri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cs="Calibri" w:hint="eastAsia"/>
          <w:sz w:val="20"/>
          <w:szCs w:val="20"/>
          <w:lang w:eastAsia="ko-KR"/>
        </w:rPr>
        <w:t>엣지 스토리지 확장</w:t>
      </w:r>
    </w:p>
    <w:p w14:paraId="5D3BC838" w14:textId="77777777" w:rsidR="002B2956" w:rsidRPr="002B2956" w:rsidRDefault="002B2956" w:rsidP="002B2956">
      <w:pPr>
        <w:pStyle w:val="a4"/>
        <w:tabs>
          <w:tab w:val="left" w:pos="560"/>
        </w:tabs>
        <w:spacing w:before="14" w:line="276" w:lineRule="auto"/>
        <w:ind w:firstLine="0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4CC84897" w14:textId="523A2B70" w:rsidR="007F6D0A" w:rsidRPr="00172F46" w:rsidRDefault="002B2956" w:rsidP="001B0B37">
      <w:pPr>
        <w:pStyle w:val="5"/>
        <w:jc w:val="both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  <w:lang w:eastAsia="ko-KR"/>
        </w:rPr>
        <w:t>이미지</w:t>
      </w:r>
    </w:p>
    <w:p w14:paraId="1BFC3C67" w14:textId="77777777" w:rsidR="007F6D0A" w:rsidRPr="002B2956" w:rsidRDefault="007577A8" w:rsidP="001B0B37">
      <w:pPr>
        <w:pStyle w:val="a4"/>
        <w:numPr>
          <w:ilvl w:val="2"/>
          <w:numId w:val="10"/>
        </w:numPr>
        <w:tabs>
          <w:tab w:val="left" w:pos="560"/>
        </w:tabs>
        <w:jc w:val="both"/>
        <w:rPr>
          <w:rFonts w:ascii="맑은 고딕" w:eastAsia="맑은 고딕" w:hAnsi="맑은 고딕"/>
          <w:sz w:val="20"/>
          <w:szCs w:val="20"/>
        </w:rPr>
      </w:pPr>
      <w:r w:rsidRPr="002B2956">
        <w:rPr>
          <w:rFonts w:ascii="맑은 고딕" w:eastAsia="맑은 고딕" w:hAnsi="맑은 고딕"/>
          <w:sz w:val="20"/>
          <w:szCs w:val="20"/>
        </w:rPr>
        <w:t>0.001Lux Ultra Low Light</w:t>
      </w:r>
    </w:p>
    <w:p w14:paraId="36A60D04" w14:textId="01B22ABC" w:rsidR="007F6D0A" w:rsidRPr="002B2956" w:rsidRDefault="002B2956" w:rsidP="001B0B37">
      <w:pPr>
        <w:pStyle w:val="a4"/>
        <w:numPr>
          <w:ilvl w:val="2"/>
          <w:numId w:val="10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스마트</w:t>
      </w:r>
      <w:r w:rsidR="007577A8" w:rsidRPr="002B2956">
        <w:rPr>
          <w:rFonts w:ascii="맑은 고딕" w:eastAsia="맑은 고딕" w:hAnsi="맑은 고딕"/>
          <w:sz w:val="20"/>
          <w:szCs w:val="20"/>
        </w:rPr>
        <w:t xml:space="preserve"> IR II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기술</w:t>
      </w:r>
    </w:p>
    <w:p w14:paraId="1B4E24E0" w14:textId="2EE5719C" w:rsidR="007F6D0A" w:rsidRPr="002B2956" w:rsidRDefault="007577A8" w:rsidP="001B0B37">
      <w:pPr>
        <w:pStyle w:val="a4"/>
        <w:numPr>
          <w:ilvl w:val="2"/>
          <w:numId w:val="10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</w:rPr>
      </w:pPr>
      <w:r w:rsidRPr="002B2956">
        <w:rPr>
          <w:rFonts w:ascii="맑은 고딕" w:eastAsia="맑은 고딕" w:hAnsi="맑은 고딕"/>
          <w:sz w:val="20"/>
          <w:szCs w:val="20"/>
        </w:rPr>
        <w:t xml:space="preserve">4K </w:t>
      </w:r>
      <w:r w:rsidR="002B2956">
        <w:rPr>
          <w:rFonts w:ascii="맑은 고딕" w:eastAsia="맑은 고딕" w:hAnsi="맑은 고딕" w:hint="eastAsia"/>
          <w:sz w:val="20"/>
          <w:szCs w:val="20"/>
          <w:lang w:eastAsia="ko-KR"/>
        </w:rPr>
        <w:t>영상 시청 경험</w:t>
      </w:r>
    </w:p>
    <w:p w14:paraId="1FE977B9" w14:textId="64FF48E8" w:rsidR="007F6D0A" w:rsidRPr="002B2956" w:rsidRDefault="007577A8" w:rsidP="001B0B37">
      <w:pPr>
        <w:pStyle w:val="a4"/>
        <w:numPr>
          <w:ilvl w:val="2"/>
          <w:numId w:val="10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</w:rPr>
      </w:pPr>
      <w:r w:rsidRPr="002B2956">
        <w:rPr>
          <w:rFonts w:ascii="맑은 고딕" w:eastAsia="맑은 고딕" w:hAnsi="맑은 고딕"/>
          <w:sz w:val="20"/>
          <w:szCs w:val="20"/>
        </w:rPr>
        <w:t xml:space="preserve">P-Iris </w:t>
      </w:r>
      <w:r w:rsidR="00BA76B4">
        <w:rPr>
          <w:rFonts w:ascii="맑은 고딕" w:eastAsia="맑은 고딕" w:hAnsi="맑은 고딕" w:hint="eastAsia"/>
          <w:sz w:val="20"/>
          <w:szCs w:val="20"/>
          <w:lang w:eastAsia="ko-KR"/>
        </w:rPr>
        <w:t>제어</w:t>
      </w:r>
    </w:p>
    <w:p w14:paraId="5631E250" w14:textId="77777777" w:rsidR="00BA76B4" w:rsidRDefault="007577A8" w:rsidP="00BA76B4">
      <w:pPr>
        <w:pStyle w:val="a4"/>
        <w:numPr>
          <w:ilvl w:val="2"/>
          <w:numId w:val="10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</w:rPr>
      </w:pPr>
      <w:r w:rsidRPr="002B2956">
        <w:rPr>
          <w:rFonts w:ascii="맑은 고딕" w:eastAsia="맑은 고딕" w:hAnsi="맑은 고딕"/>
          <w:sz w:val="20"/>
          <w:szCs w:val="20"/>
        </w:rPr>
        <w:t>HLC</w:t>
      </w:r>
      <w:r w:rsidR="00BA76B4">
        <w:rPr>
          <w:rFonts w:ascii="맑은 고딕" w:eastAsia="맑은 고딕" w:hAnsi="맑은 고딕"/>
          <w:sz w:val="20"/>
          <w:szCs w:val="20"/>
        </w:rPr>
        <w:t xml:space="preserve"> </w:t>
      </w:r>
      <w:r w:rsidR="00BA76B4">
        <w:rPr>
          <w:rFonts w:ascii="맑은 고딕" w:eastAsia="맑은 고딕" w:hAnsi="맑은 고딕" w:hint="eastAsia"/>
          <w:sz w:val="20"/>
          <w:szCs w:val="20"/>
          <w:lang w:eastAsia="ko-KR"/>
        </w:rPr>
        <w:t>지원</w:t>
      </w:r>
    </w:p>
    <w:p w14:paraId="309CACFE" w14:textId="5103D951" w:rsidR="007F6D0A" w:rsidRPr="00BA76B4" w:rsidRDefault="007577A8" w:rsidP="00BA76B4">
      <w:pPr>
        <w:pStyle w:val="a4"/>
        <w:numPr>
          <w:ilvl w:val="2"/>
          <w:numId w:val="10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</w:rPr>
      </w:pPr>
      <w:r w:rsidRPr="00BA76B4">
        <w:rPr>
          <w:rFonts w:ascii="맑은 고딕" w:eastAsia="맑은 고딕" w:hAnsi="맑은 고딕"/>
          <w:sz w:val="20"/>
          <w:szCs w:val="20"/>
        </w:rPr>
        <w:t>BLC</w:t>
      </w:r>
      <w:r w:rsidR="00BA76B4">
        <w:rPr>
          <w:rFonts w:ascii="맑은 고딕" w:eastAsia="맑은 고딕" w:hAnsi="맑은 고딕"/>
          <w:sz w:val="20"/>
          <w:szCs w:val="20"/>
        </w:rPr>
        <w:t xml:space="preserve"> </w:t>
      </w:r>
      <w:r w:rsidR="00BA76B4">
        <w:rPr>
          <w:rFonts w:ascii="맑은 고딕" w:eastAsia="맑은 고딕" w:hAnsi="맑은 고딕" w:hint="eastAsia"/>
          <w:sz w:val="20"/>
          <w:szCs w:val="20"/>
          <w:lang w:eastAsia="ko-KR"/>
        </w:rPr>
        <w:t>지원</w:t>
      </w:r>
    </w:p>
    <w:p w14:paraId="05A55B67" w14:textId="0EEF29EF" w:rsidR="007F6D0A" w:rsidRPr="002B2956" w:rsidRDefault="003143BA" w:rsidP="001B0B37">
      <w:pPr>
        <w:pStyle w:val="a4"/>
        <w:numPr>
          <w:ilvl w:val="2"/>
          <w:numId w:val="10"/>
        </w:numPr>
        <w:tabs>
          <w:tab w:val="left" w:pos="560"/>
        </w:tabs>
        <w:spacing w:before="13"/>
        <w:jc w:val="both"/>
        <w:rPr>
          <w:rFonts w:ascii="맑은 고딕" w:eastAsia="맑은 고딕" w:hAnsi="맑은 고딕"/>
          <w:sz w:val="20"/>
          <w:szCs w:val="20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오토 스위치,</w:t>
      </w:r>
      <w:r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주 야간 필터</w:t>
      </w:r>
    </w:p>
    <w:p w14:paraId="33B02AB4" w14:textId="07F1FD54" w:rsidR="007F6D0A" w:rsidRPr="002B2956" w:rsidRDefault="003143BA" w:rsidP="001B0B37">
      <w:pPr>
        <w:pStyle w:val="a4"/>
        <w:numPr>
          <w:ilvl w:val="2"/>
          <w:numId w:val="10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복도 모드</w:t>
      </w:r>
    </w:p>
    <w:p w14:paraId="620F6A3B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</w:rPr>
      </w:pPr>
    </w:p>
    <w:p w14:paraId="046B3AFF" w14:textId="2E1B6393" w:rsidR="007F6D0A" w:rsidRPr="00172F46" w:rsidRDefault="003F6C89" w:rsidP="001B0B37">
      <w:pPr>
        <w:pStyle w:val="5"/>
        <w:spacing w:before="210"/>
        <w:jc w:val="both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  <w:lang w:eastAsia="ko-KR"/>
        </w:rPr>
        <w:lastRenderedPageBreak/>
        <w:t>영상</w:t>
      </w:r>
    </w:p>
    <w:p w14:paraId="70691792" w14:textId="2B7E6CC0" w:rsidR="007F6D0A" w:rsidRPr="003143BA" w:rsidRDefault="007577A8" w:rsidP="001B0B37">
      <w:pPr>
        <w:pStyle w:val="a4"/>
        <w:numPr>
          <w:ilvl w:val="2"/>
          <w:numId w:val="10"/>
        </w:numPr>
        <w:tabs>
          <w:tab w:val="left" w:pos="560"/>
        </w:tabs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3143BA">
        <w:rPr>
          <w:rFonts w:ascii="맑은 고딕" w:eastAsia="맑은 고딕" w:hAnsi="맑은 고딕"/>
          <w:sz w:val="20"/>
          <w:szCs w:val="20"/>
          <w:lang w:eastAsia="ko-KR"/>
        </w:rPr>
        <w:t xml:space="preserve">H.265/H.264/MJPEG </w:t>
      </w:r>
      <w:r w:rsidR="001937A0">
        <w:rPr>
          <w:rFonts w:ascii="맑은 고딕" w:eastAsia="맑은 고딕" w:hAnsi="맑은 고딕" w:hint="eastAsia"/>
          <w:sz w:val="20"/>
          <w:szCs w:val="20"/>
          <w:lang w:eastAsia="ko-KR"/>
        </w:rPr>
        <w:t>영상 압축 가능</w:t>
      </w:r>
    </w:p>
    <w:p w14:paraId="2DF6BC1D" w14:textId="77777777" w:rsidR="003143BA" w:rsidRPr="003143BA" w:rsidRDefault="003143BA" w:rsidP="001B0B37">
      <w:pPr>
        <w:pStyle w:val="a4"/>
        <w:numPr>
          <w:ilvl w:val="2"/>
          <w:numId w:val="10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>1</w:t>
      </w:r>
      <w:r w:rsidRPr="003143BA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>0</w:t>
      </w:r>
      <w:r w:rsidRPr="003143BA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단계</w:t>
      </w:r>
      <w:r w:rsidRPr="003143BA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3143BA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조정</w:t>
      </w:r>
      <w:r w:rsidRPr="003143BA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3143BA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가능한</w:t>
      </w:r>
      <w:r w:rsidRPr="003143BA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H.265+</w:t>
      </w:r>
      <w:r w:rsidRPr="003143BA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로</w:t>
      </w:r>
      <w:r w:rsidRPr="003143BA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3143BA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대역폭</w:t>
      </w:r>
      <w:r w:rsidRPr="003143BA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70%~80% </w:t>
      </w:r>
      <w:r w:rsidRPr="003143BA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절감</w:t>
      </w:r>
    </w:p>
    <w:p w14:paraId="23F0FBEE" w14:textId="557BB6A0" w:rsidR="007F6D0A" w:rsidRPr="003143BA" w:rsidRDefault="007577A8" w:rsidP="001B0B37">
      <w:pPr>
        <w:pStyle w:val="a4"/>
        <w:numPr>
          <w:ilvl w:val="2"/>
          <w:numId w:val="10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</w:rPr>
      </w:pPr>
      <w:r w:rsidRPr="003143BA">
        <w:rPr>
          <w:rFonts w:ascii="맑은 고딕" w:eastAsia="맑은 고딕" w:hAnsi="맑은 고딕"/>
          <w:sz w:val="20"/>
          <w:szCs w:val="20"/>
        </w:rPr>
        <w:t>Primary Stream/Secondary Stream/Tertiary Stream</w:t>
      </w:r>
      <w:r w:rsidR="003143BA">
        <w:rPr>
          <w:rFonts w:ascii="맑은 고딕" w:eastAsia="맑은 고딕" w:hAnsi="맑은 고딕"/>
          <w:sz w:val="20"/>
          <w:szCs w:val="20"/>
        </w:rPr>
        <w:t xml:space="preserve"> </w:t>
      </w:r>
      <w:r w:rsidR="003143BA">
        <w:rPr>
          <w:rFonts w:ascii="맑은 고딕" w:eastAsia="맑은 고딕" w:hAnsi="맑은 고딕" w:hint="eastAsia"/>
          <w:sz w:val="20"/>
          <w:szCs w:val="20"/>
          <w:lang w:eastAsia="ko-KR"/>
        </w:rPr>
        <w:t>지원</w:t>
      </w:r>
    </w:p>
    <w:p w14:paraId="6EFDA00A" w14:textId="3BED21DE" w:rsidR="007F6D0A" w:rsidRPr="003143BA" w:rsidRDefault="003143BA" w:rsidP="001B0B37">
      <w:pPr>
        <w:pStyle w:val="a4"/>
        <w:numPr>
          <w:ilvl w:val="2"/>
          <w:numId w:val="10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스마트 스트림 지원</w:t>
      </w:r>
    </w:p>
    <w:p w14:paraId="12F1A3E2" w14:textId="73EE0639" w:rsidR="007F6D0A" w:rsidRPr="003143BA" w:rsidRDefault="003143BA" w:rsidP="001B0B37">
      <w:pPr>
        <w:pStyle w:val="a4"/>
        <w:numPr>
          <w:ilvl w:val="2"/>
          <w:numId w:val="10"/>
        </w:numPr>
        <w:tabs>
          <w:tab w:val="left" w:pos="560"/>
        </w:tabs>
        <w:spacing w:before="13"/>
        <w:jc w:val="both"/>
        <w:rPr>
          <w:rFonts w:ascii="맑은 고딕" w:eastAsia="맑은 고딕" w:hAnsi="맑은 고딕"/>
          <w:sz w:val="20"/>
          <w:szCs w:val="20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실시간 영상 전자 증폭</w:t>
      </w:r>
    </w:p>
    <w:p w14:paraId="5B28DF81" w14:textId="77777777" w:rsidR="007F6D0A" w:rsidRPr="00172F46" w:rsidRDefault="007F6D0A" w:rsidP="001B0B37">
      <w:pPr>
        <w:pStyle w:val="a3"/>
        <w:spacing w:before="7"/>
        <w:jc w:val="both"/>
        <w:rPr>
          <w:rFonts w:ascii="맑은 고딕" w:eastAsia="맑은 고딕" w:hAnsi="맑은 고딕"/>
          <w:sz w:val="27"/>
        </w:rPr>
      </w:pPr>
    </w:p>
    <w:p w14:paraId="4A133FDD" w14:textId="5C352CA0" w:rsidR="007F6D0A" w:rsidRPr="00172F46" w:rsidRDefault="003F6C89" w:rsidP="001B0B37">
      <w:pPr>
        <w:pStyle w:val="5"/>
        <w:jc w:val="both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  <w:lang w:eastAsia="ko-KR"/>
        </w:rPr>
        <w:t>오디오</w:t>
      </w:r>
    </w:p>
    <w:p w14:paraId="2DE0A48A" w14:textId="132A2D64" w:rsidR="007F6D0A" w:rsidRPr="007E3BB9" w:rsidRDefault="007577A8" w:rsidP="001B0B37">
      <w:pPr>
        <w:pStyle w:val="a4"/>
        <w:numPr>
          <w:ilvl w:val="2"/>
          <w:numId w:val="10"/>
        </w:numPr>
        <w:tabs>
          <w:tab w:val="left" w:pos="560"/>
        </w:tabs>
        <w:spacing w:before="1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7E3BB9">
        <w:rPr>
          <w:rFonts w:ascii="맑은 고딕" w:eastAsia="맑은 고딕" w:hAnsi="맑은 고딕"/>
          <w:sz w:val="20"/>
          <w:szCs w:val="20"/>
          <w:lang w:eastAsia="ko-KR"/>
        </w:rPr>
        <w:t xml:space="preserve">G.711/AAC </w:t>
      </w:r>
      <w:r w:rsidR="001937A0">
        <w:rPr>
          <w:rFonts w:ascii="맑은 고딕" w:eastAsia="맑은 고딕" w:hAnsi="맑은 고딕" w:hint="eastAsia"/>
          <w:sz w:val="20"/>
          <w:szCs w:val="20"/>
          <w:lang w:eastAsia="ko-KR"/>
        </w:rPr>
        <w:t>오디오 압축 가능</w:t>
      </w:r>
    </w:p>
    <w:p w14:paraId="1E150A71" w14:textId="48BCC775" w:rsidR="007F6D0A" w:rsidRPr="007E3BB9" w:rsidRDefault="001937A0" w:rsidP="001B0B37">
      <w:pPr>
        <w:pStyle w:val="a4"/>
        <w:numPr>
          <w:ilvl w:val="2"/>
          <w:numId w:val="10"/>
        </w:numPr>
        <w:tabs>
          <w:tab w:val="left" w:pos="560"/>
        </w:tabs>
        <w:spacing w:before="13"/>
        <w:jc w:val="both"/>
        <w:rPr>
          <w:rFonts w:ascii="맑은 고딕" w:eastAsia="맑은 고딕" w:hAnsi="맑은 고딕"/>
          <w:sz w:val="20"/>
          <w:szCs w:val="20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오디오 </w:t>
      </w:r>
      <w:r w:rsidR="007577A8" w:rsidRPr="007E3BB9">
        <w:rPr>
          <w:rFonts w:ascii="맑은 고딕" w:eastAsia="맑은 고딕" w:hAnsi="맑은 고딕"/>
          <w:sz w:val="20"/>
          <w:szCs w:val="20"/>
        </w:rPr>
        <w:t>I/O</w:t>
      </w:r>
      <w:r>
        <w:rPr>
          <w:rFonts w:ascii="맑은 고딕" w:eastAsia="맑은 고딕" w:hAnsi="맑은 고딕"/>
          <w:sz w:val="20"/>
          <w:szCs w:val="20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지원</w:t>
      </w:r>
    </w:p>
    <w:p w14:paraId="283E4F65" w14:textId="77777777" w:rsidR="007F6D0A" w:rsidRPr="00172F46" w:rsidRDefault="007F6D0A" w:rsidP="001B0B37">
      <w:pPr>
        <w:pStyle w:val="a3"/>
        <w:spacing w:before="7"/>
        <w:jc w:val="both"/>
        <w:rPr>
          <w:rFonts w:ascii="맑은 고딕" w:eastAsia="맑은 고딕" w:hAnsi="맑은 고딕"/>
          <w:sz w:val="27"/>
        </w:rPr>
      </w:pPr>
    </w:p>
    <w:p w14:paraId="79788DF6" w14:textId="5892EE53" w:rsidR="007F6D0A" w:rsidRPr="00172F46" w:rsidRDefault="003F6C89" w:rsidP="001B0B37">
      <w:pPr>
        <w:pStyle w:val="5"/>
        <w:jc w:val="both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  <w:lang w:eastAsia="ko-KR"/>
        </w:rPr>
        <w:t>네트워크</w:t>
      </w:r>
    </w:p>
    <w:p w14:paraId="726C77C9" w14:textId="51630A04" w:rsidR="007F6D0A" w:rsidRPr="007E3BB9" w:rsidRDefault="001937A0" w:rsidP="001B0B37">
      <w:pPr>
        <w:pStyle w:val="a4"/>
        <w:numPr>
          <w:ilvl w:val="2"/>
          <w:numId w:val="10"/>
        </w:numPr>
        <w:tabs>
          <w:tab w:val="left" w:pos="560"/>
        </w:tabs>
        <w:spacing w:before="1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간단한 </w:t>
      </w:r>
      <w:r>
        <w:rPr>
          <w:rFonts w:ascii="맑은 고딕" w:eastAsia="맑은 고딕" w:hAnsi="맑은 고딕"/>
          <w:sz w:val="20"/>
          <w:szCs w:val="20"/>
          <w:lang w:eastAsia="ko-KR"/>
        </w:rPr>
        <w:t>IP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C</w:t>
      </w:r>
      <w:r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관리를 위한 </w:t>
      </w:r>
      <w:r>
        <w:rPr>
          <w:rFonts w:ascii="맑은 고딕" w:eastAsia="맑은 고딕" w:hAnsi="맑은 고딕"/>
          <w:sz w:val="20"/>
          <w:szCs w:val="20"/>
          <w:lang w:eastAsia="ko-KR"/>
        </w:rPr>
        <w:t xml:space="preserve">UPnP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프로토콜</w:t>
      </w:r>
    </w:p>
    <w:p w14:paraId="463C4E29" w14:textId="2DB66081" w:rsidR="007F6D0A" w:rsidRPr="007E3BB9" w:rsidRDefault="007577A8" w:rsidP="001B0B37">
      <w:pPr>
        <w:pStyle w:val="a4"/>
        <w:numPr>
          <w:ilvl w:val="2"/>
          <w:numId w:val="10"/>
        </w:numPr>
        <w:tabs>
          <w:tab w:val="left" w:pos="560"/>
        </w:tabs>
        <w:spacing w:before="1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7E3BB9">
        <w:rPr>
          <w:rFonts w:ascii="맑은 고딕" w:eastAsia="맑은 고딕" w:hAnsi="맑은 고딕"/>
          <w:sz w:val="20"/>
          <w:szCs w:val="20"/>
          <w:lang w:eastAsia="ko-KR"/>
        </w:rPr>
        <w:t>DDNS</w:t>
      </w:r>
      <w:r w:rsidR="001937A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1937A0">
        <w:rPr>
          <w:rFonts w:ascii="맑은 고딕" w:eastAsia="맑은 고딕" w:hAnsi="맑은 고딕" w:hint="eastAsia"/>
          <w:sz w:val="20"/>
          <w:szCs w:val="20"/>
          <w:lang w:eastAsia="ko-KR"/>
        </w:rPr>
        <w:t>지원</w:t>
      </w:r>
    </w:p>
    <w:p w14:paraId="5F092D8E" w14:textId="77777777" w:rsidR="003F6C89" w:rsidRPr="001B003C" w:rsidRDefault="003F6C89" w:rsidP="003F6C89">
      <w:pPr>
        <w:pStyle w:val="a4"/>
        <w:numPr>
          <w:ilvl w:val="2"/>
          <w:numId w:val="10"/>
        </w:numPr>
        <w:tabs>
          <w:tab w:val="left" w:pos="560"/>
        </w:tabs>
        <w:spacing w:before="14" w:line="276" w:lineRule="auto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 w:cs="맑은 고딕"/>
          <w:sz w:val="20"/>
          <w:szCs w:val="20"/>
          <w:lang w:eastAsia="ko-KR"/>
        </w:rPr>
        <w:t>FTP</w:t>
      </w:r>
      <w:r w:rsidRPr="001B003C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업로드, SMTP업로드, S</w:t>
      </w:r>
      <w:r w:rsidRPr="001B003C">
        <w:rPr>
          <w:rFonts w:ascii="맑은 고딕" w:eastAsia="맑은 고딕" w:hAnsi="맑은 고딕" w:cs="맑은 고딕"/>
          <w:sz w:val="20"/>
          <w:szCs w:val="20"/>
          <w:lang w:eastAsia="ko-KR"/>
        </w:rPr>
        <w:t>D</w:t>
      </w:r>
      <w:r w:rsidRPr="001B003C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카드 기록 및 SIP기능</w:t>
      </w:r>
    </w:p>
    <w:p w14:paraId="1D179FFA" w14:textId="77777777" w:rsidR="007F6D0A" w:rsidRPr="003F6C89" w:rsidRDefault="007F6D0A" w:rsidP="001B0B37">
      <w:pPr>
        <w:pStyle w:val="a3"/>
        <w:spacing w:before="7"/>
        <w:jc w:val="both"/>
        <w:rPr>
          <w:rFonts w:ascii="맑은 고딕" w:eastAsia="맑은 고딕" w:hAnsi="맑은 고딕"/>
          <w:sz w:val="27"/>
          <w:lang w:eastAsia="ko-KR"/>
        </w:rPr>
      </w:pPr>
    </w:p>
    <w:p w14:paraId="2E60E9DA" w14:textId="723385BB" w:rsidR="007F6D0A" w:rsidRPr="00172F46" w:rsidRDefault="003F6C89" w:rsidP="001B0B37">
      <w:pPr>
        <w:pStyle w:val="5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고급 기능</w:t>
      </w:r>
    </w:p>
    <w:p w14:paraId="062CF294" w14:textId="43D7F867" w:rsidR="007F6D0A" w:rsidRPr="007E3BB9" w:rsidRDefault="003F6C89" w:rsidP="001B0B37">
      <w:pPr>
        <w:pStyle w:val="a4"/>
        <w:numPr>
          <w:ilvl w:val="2"/>
          <w:numId w:val="10"/>
        </w:numPr>
        <w:tabs>
          <w:tab w:val="left" w:pos="560"/>
        </w:tabs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동작 감지</w:t>
      </w:r>
      <w:r w:rsidR="007577A8" w:rsidRPr="007E3BB9">
        <w:rPr>
          <w:rFonts w:ascii="맑은 고딕" w:eastAsia="맑은 고딕" w:hAnsi="맑은 고딕"/>
          <w:sz w:val="20"/>
          <w:szCs w:val="20"/>
          <w:lang w:eastAsia="ko-KR"/>
        </w:rPr>
        <w:t xml:space="preserve">,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프라이버시 </w:t>
      </w:r>
      <w:proofErr w:type="spellStart"/>
      <w:r>
        <w:rPr>
          <w:rFonts w:ascii="맑은 고딕" w:eastAsia="맑은 고딕" w:hAnsi="맑은 고딕" w:hint="eastAsia"/>
          <w:sz w:val="20"/>
          <w:szCs w:val="20"/>
          <w:lang w:eastAsia="ko-KR"/>
        </w:rPr>
        <w:t>마스킹</w:t>
      </w:r>
      <w:proofErr w:type="spellEnd"/>
      <w:r w:rsidR="007577A8" w:rsidRPr="007E3BB9">
        <w:rPr>
          <w:rFonts w:ascii="맑은 고딕" w:eastAsia="맑은 고딕" w:hAnsi="맑은 고딕"/>
          <w:sz w:val="20"/>
          <w:szCs w:val="20"/>
          <w:lang w:eastAsia="ko-KR"/>
        </w:rPr>
        <w:t xml:space="preserve">, </w:t>
      </w:r>
      <w:r w:rsidRPr="003F6C89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네트워크</w:t>
      </w:r>
      <w:r w:rsidRPr="003F6C89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3F6C89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장애</w:t>
      </w:r>
      <w:r w:rsidRPr="003F6C89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3F6C89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감지</w:t>
      </w:r>
      <w:r w:rsidRPr="003F6C89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3F6C89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및</w:t>
      </w:r>
      <w:r w:rsidRPr="003F6C89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ROI</w:t>
      </w:r>
    </w:p>
    <w:p w14:paraId="0562D4C3" w14:textId="45ECE3CE" w:rsidR="007F6D0A" w:rsidRPr="007E3BB9" w:rsidRDefault="003F6C89" w:rsidP="001B0B37">
      <w:pPr>
        <w:pStyle w:val="a4"/>
        <w:numPr>
          <w:ilvl w:val="2"/>
          <w:numId w:val="10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</w:rPr>
      </w:pPr>
      <w:r>
        <w:rPr>
          <w:rFonts w:ascii="맑은 고딕" w:eastAsia="맑은 고딕" w:hAnsi="맑은 고딕"/>
          <w:sz w:val="20"/>
          <w:szCs w:val="20"/>
        </w:rPr>
        <w:t xml:space="preserve">AI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영상 콘텐츠 분석</w:t>
      </w:r>
    </w:p>
    <w:p w14:paraId="3B88EAC6" w14:textId="41759FF2" w:rsidR="007F6D0A" w:rsidRPr="007E3BB9" w:rsidRDefault="003F6C89" w:rsidP="001B0B37">
      <w:pPr>
        <w:pStyle w:val="a4"/>
        <w:numPr>
          <w:ilvl w:val="2"/>
          <w:numId w:val="10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사람 </w:t>
      </w:r>
      <w:proofErr w:type="spellStart"/>
      <w:r>
        <w:rPr>
          <w:rFonts w:ascii="맑은 고딕" w:eastAsia="맑은 고딕" w:hAnsi="맑은 고딕" w:hint="eastAsia"/>
          <w:sz w:val="20"/>
          <w:szCs w:val="20"/>
          <w:lang w:eastAsia="ko-KR"/>
        </w:rPr>
        <w:t>카운팅</w:t>
      </w:r>
      <w:proofErr w:type="spellEnd"/>
      <w:r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기능 지원</w:t>
      </w:r>
    </w:p>
    <w:p w14:paraId="0EA36EAC" w14:textId="4649A329" w:rsidR="007F6D0A" w:rsidRPr="007E3BB9" w:rsidRDefault="003F6C89" w:rsidP="001B0B37">
      <w:pPr>
        <w:pStyle w:val="a4"/>
        <w:numPr>
          <w:ilvl w:val="2"/>
          <w:numId w:val="10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히트 맵 기능 지원</w:t>
      </w:r>
    </w:p>
    <w:p w14:paraId="2ED96D90" w14:textId="77777777" w:rsidR="007F6D0A" w:rsidRPr="00172F46" w:rsidRDefault="007F6D0A" w:rsidP="001B0B37">
      <w:pPr>
        <w:pStyle w:val="a3"/>
        <w:spacing w:before="7"/>
        <w:jc w:val="both"/>
        <w:rPr>
          <w:rFonts w:ascii="맑은 고딕" w:eastAsia="맑은 고딕" w:hAnsi="맑은 고딕"/>
          <w:sz w:val="27"/>
        </w:rPr>
      </w:pPr>
    </w:p>
    <w:p w14:paraId="664D062D" w14:textId="137AF811" w:rsidR="007F6D0A" w:rsidRPr="00172F46" w:rsidRDefault="00F43F37" w:rsidP="001B0B37">
      <w:pPr>
        <w:pStyle w:val="5"/>
        <w:jc w:val="both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  <w:lang w:eastAsia="ko-KR"/>
        </w:rPr>
        <w:t>하드웨어</w:t>
      </w:r>
    </w:p>
    <w:p w14:paraId="061C94EC" w14:textId="12521868" w:rsidR="007F6D0A" w:rsidRPr="007E3BB9" w:rsidRDefault="00FC0CF5" w:rsidP="001B0B37">
      <w:pPr>
        <w:pStyle w:val="a4"/>
        <w:numPr>
          <w:ilvl w:val="2"/>
          <w:numId w:val="10"/>
        </w:numPr>
        <w:tabs>
          <w:tab w:val="left" w:pos="560"/>
        </w:tabs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전원 공급을 위한 </w:t>
      </w:r>
      <w:r>
        <w:rPr>
          <w:rFonts w:ascii="맑은 고딕" w:eastAsia="맑은 고딕" w:hAnsi="맑은 고딕"/>
          <w:sz w:val="20"/>
          <w:szCs w:val="20"/>
          <w:lang w:eastAsia="ko-KR"/>
        </w:rPr>
        <w:t xml:space="preserve">PoE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지원</w:t>
      </w:r>
    </w:p>
    <w:p w14:paraId="1189C4BB" w14:textId="76D17FE3" w:rsidR="007F6D0A" w:rsidRPr="007E3BB9" w:rsidRDefault="00FC0CF5" w:rsidP="001B0B37">
      <w:pPr>
        <w:pStyle w:val="a4"/>
        <w:numPr>
          <w:ilvl w:val="2"/>
          <w:numId w:val="10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알람 </w:t>
      </w:r>
      <w:r w:rsidR="007577A8" w:rsidRPr="007E3BB9">
        <w:rPr>
          <w:rFonts w:ascii="맑은 고딕" w:eastAsia="맑은 고딕" w:hAnsi="맑은 고딕"/>
          <w:sz w:val="20"/>
          <w:szCs w:val="20"/>
        </w:rPr>
        <w:t>I/O</w:t>
      </w:r>
      <w:r>
        <w:rPr>
          <w:rFonts w:ascii="맑은 고딕" w:eastAsia="맑은 고딕" w:hAnsi="맑은 고딕"/>
          <w:sz w:val="20"/>
          <w:szCs w:val="20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지원</w:t>
      </w:r>
    </w:p>
    <w:p w14:paraId="6D4CE6BD" w14:textId="7486F1F6" w:rsidR="007F6D0A" w:rsidRPr="007E3BB9" w:rsidRDefault="00FC0CF5" w:rsidP="001B0B37">
      <w:pPr>
        <w:pStyle w:val="a4"/>
        <w:numPr>
          <w:ilvl w:val="2"/>
          <w:numId w:val="10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내장 마이크</w:t>
      </w:r>
    </w:p>
    <w:p w14:paraId="3A3CD254" w14:textId="1362AB73" w:rsidR="007F6D0A" w:rsidRPr="007E3BB9" w:rsidRDefault="00FC0CF5" w:rsidP="001B0B37">
      <w:pPr>
        <w:pStyle w:val="a4"/>
        <w:numPr>
          <w:ilvl w:val="2"/>
          <w:numId w:val="10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/>
          <w:sz w:val="20"/>
          <w:szCs w:val="20"/>
          <w:lang w:eastAsia="ko-KR"/>
        </w:rPr>
        <w:t xml:space="preserve">IK-10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등급의 </w:t>
      </w:r>
      <w:r>
        <w:rPr>
          <w:rFonts w:ascii="맑은 고딕" w:eastAsia="맑은 고딕" w:hAnsi="맑은 고딕"/>
          <w:sz w:val="20"/>
          <w:szCs w:val="20"/>
          <w:lang w:eastAsia="ko-KR"/>
        </w:rPr>
        <w:t xml:space="preserve">vandal-proof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메탈 커버와 </w:t>
      </w:r>
      <w:r>
        <w:rPr>
          <w:rFonts w:ascii="맑은 고딕" w:eastAsia="맑은 고딕" w:hAnsi="맑은 고딕"/>
          <w:sz w:val="20"/>
          <w:szCs w:val="20"/>
          <w:lang w:eastAsia="ko-KR"/>
        </w:rPr>
        <w:t xml:space="preserve">IP67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등급의 방수 하우징</w:t>
      </w:r>
    </w:p>
    <w:p w14:paraId="4A5DA91F" w14:textId="77777777" w:rsidR="007F6D0A" w:rsidRPr="00172F46" w:rsidRDefault="007F6D0A" w:rsidP="001B0B37">
      <w:pPr>
        <w:pStyle w:val="a3"/>
        <w:spacing w:before="6"/>
        <w:jc w:val="both"/>
        <w:rPr>
          <w:rFonts w:ascii="맑은 고딕" w:eastAsia="맑은 고딕" w:hAnsi="맑은 고딕"/>
          <w:sz w:val="27"/>
          <w:lang w:eastAsia="ko-KR"/>
        </w:rPr>
      </w:pPr>
    </w:p>
    <w:p w14:paraId="062DE47B" w14:textId="77777777" w:rsidR="007F6D0A" w:rsidRPr="00172F46" w:rsidRDefault="007577A8" w:rsidP="001B0B37">
      <w:pPr>
        <w:pStyle w:val="5"/>
        <w:spacing w:before="1"/>
        <w:jc w:val="both"/>
        <w:rPr>
          <w:rFonts w:ascii="맑은 고딕" w:eastAsia="맑은 고딕" w:hAnsi="맑은 고딕"/>
        </w:rPr>
      </w:pPr>
      <w:r w:rsidRPr="00172F46">
        <w:rPr>
          <w:rFonts w:ascii="맑은 고딕" w:eastAsia="맑은 고딕" w:hAnsi="맑은 고딕"/>
        </w:rPr>
        <w:t>PTZ</w:t>
      </w:r>
    </w:p>
    <w:p w14:paraId="6A09E8BD" w14:textId="08C84BE4" w:rsidR="007F6D0A" w:rsidRPr="007E3BB9" w:rsidRDefault="00FC0CF5" w:rsidP="001B0B37">
      <w:pPr>
        <w:pStyle w:val="a4"/>
        <w:numPr>
          <w:ilvl w:val="2"/>
          <w:numId w:val="10"/>
        </w:numPr>
        <w:tabs>
          <w:tab w:val="left" w:pos="560"/>
        </w:tabs>
        <w:jc w:val="both"/>
        <w:rPr>
          <w:rFonts w:ascii="맑은 고딕" w:eastAsia="맑은 고딕" w:hAnsi="맑은 고딕"/>
          <w:sz w:val="20"/>
          <w:szCs w:val="20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최대 </w:t>
      </w:r>
      <w:r w:rsidR="007577A8" w:rsidRPr="007E3BB9">
        <w:rPr>
          <w:rFonts w:ascii="맑은 고딕" w:eastAsia="맑은 고딕" w:hAnsi="맑은 고딕"/>
          <w:sz w:val="20"/>
          <w:szCs w:val="20"/>
        </w:rPr>
        <w:t xml:space="preserve">42X </w:t>
      </w:r>
      <w:r>
        <w:rPr>
          <w:rFonts w:ascii="맑은 고딕" w:eastAsia="맑은 고딕" w:hAnsi="맑은 고딕"/>
          <w:sz w:val="20"/>
          <w:szCs w:val="20"/>
          <w:lang w:eastAsia="ko-KR"/>
        </w:rPr>
        <w:t>Speed Dome</w:t>
      </w:r>
      <w:r w:rsidR="007577A8" w:rsidRPr="007E3BB9">
        <w:rPr>
          <w:rFonts w:ascii="맑은 고딕" w:eastAsia="맑은 고딕" w:hAnsi="맑은 고딕"/>
          <w:sz w:val="20"/>
          <w:szCs w:val="20"/>
        </w:rPr>
        <w:t xml:space="preserve">, 23X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광학 줌 </w:t>
      </w:r>
      <w:r>
        <w:rPr>
          <w:rFonts w:ascii="맑은 고딕" w:eastAsia="맑은 고딕" w:hAnsi="맑은 고딕"/>
          <w:sz w:val="20"/>
          <w:szCs w:val="20"/>
          <w:lang w:eastAsia="ko-KR"/>
        </w:rPr>
        <w:t xml:space="preserve">PTZ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B</w:t>
      </w:r>
      <w:r>
        <w:rPr>
          <w:rFonts w:ascii="맑은 고딕" w:eastAsia="맑은 고딕" w:hAnsi="맑은 고딕"/>
          <w:sz w:val="20"/>
          <w:szCs w:val="20"/>
          <w:lang w:eastAsia="ko-KR"/>
        </w:rPr>
        <w:t xml:space="preserve">ullet </w:t>
      </w:r>
      <w:proofErr w:type="spellStart"/>
      <w:r>
        <w:rPr>
          <w:rFonts w:ascii="맑은 고딕" w:eastAsia="맑은 고딕" w:hAnsi="맑은 고딕"/>
          <w:sz w:val="20"/>
          <w:szCs w:val="20"/>
          <w:lang w:eastAsia="ko-KR"/>
        </w:rPr>
        <w:t>Plust</w:t>
      </w:r>
      <w:proofErr w:type="spellEnd"/>
      <w:r>
        <w:rPr>
          <w:rFonts w:ascii="맑은 고딕" w:eastAsia="맑은 고딕" w:hAnsi="맑은 고딕" w:hint="eastAsia"/>
          <w:sz w:val="20"/>
          <w:szCs w:val="20"/>
          <w:lang w:eastAsia="ko-KR"/>
        </w:rPr>
        <w:t>,</w:t>
      </w:r>
      <w:r w:rsidR="007577A8" w:rsidRPr="007E3BB9">
        <w:rPr>
          <w:rFonts w:ascii="맑은 고딕" w:eastAsia="맑은 고딕" w:hAnsi="맑은 고딕"/>
          <w:sz w:val="20"/>
          <w:szCs w:val="20"/>
        </w:rPr>
        <w:t xml:space="preserve"> 23X </w:t>
      </w:r>
      <w:r>
        <w:rPr>
          <w:rFonts w:ascii="맑은 고딕" w:eastAsia="맑은 고딕" w:hAnsi="맑은 고딕"/>
          <w:sz w:val="20"/>
          <w:szCs w:val="20"/>
        </w:rPr>
        <w:t>PTZ Dome</w:t>
      </w:r>
    </w:p>
    <w:p w14:paraId="19329120" w14:textId="7895DF49" w:rsidR="007F6D0A" w:rsidRPr="007E3BB9" w:rsidRDefault="007577A8" w:rsidP="001B0B37">
      <w:pPr>
        <w:pStyle w:val="a4"/>
        <w:numPr>
          <w:ilvl w:val="2"/>
          <w:numId w:val="10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</w:rPr>
      </w:pPr>
      <w:r w:rsidRPr="007E3BB9">
        <w:rPr>
          <w:rFonts w:ascii="맑은 고딕" w:eastAsia="맑은 고딕" w:hAnsi="맑은 고딕"/>
          <w:sz w:val="20"/>
          <w:szCs w:val="20"/>
        </w:rPr>
        <w:t xml:space="preserve">360° continuous pan </w:t>
      </w:r>
      <w:r w:rsidR="005F1DE2">
        <w:rPr>
          <w:rFonts w:ascii="맑은 고딕" w:eastAsia="맑은 고딕" w:hAnsi="맑은 고딕"/>
          <w:sz w:val="20"/>
          <w:szCs w:val="20"/>
        </w:rPr>
        <w:t>&amp;</w:t>
      </w:r>
      <w:r w:rsidRPr="007E3BB9">
        <w:rPr>
          <w:rFonts w:ascii="맑은 고딕" w:eastAsia="맑은 고딕" w:hAnsi="맑은 고딕"/>
          <w:sz w:val="20"/>
          <w:szCs w:val="20"/>
        </w:rPr>
        <w:t xml:space="preserve"> -5°~ 90° (Auto Flip) tilt for Speed Dome</w:t>
      </w:r>
    </w:p>
    <w:p w14:paraId="43F632C5" w14:textId="329F0AFD" w:rsidR="007F6D0A" w:rsidRPr="007E3BB9" w:rsidRDefault="007577A8" w:rsidP="001B0B37">
      <w:pPr>
        <w:pStyle w:val="a4"/>
        <w:numPr>
          <w:ilvl w:val="2"/>
          <w:numId w:val="10"/>
        </w:numPr>
        <w:tabs>
          <w:tab w:val="left" w:pos="560"/>
        </w:tabs>
        <w:spacing w:before="13"/>
        <w:jc w:val="both"/>
        <w:rPr>
          <w:rFonts w:ascii="맑은 고딕" w:eastAsia="맑은 고딕" w:hAnsi="맑은 고딕"/>
          <w:sz w:val="20"/>
          <w:szCs w:val="20"/>
        </w:rPr>
      </w:pPr>
      <w:r w:rsidRPr="007E3BB9">
        <w:rPr>
          <w:rFonts w:ascii="맑은 고딕" w:eastAsia="맑은 고딕" w:hAnsi="맑은 고딕"/>
          <w:sz w:val="20"/>
          <w:szCs w:val="20"/>
        </w:rPr>
        <w:t xml:space="preserve">360° continuous pan </w:t>
      </w:r>
      <w:r w:rsidR="005F1DE2">
        <w:rPr>
          <w:rFonts w:ascii="맑은 고딕" w:eastAsia="맑은 고딕" w:hAnsi="맑은 고딕"/>
          <w:sz w:val="20"/>
          <w:szCs w:val="20"/>
        </w:rPr>
        <w:t>&amp;</w:t>
      </w:r>
      <w:r w:rsidRPr="007E3BB9">
        <w:rPr>
          <w:rFonts w:ascii="맑은 고딕" w:eastAsia="맑은 고딕" w:hAnsi="맑은 고딕"/>
          <w:sz w:val="20"/>
          <w:szCs w:val="20"/>
        </w:rPr>
        <w:t xml:space="preserve"> -45°~30° tilt for PTZ Bullet</w:t>
      </w:r>
    </w:p>
    <w:p w14:paraId="5706879B" w14:textId="2548E2DD" w:rsidR="007F6D0A" w:rsidRPr="007E3BB9" w:rsidRDefault="007577A8" w:rsidP="001B0B37">
      <w:pPr>
        <w:pStyle w:val="a4"/>
        <w:numPr>
          <w:ilvl w:val="2"/>
          <w:numId w:val="10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</w:rPr>
      </w:pPr>
      <w:r w:rsidRPr="007E3BB9">
        <w:rPr>
          <w:rFonts w:ascii="맑은 고딕" w:eastAsia="맑은 고딕" w:hAnsi="맑은 고딕"/>
          <w:sz w:val="20"/>
          <w:szCs w:val="20"/>
        </w:rPr>
        <w:t xml:space="preserve">360° continuous pan </w:t>
      </w:r>
      <w:r w:rsidR="005F1DE2">
        <w:rPr>
          <w:rFonts w:ascii="맑은 고딕" w:eastAsia="맑은 고딕" w:hAnsi="맑은 고딕"/>
          <w:sz w:val="20"/>
          <w:szCs w:val="20"/>
        </w:rPr>
        <w:t>&amp;</w:t>
      </w:r>
      <w:r w:rsidRPr="007E3BB9">
        <w:rPr>
          <w:rFonts w:ascii="맑은 고딕" w:eastAsia="맑은 고딕" w:hAnsi="맑은 고딕"/>
          <w:sz w:val="20"/>
          <w:szCs w:val="20"/>
        </w:rPr>
        <w:t xml:space="preserve"> -5°~90° (Auto Flip) tilt for PTZ Dome</w:t>
      </w:r>
    </w:p>
    <w:p w14:paraId="308D2F8F" w14:textId="77777777" w:rsidR="007F6D0A" w:rsidRPr="007E3BB9" w:rsidRDefault="007577A8" w:rsidP="001B0B37">
      <w:pPr>
        <w:pStyle w:val="a4"/>
        <w:numPr>
          <w:ilvl w:val="2"/>
          <w:numId w:val="10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</w:rPr>
      </w:pPr>
      <w:r w:rsidRPr="007E3BB9">
        <w:rPr>
          <w:rFonts w:ascii="맑은 고딕" w:eastAsia="맑은 고딕" w:hAnsi="맑은 고딕"/>
          <w:sz w:val="20"/>
          <w:szCs w:val="20"/>
        </w:rPr>
        <w:t>300 Preset Points, 8 Patrols and 4 Patterns</w:t>
      </w:r>
    </w:p>
    <w:p w14:paraId="33664A28" w14:textId="77777777" w:rsidR="007F6D0A" w:rsidRPr="007E3BB9" w:rsidRDefault="007577A8" w:rsidP="001B0B37">
      <w:pPr>
        <w:pStyle w:val="a4"/>
        <w:numPr>
          <w:ilvl w:val="2"/>
          <w:numId w:val="10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</w:rPr>
      </w:pPr>
      <w:r w:rsidRPr="007E3BB9">
        <w:rPr>
          <w:rFonts w:ascii="맑은 고딕" w:eastAsia="맑은 고딕" w:hAnsi="맑은 고딕"/>
          <w:sz w:val="20"/>
          <w:szCs w:val="20"/>
        </w:rPr>
        <w:t>3D Positioning, PTZ Motion, PTZ Limit, Scheduled Tasks and Auto Home function</w:t>
      </w:r>
    </w:p>
    <w:p w14:paraId="7637A5C3" w14:textId="77777777" w:rsidR="007F6D0A" w:rsidRPr="007E3BB9" w:rsidRDefault="007577A8" w:rsidP="001B0B37">
      <w:pPr>
        <w:pStyle w:val="a4"/>
        <w:numPr>
          <w:ilvl w:val="2"/>
          <w:numId w:val="10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</w:rPr>
      </w:pPr>
      <w:r w:rsidRPr="007E3BB9">
        <w:rPr>
          <w:rFonts w:ascii="맑은 고딕" w:eastAsia="맑은 고딕" w:hAnsi="맑은 고딕"/>
          <w:sz w:val="20"/>
          <w:szCs w:val="20"/>
        </w:rPr>
        <w:t>White LED for PTZ Bullet</w:t>
      </w:r>
    </w:p>
    <w:p w14:paraId="44D5B3E3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</w:rPr>
      </w:pPr>
    </w:p>
    <w:p w14:paraId="4C154940" w14:textId="1D26630D" w:rsidR="007F6D0A" w:rsidRPr="00172F46" w:rsidRDefault="00AF0F69" w:rsidP="001B0B37">
      <w:pPr>
        <w:pStyle w:val="2"/>
        <w:numPr>
          <w:ilvl w:val="1"/>
          <w:numId w:val="10"/>
        </w:numPr>
        <w:tabs>
          <w:tab w:val="left" w:pos="687"/>
        </w:tabs>
        <w:spacing w:before="84"/>
        <w:jc w:val="both"/>
        <w:rPr>
          <w:rFonts w:ascii="맑은 고딕" w:eastAsia="맑은 고딕" w:hAnsi="맑은 고딕"/>
        </w:rPr>
      </w:pPr>
      <w:bookmarkStart w:id="20" w:name="_bookmark9"/>
      <w:bookmarkStart w:id="21" w:name="2.3_System_Requirements"/>
      <w:bookmarkEnd w:id="20"/>
      <w:bookmarkEnd w:id="21"/>
      <w:r>
        <w:rPr>
          <w:rFonts w:ascii="맑은 고딕" w:eastAsia="맑은 고딕" w:hAnsi="맑은 고딕" w:hint="eastAsia"/>
          <w:lang w:eastAsia="ko-KR"/>
        </w:rPr>
        <w:lastRenderedPageBreak/>
        <w:t>시스템 요구 사항</w:t>
      </w:r>
    </w:p>
    <w:p w14:paraId="67A807EB" w14:textId="4F74DE0F" w:rsidR="007F6D0A" w:rsidRPr="00462D8B" w:rsidRDefault="00167BD1" w:rsidP="00167BD1">
      <w:pPr>
        <w:spacing w:before="264"/>
        <w:jc w:val="both"/>
        <w:rPr>
          <w:rFonts w:ascii="맑은 고딕" w:eastAsia="맑은 고딕" w:hAnsi="맑은 고딕"/>
          <w:sz w:val="20"/>
          <w:szCs w:val="20"/>
        </w:rPr>
      </w:pPr>
      <w:r w:rsidRPr="00462D8B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운영 시스템</w:t>
      </w:r>
      <w:r w:rsidR="007577A8" w:rsidRPr="00462D8B">
        <w:rPr>
          <w:rFonts w:ascii="맑은 고딕" w:eastAsia="맑은 고딕" w:hAnsi="맑은 고딕"/>
          <w:b/>
          <w:sz w:val="20"/>
          <w:szCs w:val="20"/>
        </w:rPr>
        <w:t xml:space="preserve">: </w:t>
      </w:r>
      <w:r w:rsidR="007577A8" w:rsidRPr="00462D8B">
        <w:rPr>
          <w:rFonts w:ascii="맑은 고딕" w:eastAsia="맑은 고딕" w:hAnsi="맑은 고딕"/>
          <w:sz w:val="20"/>
          <w:szCs w:val="20"/>
        </w:rPr>
        <w:t>Windows XP/Vista/7/8/10/Server 2000/Server 2008</w:t>
      </w:r>
    </w:p>
    <w:p w14:paraId="3444C340" w14:textId="77777777" w:rsidR="007F6D0A" w:rsidRPr="00462D8B" w:rsidRDefault="007F6D0A" w:rsidP="001B0B37">
      <w:pPr>
        <w:pStyle w:val="a3"/>
        <w:jc w:val="both"/>
        <w:rPr>
          <w:rFonts w:ascii="맑은 고딕" w:eastAsia="맑은 고딕" w:hAnsi="맑은 고딕"/>
          <w:sz w:val="20"/>
          <w:szCs w:val="20"/>
        </w:rPr>
      </w:pPr>
    </w:p>
    <w:p w14:paraId="4D0331E9" w14:textId="686109AD" w:rsidR="007F6D0A" w:rsidRPr="00462D8B" w:rsidRDefault="007577A8" w:rsidP="00167BD1">
      <w:pPr>
        <w:jc w:val="both"/>
        <w:rPr>
          <w:rFonts w:ascii="맑은 고딕" w:eastAsia="맑은 고딕" w:hAnsi="맑은 고딕"/>
          <w:sz w:val="20"/>
          <w:szCs w:val="20"/>
        </w:rPr>
      </w:pPr>
      <w:r w:rsidRPr="00462D8B">
        <w:rPr>
          <w:rFonts w:ascii="맑은 고딕" w:eastAsia="맑은 고딕" w:hAnsi="맑은 고딕"/>
          <w:b/>
          <w:sz w:val="20"/>
          <w:szCs w:val="20"/>
        </w:rPr>
        <w:t xml:space="preserve">CPU: </w:t>
      </w:r>
      <w:r w:rsidRPr="00462D8B">
        <w:rPr>
          <w:rFonts w:ascii="맑은 고딕" w:eastAsia="맑은 고딕" w:hAnsi="맑은 고딕"/>
          <w:sz w:val="20"/>
          <w:szCs w:val="20"/>
        </w:rPr>
        <w:t xml:space="preserve">1.66GHz </w:t>
      </w:r>
      <w:r w:rsidR="00167BD1" w:rsidRPr="00462D8B">
        <w:rPr>
          <w:rFonts w:ascii="맑은 고딕" w:eastAsia="맑은 고딕" w:hAnsi="맑은 고딕" w:hint="eastAsia"/>
          <w:sz w:val="20"/>
          <w:szCs w:val="20"/>
          <w:lang w:eastAsia="ko-KR"/>
        </w:rPr>
        <w:t>또는 이상</w:t>
      </w:r>
    </w:p>
    <w:p w14:paraId="0E9E9250" w14:textId="77777777" w:rsidR="007F6D0A" w:rsidRPr="00462D8B" w:rsidRDefault="007F6D0A" w:rsidP="001B0B37">
      <w:pPr>
        <w:pStyle w:val="a3"/>
        <w:jc w:val="both"/>
        <w:rPr>
          <w:rFonts w:ascii="맑은 고딕" w:eastAsia="맑은 고딕" w:hAnsi="맑은 고딕"/>
          <w:sz w:val="20"/>
          <w:szCs w:val="20"/>
        </w:rPr>
      </w:pPr>
    </w:p>
    <w:p w14:paraId="745FB24B" w14:textId="55CA5F5A" w:rsidR="007F6D0A" w:rsidRPr="00462D8B" w:rsidRDefault="007577A8" w:rsidP="00167BD1">
      <w:pPr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462D8B">
        <w:rPr>
          <w:rFonts w:ascii="맑은 고딕" w:eastAsia="맑은 고딕" w:hAnsi="맑은 고딕"/>
          <w:b/>
          <w:sz w:val="20"/>
          <w:szCs w:val="20"/>
        </w:rPr>
        <w:t xml:space="preserve">RAM: </w:t>
      </w:r>
      <w:r w:rsidRPr="00462D8B">
        <w:rPr>
          <w:rFonts w:ascii="맑은 고딕" w:eastAsia="맑은 고딕" w:hAnsi="맑은 고딕"/>
          <w:sz w:val="20"/>
          <w:szCs w:val="20"/>
        </w:rPr>
        <w:t xml:space="preserve">1G </w:t>
      </w:r>
      <w:r w:rsidR="00167BD1" w:rsidRPr="00462D8B">
        <w:rPr>
          <w:rFonts w:ascii="맑은 고딕" w:eastAsia="맑은 고딕" w:hAnsi="맑은 고딕" w:hint="eastAsia"/>
          <w:sz w:val="20"/>
          <w:szCs w:val="20"/>
          <w:lang w:eastAsia="ko-KR"/>
        </w:rPr>
        <w:t>또는 이상</w:t>
      </w:r>
    </w:p>
    <w:p w14:paraId="1647E009" w14:textId="77777777" w:rsidR="007F6D0A" w:rsidRPr="00462D8B" w:rsidRDefault="007F6D0A" w:rsidP="001B0B37">
      <w:pPr>
        <w:pStyle w:val="a3"/>
        <w:jc w:val="both"/>
        <w:rPr>
          <w:rFonts w:ascii="맑은 고딕" w:eastAsia="맑은 고딕" w:hAnsi="맑은 고딕"/>
          <w:sz w:val="20"/>
          <w:szCs w:val="20"/>
        </w:rPr>
      </w:pPr>
    </w:p>
    <w:p w14:paraId="5E6A6540" w14:textId="7E72E8BE" w:rsidR="007F6D0A" w:rsidRPr="00462D8B" w:rsidRDefault="007577A8" w:rsidP="00167BD1">
      <w:pPr>
        <w:jc w:val="both"/>
        <w:rPr>
          <w:rFonts w:ascii="맑은 고딕" w:eastAsia="맑은 고딕" w:hAnsi="맑은 고딕"/>
          <w:sz w:val="20"/>
          <w:szCs w:val="20"/>
        </w:rPr>
      </w:pPr>
      <w:r w:rsidRPr="00462D8B">
        <w:rPr>
          <w:rFonts w:ascii="맑은 고딕" w:eastAsia="맑은 고딕" w:hAnsi="맑은 고딕"/>
          <w:b/>
          <w:sz w:val="20"/>
          <w:szCs w:val="20"/>
        </w:rPr>
        <w:t xml:space="preserve">Graphic memory: </w:t>
      </w:r>
      <w:r w:rsidRPr="00462D8B">
        <w:rPr>
          <w:rFonts w:ascii="맑은 고딕" w:eastAsia="맑은 고딕" w:hAnsi="맑은 고딕"/>
          <w:sz w:val="20"/>
          <w:szCs w:val="20"/>
        </w:rPr>
        <w:t>128MB</w:t>
      </w:r>
      <w:r w:rsidR="00167BD1" w:rsidRPr="00462D8B">
        <w:rPr>
          <w:rFonts w:ascii="맑은 고딕" w:eastAsia="맑은 고딕" w:hAnsi="맑은 고딕"/>
          <w:sz w:val="20"/>
          <w:szCs w:val="20"/>
        </w:rPr>
        <w:t xml:space="preserve"> </w:t>
      </w:r>
      <w:r w:rsidR="00167BD1" w:rsidRPr="00462D8B">
        <w:rPr>
          <w:rFonts w:ascii="맑은 고딕" w:eastAsia="맑은 고딕" w:hAnsi="맑은 고딕" w:hint="eastAsia"/>
          <w:sz w:val="20"/>
          <w:szCs w:val="20"/>
          <w:lang w:eastAsia="ko-KR"/>
        </w:rPr>
        <w:t>또는 이상</w:t>
      </w:r>
    </w:p>
    <w:p w14:paraId="32BB39FE" w14:textId="77777777" w:rsidR="007F6D0A" w:rsidRPr="00462D8B" w:rsidRDefault="007F6D0A" w:rsidP="001B0B37">
      <w:pPr>
        <w:pStyle w:val="a3"/>
        <w:jc w:val="both"/>
        <w:rPr>
          <w:rFonts w:ascii="맑은 고딕" w:eastAsia="맑은 고딕" w:hAnsi="맑은 고딕"/>
          <w:sz w:val="20"/>
          <w:szCs w:val="20"/>
        </w:rPr>
      </w:pPr>
    </w:p>
    <w:p w14:paraId="53AC94C5" w14:textId="7AEF402C" w:rsidR="007F6D0A" w:rsidRPr="00462D8B" w:rsidRDefault="00167BD1" w:rsidP="00167BD1">
      <w:pPr>
        <w:jc w:val="both"/>
        <w:rPr>
          <w:rFonts w:ascii="맑은 고딕" w:eastAsia="맑은 고딕" w:hAnsi="맑은 고딕"/>
          <w:sz w:val="20"/>
          <w:szCs w:val="20"/>
        </w:rPr>
      </w:pPr>
      <w:r w:rsidRPr="00462D8B">
        <w:rPr>
          <w:rFonts w:ascii="맑은 고딕" w:eastAsia="맑은 고딕" w:hAnsi="맑은 고딕"/>
          <w:b/>
          <w:sz w:val="20"/>
          <w:szCs w:val="20"/>
        </w:rPr>
        <w:t>I</w:t>
      </w:r>
      <w:r w:rsidR="007577A8" w:rsidRPr="00462D8B">
        <w:rPr>
          <w:rFonts w:ascii="맑은 고딕" w:eastAsia="맑은 고딕" w:hAnsi="맑은 고딕"/>
          <w:b/>
          <w:sz w:val="20"/>
          <w:szCs w:val="20"/>
        </w:rPr>
        <w:t xml:space="preserve">nternet protocol: </w:t>
      </w:r>
      <w:r w:rsidR="007577A8" w:rsidRPr="00462D8B">
        <w:rPr>
          <w:rFonts w:ascii="맑은 고딕" w:eastAsia="맑은 고딕" w:hAnsi="맑은 고딕"/>
          <w:sz w:val="20"/>
          <w:szCs w:val="20"/>
        </w:rPr>
        <w:t>TCP/IP (IPv4/IPv6)</w:t>
      </w:r>
    </w:p>
    <w:p w14:paraId="1ED43F0E" w14:textId="77777777" w:rsidR="007F6D0A" w:rsidRPr="00462D8B" w:rsidRDefault="007F6D0A" w:rsidP="001B0B37">
      <w:pPr>
        <w:pStyle w:val="a3"/>
        <w:jc w:val="both"/>
        <w:rPr>
          <w:rFonts w:ascii="맑은 고딕" w:eastAsia="맑은 고딕" w:hAnsi="맑은 고딕"/>
          <w:sz w:val="20"/>
          <w:szCs w:val="20"/>
        </w:rPr>
      </w:pPr>
    </w:p>
    <w:p w14:paraId="4F83CEBB" w14:textId="7775F0BE" w:rsidR="007F6D0A" w:rsidRPr="00462D8B" w:rsidRDefault="00167BD1" w:rsidP="00167BD1">
      <w:pPr>
        <w:pStyle w:val="a3"/>
        <w:spacing w:line="249" w:lineRule="auto"/>
        <w:ind w:right="73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462D8B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웹 브라우저</w:t>
      </w:r>
      <w:r w:rsidR="007577A8" w:rsidRPr="00462D8B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7577A8" w:rsidRPr="00462D8B">
        <w:rPr>
          <w:rFonts w:ascii="맑은 고딕" w:eastAsia="맑은 고딕" w:hAnsi="맑은 고딕"/>
          <w:sz w:val="20"/>
          <w:szCs w:val="20"/>
          <w:lang w:eastAsia="ko-KR"/>
        </w:rPr>
        <w:t>Internet Explorer 8.0</w:t>
      </w:r>
      <w:r w:rsidRPr="00462D8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62D8B">
        <w:rPr>
          <w:rFonts w:ascii="맑은 고딕" w:eastAsia="맑은 고딕" w:hAnsi="맑은 고딕" w:hint="eastAsia"/>
          <w:sz w:val="20"/>
          <w:szCs w:val="20"/>
          <w:lang w:eastAsia="ko-KR"/>
        </w:rPr>
        <w:t>이상</w:t>
      </w:r>
      <w:r w:rsidR="007577A8" w:rsidRPr="00462D8B">
        <w:rPr>
          <w:rFonts w:ascii="맑은 고딕" w:eastAsia="맑은 고딕" w:hAnsi="맑은 고딕"/>
          <w:sz w:val="20"/>
          <w:szCs w:val="20"/>
          <w:lang w:eastAsia="ko-KR"/>
        </w:rPr>
        <w:t xml:space="preserve">, </w:t>
      </w:r>
      <w:r w:rsidRPr="00462D8B">
        <w:rPr>
          <w:rFonts w:ascii="맑은 고딕" w:eastAsia="맑은 고딕" w:hAnsi="맑은 고딕" w:hint="eastAsia"/>
          <w:sz w:val="20"/>
          <w:szCs w:val="20"/>
          <w:lang w:eastAsia="ko-KR"/>
        </w:rPr>
        <w:t>파이어폭스</w:t>
      </w:r>
      <w:r w:rsidR="007577A8" w:rsidRPr="00462D8B">
        <w:rPr>
          <w:rFonts w:ascii="맑은 고딕" w:eastAsia="맑은 고딕" w:hAnsi="맑은 고딕"/>
          <w:sz w:val="20"/>
          <w:szCs w:val="20"/>
          <w:lang w:eastAsia="ko-KR"/>
        </w:rPr>
        <w:t xml:space="preserve">, </w:t>
      </w:r>
      <w:r w:rsidRPr="00462D8B">
        <w:rPr>
          <w:rFonts w:ascii="맑은 고딕" w:eastAsia="맑은 고딕" w:hAnsi="맑은 고딕" w:hint="eastAsia"/>
          <w:sz w:val="20"/>
          <w:szCs w:val="20"/>
          <w:lang w:eastAsia="ko-KR"/>
        </w:rPr>
        <w:t>크롬,</w:t>
      </w:r>
      <w:r w:rsidRPr="00462D8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62D8B">
        <w:rPr>
          <w:rFonts w:ascii="맑은 고딕" w:eastAsia="맑은 고딕" w:hAnsi="맑은 고딕" w:hint="eastAsia"/>
          <w:sz w:val="20"/>
          <w:szCs w:val="20"/>
          <w:lang w:eastAsia="ko-KR"/>
        </w:rPr>
        <w:t>사파리</w:t>
      </w:r>
    </w:p>
    <w:p w14:paraId="0E9EC330" w14:textId="77777777" w:rsidR="007F6D0A" w:rsidRPr="00172F46" w:rsidRDefault="007F6D0A" w:rsidP="001B0B37">
      <w:pPr>
        <w:spacing w:line="249" w:lineRule="auto"/>
        <w:jc w:val="both"/>
        <w:rPr>
          <w:rFonts w:ascii="맑은 고딕" w:eastAsia="맑은 고딕" w:hAnsi="맑은 고딕"/>
          <w:lang w:eastAsia="ko-KR"/>
        </w:rPr>
        <w:sectPr w:rsidR="007F6D0A" w:rsidRPr="00172F46">
          <w:headerReference w:type="even" r:id="rId13"/>
          <w:headerReference w:type="default" r:id="rId14"/>
          <w:pgSz w:w="12240" w:h="15840"/>
          <w:pgMar w:top="780" w:right="1280" w:bottom="280" w:left="1340" w:header="595" w:footer="0" w:gutter="0"/>
          <w:cols w:space="720"/>
        </w:sectPr>
      </w:pPr>
      <w:bookmarkStart w:id="22" w:name="Chapter_3._Configuration_Flow"/>
      <w:bookmarkStart w:id="23" w:name="_bookmark10"/>
      <w:bookmarkEnd w:id="22"/>
      <w:bookmarkEnd w:id="23"/>
    </w:p>
    <w:p w14:paraId="7BB2C773" w14:textId="37D27C6C" w:rsidR="007F6D0A" w:rsidRPr="008569AA" w:rsidRDefault="008569AA" w:rsidP="001B0B37">
      <w:pPr>
        <w:pStyle w:val="1"/>
        <w:jc w:val="both"/>
        <w:rPr>
          <w:rFonts w:ascii="맑은 고딕" w:eastAsia="맑은 고딕" w:hAnsi="맑은 고딕"/>
          <w:b/>
          <w:bCs/>
          <w:lang w:eastAsia="ko-KR"/>
        </w:rPr>
      </w:pPr>
      <w:r w:rsidRPr="008569AA">
        <w:rPr>
          <w:rFonts w:ascii="맑은 고딕" w:eastAsia="맑은 고딕" w:hAnsi="맑은 고딕" w:hint="eastAsia"/>
          <w:b/>
          <w:bCs/>
          <w:lang w:eastAsia="ko-KR"/>
        </w:rPr>
        <w:lastRenderedPageBreak/>
        <w:t xml:space="preserve">제 </w:t>
      </w:r>
      <w:r w:rsidRPr="008569AA">
        <w:rPr>
          <w:rFonts w:ascii="맑은 고딕" w:eastAsia="맑은 고딕" w:hAnsi="맑은 고딕"/>
          <w:b/>
          <w:bCs/>
          <w:lang w:eastAsia="ko-KR"/>
        </w:rPr>
        <w:t>3</w:t>
      </w:r>
      <w:r w:rsidRPr="008569AA">
        <w:rPr>
          <w:rFonts w:ascii="맑은 고딕" w:eastAsia="맑은 고딕" w:hAnsi="맑은 고딕" w:hint="eastAsia"/>
          <w:b/>
          <w:bCs/>
          <w:lang w:eastAsia="ko-KR"/>
        </w:rPr>
        <w:t>장</w:t>
      </w:r>
      <w:r w:rsidR="007577A8" w:rsidRPr="008569AA">
        <w:rPr>
          <w:rFonts w:ascii="맑은 고딕" w:eastAsia="맑은 고딕" w:hAnsi="맑은 고딕"/>
          <w:b/>
          <w:bCs/>
          <w:lang w:eastAsia="ko-KR"/>
        </w:rPr>
        <w:t xml:space="preserve">. </w:t>
      </w:r>
      <w:r>
        <w:rPr>
          <w:rFonts w:ascii="맑은 고딕" w:eastAsia="맑은 고딕" w:hAnsi="맑은 고딕" w:hint="eastAsia"/>
          <w:b/>
          <w:bCs/>
          <w:lang w:eastAsia="ko-KR"/>
        </w:rPr>
        <w:t>설정 단계</w:t>
      </w:r>
    </w:p>
    <w:p w14:paraId="149A7DC4" w14:textId="77777777" w:rsidR="007F6D0A" w:rsidRPr="008569AA" w:rsidRDefault="007F6D0A" w:rsidP="001B0B37">
      <w:pPr>
        <w:pStyle w:val="a3"/>
        <w:jc w:val="both"/>
        <w:rPr>
          <w:rFonts w:ascii="맑은 고딕" w:eastAsia="맑은 고딕" w:hAnsi="맑은 고딕"/>
          <w:sz w:val="28"/>
          <w:szCs w:val="16"/>
          <w:lang w:eastAsia="ko-KR"/>
        </w:rPr>
      </w:pPr>
    </w:p>
    <w:p w14:paraId="05D78CC4" w14:textId="55F161D4" w:rsidR="007F6D0A" w:rsidRPr="00B942D4" w:rsidRDefault="00B942D4" w:rsidP="001B0B37">
      <w:pPr>
        <w:pStyle w:val="a3"/>
        <w:spacing w:before="1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B942D4">
        <w:rPr>
          <w:rFonts w:ascii="맑은 고딕" w:eastAsia="맑은 고딕" w:hAnsi="맑은 고딕" w:hint="eastAsia"/>
          <w:sz w:val="20"/>
          <w:szCs w:val="20"/>
          <w:lang w:eastAsia="ko-KR"/>
        </w:rPr>
        <w:t>카메라의 설정 단</w:t>
      </w:r>
      <w:r w:rsidR="00897F8E">
        <w:rPr>
          <w:rFonts w:ascii="맑은 고딕" w:eastAsia="맑은 고딕" w:hAnsi="맑은 고딕" w:hint="eastAsia"/>
          <w:sz w:val="20"/>
          <w:szCs w:val="20"/>
          <w:lang w:eastAsia="ko-KR"/>
        </w:rPr>
        <w:t>계</w:t>
      </w:r>
      <w:r w:rsidRPr="00B942D4">
        <w:rPr>
          <w:rFonts w:ascii="맑은 고딕" w:eastAsia="맑은 고딕" w:hAnsi="맑은 고딕" w:hint="eastAsia"/>
          <w:sz w:val="20"/>
          <w:szCs w:val="20"/>
          <w:lang w:eastAsia="ko-KR"/>
        </w:rPr>
        <w:t>는 다음과 같습니다.</w:t>
      </w:r>
    </w:p>
    <w:p w14:paraId="393FF666" w14:textId="77777777" w:rsidR="007F6D0A" w:rsidRPr="00B942D4" w:rsidRDefault="007F6D0A" w:rsidP="001B0B37">
      <w:pPr>
        <w:pStyle w:val="a3"/>
        <w:spacing w:before="11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65DC6D8F" w14:textId="74C69B74" w:rsidR="007F6D0A" w:rsidRDefault="000E72C7" w:rsidP="001B0B37">
      <w:pPr>
        <w:pStyle w:val="a3"/>
        <w:ind w:left="445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>
        <w:rPr>
          <w:rFonts w:ascii="맑은 고딕" w:eastAsia="맑은 고딕" w:hAnsi="맑은 고딕"/>
          <w:b/>
          <w:bCs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232568E9" wp14:editId="57533D88">
                <wp:simplePos x="0" y="0"/>
                <wp:positionH relativeFrom="page">
                  <wp:posOffset>933450</wp:posOffset>
                </wp:positionH>
                <wp:positionV relativeFrom="paragraph">
                  <wp:posOffset>25400</wp:posOffset>
                </wp:positionV>
                <wp:extent cx="152400" cy="152400"/>
                <wp:effectExtent l="0" t="0" r="0" b="0"/>
                <wp:wrapNone/>
                <wp:docPr id="940666708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979019982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60504159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4C3E19" id="Group 2" o:spid="_x0000_s1026" style="position:absolute;left:0;text-align:left;margin-left:73.5pt;margin-top:2pt;width:12pt;height:12pt;z-index:251655168;mso-position-horizontal-relative:pag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">
                <v:shape id="Picture 3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">
                  <v:imagedata r:id="rId17" o:title=""/>
                </v:shape>
                <v:shape id="Picture 4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">
                  <v:imagedata r:id="rId18" o:title=""/>
                </v:shape>
                <w10:wrap anchorx="page"/>
              </v:group>
            </w:pict>
          </mc:Fallback>
        </mc:AlternateContent>
      </w:r>
      <w:r w:rsidR="00B942D4" w:rsidRPr="00B942D4">
        <w:rPr>
          <w:rFonts w:ascii="맑은 고딕" w:eastAsia="맑은 고딕" w:hAnsi="맑은 고딕" w:hint="eastAsia"/>
          <w:b/>
          <w:bCs/>
          <w:sz w:val="20"/>
          <w:szCs w:val="20"/>
          <w:lang w:eastAsia="ko-KR"/>
        </w:rPr>
        <w:t>참고</w:t>
      </w:r>
      <w:r w:rsidR="007577A8" w:rsidRPr="00B942D4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B942D4" w:rsidRPr="00B942D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설정은 서로 다른 모델의 실제 상황을 기반으로 해야 합니다.</w:t>
      </w:r>
    </w:p>
    <w:p w14:paraId="0670C39D" w14:textId="77777777" w:rsidR="00BB404F" w:rsidRPr="00B942D4" w:rsidRDefault="00BB404F" w:rsidP="001B0B37">
      <w:pPr>
        <w:pStyle w:val="a3"/>
        <w:ind w:left="445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5464043A" w14:textId="42CD1DEB" w:rsidR="007F6D0A" w:rsidRPr="00172F46" w:rsidRDefault="00BB404F" w:rsidP="003A6F1D">
      <w:pPr>
        <w:pStyle w:val="a3"/>
        <w:spacing w:before="7"/>
        <w:jc w:val="center"/>
        <w:rPr>
          <w:rFonts w:ascii="맑은 고딕" w:eastAsia="맑은 고딕" w:hAnsi="맑은 고딕"/>
          <w:sz w:val="22"/>
          <w:lang w:eastAsia="ko-KR"/>
        </w:rPr>
      </w:pPr>
      <w:r>
        <w:rPr>
          <w:noProof/>
        </w:rPr>
        <w:drawing>
          <wp:inline distT="0" distB="0" distL="0" distR="0" wp14:anchorId="5201A779" wp14:editId="241F350F">
            <wp:extent cx="6108700" cy="4298315"/>
            <wp:effectExtent l="0" t="0" r="0" b="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08700" cy="4298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319E3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4"/>
          <w:lang w:eastAsia="ko-KR"/>
        </w:rPr>
      </w:pPr>
    </w:p>
    <w:p w14:paraId="3E04D3C2" w14:textId="77777777" w:rsidR="007F6D0A" w:rsidRPr="00172F46" w:rsidRDefault="007F6D0A" w:rsidP="001B0B37">
      <w:pPr>
        <w:pStyle w:val="a3"/>
        <w:spacing w:before="10"/>
        <w:jc w:val="both"/>
        <w:rPr>
          <w:rFonts w:ascii="맑은 고딕" w:eastAsia="맑은 고딕" w:hAnsi="맑은 고딕"/>
          <w:sz w:val="29"/>
          <w:lang w:eastAsia="ko-KR"/>
        </w:rPr>
      </w:pPr>
    </w:p>
    <w:p w14:paraId="5A3C9F74" w14:textId="3A794AB1" w:rsidR="007F6D0A" w:rsidRDefault="00381825" w:rsidP="001B0B37">
      <w:pPr>
        <w:pStyle w:val="a3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bookmarkStart w:id="24" w:name="_Hlk108102505"/>
      <w:r w:rsidRPr="00381825">
        <w:rPr>
          <w:rFonts w:ascii="맑은 고딕" w:eastAsia="맑은 고딕" w:hAnsi="맑은 고딕" w:hint="eastAsia"/>
          <w:sz w:val="20"/>
          <w:szCs w:val="20"/>
          <w:lang w:eastAsia="ko-KR"/>
        </w:rPr>
        <w:t>자세한 설정은 아래 표와 같습니다.</w:t>
      </w:r>
    </w:p>
    <w:bookmarkEnd w:id="24"/>
    <w:p w14:paraId="5A334A88" w14:textId="7CBF2243" w:rsidR="00381825" w:rsidRDefault="00381825" w:rsidP="001B0B37">
      <w:pPr>
        <w:pStyle w:val="a3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4B9262E5" w14:textId="49E8BD16" w:rsidR="00381825" w:rsidRDefault="00381825" w:rsidP="001B0B37">
      <w:pPr>
        <w:pStyle w:val="a3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00AAE34A" w14:textId="36DE4FBF" w:rsidR="00381825" w:rsidRDefault="00381825" w:rsidP="001B0B37">
      <w:pPr>
        <w:pStyle w:val="a3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09A61F45" w14:textId="450A4094" w:rsidR="00381825" w:rsidRDefault="00381825" w:rsidP="001B0B37">
      <w:pPr>
        <w:pStyle w:val="a3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355C558B" w14:textId="324A7EED" w:rsidR="00381825" w:rsidRDefault="00381825" w:rsidP="001B0B37">
      <w:pPr>
        <w:pStyle w:val="a3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6EF4243C" w14:textId="271EFF58" w:rsidR="00381825" w:rsidRDefault="00381825" w:rsidP="001B0B37">
      <w:pPr>
        <w:pStyle w:val="a3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6B369C06" w14:textId="290C6FD7" w:rsidR="00381825" w:rsidRDefault="00381825" w:rsidP="001B0B37">
      <w:pPr>
        <w:pStyle w:val="a3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5D2B670B" w14:textId="651CE5F6" w:rsidR="00381825" w:rsidRDefault="00381825" w:rsidP="001B0B37">
      <w:pPr>
        <w:pStyle w:val="a3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20AF0DD3" w14:textId="76B20A00" w:rsidR="00381825" w:rsidRDefault="00381825" w:rsidP="001B0B37">
      <w:pPr>
        <w:pStyle w:val="a3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2736A49A" w14:textId="77777777" w:rsidR="00381825" w:rsidRPr="00381825" w:rsidRDefault="00381825" w:rsidP="001B0B37">
      <w:pPr>
        <w:pStyle w:val="a3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62BE0725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1"/>
          <w:lang w:eastAsia="ko-KR"/>
        </w:rPr>
      </w:pPr>
    </w:p>
    <w:p w14:paraId="2F2506C3" w14:textId="690330F0" w:rsidR="007F6D0A" w:rsidRPr="00172F46" w:rsidRDefault="00381825" w:rsidP="001B0B37">
      <w:pPr>
        <w:pStyle w:val="5"/>
        <w:spacing w:before="1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1. </w:t>
      </w:r>
      <w:r>
        <w:rPr>
          <w:rFonts w:ascii="맑은 고딕" w:eastAsia="맑은 고딕" w:hAnsi="맑은 고딕" w:hint="eastAsia"/>
          <w:lang w:eastAsia="ko-KR"/>
        </w:rPr>
        <w:t>단계 설명</w:t>
      </w:r>
    </w:p>
    <w:tbl>
      <w:tblPr>
        <w:tblW w:w="0" w:type="auto"/>
        <w:tblInd w:w="1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10"/>
        <w:gridCol w:w="3110"/>
        <w:gridCol w:w="3110"/>
      </w:tblGrid>
      <w:tr w:rsidR="007F6D0A" w:rsidRPr="00172F46" w14:paraId="0CE7ED0F" w14:textId="77777777">
        <w:trPr>
          <w:trHeight w:val="503"/>
        </w:trPr>
        <w:tc>
          <w:tcPr>
            <w:tcW w:w="3110" w:type="dxa"/>
            <w:tcBorders>
              <w:bottom w:val="single" w:sz="6" w:space="0" w:color="000000"/>
              <w:right w:val="single" w:sz="6" w:space="0" w:color="000000"/>
            </w:tcBorders>
          </w:tcPr>
          <w:p w14:paraId="13C9AF99" w14:textId="5A4F20F8" w:rsidR="007F6D0A" w:rsidRPr="00172F46" w:rsidRDefault="00381825" w:rsidP="00381825">
            <w:pPr>
              <w:pStyle w:val="TableParagraph"/>
              <w:spacing w:before="89"/>
              <w:ind w:left="576" w:right="383" w:firstLineChars="316" w:firstLine="727"/>
              <w:jc w:val="both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설정</w:t>
            </w:r>
          </w:p>
        </w:tc>
        <w:tc>
          <w:tcPr>
            <w:tcW w:w="3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622D9D" w14:textId="333FF418" w:rsidR="007F6D0A" w:rsidRPr="00172F46" w:rsidRDefault="00381825" w:rsidP="00381825">
            <w:pPr>
              <w:pStyle w:val="TableParagraph"/>
              <w:spacing w:before="89"/>
              <w:ind w:left="1306"/>
              <w:jc w:val="both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  <w:tc>
          <w:tcPr>
            <w:tcW w:w="311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7CC03E" w14:textId="6ECE5D0B" w:rsidR="007F6D0A" w:rsidRPr="00172F46" w:rsidRDefault="00381825" w:rsidP="00381825">
            <w:pPr>
              <w:pStyle w:val="TableParagraph"/>
              <w:spacing w:before="89"/>
              <w:ind w:left="1320" w:right="248"/>
              <w:jc w:val="both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참조</w:t>
            </w:r>
          </w:p>
        </w:tc>
      </w:tr>
      <w:tr w:rsidR="007F6D0A" w:rsidRPr="00172F46" w14:paraId="0F08F71E" w14:textId="77777777">
        <w:trPr>
          <w:trHeight w:val="845"/>
        </w:trPr>
        <w:tc>
          <w:tcPr>
            <w:tcW w:w="3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7E0675" w14:textId="77777777" w:rsidR="007F6D0A" w:rsidRPr="00462D8B" w:rsidRDefault="007F6D0A" w:rsidP="001B0B37">
            <w:pPr>
              <w:pStyle w:val="TableParagraph"/>
              <w:spacing w:before="8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  <w:p w14:paraId="55CA7E36" w14:textId="61C39AD4" w:rsidR="007F6D0A" w:rsidRPr="00462D8B" w:rsidRDefault="00462D8B" w:rsidP="001B0B37">
            <w:pPr>
              <w:pStyle w:val="TableParagraph"/>
              <w:ind w:left="264" w:right="248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462D8B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네트워크 연결</w:t>
            </w:r>
          </w:p>
        </w:tc>
        <w:tc>
          <w:tcPr>
            <w:tcW w:w="3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58B0F0" w14:textId="550A9CAD" w:rsidR="007F6D0A" w:rsidRPr="00462D8B" w:rsidRDefault="00462D8B" w:rsidP="001B0B37">
            <w:pPr>
              <w:pStyle w:val="TableParagraph"/>
              <w:spacing w:before="100" w:line="254" w:lineRule="auto"/>
              <w:ind w:left="94" w:right="176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네트워크</w:t>
            </w:r>
            <w:r w:rsidRPr="00462D8B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카메라를</w:t>
            </w:r>
            <w:r w:rsidRPr="00462D8B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연결합니다</w:t>
            </w:r>
            <w:r w:rsidRPr="00462D8B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. LAN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또는</w:t>
            </w:r>
            <w:r w:rsidRPr="00462D8B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동적</w:t>
            </w:r>
            <w:r w:rsidRPr="00462D8B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IP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연결을</w:t>
            </w:r>
            <w:r w:rsidRPr="00462D8B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통해</w:t>
            </w:r>
            <w:r w:rsidRPr="00462D8B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카메라를</w:t>
            </w:r>
            <w:r w:rsidRPr="00462D8B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설정할</w:t>
            </w:r>
            <w:r w:rsidRPr="00462D8B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수</w:t>
            </w:r>
            <w:r w:rsidRPr="00462D8B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있습니다</w:t>
            </w:r>
            <w:r w:rsidRPr="00462D8B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>.</w:t>
            </w:r>
          </w:p>
        </w:tc>
        <w:tc>
          <w:tcPr>
            <w:tcW w:w="3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88C06D" w14:textId="77777777" w:rsidR="007F6D0A" w:rsidRPr="00172F46" w:rsidRDefault="007F6D0A" w:rsidP="001B0B37">
            <w:pPr>
              <w:pStyle w:val="TableParagraph"/>
              <w:spacing w:before="5"/>
              <w:jc w:val="both"/>
              <w:rPr>
                <w:rFonts w:ascii="맑은 고딕" w:eastAsia="맑은 고딕" w:hAnsi="맑은 고딕"/>
                <w:sz w:val="21"/>
                <w:lang w:eastAsia="ko-KR"/>
              </w:rPr>
            </w:pPr>
          </w:p>
          <w:p w14:paraId="3E4AFC40" w14:textId="77777777" w:rsidR="007F6D0A" w:rsidRPr="00172F46" w:rsidRDefault="00C27888" w:rsidP="001B0B3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17"/>
              </w:rPr>
            </w:pPr>
            <w:hyperlink w:anchor="_bookmark12" w:history="1">
              <w:r w:rsidR="007577A8" w:rsidRPr="00172F46">
                <w:rPr>
                  <w:rFonts w:ascii="맑은 고딕" w:eastAsia="맑은 고딕" w:hAnsi="맑은 고딕"/>
                  <w:color w:val="0000FF"/>
                  <w:sz w:val="17"/>
                  <w:u w:val="single" w:color="0000FF"/>
                </w:rPr>
                <w:t>4.1 Setting the Camera over the LAN</w:t>
              </w:r>
            </w:hyperlink>
          </w:p>
          <w:p w14:paraId="5DBBF73E" w14:textId="77777777" w:rsidR="007F6D0A" w:rsidRPr="00172F46" w:rsidRDefault="00C27888" w:rsidP="001B0B37">
            <w:pPr>
              <w:pStyle w:val="TableParagraph"/>
              <w:spacing w:before="12"/>
              <w:ind w:left="94"/>
              <w:jc w:val="both"/>
              <w:rPr>
                <w:rFonts w:ascii="맑은 고딕" w:eastAsia="맑은 고딕" w:hAnsi="맑은 고딕"/>
                <w:i/>
                <w:sz w:val="17"/>
              </w:rPr>
            </w:pPr>
            <w:hyperlink w:anchor="_bookmark12" w:history="1">
              <w:r w:rsidR="007577A8" w:rsidRPr="00172F46">
                <w:rPr>
                  <w:rFonts w:ascii="맑은 고딕" w:eastAsia="맑은 고딕" w:hAnsi="맑은 고딕"/>
                  <w:i/>
                  <w:color w:val="0000FF"/>
                  <w:sz w:val="17"/>
                  <w:u w:val="single" w:color="0000FF"/>
                </w:rPr>
                <w:t>(</w:t>
              </w:r>
              <w:proofErr w:type="gramStart"/>
              <w:r w:rsidR="007577A8" w:rsidRPr="00172F46">
                <w:rPr>
                  <w:rFonts w:ascii="맑은 고딕" w:eastAsia="맑은 고딕" w:hAnsi="맑은 고딕"/>
                  <w:i/>
                  <w:color w:val="0000FF"/>
                  <w:sz w:val="17"/>
                  <w:u w:val="single" w:color="0000FF"/>
                </w:rPr>
                <w:t>pag</w:t>
              </w:r>
              <w:proofErr w:type="gramEnd"/>
            </w:hyperlink>
            <w:hyperlink w:anchor="_bookmark12" w:history="1">
              <w:r w:rsidR="007577A8" w:rsidRPr="00172F46">
                <w:rPr>
                  <w:rFonts w:ascii="맑은 고딕" w:eastAsia="맑은 고딕" w:hAnsi="맑은 고딕"/>
                  <w:i/>
                  <w:color w:val="0000FF"/>
                  <w:sz w:val="17"/>
                  <w:u w:val="single" w:color="0000FF"/>
                </w:rPr>
                <w:t xml:space="preserve">e </w:t>
              </w:r>
            </w:hyperlink>
            <w:hyperlink w:anchor="_bookmark12" w:history="1">
              <w:r w:rsidR="007577A8" w:rsidRPr="00172F46">
                <w:rPr>
                  <w:rFonts w:ascii="맑은 고딕" w:eastAsia="맑은 고딕" w:hAnsi="맑은 고딕"/>
                  <w:i/>
                  <w:color w:val="0000FF"/>
                  <w:sz w:val="17"/>
                  <w:u w:val="single" w:color="0000FF"/>
                </w:rPr>
                <w:t>12</w:t>
              </w:r>
            </w:hyperlink>
            <w:hyperlink w:anchor="_bookmark12" w:history="1">
              <w:r w:rsidR="007577A8" w:rsidRPr="00172F46">
                <w:rPr>
                  <w:rFonts w:ascii="맑은 고딕" w:eastAsia="맑은 고딕" w:hAnsi="맑은 고딕"/>
                  <w:i/>
                  <w:color w:val="0000FF"/>
                  <w:sz w:val="17"/>
                  <w:u w:val="single" w:color="0000FF"/>
                </w:rPr>
                <w:t>)</w:t>
              </w:r>
            </w:hyperlink>
          </w:p>
        </w:tc>
      </w:tr>
      <w:tr w:rsidR="007F6D0A" w:rsidRPr="00172F46" w14:paraId="692F595D" w14:textId="77777777">
        <w:trPr>
          <w:trHeight w:val="845"/>
        </w:trPr>
        <w:tc>
          <w:tcPr>
            <w:tcW w:w="3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FCFB75" w14:textId="77777777" w:rsidR="007F6D0A" w:rsidRPr="00462D8B" w:rsidRDefault="007F6D0A" w:rsidP="001B0B37">
            <w:pPr>
              <w:pStyle w:val="TableParagraph"/>
              <w:spacing w:before="8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  <w:p w14:paraId="3547B53C" w14:textId="575D9FB0" w:rsidR="007F6D0A" w:rsidRPr="00462D8B" w:rsidRDefault="00462D8B" w:rsidP="001B0B37">
            <w:pPr>
              <w:pStyle w:val="TableParagraph"/>
              <w:ind w:left="264" w:right="248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462D8B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네트워크 카메라 액세스</w:t>
            </w:r>
          </w:p>
        </w:tc>
        <w:tc>
          <w:tcPr>
            <w:tcW w:w="3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0090B2" w14:textId="50EA2D99" w:rsidR="007F6D0A" w:rsidRPr="00462D8B" w:rsidRDefault="00462D8B" w:rsidP="001B0B37">
            <w:pPr>
              <w:pStyle w:val="TableParagraph"/>
              <w:spacing w:before="100" w:line="254" w:lineRule="auto"/>
              <w:ind w:left="94" w:right="176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462D8B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IP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주소</w:t>
            </w:r>
            <w:r w:rsidRPr="00462D8B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,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웹</w:t>
            </w:r>
            <w:r w:rsidRPr="00462D8B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브라우저</w:t>
            </w:r>
            <w:r w:rsidRPr="00462D8B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및</w:t>
            </w:r>
            <w:r w:rsidRPr="00462D8B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proofErr w:type="spellStart"/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백엔드</w:t>
            </w:r>
            <w:proofErr w:type="spellEnd"/>
            <w:r w:rsidRPr="00462D8B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소프트웨어를</w:t>
            </w:r>
            <w:r w:rsidRPr="00462D8B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통해</w:t>
            </w:r>
            <w:r w:rsidRPr="00462D8B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액세스할</w:t>
            </w:r>
            <w:r w:rsidRPr="00462D8B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수</w:t>
            </w:r>
            <w:r w:rsidRPr="00462D8B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있습니다</w:t>
            </w:r>
            <w:r w:rsidRPr="00462D8B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>.</w:t>
            </w:r>
          </w:p>
        </w:tc>
        <w:tc>
          <w:tcPr>
            <w:tcW w:w="3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BBC497" w14:textId="77777777" w:rsidR="007F6D0A" w:rsidRPr="00172F46" w:rsidRDefault="007F6D0A" w:rsidP="001B0B37">
            <w:pPr>
              <w:pStyle w:val="TableParagraph"/>
              <w:spacing w:before="5"/>
              <w:jc w:val="both"/>
              <w:rPr>
                <w:rFonts w:ascii="맑은 고딕" w:eastAsia="맑은 고딕" w:hAnsi="맑은 고딕"/>
                <w:sz w:val="21"/>
                <w:lang w:eastAsia="ko-KR"/>
              </w:rPr>
            </w:pPr>
          </w:p>
          <w:p w14:paraId="6171E371" w14:textId="77777777" w:rsidR="007F6D0A" w:rsidRPr="00172F46" w:rsidRDefault="00C27888" w:rsidP="001B0B37">
            <w:pPr>
              <w:pStyle w:val="TableParagraph"/>
              <w:spacing w:line="254" w:lineRule="auto"/>
              <w:ind w:left="94" w:right="176"/>
              <w:jc w:val="both"/>
              <w:rPr>
                <w:rFonts w:ascii="맑은 고딕" w:eastAsia="맑은 고딕" w:hAnsi="맑은 고딕"/>
                <w:i/>
                <w:sz w:val="17"/>
              </w:rPr>
            </w:pPr>
            <w:hyperlink w:anchor="_bookmark17" w:history="1">
              <w:r w:rsidR="007577A8" w:rsidRPr="00172F46">
                <w:rPr>
                  <w:rFonts w:ascii="맑은 고딕" w:eastAsia="맑은 고딕" w:hAnsi="맑은 고딕"/>
                  <w:color w:val="0000FF"/>
                  <w:sz w:val="17"/>
                  <w:u w:val="single" w:color="0000FF"/>
                </w:rPr>
                <w:t xml:space="preserve">5.1 Assigning </w:t>
              </w:r>
              <w:proofErr w:type="gramStart"/>
              <w:r w:rsidR="007577A8" w:rsidRPr="00172F46">
                <w:rPr>
                  <w:rFonts w:ascii="맑은 고딕" w:eastAsia="맑은 고딕" w:hAnsi="맑은 고딕"/>
                  <w:color w:val="0000FF"/>
                  <w:sz w:val="17"/>
                  <w:u w:val="single" w:color="0000FF"/>
                </w:rPr>
                <w:t>An</w:t>
              </w:r>
              <w:proofErr w:type="gramEnd"/>
              <w:r w:rsidR="007577A8" w:rsidRPr="00172F46">
                <w:rPr>
                  <w:rFonts w:ascii="맑은 고딕" w:eastAsia="맑은 고딕" w:hAnsi="맑은 고딕"/>
                  <w:color w:val="0000FF"/>
                  <w:sz w:val="17"/>
                  <w:u w:val="single" w:color="0000FF"/>
                </w:rPr>
                <w:t xml:space="preserve"> IP Addres</w:t>
              </w:r>
            </w:hyperlink>
            <w:r w:rsidR="007577A8" w:rsidRPr="00172F46">
              <w:rPr>
                <w:rFonts w:ascii="맑은 고딕" w:eastAsia="맑은 고딕" w:hAnsi="맑은 고딕"/>
                <w:color w:val="0000FF"/>
                <w:sz w:val="17"/>
                <w:u w:val="single" w:color="0000FF"/>
              </w:rPr>
              <w:t xml:space="preserve">s </w:t>
            </w:r>
            <w:hyperlink w:anchor="_bookmark17" w:history="1">
              <w:r w:rsidR="007577A8" w:rsidRPr="00172F46">
                <w:rPr>
                  <w:rFonts w:ascii="맑은 고딕" w:eastAsia="맑은 고딕" w:hAnsi="맑은 고딕"/>
                  <w:i/>
                  <w:color w:val="0000FF"/>
                  <w:sz w:val="17"/>
                  <w:u w:val="single" w:color="0000FF"/>
                </w:rPr>
                <w:t>(page</w:t>
              </w:r>
            </w:hyperlink>
            <w:hyperlink w:anchor="_bookmark17" w:history="1">
              <w:r w:rsidR="007577A8" w:rsidRPr="00172F46">
                <w:rPr>
                  <w:rFonts w:ascii="맑은 고딕" w:eastAsia="맑은 고딕" w:hAnsi="맑은 고딕"/>
                  <w:i/>
                  <w:color w:val="0000FF"/>
                  <w:sz w:val="17"/>
                  <w:u w:val="single" w:color="0000FF"/>
                </w:rPr>
                <w:t xml:space="preserve"> 14</w:t>
              </w:r>
            </w:hyperlink>
            <w:hyperlink w:anchor="_bookmark17" w:history="1">
              <w:r w:rsidR="007577A8" w:rsidRPr="00172F46">
                <w:rPr>
                  <w:rFonts w:ascii="맑은 고딕" w:eastAsia="맑은 고딕" w:hAnsi="맑은 고딕"/>
                  <w:i/>
                  <w:color w:val="0000FF"/>
                  <w:sz w:val="17"/>
                  <w:u w:val="single" w:color="0000FF"/>
                </w:rPr>
                <w:t>)</w:t>
              </w:r>
            </w:hyperlink>
          </w:p>
        </w:tc>
      </w:tr>
      <w:tr w:rsidR="007F6D0A" w:rsidRPr="00172F46" w14:paraId="365970F7" w14:textId="77777777">
        <w:trPr>
          <w:trHeight w:val="845"/>
        </w:trPr>
        <w:tc>
          <w:tcPr>
            <w:tcW w:w="3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843387" w14:textId="77777777" w:rsidR="007F6D0A" w:rsidRPr="00462D8B" w:rsidRDefault="007F6D0A" w:rsidP="001B0B37">
            <w:pPr>
              <w:pStyle w:val="TableParagraph"/>
              <w:spacing w:before="8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  <w:p w14:paraId="62B9ADB7" w14:textId="55B3CEB7" w:rsidR="007F6D0A" w:rsidRPr="00462D8B" w:rsidRDefault="00462D8B" w:rsidP="001B0B37">
            <w:pPr>
              <w:pStyle w:val="TableParagraph"/>
              <w:ind w:left="264" w:right="248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기본 파라미터 설정</w:t>
            </w:r>
          </w:p>
        </w:tc>
        <w:tc>
          <w:tcPr>
            <w:tcW w:w="3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4A1FFF" w14:textId="1C79403C" w:rsidR="007F6D0A" w:rsidRPr="00462D8B" w:rsidRDefault="00462D8B" w:rsidP="001B0B37">
            <w:pPr>
              <w:pStyle w:val="TableParagraph"/>
              <w:spacing w:before="100" w:line="254" w:lineRule="auto"/>
              <w:ind w:left="94" w:right="150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카메라</w:t>
            </w:r>
            <w:r w:rsidRPr="00462D8B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로그인</w:t>
            </w:r>
            <w:r w:rsidRPr="00462D8B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후</w:t>
            </w:r>
            <w:r w:rsidRPr="00462D8B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필요에</w:t>
            </w:r>
            <w:r w:rsidRPr="00462D8B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따라</w:t>
            </w:r>
            <w:r w:rsidRPr="00462D8B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영상</w:t>
            </w:r>
            <w:r w:rsidRPr="00462D8B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>/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이미지</w:t>
            </w:r>
            <w:r w:rsidRPr="00462D8B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>/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오디오</w:t>
            </w:r>
            <w:r w:rsidRPr="00462D8B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>/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네트워크</w:t>
            </w:r>
            <w:r w:rsidRPr="00462D8B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파라미터를</w:t>
            </w:r>
            <w:r w:rsidRPr="00462D8B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조정할</w:t>
            </w:r>
            <w:r w:rsidRPr="00462D8B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수</w:t>
            </w:r>
            <w:r w:rsidRPr="00462D8B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있습니다</w:t>
            </w:r>
            <w:r w:rsidRPr="00462D8B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>.</w:t>
            </w:r>
          </w:p>
        </w:tc>
        <w:tc>
          <w:tcPr>
            <w:tcW w:w="3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BA3D4D" w14:textId="77777777" w:rsidR="007F6D0A" w:rsidRPr="00172F46" w:rsidRDefault="00C27888" w:rsidP="001B0B37">
            <w:pPr>
              <w:pStyle w:val="TableParagraph"/>
              <w:numPr>
                <w:ilvl w:val="1"/>
                <w:numId w:val="11"/>
              </w:numPr>
              <w:tabs>
                <w:tab w:val="left" w:pos="382"/>
              </w:tabs>
              <w:spacing w:before="74"/>
              <w:jc w:val="both"/>
              <w:rPr>
                <w:rFonts w:ascii="맑은 고딕" w:eastAsia="맑은 고딕" w:hAnsi="맑은 고딕"/>
                <w:i/>
                <w:sz w:val="17"/>
              </w:rPr>
            </w:pPr>
            <w:hyperlink w:anchor="_bookmark35" w:history="1">
              <w:r w:rsidR="007577A8" w:rsidRPr="00172F46">
                <w:rPr>
                  <w:rFonts w:ascii="맑은 고딕" w:eastAsia="맑은 고딕" w:hAnsi="맑은 고딕"/>
                  <w:color w:val="0000FF"/>
                  <w:sz w:val="17"/>
                  <w:u w:val="single" w:color="0000FF"/>
                </w:rPr>
                <w:t>Medi</w:t>
              </w:r>
            </w:hyperlink>
            <w:r w:rsidR="007577A8" w:rsidRPr="00172F46">
              <w:rPr>
                <w:rFonts w:ascii="맑은 고딕" w:eastAsia="맑은 고딕" w:hAnsi="맑은 고딕"/>
                <w:color w:val="0000FF"/>
                <w:sz w:val="17"/>
                <w:u w:val="single" w:color="0000FF"/>
              </w:rPr>
              <w:t xml:space="preserve">a </w:t>
            </w:r>
            <w:hyperlink w:anchor="_bookmark35" w:history="1">
              <w:r w:rsidR="007577A8" w:rsidRPr="00172F46">
                <w:rPr>
                  <w:rFonts w:ascii="맑은 고딕" w:eastAsia="맑은 고딕" w:hAnsi="맑은 고딕"/>
                  <w:i/>
                  <w:color w:val="0000FF"/>
                  <w:sz w:val="17"/>
                  <w:u w:val="single" w:color="0000FF"/>
                </w:rPr>
                <w:t>(pag</w:t>
              </w:r>
            </w:hyperlink>
            <w:hyperlink w:anchor="_bookmark35" w:history="1">
              <w:r w:rsidR="007577A8" w:rsidRPr="00172F46">
                <w:rPr>
                  <w:rFonts w:ascii="맑은 고딕" w:eastAsia="맑은 고딕" w:hAnsi="맑은 고딕"/>
                  <w:i/>
                  <w:color w:val="0000FF"/>
                  <w:sz w:val="17"/>
                  <w:u w:val="single" w:color="0000FF"/>
                </w:rPr>
                <w:t xml:space="preserve">e </w:t>
              </w:r>
            </w:hyperlink>
            <w:hyperlink w:anchor="_bookmark35" w:history="1">
              <w:r w:rsidR="007577A8" w:rsidRPr="00172F46">
                <w:rPr>
                  <w:rFonts w:ascii="맑은 고딕" w:eastAsia="맑은 고딕" w:hAnsi="맑은 고딕"/>
                  <w:i/>
                  <w:color w:val="0000FF"/>
                  <w:sz w:val="17"/>
                  <w:u w:val="single" w:color="0000FF"/>
                </w:rPr>
                <w:t>46</w:t>
              </w:r>
            </w:hyperlink>
            <w:hyperlink w:anchor="_bookmark35" w:history="1">
              <w:r w:rsidR="007577A8" w:rsidRPr="00172F46">
                <w:rPr>
                  <w:rFonts w:ascii="맑은 고딕" w:eastAsia="맑은 고딕" w:hAnsi="맑은 고딕"/>
                  <w:i/>
                  <w:color w:val="0000FF"/>
                  <w:sz w:val="17"/>
                  <w:u w:val="single" w:color="0000FF"/>
                </w:rPr>
                <w:t>)</w:t>
              </w:r>
            </w:hyperlink>
          </w:p>
          <w:p w14:paraId="69CE6745" w14:textId="77777777" w:rsidR="007F6D0A" w:rsidRPr="00172F46" w:rsidRDefault="007F6D0A" w:rsidP="001B0B37">
            <w:pPr>
              <w:pStyle w:val="TableParagraph"/>
              <w:jc w:val="both"/>
              <w:rPr>
                <w:rFonts w:ascii="맑은 고딕" w:eastAsia="맑은 고딕" w:hAnsi="맑은 고딕"/>
                <w:sz w:val="16"/>
              </w:rPr>
            </w:pPr>
          </w:p>
          <w:p w14:paraId="2E5CBA07" w14:textId="77777777" w:rsidR="007F6D0A" w:rsidRPr="00172F46" w:rsidRDefault="00C27888" w:rsidP="001B0B37">
            <w:pPr>
              <w:pStyle w:val="TableParagraph"/>
              <w:numPr>
                <w:ilvl w:val="1"/>
                <w:numId w:val="11"/>
              </w:numPr>
              <w:tabs>
                <w:tab w:val="left" w:pos="382"/>
              </w:tabs>
              <w:jc w:val="both"/>
              <w:rPr>
                <w:rFonts w:ascii="맑은 고딕" w:eastAsia="맑은 고딕" w:hAnsi="맑은 고딕"/>
                <w:i/>
                <w:sz w:val="17"/>
              </w:rPr>
            </w:pPr>
            <w:hyperlink w:anchor="_bookmark39" w:history="1">
              <w:r w:rsidR="007577A8" w:rsidRPr="00172F46">
                <w:rPr>
                  <w:rFonts w:ascii="맑은 고딕" w:eastAsia="맑은 고딕" w:hAnsi="맑은 고딕"/>
                  <w:color w:val="0000FF"/>
                  <w:sz w:val="17"/>
                  <w:u w:val="single" w:color="0000FF"/>
                </w:rPr>
                <w:t>Networ</w:t>
              </w:r>
            </w:hyperlink>
            <w:r w:rsidR="007577A8" w:rsidRPr="00172F46">
              <w:rPr>
                <w:rFonts w:ascii="맑은 고딕" w:eastAsia="맑은 고딕" w:hAnsi="맑은 고딕"/>
                <w:color w:val="0000FF"/>
                <w:sz w:val="17"/>
                <w:u w:val="single" w:color="0000FF"/>
              </w:rPr>
              <w:t xml:space="preserve">k </w:t>
            </w:r>
            <w:hyperlink w:anchor="_bookmark39" w:history="1">
              <w:r w:rsidR="007577A8" w:rsidRPr="00172F46">
                <w:rPr>
                  <w:rFonts w:ascii="맑은 고딕" w:eastAsia="맑은 고딕" w:hAnsi="맑은 고딕"/>
                  <w:i/>
                  <w:color w:val="0000FF"/>
                  <w:sz w:val="17"/>
                  <w:u w:val="single" w:color="0000FF"/>
                </w:rPr>
                <w:t>(pag</w:t>
              </w:r>
            </w:hyperlink>
            <w:hyperlink w:anchor="_bookmark39" w:history="1">
              <w:r w:rsidR="007577A8" w:rsidRPr="00172F46">
                <w:rPr>
                  <w:rFonts w:ascii="맑은 고딕" w:eastAsia="맑은 고딕" w:hAnsi="맑은 고딕"/>
                  <w:i/>
                  <w:color w:val="0000FF"/>
                  <w:sz w:val="17"/>
                  <w:u w:val="single" w:color="0000FF"/>
                </w:rPr>
                <w:t>e</w:t>
              </w:r>
              <w:r w:rsidR="007577A8" w:rsidRPr="00172F46">
                <w:rPr>
                  <w:rFonts w:ascii="맑은 고딕" w:eastAsia="맑은 고딕" w:hAnsi="맑은 고딕"/>
                  <w:i/>
                  <w:color w:val="0000FF"/>
                  <w:spacing w:val="1"/>
                  <w:sz w:val="17"/>
                  <w:u w:val="single" w:color="0000FF"/>
                </w:rPr>
                <w:t xml:space="preserve"> </w:t>
              </w:r>
            </w:hyperlink>
            <w:hyperlink w:anchor="_bookmark39" w:history="1">
              <w:r w:rsidR="007577A8" w:rsidRPr="00172F46">
                <w:rPr>
                  <w:rFonts w:ascii="맑은 고딕" w:eastAsia="맑은 고딕" w:hAnsi="맑은 고딕"/>
                  <w:i/>
                  <w:color w:val="0000FF"/>
                  <w:sz w:val="17"/>
                  <w:u w:val="single" w:color="0000FF"/>
                </w:rPr>
                <w:t>67</w:t>
              </w:r>
            </w:hyperlink>
            <w:hyperlink w:anchor="_bookmark39" w:history="1">
              <w:r w:rsidR="007577A8" w:rsidRPr="00172F46">
                <w:rPr>
                  <w:rFonts w:ascii="맑은 고딕" w:eastAsia="맑은 고딕" w:hAnsi="맑은 고딕"/>
                  <w:i/>
                  <w:color w:val="0000FF"/>
                  <w:sz w:val="17"/>
                  <w:u w:val="single" w:color="0000FF"/>
                </w:rPr>
                <w:t>)</w:t>
              </w:r>
            </w:hyperlink>
          </w:p>
        </w:tc>
      </w:tr>
      <w:tr w:rsidR="007F6D0A" w:rsidRPr="00172F46" w14:paraId="36431A87" w14:textId="77777777">
        <w:trPr>
          <w:trHeight w:val="635"/>
        </w:trPr>
        <w:tc>
          <w:tcPr>
            <w:tcW w:w="311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204F8614" w14:textId="77777777" w:rsidR="007F6D0A" w:rsidRPr="00462D8B" w:rsidRDefault="007F6D0A" w:rsidP="001B0B37">
            <w:pPr>
              <w:pStyle w:val="TableParagraph"/>
              <w:spacing w:before="8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  <w:p w14:paraId="25D778A5" w14:textId="7736CA71" w:rsidR="007F6D0A" w:rsidRPr="00462D8B" w:rsidRDefault="00462D8B" w:rsidP="001B0B37">
            <w:pPr>
              <w:pStyle w:val="TableParagraph"/>
              <w:ind w:left="264" w:right="248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고급 기능 설정</w:t>
            </w:r>
          </w:p>
        </w:tc>
        <w:tc>
          <w:tcPr>
            <w:tcW w:w="3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3C2170" w14:textId="63644A40" w:rsidR="007F6D0A" w:rsidRPr="00462D8B" w:rsidRDefault="00462D8B" w:rsidP="001B0B37">
            <w:pPr>
              <w:pStyle w:val="TableParagraph"/>
              <w:spacing w:before="100" w:line="254" w:lineRule="auto"/>
              <w:ind w:left="94" w:right="176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462D8B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VCA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및</w:t>
            </w:r>
            <w:r w:rsidRPr="00462D8B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사람 </w:t>
            </w:r>
            <w:proofErr w:type="spellStart"/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카운팅과</w:t>
            </w:r>
            <w:proofErr w:type="spellEnd"/>
            <w:r w:rsidRPr="00462D8B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같은</w:t>
            </w:r>
            <w:r w:rsidRPr="00462D8B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고급</w:t>
            </w:r>
            <w:r w:rsidRPr="00462D8B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기능을</w:t>
            </w:r>
            <w:r w:rsidRPr="00462D8B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462D8B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구성합니다</w:t>
            </w:r>
            <w:r w:rsidRPr="00462D8B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>.</w:t>
            </w:r>
          </w:p>
        </w:tc>
        <w:tc>
          <w:tcPr>
            <w:tcW w:w="3110" w:type="dxa"/>
            <w:tcBorders>
              <w:top w:val="single" w:sz="6" w:space="0" w:color="000000"/>
              <w:left w:val="single" w:sz="6" w:space="0" w:color="000000"/>
            </w:tcBorders>
          </w:tcPr>
          <w:p w14:paraId="5BDBBB2C" w14:textId="77777777" w:rsidR="007F6D0A" w:rsidRPr="00172F46" w:rsidRDefault="007F6D0A" w:rsidP="001B0B37">
            <w:pPr>
              <w:pStyle w:val="TableParagraph"/>
              <w:spacing w:before="5"/>
              <w:jc w:val="both"/>
              <w:rPr>
                <w:rFonts w:ascii="맑은 고딕" w:eastAsia="맑은 고딕" w:hAnsi="맑은 고딕"/>
                <w:sz w:val="21"/>
                <w:lang w:eastAsia="ko-KR"/>
              </w:rPr>
            </w:pPr>
          </w:p>
          <w:p w14:paraId="17A87FFF" w14:textId="77777777" w:rsidR="007F6D0A" w:rsidRPr="00172F46" w:rsidRDefault="00C27888" w:rsidP="001B0B3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i/>
                <w:sz w:val="17"/>
              </w:rPr>
            </w:pPr>
            <w:hyperlink w:anchor="_bookmark47" w:history="1">
              <w:r w:rsidR="007577A8" w:rsidRPr="00172F46">
                <w:rPr>
                  <w:rFonts w:ascii="맑은 고딕" w:eastAsia="맑은 고딕" w:hAnsi="맑은 고딕"/>
                  <w:color w:val="0000FF"/>
                  <w:sz w:val="17"/>
                  <w:u w:val="single" w:color="0000FF"/>
                </w:rPr>
                <w:t>8.4 Even</w:t>
              </w:r>
            </w:hyperlink>
            <w:r w:rsidR="007577A8" w:rsidRPr="00172F46">
              <w:rPr>
                <w:rFonts w:ascii="맑은 고딕" w:eastAsia="맑은 고딕" w:hAnsi="맑은 고딕"/>
                <w:color w:val="0000FF"/>
                <w:sz w:val="17"/>
                <w:u w:val="single" w:color="0000FF"/>
              </w:rPr>
              <w:t xml:space="preserve">t </w:t>
            </w:r>
            <w:hyperlink w:anchor="_bookmark47" w:history="1">
              <w:r w:rsidR="007577A8" w:rsidRPr="00172F46">
                <w:rPr>
                  <w:rFonts w:ascii="맑은 고딕" w:eastAsia="맑은 고딕" w:hAnsi="맑은 고딕"/>
                  <w:i/>
                  <w:color w:val="0000FF"/>
                  <w:sz w:val="17"/>
                  <w:u w:val="single" w:color="0000FF"/>
                </w:rPr>
                <w:t>(pag</w:t>
              </w:r>
            </w:hyperlink>
            <w:hyperlink w:anchor="_bookmark47" w:history="1">
              <w:r w:rsidR="007577A8" w:rsidRPr="00172F46">
                <w:rPr>
                  <w:rFonts w:ascii="맑은 고딕" w:eastAsia="맑은 고딕" w:hAnsi="맑은 고딕"/>
                  <w:i/>
                  <w:color w:val="0000FF"/>
                  <w:sz w:val="17"/>
                  <w:u w:val="single" w:color="0000FF"/>
                </w:rPr>
                <w:t xml:space="preserve">e </w:t>
              </w:r>
            </w:hyperlink>
            <w:hyperlink w:anchor="_bookmark47" w:history="1">
              <w:r w:rsidR="007577A8" w:rsidRPr="00172F46">
                <w:rPr>
                  <w:rFonts w:ascii="맑은 고딕" w:eastAsia="맑은 고딕" w:hAnsi="맑은 고딕"/>
                  <w:i/>
                  <w:color w:val="0000FF"/>
                  <w:sz w:val="17"/>
                  <w:u w:val="single" w:color="0000FF"/>
                </w:rPr>
                <w:t>93</w:t>
              </w:r>
            </w:hyperlink>
            <w:hyperlink w:anchor="_bookmark47" w:history="1">
              <w:r w:rsidR="007577A8" w:rsidRPr="00172F46">
                <w:rPr>
                  <w:rFonts w:ascii="맑은 고딕" w:eastAsia="맑은 고딕" w:hAnsi="맑은 고딕"/>
                  <w:i/>
                  <w:color w:val="0000FF"/>
                  <w:sz w:val="17"/>
                  <w:u w:val="single" w:color="0000FF"/>
                </w:rPr>
                <w:t>)</w:t>
              </w:r>
            </w:hyperlink>
          </w:p>
        </w:tc>
      </w:tr>
    </w:tbl>
    <w:p w14:paraId="475D6C0F" w14:textId="77777777" w:rsidR="007F6D0A" w:rsidRPr="00172F46" w:rsidRDefault="007F6D0A" w:rsidP="001B0B37">
      <w:pPr>
        <w:jc w:val="both"/>
        <w:rPr>
          <w:rFonts w:ascii="맑은 고딕" w:eastAsia="맑은 고딕" w:hAnsi="맑은 고딕"/>
          <w:sz w:val="17"/>
        </w:rPr>
        <w:sectPr w:rsidR="007F6D0A" w:rsidRPr="00172F46">
          <w:headerReference w:type="default" r:id="rId20"/>
          <w:pgSz w:w="12240" w:h="15840"/>
          <w:pgMar w:top="780" w:right="1280" w:bottom="280" w:left="1340" w:header="595" w:footer="0" w:gutter="0"/>
          <w:cols w:space="720"/>
        </w:sectPr>
      </w:pPr>
    </w:p>
    <w:p w14:paraId="66074C12" w14:textId="1A2F02EB" w:rsidR="007F6D0A" w:rsidRPr="00462D8B" w:rsidRDefault="00462D8B" w:rsidP="001B0B37">
      <w:pPr>
        <w:pStyle w:val="1"/>
        <w:jc w:val="both"/>
        <w:rPr>
          <w:rFonts w:ascii="맑은 고딕" w:eastAsia="맑은 고딕" w:hAnsi="맑은 고딕"/>
          <w:b/>
          <w:bCs/>
          <w:lang w:eastAsia="ko-KR"/>
        </w:rPr>
      </w:pPr>
      <w:bookmarkStart w:id="25" w:name="Chapter_4._Network_Connection"/>
      <w:bookmarkStart w:id="26" w:name="_bookmark11"/>
      <w:bookmarkEnd w:id="25"/>
      <w:bookmarkEnd w:id="26"/>
      <w:r w:rsidRPr="00462D8B">
        <w:rPr>
          <w:rFonts w:ascii="맑은 고딕" w:eastAsia="맑은 고딕" w:hAnsi="맑은 고딕" w:hint="eastAsia"/>
          <w:b/>
          <w:bCs/>
          <w:lang w:eastAsia="ko-KR"/>
        </w:rPr>
        <w:lastRenderedPageBreak/>
        <w:t xml:space="preserve">제 </w:t>
      </w:r>
      <w:r w:rsidRPr="00462D8B">
        <w:rPr>
          <w:rFonts w:ascii="맑은 고딕" w:eastAsia="맑은 고딕" w:hAnsi="맑은 고딕"/>
          <w:b/>
          <w:bCs/>
          <w:lang w:eastAsia="ko-KR"/>
        </w:rPr>
        <w:t>4</w:t>
      </w:r>
      <w:r w:rsidRPr="00462D8B">
        <w:rPr>
          <w:rFonts w:ascii="맑은 고딕" w:eastAsia="맑은 고딕" w:hAnsi="맑은 고딕" w:hint="eastAsia"/>
          <w:b/>
          <w:bCs/>
          <w:lang w:eastAsia="ko-KR"/>
        </w:rPr>
        <w:t>장</w:t>
      </w:r>
      <w:r w:rsidR="007577A8" w:rsidRPr="00462D8B">
        <w:rPr>
          <w:rFonts w:ascii="맑은 고딕" w:eastAsia="맑은 고딕" w:hAnsi="맑은 고딕"/>
          <w:b/>
          <w:bCs/>
        </w:rPr>
        <w:t xml:space="preserve">. </w:t>
      </w:r>
      <w:r w:rsidRPr="00462D8B">
        <w:rPr>
          <w:rFonts w:ascii="맑은 고딕" w:eastAsia="맑은 고딕" w:hAnsi="맑은 고딕" w:hint="eastAsia"/>
          <w:b/>
          <w:bCs/>
          <w:lang w:eastAsia="ko-KR"/>
        </w:rPr>
        <w:t>네트워크 연결</w:t>
      </w:r>
    </w:p>
    <w:p w14:paraId="40FE3976" w14:textId="77777777" w:rsidR="007F6D0A" w:rsidRPr="00A57AE4" w:rsidRDefault="007F6D0A" w:rsidP="001B0B37">
      <w:pPr>
        <w:pStyle w:val="a3"/>
        <w:spacing w:before="11"/>
        <w:jc w:val="both"/>
        <w:rPr>
          <w:rFonts w:ascii="맑은 고딕" w:eastAsia="맑은 고딕" w:hAnsi="맑은 고딕"/>
          <w:sz w:val="28"/>
          <w:szCs w:val="10"/>
        </w:rPr>
      </w:pPr>
    </w:p>
    <w:p w14:paraId="73EF456C" w14:textId="7EC39234" w:rsidR="007F6D0A" w:rsidRPr="00172F46" w:rsidRDefault="00462D8B" w:rsidP="001B0B37">
      <w:pPr>
        <w:pStyle w:val="2"/>
        <w:numPr>
          <w:ilvl w:val="1"/>
          <w:numId w:val="12"/>
        </w:numPr>
        <w:tabs>
          <w:tab w:val="left" w:pos="687"/>
        </w:tabs>
        <w:jc w:val="both"/>
        <w:rPr>
          <w:rFonts w:ascii="맑은 고딕" w:eastAsia="맑은 고딕" w:hAnsi="맑은 고딕"/>
          <w:lang w:eastAsia="ko-KR"/>
        </w:rPr>
      </w:pPr>
      <w:bookmarkStart w:id="27" w:name="_bookmark12"/>
      <w:bookmarkStart w:id="28" w:name="4.1_Setting_the_Camera_over_the_LAN"/>
      <w:bookmarkEnd w:id="27"/>
      <w:bookmarkEnd w:id="28"/>
      <w:r>
        <w:rPr>
          <w:rFonts w:ascii="맑은 고딕" w:eastAsia="맑은 고딕" w:hAnsi="맑은 고딕"/>
          <w:lang w:eastAsia="ko-KR"/>
        </w:rPr>
        <w:t>LAN</w:t>
      </w:r>
      <w:r>
        <w:rPr>
          <w:rFonts w:ascii="맑은 고딕" w:eastAsia="맑은 고딕" w:hAnsi="맑은 고딕" w:hint="eastAsia"/>
          <w:lang w:eastAsia="ko-KR"/>
        </w:rPr>
        <w:t>을 통한 카메라 설정</w:t>
      </w:r>
    </w:p>
    <w:p w14:paraId="6E9A3BCC" w14:textId="25A8A27A" w:rsidR="007F6D0A" w:rsidRPr="008D264E" w:rsidRDefault="00462D8B" w:rsidP="008D264E">
      <w:pPr>
        <w:spacing w:line="276" w:lineRule="auto"/>
        <w:ind w:left="99" w:firstLineChars="100" w:firstLine="200"/>
        <w:jc w:val="both"/>
        <w:rPr>
          <w:rFonts w:ascii="맑은 고딕" w:eastAsia="맑은 고딕" w:hAnsi="맑은 고딕" w:cs="Calibri"/>
          <w:sz w:val="20"/>
          <w:szCs w:val="20"/>
          <w:lang w:eastAsia="ko-KR"/>
        </w:rPr>
      </w:pPr>
      <w:bookmarkStart w:id="29" w:name="_Hlk108102563"/>
      <w:r w:rsidRPr="00462D8B">
        <w:rPr>
          <w:rFonts w:ascii="맑은 고딕" w:eastAsia="맑은 고딕" w:hAnsi="맑은 고딕" w:cs="Calibri" w:hint="eastAsia"/>
          <w:sz w:val="20"/>
          <w:szCs w:val="20"/>
          <w:lang w:eastAsia="ko-KR"/>
        </w:rPr>
        <w:t>가장 일반적인 연결 방법은 카메라를 스위치 또는 라우터에 연결하는 것입니다. 카메라는 반드시 LAN과 호환 가능한 IP 주소를 선택해야 합니다.</w:t>
      </w:r>
      <w:bookmarkEnd w:id="29"/>
    </w:p>
    <w:p w14:paraId="2DF4FCE4" w14:textId="509DF07B" w:rsidR="007F6D0A" w:rsidRPr="00172F46" w:rsidRDefault="00462D8B" w:rsidP="001B0B37">
      <w:pPr>
        <w:pStyle w:val="a4"/>
        <w:numPr>
          <w:ilvl w:val="2"/>
          <w:numId w:val="12"/>
        </w:numPr>
        <w:tabs>
          <w:tab w:val="left" w:pos="825"/>
        </w:tabs>
        <w:spacing w:before="139"/>
        <w:jc w:val="both"/>
        <w:rPr>
          <w:rFonts w:ascii="맑은 고딕" w:eastAsia="맑은 고딕" w:hAnsi="맑은 고딕"/>
          <w:i/>
          <w:sz w:val="32"/>
        </w:rPr>
      </w:pPr>
      <w:bookmarkStart w:id="30" w:name="_bookmark13"/>
      <w:bookmarkStart w:id="31" w:name="4.1.1_Connect_the_Camera_to_the_PC_Direc"/>
      <w:bookmarkEnd w:id="30"/>
      <w:bookmarkEnd w:id="31"/>
      <w:r>
        <w:rPr>
          <w:rFonts w:ascii="맑은 고딕" w:eastAsia="맑은 고딕" w:hAnsi="맑은 고딕"/>
          <w:i/>
          <w:sz w:val="32"/>
        </w:rPr>
        <w:t>PC</w:t>
      </w:r>
      <w:r>
        <w:rPr>
          <w:rFonts w:ascii="맑은 고딕" w:eastAsia="맑은 고딕" w:hAnsi="맑은 고딕" w:hint="eastAsia"/>
          <w:i/>
          <w:sz w:val="32"/>
          <w:lang w:eastAsia="ko-KR"/>
        </w:rPr>
        <w:t>에 직접 연결하기</w:t>
      </w:r>
    </w:p>
    <w:p w14:paraId="10739D73" w14:textId="77777777" w:rsidR="00462D8B" w:rsidRPr="00462D8B" w:rsidRDefault="00462D8B" w:rsidP="00462D8B">
      <w:pPr>
        <w:spacing w:line="276" w:lineRule="auto"/>
        <w:ind w:firstLineChars="100" w:firstLine="200"/>
        <w:jc w:val="both"/>
        <w:rPr>
          <w:rFonts w:ascii="맑은 고딕" w:eastAsia="맑은 고딕" w:hAnsi="맑은 고딕"/>
          <w:sz w:val="20"/>
          <w:lang w:eastAsia="ko-KR"/>
        </w:rPr>
      </w:pPr>
      <w:bookmarkStart w:id="32" w:name="_Hlk108102575"/>
      <w:r w:rsidRPr="00462D8B">
        <w:rPr>
          <w:rFonts w:ascii="맑은 고딕" w:eastAsia="맑은 고딕" w:hAnsi="맑은 고딕" w:cs="Calibri" w:hint="eastAsia"/>
          <w:sz w:val="20"/>
          <w:szCs w:val="20"/>
          <w:lang w:eastAsia="ko-KR"/>
        </w:rPr>
        <w:t>이 방법은 컴퓨터에 카메라가 연결된 경우로, 카메라는 반드시 컴퓨터와 호환 가능한 IP 주소를 선택해야 합니다. 세부 사항은 아래 그림과 같습니다.</w:t>
      </w:r>
    </w:p>
    <w:bookmarkEnd w:id="32"/>
    <w:p w14:paraId="5AF66075" w14:textId="14308D47" w:rsidR="007F6D0A" w:rsidRPr="008D264E" w:rsidRDefault="007577A8" w:rsidP="008D264E">
      <w:pPr>
        <w:pStyle w:val="a3"/>
        <w:spacing w:before="3"/>
        <w:jc w:val="both"/>
        <w:rPr>
          <w:rFonts w:ascii="맑은 고딕" w:eastAsia="맑은 고딕" w:hAnsi="맑은 고딕"/>
          <w:sz w:val="24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569152" behindDoc="0" locked="0" layoutInCell="1" allowOverlap="1" wp14:anchorId="0EDE667F" wp14:editId="0F00C97A">
            <wp:simplePos x="0" y="0"/>
            <wp:positionH relativeFrom="page">
              <wp:posOffset>1263650</wp:posOffset>
            </wp:positionH>
            <wp:positionV relativeFrom="paragraph">
              <wp:posOffset>201930</wp:posOffset>
            </wp:positionV>
            <wp:extent cx="5311140" cy="854710"/>
            <wp:effectExtent l="0" t="0" r="0" b="0"/>
            <wp:wrapTopAndBottom/>
            <wp:docPr id="5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5.jpeg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1183" cy="8549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8DF49D6" w14:textId="5CF897B5" w:rsidR="007F6D0A" w:rsidRPr="00172F46" w:rsidRDefault="006C363F" w:rsidP="001B0B37">
      <w:pPr>
        <w:pStyle w:val="3"/>
        <w:numPr>
          <w:ilvl w:val="2"/>
          <w:numId w:val="12"/>
        </w:numPr>
        <w:tabs>
          <w:tab w:val="left" w:pos="825"/>
        </w:tabs>
        <w:jc w:val="both"/>
        <w:rPr>
          <w:rFonts w:ascii="맑은 고딕" w:eastAsia="맑은 고딕" w:hAnsi="맑은 고딕"/>
          <w:lang w:eastAsia="ko-KR"/>
        </w:rPr>
      </w:pPr>
      <w:bookmarkStart w:id="33" w:name="4.1.2_Connect_via_a_Switch_or_a_Router"/>
      <w:bookmarkStart w:id="34" w:name="_bookmark14"/>
      <w:bookmarkEnd w:id="33"/>
      <w:bookmarkEnd w:id="34"/>
      <w:r>
        <w:rPr>
          <w:rFonts w:ascii="맑은 고딕" w:eastAsia="맑은 고딕" w:hAnsi="맑은 고딕" w:hint="eastAsia"/>
          <w:lang w:eastAsia="ko-KR"/>
        </w:rPr>
        <w:t>스위치 또는 라우터를 통한 연결</w:t>
      </w:r>
    </w:p>
    <w:p w14:paraId="06A98400" w14:textId="12864303" w:rsidR="006C363F" w:rsidRPr="00172F46" w:rsidRDefault="006C363F" w:rsidP="008D264E">
      <w:pPr>
        <w:pStyle w:val="a3"/>
        <w:ind w:firstLineChars="100" w:firstLine="200"/>
        <w:jc w:val="both"/>
        <w:rPr>
          <w:rFonts w:ascii="맑은 고딕" w:eastAsia="맑은 고딕" w:hAnsi="맑은 고딕"/>
          <w:sz w:val="20"/>
          <w:lang w:eastAsia="ko-KR"/>
        </w:rPr>
      </w:pPr>
      <w:bookmarkStart w:id="35" w:name="_Hlk108102590"/>
      <w:r>
        <w:rPr>
          <w:rFonts w:ascii="맑은 고딕" w:eastAsia="맑은 고딕" w:hAnsi="맑은 고딕" w:hint="eastAsia"/>
          <w:sz w:val="20"/>
          <w:szCs w:val="20"/>
          <w:lang w:eastAsia="ko-KR"/>
        </w:rPr>
        <w:t>아래 그림과 같이 스위치 또는 라우터를 통하여 카메라를 연결합니다.</w:t>
      </w:r>
      <w:bookmarkEnd w:id="35"/>
      <w:r w:rsidR="007577A8"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655680" behindDoc="0" locked="0" layoutInCell="1" allowOverlap="1" wp14:anchorId="21FD8D5C" wp14:editId="627A0D24">
            <wp:simplePos x="0" y="0"/>
            <wp:positionH relativeFrom="page">
              <wp:posOffset>1971040</wp:posOffset>
            </wp:positionH>
            <wp:positionV relativeFrom="paragraph">
              <wp:posOffset>179070</wp:posOffset>
            </wp:positionV>
            <wp:extent cx="3877945" cy="521335"/>
            <wp:effectExtent l="0" t="0" r="0" b="0"/>
            <wp:wrapTopAndBottom/>
            <wp:docPr id="7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6.jpe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8252" cy="5212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29BD1C1" w14:textId="5F0AA8F7" w:rsidR="007F6D0A" w:rsidRPr="00172F46" w:rsidRDefault="006C363F" w:rsidP="001B0B37">
      <w:pPr>
        <w:pStyle w:val="2"/>
        <w:numPr>
          <w:ilvl w:val="1"/>
          <w:numId w:val="12"/>
        </w:numPr>
        <w:tabs>
          <w:tab w:val="left" w:pos="687"/>
        </w:tabs>
        <w:spacing w:before="254"/>
        <w:jc w:val="both"/>
        <w:rPr>
          <w:rFonts w:ascii="맑은 고딕" w:eastAsia="맑은 고딕" w:hAnsi="맑은 고딕"/>
        </w:rPr>
      </w:pPr>
      <w:bookmarkStart w:id="36" w:name="4.2_Dynamic_IP_Connection"/>
      <w:bookmarkStart w:id="37" w:name="_bookmark15"/>
      <w:bookmarkEnd w:id="36"/>
      <w:bookmarkEnd w:id="37"/>
      <w:r>
        <w:rPr>
          <w:rFonts w:ascii="맑은 고딕" w:eastAsia="맑은 고딕" w:hAnsi="맑은 고딕" w:hint="eastAsia"/>
          <w:lang w:eastAsia="ko-KR"/>
        </w:rPr>
        <w:t xml:space="preserve">동적 </w:t>
      </w:r>
      <w:r>
        <w:rPr>
          <w:rFonts w:ascii="맑은 고딕" w:eastAsia="맑은 고딕" w:hAnsi="맑은 고딕"/>
          <w:lang w:eastAsia="ko-KR"/>
        </w:rPr>
        <w:t xml:space="preserve">IP </w:t>
      </w:r>
      <w:r>
        <w:rPr>
          <w:rFonts w:ascii="맑은 고딕" w:eastAsia="맑은 고딕" w:hAnsi="맑은 고딕" w:hint="eastAsia"/>
          <w:lang w:eastAsia="ko-KR"/>
        </w:rPr>
        <w:t>연결</w:t>
      </w:r>
    </w:p>
    <w:p w14:paraId="2668BC16" w14:textId="77777777" w:rsidR="006C363F" w:rsidRPr="006C363F" w:rsidRDefault="006C363F" w:rsidP="006C363F">
      <w:pPr>
        <w:spacing w:line="276" w:lineRule="auto"/>
        <w:ind w:firstLine="99"/>
        <w:jc w:val="both"/>
        <w:rPr>
          <w:rFonts w:ascii="맑은 고딕" w:eastAsia="맑은 고딕" w:hAnsi="맑은 고딕" w:cs="Calibri"/>
          <w:sz w:val="20"/>
          <w:szCs w:val="20"/>
          <w:lang w:eastAsia="ko-KR"/>
        </w:rPr>
      </w:pPr>
      <w:bookmarkStart w:id="38" w:name="_Hlk108102623"/>
      <w:r w:rsidRPr="006C363F">
        <w:rPr>
          <w:rFonts w:ascii="맑은 고딕" w:eastAsia="맑은 고딕" w:hAnsi="맑은 고딕" w:cs="Calibri" w:hint="eastAsia"/>
          <w:sz w:val="20"/>
          <w:szCs w:val="20"/>
          <w:lang w:eastAsia="ko-KR"/>
        </w:rPr>
        <w:t>1단계: 네트워크 카메라를 라우터에 연결합니다.</w:t>
      </w:r>
    </w:p>
    <w:p w14:paraId="1B0451FD" w14:textId="77777777" w:rsidR="006C363F" w:rsidRDefault="006C363F" w:rsidP="006C363F">
      <w:pPr>
        <w:pStyle w:val="11"/>
        <w:spacing w:line="276" w:lineRule="auto"/>
        <w:ind w:firstLineChars="0" w:firstLine="99"/>
        <w:rPr>
          <w:rFonts w:ascii="맑은 고딕" w:eastAsia="맑은 고딕" w:hAnsi="맑은 고딕" w:cs="Calibri"/>
          <w:sz w:val="20"/>
          <w:szCs w:val="20"/>
          <w:lang w:eastAsia="ko-KR"/>
        </w:rPr>
      </w:pPr>
      <w:r>
        <w:rPr>
          <w:rFonts w:ascii="맑은 고딕" w:eastAsia="맑은 고딕" w:hAnsi="맑은 고딕" w:cs="Calibri" w:hint="eastAsia"/>
          <w:sz w:val="20"/>
          <w:szCs w:val="20"/>
          <w:lang w:eastAsia="ko-KR"/>
        </w:rPr>
        <w:t xml:space="preserve">2단계: 카메라에서 LAN IP 주소, </w:t>
      </w:r>
      <w:proofErr w:type="spellStart"/>
      <w:r>
        <w:rPr>
          <w:rFonts w:ascii="맑은 고딕" w:eastAsia="맑은 고딕" w:hAnsi="맑은 고딕" w:cs="Calibri" w:hint="eastAsia"/>
          <w:sz w:val="20"/>
          <w:szCs w:val="20"/>
          <w:lang w:eastAsia="ko-KR"/>
        </w:rPr>
        <w:t>서브넷</w:t>
      </w:r>
      <w:proofErr w:type="spellEnd"/>
      <w:r>
        <w:rPr>
          <w:rFonts w:ascii="맑은 고딕" w:eastAsia="맑은 고딕" w:hAnsi="맑은 고딕" w:cs="Calibri" w:hint="eastAsia"/>
          <w:sz w:val="20"/>
          <w:szCs w:val="20"/>
          <w:lang w:eastAsia="ko-KR"/>
        </w:rPr>
        <w:t xml:space="preserve"> 마스크, 게이트웨이를 선택합니다.</w:t>
      </w:r>
    </w:p>
    <w:p w14:paraId="4B1B8119" w14:textId="77777777" w:rsidR="006C363F" w:rsidRDefault="006C363F" w:rsidP="006C363F">
      <w:pPr>
        <w:pStyle w:val="11"/>
        <w:spacing w:line="276" w:lineRule="auto"/>
        <w:ind w:left="99" w:firstLineChars="0" w:firstLine="0"/>
        <w:rPr>
          <w:rFonts w:ascii="맑은 고딕" w:eastAsia="맑은 고딕" w:hAnsi="맑은 고딕" w:cs="Calibri"/>
          <w:sz w:val="20"/>
          <w:szCs w:val="20"/>
          <w:lang w:eastAsia="ko-KR"/>
        </w:rPr>
      </w:pPr>
      <w:r>
        <w:rPr>
          <w:rFonts w:ascii="맑은 고딕" w:eastAsia="맑은 고딕" w:hAnsi="맑은 고딕" w:cs="Calibri" w:hint="eastAsia"/>
          <w:sz w:val="20"/>
          <w:szCs w:val="20"/>
          <w:lang w:eastAsia="ko-KR"/>
        </w:rPr>
        <w:t>3단계: 라우터에 포트 포워딩(80, 8000, 554 포트)을 설정합니다. 포트 포워딩 설정 단계는 라우터마다 다릅니다. 포트 포워딩에 대한 도움이 필요하면 라우터 매뉴얼을 참고합니다.</w:t>
      </w:r>
      <w:r>
        <w:rPr>
          <w:rFonts w:ascii="맑은 고딕" w:eastAsia="맑은 고딕" w:hAnsi="맑은 고딕" w:cs="Calibri"/>
          <w:sz w:val="20"/>
          <w:szCs w:val="20"/>
          <w:lang w:eastAsia="ko-KR"/>
        </w:rPr>
        <w:tab/>
      </w:r>
    </w:p>
    <w:p w14:paraId="58616294" w14:textId="23609406" w:rsidR="006C363F" w:rsidRDefault="006C363F" w:rsidP="006C363F">
      <w:pPr>
        <w:pStyle w:val="11"/>
        <w:spacing w:line="276" w:lineRule="auto"/>
        <w:ind w:left="99" w:firstLineChars="0" w:firstLine="0"/>
        <w:rPr>
          <w:rFonts w:ascii="맑은 고딕" w:eastAsia="맑은 고딕" w:hAnsi="맑은 고딕" w:cs="Calibri"/>
          <w:sz w:val="20"/>
          <w:szCs w:val="20"/>
          <w:lang w:eastAsia="ko-KR"/>
        </w:rPr>
      </w:pPr>
      <w:r>
        <w:rPr>
          <w:rFonts w:ascii="맑은 고딕" w:eastAsia="맑은 고딕" w:hAnsi="맑은 고딕" w:cs="Calibri" w:hint="eastAsia"/>
          <w:sz w:val="20"/>
          <w:szCs w:val="20"/>
          <w:lang w:eastAsia="ko-KR"/>
        </w:rPr>
        <w:t>4단계: 도메인 주소 제공 호스트에서 도메인 이름 설정</w:t>
      </w:r>
    </w:p>
    <w:p w14:paraId="2B0FB696" w14:textId="77777777" w:rsidR="006C363F" w:rsidRDefault="006C363F" w:rsidP="006C363F">
      <w:pPr>
        <w:pStyle w:val="11"/>
        <w:spacing w:line="276" w:lineRule="auto"/>
        <w:ind w:firstLineChars="0" w:firstLine="99"/>
        <w:rPr>
          <w:rFonts w:ascii="맑은 고딕" w:eastAsia="맑은 고딕" w:hAnsi="맑은 고딕" w:cs="Calibri"/>
          <w:sz w:val="20"/>
          <w:szCs w:val="20"/>
          <w:lang w:eastAsia="ko-KR"/>
        </w:rPr>
      </w:pPr>
      <w:r>
        <w:rPr>
          <w:rFonts w:ascii="맑은 고딕" w:eastAsia="맑은 고딕" w:hAnsi="맑은 고딕" w:cs="Calibri" w:hint="eastAsia"/>
          <w:sz w:val="20"/>
          <w:szCs w:val="20"/>
          <w:lang w:eastAsia="ko-KR"/>
        </w:rPr>
        <w:t>5단계: 라우터의 설정 창에서 DDNS 설정</w:t>
      </w:r>
    </w:p>
    <w:p w14:paraId="14DC64C6" w14:textId="77777777" w:rsidR="006C363F" w:rsidRDefault="006C363F" w:rsidP="006C363F">
      <w:pPr>
        <w:pStyle w:val="11"/>
        <w:spacing w:line="276" w:lineRule="auto"/>
        <w:ind w:firstLineChars="0" w:firstLine="99"/>
        <w:rPr>
          <w:rFonts w:ascii="맑은 고딕" w:eastAsia="맑은 고딕" w:hAnsi="맑은 고딕" w:cs="Calibri"/>
          <w:sz w:val="20"/>
          <w:szCs w:val="20"/>
          <w:lang w:eastAsia="ko-KR"/>
        </w:rPr>
      </w:pPr>
      <w:r>
        <w:rPr>
          <w:rFonts w:ascii="맑은 고딕" w:eastAsia="맑은 고딕" w:hAnsi="맑은 고딕" w:cs="Calibri" w:hint="eastAsia"/>
          <w:sz w:val="20"/>
          <w:szCs w:val="20"/>
          <w:lang w:eastAsia="ko-KR"/>
        </w:rPr>
        <w:t>6단계: 도메인 이름을 통한 카메라 접속</w:t>
      </w:r>
    </w:p>
    <w:bookmarkEnd w:id="38"/>
    <w:p w14:paraId="37556C6B" w14:textId="77777777" w:rsidR="007F6D0A" w:rsidRPr="00172F46" w:rsidRDefault="007577A8" w:rsidP="001B0B37">
      <w:pPr>
        <w:pStyle w:val="a3"/>
        <w:spacing w:before="10"/>
        <w:jc w:val="both"/>
        <w:rPr>
          <w:rFonts w:ascii="맑은 고딕" w:eastAsia="맑은 고딕" w:hAnsi="맑은 고딕"/>
          <w:sz w:val="22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570176" behindDoc="0" locked="0" layoutInCell="1" allowOverlap="1" wp14:anchorId="764EEB21" wp14:editId="2C3E0ECF">
            <wp:simplePos x="0" y="0"/>
            <wp:positionH relativeFrom="page">
              <wp:posOffset>1449070</wp:posOffset>
            </wp:positionH>
            <wp:positionV relativeFrom="paragraph">
              <wp:posOffset>191770</wp:posOffset>
            </wp:positionV>
            <wp:extent cx="4519930" cy="670560"/>
            <wp:effectExtent l="0" t="0" r="0" b="0"/>
            <wp:wrapTopAndBottom/>
            <wp:docPr id="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7.jpeg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0056" cy="670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2D13FE" w14:textId="77777777" w:rsidR="007F6D0A" w:rsidRPr="00172F46" w:rsidRDefault="007F6D0A" w:rsidP="001B0B37">
      <w:pPr>
        <w:jc w:val="both"/>
        <w:rPr>
          <w:rFonts w:ascii="맑은 고딕" w:eastAsia="맑은 고딕" w:hAnsi="맑은 고딕"/>
          <w:lang w:eastAsia="ko-KR"/>
        </w:rPr>
        <w:sectPr w:rsidR="007F6D0A" w:rsidRPr="00172F46" w:rsidSect="00257A08">
          <w:headerReference w:type="default" r:id="rId24"/>
          <w:pgSz w:w="12240" w:h="15840"/>
          <w:pgMar w:top="780" w:right="1280" w:bottom="280" w:left="1340" w:header="595" w:footer="0" w:gutter="0"/>
          <w:cols w:space="720"/>
        </w:sectPr>
      </w:pPr>
    </w:p>
    <w:p w14:paraId="5364F048" w14:textId="2211CD3B" w:rsidR="007F6D0A" w:rsidRPr="000147FC" w:rsidRDefault="000147FC" w:rsidP="001B0B37">
      <w:pPr>
        <w:pStyle w:val="1"/>
        <w:jc w:val="both"/>
        <w:rPr>
          <w:rFonts w:ascii="맑은 고딕" w:eastAsia="맑은 고딕" w:hAnsi="맑은 고딕"/>
          <w:b/>
          <w:bCs/>
          <w:lang w:eastAsia="ko-KR"/>
        </w:rPr>
      </w:pPr>
      <w:bookmarkStart w:id="39" w:name="_bookmark16"/>
      <w:bookmarkStart w:id="40" w:name="Chapter_5._Accessing_the_Network_Camera"/>
      <w:bookmarkEnd w:id="39"/>
      <w:bookmarkEnd w:id="40"/>
      <w:r w:rsidRPr="000147FC">
        <w:rPr>
          <w:rFonts w:ascii="맑은 고딕" w:eastAsia="맑은 고딕" w:hAnsi="맑은 고딕" w:hint="eastAsia"/>
          <w:b/>
          <w:bCs/>
          <w:lang w:eastAsia="ko-KR"/>
        </w:rPr>
        <w:lastRenderedPageBreak/>
        <w:t xml:space="preserve">제 </w:t>
      </w:r>
      <w:r w:rsidRPr="000147FC">
        <w:rPr>
          <w:rFonts w:ascii="맑은 고딕" w:eastAsia="맑은 고딕" w:hAnsi="맑은 고딕"/>
          <w:b/>
          <w:bCs/>
          <w:lang w:eastAsia="ko-KR"/>
        </w:rPr>
        <w:t>5</w:t>
      </w:r>
      <w:r w:rsidRPr="000147FC">
        <w:rPr>
          <w:rFonts w:ascii="맑은 고딕" w:eastAsia="맑은 고딕" w:hAnsi="맑은 고딕" w:hint="eastAsia"/>
          <w:b/>
          <w:bCs/>
          <w:lang w:eastAsia="ko-KR"/>
        </w:rPr>
        <w:t>장</w:t>
      </w:r>
      <w:r w:rsidR="007577A8" w:rsidRPr="000147FC">
        <w:rPr>
          <w:rFonts w:ascii="맑은 고딕" w:eastAsia="맑은 고딕" w:hAnsi="맑은 고딕"/>
          <w:b/>
          <w:bCs/>
          <w:lang w:eastAsia="ko-KR"/>
        </w:rPr>
        <w:t xml:space="preserve">. </w:t>
      </w:r>
      <w:r w:rsidR="00F27043">
        <w:rPr>
          <w:rFonts w:ascii="맑은 고딕" w:eastAsia="맑은 고딕" w:hAnsi="맑은 고딕" w:hint="eastAsia"/>
          <w:b/>
          <w:bCs/>
          <w:lang w:eastAsia="ko-KR"/>
        </w:rPr>
        <w:t>네트워크 카메라 액세스</w:t>
      </w:r>
    </w:p>
    <w:p w14:paraId="6262E168" w14:textId="77777777" w:rsidR="007F6D0A" w:rsidRPr="00A57AE4" w:rsidRDefault="007F6D0A" w:rsidP="001B0B37">
      <w:pPr>
        <w:pStyle w:val="a3"/>
        <w:spacing w:before="11"/>
        <w:jc w:val="both"/>
        <w:rPr>
          <w:rFonts w:ascii="맑은 고딕" w:eastAsia="맑은 고딕" w:hAnsi="맑은 고딕"/>
          <w:sz w:val="28"/>
          <w:szCs w:val="10"/>
          <w:lang w:eastAsia="ko-KR"/>
        </w:rPr>
      </w:pPr>
    </w:p>
    <w:p w14:paraId="066E382A" w14:textId="44853B8B" w:rsidR="007F6D0A" w:rsidRPr="00172F46" w:rsidRDefault="00F27043" w:rsidP="001B0B37">
      <w:pPr>
        <w:pStyle w:val="2"/>
        <w:numPr>
          <w:ilvl w:val="1"/>
          <w:numId w:val="13"/>
        </w:numPr>
        <w:tabs>
          <w:tab w:val="left" w:pos="687"/>
        </w:tabs>
        <w:jc w:val="both"/>
        <w:rPr>
          <w:rFonts w:ascii="맑은 고딕" w:eastAsia="맑은 고딕" w:hAnsi="맑은 고딕"/>
        </w:rPr>
      </w:pPr>
      <w:bookmarkStart w:id="41" w:name="5.1_Assigning_An_IP_Address"/>
      <w:bookmarkStart w:id="42" w:name="_bookmark17"/>
      <w:bookmarkEnd w:id="41"/>
      <w:bookmarkEnd w:id="42"/>
      <w:r>
        <w:rPr>
          <w:rFonts w:ascii="맑은 고딕" w:eastAsia="맑은 고딕" w:hAnsi="맑은 고딕" w:hint="eastAsia"/>
          <w:lang w:eastAsia="ko-KR"/>
        </w:rPr>
        <w:t>I</w:t>
      </w:r>
      <w:r>
        <w:rPr>
          <w:rFonts w:ascii="맑은 고딕" w:eastAsia="맑은 고딕" w:hAnsi="맑은 고딕"/>
          <w:lang w:eastAsia="ko-KR"/>
        </w:rPr>
        <w:t xml:space="preserve">P </w:t>
      </w:r>
      <w:r>
        <w:rPr>
          <w:rFonts w:ascii="맑은 고딕" w:eastAsia="맑은 고딕" w:hAnsi="맑은 고딕" w:hint="eastAsia"/>
          <w:lang w:eastAsia="ko-KR"/>
        </w:rPr>
        <w:t>주소 할당</w:t>
      </w:r>
    </w:p>
    <w:p w14:paraId="28FC166B" w14:textId="77777777" w:rsidR="00F27043" w:rsidRPr="00F27043" w:rsidRDefault="00F27043" w:rsidP="00F27043">
      <w:pPr>
        <w:spacing w:line="276" w:lineRule="auto"/>
        <w:ind w:left="99" w:firstLineChars="100" w:firstLine="200"/>
        <w:jc w:val="both"/>
        <w:rPr>
          <w:rFonts w:ascii="맑은 고딕" w:eastAsia="맑은 고딕" w:hAnsi="맑은 고딕" w:cs="Calibri"/>
          <w:sz w:val="20"/>
          <w:szCs w:val="20"/>
          <w:lang w:eastAsia="ko-KR"/>
        </w:rPr>
      </w:pPr>
      <w:bookmarkStart w:id="43" w:name="_Hlk108102661"/>
      <w:r w:rsidRPr="00F27043">
        <w:rPr>
          <w:rFonts w:ascii="맑은 고딕" w:eastAsia="맑은 고딕" w:hAnsi="맑은 고딕" w:cs="Calibri" w:hint="eastAsia"/>
          <w:sz w:val="20"/>
          <w:szCs w:val="20"/>
          <w:lang w:eastAsia="ko-KR"/>
        </w:rPr>
        <w:t>네트워크 카메라에 접근하기 위해 해당 IP 주소를 할당해야 합니다. 기본 IP 주소는</w:t>
      </w:r>
      <w:r w:rsidRPr="00F27043">
        <w:rPr>
          <w:rFonts w:ascii="맑은 고딕" w:eastAsia="맑은 고딕" w:hAnsi="맑은 고딕" w:cs="Calibri"/>
          <w:sz w:val="20"/>
          <w:szCs w:val="20"/>
          <w:lang w:eastAsia="ko-KR"/>
        </w:rPr>
        <w:t xml:space="preserve"> </w:t>
      </w:r>
      <w:r w:rsidRPr="00F27043">
        <w:rPr>
          <w:rFonts w:ascii="맑은 고딕" w:eastAsia="맑은 고딕" w:hAnsi="맑은 고딕" w:cs="Calibri" w:hint="eastAsia"/>
          <w:sz w:val="20"/>
          <w:szCs w:val="20"/>
          <w:lang w:eastAsia="ko-KR"/>
        </w:rPr>
        <w:t>192.168.5.190입니다.</w:t>
      </w:r>
      <w:r w:rsidRPr="00F27043">
        <w:rPr>
          <w:rFonts w:ascii="맑은 고딕" w:eastAsia="맑은 고딕" w:hAnsi="맑은 고딕" w:hint="eastAsia"/>
          <w:sz w:val="20"/>
          <w:lang w:eastAsia="ko-KR"/>
        </w:rPr>
        <w:t xml:space="preserve"> </w:t>
      </w:r>
      <w:r w:rsidRPr="00F27043">
        <w:rPr>
          <w:rFonts w:ascii="맑은 고딕" w:eastAsia="맑은 고딕" w:hAnsi="맑은 고딕" w:cs="Calibri" w:hint="eastAsia"/>
          <w:sz w:val="20"/>
          <w:szCs w:val="20"/>
          <w:lang w:eastAsia="ko-KR"/>
        </w:rPr>
        <w:t>Smart Tools 또는 브라우저를 통해 카메라의 IP 주소를 변경할 수 있습니다. 카메라를 컴퓨터와 같은 LAN에 연결하십시오.</w:t>
      </w:r>
    </w:p>
    <w:bookmarkEnd w:id="43"/>
    <w:p w14:paraId="7C5C447A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4"/>
          <w:lang w:eastAsia="ko-KR"/>
        </w:rPr>
      </w:pPr>
    </w:p>
    <w:p w14:paraId="3D396690" w14:textId="77777777" w:rsidR="007F6D0A" w:rsidRPr="00172F46" w:rsidRDefault="007577A8" w:rsidP="001B0B37">
      <w:pPr>
        <w:pStyle w:val="a3"/>
        <w:spacing w:before="9"/>
        <w:jc w:val="both"/>
        <w:rPr>
          <w:rFonts w:ascii="맑은 고딕" w:eastAsia="맑은 고딕" w:hAnsi="맑은 고딕"/>
          <w:sz w:val="11"/>
          <w:lang w:eastAsia="ko-KR"/>
        </w:rPr>
      </w:pPr>
      <w:bookmarkStart w:id="44" w:name="_bookmark18"/>
      <w:bookmarkStart w:id="45" w:name="5.1.1_Assigning_An_IP_Address_Using_Smar"/>
      <w:bookmarkEnd w:id="44"/>
      <w:bookmarkEnd w:id="45"/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574272" behindDoc="0" locked="0" layoutInCell="1" allowOverlap="1" wp14:anchorId="756118BF" wp14:editId="28425B53">
            <wp:simplePos x="0" y="0"/>
            <wp:positionH relativeFrom="page">
              <wp:posOffset>914400</wp:posOffset>
            </wp:positionH>
            <wp:positionV relativeFrom="paragraph">
              <wp:posOffset>110490</wp:posOffset>
            </wp:positionV>
            <wp:extent cx="5852160" cy="2953385"/>
            <wp:effectExtent l="0" t="0" r="0" b="0"/>
            <wp:wrapTopAndBottom/>
            <wp:docPr id="21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13.jpe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D01DC60" w14:textId="1576C2D2" w:rsidR="007F6D0A" w:rsidRPr="00026B25" w:rsidRDefault="00123049" w:rsidP="00026B25">
      <w:pPr>
        <w:pStyle w:val="3"/>
        <w:numPr>
          <w:ilvl w:val="2"/>
          <w:numId w:val="13"/>
        </w:numPr>
        <w:tabs>
          <w:tab w:val="left" w:pos="825"/>
        </w:tabs>
        <w:jc w:val="both"/>
        <w:rPr>
          <w:rFonts w:ascii="맑은 고딕" w:eastAsia="맑은 고딕" w:hAnsi="맑은 고딕"/>
          <w:lang w:eastAsia="ko-KR"/>
        </w:rPr>
      </w:pPr>
      <w:bookmarkStart w:id="46" w:name="_bookmark19"/>
      <w:bookmarkStart w:id="47" w:name="5.1.2_Assign_An_IP_Address_via_Browser"/>
      <w:bookmarkEnd w:id="46"/>
      <w:bookmarkEnd w:id="47"/>
      <w:r w:rsidRPr="00026B25">
        <w:rPr>
          <w:rFonts w:ascii="맑은 고딕" w:eastAsia="맑은 고딕" w:hAnsi="맑은 고딕" w:hint="eastAsia"/>
          <w:lang w:eastAsia="ko-KR"/>
        </w:rPr>
        <w:t xml:space="preserve">브라우저를 통한 </w:t>
      </w:r>
      <w:r w:rsidRPr="00026B25">
        <w:rPr>
          <w:rFonts w:ascii="맑은 고딕" w:eastAsia="맑은 고딕" w:hAnsi="맑은 고딕"/>
          <w:lang w:eastAsia="ko-KR"/>
        </w:rPr>
        <w:t xml:space="preserve">IP </w:t>
      </w:r>
      <w:r w:rsidRPr="00026B25">
        <w:rPr>
          <w:rFonts w:ascii="맑은 고딕" w:eastAsia="맑은 고딕" w:hAnsi="맑은 고딕" w:hint="eastAsia"/>
          <w:lang w:eastAsia="ko-KR"/>
        </w:rPr>
        <w:t>주소 할당</w:t>
      </w:r>
    </w:p>
    <w:p w14:paraId="725DFADE" w14:textId="77777777" w:rsidR="00123049" w:rsidRDefault="00123049" w:rsidP="00123049">
      <w:pPr>
        <w:pStyle w:val="a3"/>
        <w:spacing w:before="2" w:line="276" w:lineRule="auto"/>
        <w:rPr>
          <w:rFonts w:ascii="맑은 고딕" w:eastAsia="맑은 고딕" w:hAnsi="맑은 고딕" w:cs="Calibri"/>
          <w:sz w:val="20"/>
          <w:szCs w:val="20"/>
          <w:lang w:eastAsia="ko-KR"/>
        </w:rPr>
      </w:pPr>
      <w:bookmarkStart w:id="48" w:name="_Hlk108102754"/>
      <w:r>
        <w:rPr>
          <w:rFonts w:ascii="맑은 고딕" w:eastAsia="맑은 고딕" w:hAnsi="맑은 고딕" w:cs="Calibri" w:hint="eastAsia"/>
          <w:sz w:val="20"/>
          <w:szCs w:val="20"/>
          <w:lang w:eastAsia="ko-KR"/>
        </w:rPr>
        <w:t>컴퓨터와 카메라의 네트워크 망이 다른 경우, 다음 방법으로 IP 주소를 변경하십시오.</w:t>
      </w:r>
    </w:p>
    <w:p w14:paraId="1A6E0DDD" w14:textId="77777777" w:rsidR="00123049" w:rsidRPr="00871AB7" w:rsidRDefault="00123049" w:rsidP="00123049">
      <w:pPr>
        <w:pStyle w:val="a3"/>
        <w:spacing w:before="2"/>
        <w:rPr>
          <w:rFonts w:ascii="맑은 고딕" w:eastAsia="맑은 고딕" w:hAnsi="맑은 고딕"/>
          <w:sz w:val="20"/>
          <w:lang w:eastAsia="ko-KR"/>
        </w:rPr>
      </w:pPr>
    </w:p>
    <w:p w14:paraId="0B168A77" w14:textId="77777777" w:rsidR="00123049" w:rsidRPr="00123049" w:rsidRDefault="00123049" w:rsidP="00123049">
      <w:pPr>
        <w:adjustRightInd w:val="0"/>
        <w:spacing w:line="276" w:lineRule="auto"/>
        <w:rPr>
          <w:rFonts w:ascii="맑은 고딕" w:eastAsia="맑은 고딕" w:hAnsi="맑은 고딕" w:cs="Calibri"/>
          <w:sz w:val="20"/>
          <w:szCs w:val="20"/>
          <w:lang w:eastAsia="ko-KR"/>
        </w:rPr>
      </w:pPr>
      <w:r w:rsidRPr="00123049">
        <w:rPr>
          <w:rFonts w:ascii="맑은 고딕" w:eastAsia="맑은 고딕" w:hAnsi="맑은 고딕" w:cs="Calibri" w:hint="eastAsia"/>
          <w:sz w:val="20"/>
          <w:szCs w:val="20"/>
          <w:lang w:eastAsia="ko-KR"/>
        </w:rPr>
        <w:t>1단계: 아래 두 가지 방법 중 하나로 컴퓨터의 IP 주소를 192.168.5.0 변경합니다.</w:t>
      </w:r>
    </w:p>
    <w:p w14:paraId="34278CDB" w14:textId="15CB483B" w:rsidR="000B7B72" w:rsidRDefault="000B7B72" w:rsidP="000B7B72">
      <w:pPr>
        <w:pStyle w:val="a4"/>
        <w:numPr>
          <w:ilvl w:val="0"/>
          <w:numId w:val="38"/>
        </w:numPr>
        <w:adjustRightInd w:val="0"/>
        <w:spacing w:line="276" w:lineRule="auto"/>
        <w:rPr>
          <w:rFonts w:ascii="맑은 고딕" w:eastAsia="맑은 고딕" w:hAnsi="맑은 고딕" w:cs="Calibri"/>
          <w:sz w:val="20"/>
          <w:szCs w:val="20"/>
          <w:lang w:eastAsia="ko-KR"/>
        </w:rPr>
      </w:pPr>
      <w:r w:rsidRPr="000B7B72">
        <w:rPr>
          <w:rFonts w:ascii="맑은 고딕" w:eastAsia="맑은 고딕" w:hAnsi="맑은 고딕" w:cs="Calibri" w:hint="eastAsia"/>
          <w:sz w:val="20"/>
          <w:szCs w:val="20"/>
          <w:lang w:eastAsia="ko-KR"/>
        </w:rPr>
        <w:t xml:space="preserve">시작 </w:t>
      </w:r>
      <w:r w:rsidRPr="000B7B72">
        <w:rPr>
          <w:rFonts w:ascii="맑은 고딕" w:eastAsia="맑은 고딕" w:hAnsi="맑은 고딕"/>
          <w:sz w:val="20"/>
          <w:szCs w:val="20"/>
        </w:rPr>
        <w:sym w:font="Wingdings" w:char="F0E0"/>
      </w:r>
      <w:r w:rsidRPr="000B7B72">
        <w:rPr>
          <w:rFonts w:ascii="맑은 고딕" w:eastAsia="맑은 고딕" w:hAnsi="맑은 고딕" w:cs="Calibri" w:hint="eastAsia"/>
          <w:sz w:val="20"/>
          <w:szCs w:val="20"/>
          <w:lang w:eastAsia="ko-KR"/>
        </w:rPr>
        <w:t xml:space="preserve"> 제어판 </w:t>
      </w:r>
      <w:r w:rsidRPr="000B7B72">
        <w:rPr>
          <w:rFonts w:ascii="맑은 고딕" w:eastAsia="맑은 고딕" w:hAnsi="맑은 고딕"/>
          <w:sz w:val="20"/>
          <w:szCs w:val="20"/>
        </w:rPr>
        <w:sym w:font="Wingdings" w:char="F0E0"/>
      </w:r>
      <w:r w:rsidRPr="000B7B72">
        <w:rPr>
          <w:rFonts w:ascii="맑은 고딕" w:eastAsia="맑은 고딕" w:hAnsi="맑은 고딕" w:cs="Calibri" w:hint="eastAsia"/>
          <w:sz w:val="20"/>
          <w:szCs w:val="20"/>
          <w:lang w:eastAsia="ko-KR"/>
        </w:rPr>
        <w:t xml:space="preserve"> 네트워크 및 인터넷 연결 </w:t>
      </w:r>
      <w:r w:rsidRPr="000B7B72">
        <w:rPr>
          <w:rFonts w:ascii="맑은 고딕" w:eastAsia="맑은 고딕" w:hAnsi="맑은 고딕"/>
          <w:sz w:val="20"/>
          <w:szCs w:val="20"/>
        </w:rPr>
        <w:sym w:font="Wingdings" w:char="F0E0"/>
      </w:r>
      <w:r w:rsidRPr="000B7B72">
        <w:rPr>
          <w:rFonts w:ascii="맑은 고딕" w:eastAsia="맑은 고딕" w:hAnsi="맑은 고딕" w:cs="Calibri" w:hint="eastAsia"/>
          <w:sz w:val="20"/>
          <w:szCs w:val="20"/>
          <w:lang w:eastAsia="ko-KR"/>
        </w:rPr>
        <w:t xml:space="preserve"> 네트워크 연결 </w:t>
      </w:r>
      <w:r w:rsidRPr="000B7B72">
        <w:rPr>
          <w:rFonts w:ascii="맑은 고딕" w:eastAsia="맑은 고딕" w:hAnsi="맑은 고딕"/>
          <w:sz w:val="20"/>
          <w:szCs w:val="20"/>
        </w:rPr>
        <w:sym w:font="Wingdings" w:char="F0E0"/>
      </w:r>
      <w:r w:rsidRPr="000B7B72">
        <w:rPr>
          <w:rFonts w:ascii="맑은 고딕" w:eastAsia="맑은 고딕" w:hAnsi="맑은 고딕" w:cs="Calibri" w:hint="eastAsia"/>
          <w:sz w:val="20"/>
          <w:szCs w:val="20"/>
          <w:lang w:eastAsia="ko-KR"/>
        </w:rPr>
        <w:t xml:space="preserve"> 로컬 영역 연결 (이더넷) 속성 </w:t>
      </w:r>
      <w:r w:rsidRPr="000B7B72">
        <w:rPr>
          <w:rFonts w:ascii="맑은 고딕" w:eastAsia="맑은 고딕" w:hAnsi="맑은 고딕"/>
          <w:sz w:val="20"/>
          <w:szCs w:val="20"/>
        </w:rPr>
        <w:sym w:font="Wingdings" w:char="F0E0"/>
      </w:r>
      <w:r w:rsidRPr="000B7B72">
        <w:rPr>
          <w:rFonts w:ascii="맑은 고딕" w:eastAsia="맑은 고딕" w:hAnsi="맑은 고딕" w:cs="Calibri" w:hint="eastAsia"/>
          <w:sz w:val="20"/>
          <w:szCs w:val="20"/>
          <w:lang w:eastAsia="ko-KR"/>
        </w:rPr>
        <w:t xml:space="preserve">  인터넷 프로토콜 버전 4(TCP/IPv4) 클릭</w:t>
      </w:r>
    </w:p>
    <w:bookmarkEnd w:id="48"/>
    <w:p w14:paraId="329EAEA4" w14:textId="4623C803" w:rsidR="000B7B72" w:rsidRDefault="000B7B72" w:rsidP="000B7B72">
      <w:pPr>
        <w:adjustRightInd w:val="0"/>
        <w:spacing w:line="276" w:lineRule="auto"/>
        <w:rPr>
          <w:rFonts w:ascii="맑은 고딕" w:eastAsia="맑은 고딕" w:hAnsi="맑은 고딕" w:cs="Calibri"/>
          <w:sz w:val="20"/>
          <w:szCs w:val="20"/>
          <w:lang w:eastAsia="ko-KR"/>
        </w:rPr>
      </w:pPr>
    </w:p>
    <w:p w14:paraId="65BCF48D" w14:textId="77777777" w:rsidR="000B7B72" w:rsidRPr="000B7B72" w:rsidRDefault="000B7B72" w:rsidP="000B7B72">
      <w:pPr>
        <w:adjustRightInd w:val="0"/>
        <w:spacing w:line="276" w:lineRule="auto"/>
        <w:rPr>
          <w:rFonts w:ascii="맑은 고딕" w:eastAsia="맑은 고딕" w:hAnsi="맑은 고딕" w:cs="Calibri"/>
          <w:sz w:val="20"/>
          <w:szCs w:val="20"/>
          <w:lang w:eastAsia="ko-KR"/>
        </w:rPr>
      </w:pPr>
    </w:p>
    <w:p w14:paraId="67924DCB" w14:textId="5949002A" w:rsidR="007F6D0A" w:rsidRPr="000B7B72" w:rsidRDefault="000B7B72" w:rsidP="000B7B72">
      <w:pPr>
        <w:pStyle w:val="a3"/>
        <w:jc w:val="center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noProof/>
        </w:rPr>
        <w:lastRenderedPageBreak/>
        <w:drawing>
          <wp:inline distT="0" distB="0" distL="0" distR="0" wp14:anchorId="60983AC0" wp14:editId="5E530DBA">
            <wp:extent cx="4184783" cy="4667250"/>
            <wp:effectExtent l="0" t="0" r="0" b="0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그림 18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9625" cy="4694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F628C" w14:textId="77777777" w:rsidR="007F6D0A" w:rsidRPr="000B7B72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638F1875" w14:textId="7AFFDE78" w:rsidR="000B7B72" w:rsidRPr="000B7B72" w:rsidRDefault="000B7B72" w:rsidP="000B7B72">
      <w:pPr>
        <w:pStyle w:val="a4"/>
        <w:numPr>
          <w:ilvl w:val="0"/>
          <w:numId w:val="38"/>
        </w:numPr>
        <w:adjustRightInd w:val="0"/>
        <w:spacing w:before="3" w:line="276" w:lineRule="auto"/>
        <w:rPr>
          <w:rFonts w:ascii="맑은 고딕" w:eastAsia="맑은 고딕" w:hAnsi="맑은 고딕"/>
          <w:lang w:eastAsia="ko-KR"/>
        </w:rPr>
      </w:pPr>
      <w:bookmarkStart w:id="49" w:name="_Hlk108102770"/>
      <w:r w:rsidRPr="000B7B72">
        <w:rPr>
          <w:rFonts w:ascii="맑은 고딕" w:eastAsia="맑은 고딕" w:hAnsi="맑은 고딕" w:cs="Calibri" w:hint="eastAsia"/>
          <w:sz w:val="20"/>
          <w:szCs w:val="20"/>
          <w:lang w:eastAsia="ko-KR"/>
        </w:rPr>
        <w:t xml:space="preserve">고급 클릭 </w:t>
      </w:r>
      <w:r w:rsidRPr="000B7B72">
        <w:rPr>
          <w:rFonts w:ascii="맑은 고딕" w:eastAsia="맑은 고딕" w:hAnsi="맑은 고딕"/>
          <w:sz w:val="20"/>
          <w:szCs w:val="20"/>
        </w:rPr>
        <w:sym w:font="Wingdings" w:char="F0E0"/>
      </w:r>
      <w:r w:rsidRPr="000B7B72">
        <w:rPr>
          <w:rFonts w:ascii="맑은 고딕" w:eastAsia="맑은 고딕" w:hAnsi="맑은 고딕" w:cs="Calibri" w:hint="eastAsia"/>
          <w:sz w:val="20"/>
          <w:szCs w:val="20"/>
          <w:lang w:eastAsia="ko-KR"/>
        </w:rPr>
        <w:t xml:space="preserve"> IP 설정 클릭 </w:t>
      </w:r>
      <w:r w:rsidRPr="000B7B72">
        <w:rPr>
          <w:rFonts w:ascii="맑은 고딕" w:eastAsia="맑은 고딕" w:hAnsi="맑은 고딕"/>
          <w:sz w:val="20"/>
          <w:szCs w:val="20"/>
        </w:rPr>
        <w:sym w:font="Wingdings" w:char="F0E0"/>
      </w:r>
      <w:r w:rsidRPr="000B7B72">
        <w:rPr>
          <w:rFonts w:ascii="맑은 고딕" w:eastAsia="맑은 고딕" w:hAnsi="맑은 고딕" w:cs="Calibri" w:hint="eastAsia"/>
          <w:sz w:val="20"/>
          <w:szCs w:val="20"/>
          <w:lang w:eastAsia="ko-KR"/>
        </w:rPr>
        <w:t xml:space="preserve"> IP 주소 </w:t>
      </w:r>
      <w:r w:rsidRPr="000B7B72">
        <w:rPr>
          <w:rFonts w:ascii="맑은 고딕" w:eastAsia="맑은 고딕" w:hAnsi="맑은 고딕"/>
          <w:sz w:val="20"/>
          <w:szCs w:val="20"/>
        </w:rPr>
        <w:sym w:font="Wingdings" w:char="F0E0"/>
      </w:r>
      <w:r w:rsidRPr="000B7B72">
        <w:rPr>
          <w:rFonts w:ascii="맑은 고딕" w:eastAsia="맑은 고딕" w:hAnsi="맑은 고딕" w:cs="Calibri" w:hint="eastAsia"/>
          <w:sz w:val="20"/>
          <w:szCs w:val="20"/>
          <w:lang w:eastAsia="ko-KR"/>
        </w:rPr>
        <w:t xml:space="preserve"> 추가 </w:t>
      </w:r>
      <w:r w:rsidRPr="000B7B72">
        <w:rPr>
          <w:rFonts w:ascii="맑은 고딕" w:eastAsia="맑은 고딕" w:hAnsi="맑은 고딕"/>
          <w:sz w:val="20"/>
          <w:szCs w:val="20"/>
        </w:rPr>
        <w:sym w:font="Wingdings" w:char="F0E0"/>
      </w:r>
      <w:r w:rsidRPr="000B7B72">
        <w:rPr>
          <w:rFonts w:ascii="맑은 고딕" w:eastAsia="맑은 고딕" w:hAnsi="맑은 고딕" w:cs="Calibri" w:hint="eastAsia"/>
          <w:sz w:val="20"/>
          <w:szCs w:val="20"/>
          <w:lang w:eastAsia="ko-KR"/>
        </w:rPr>
        <w:t xml:space="preserve"> 팝업 창에서 네트워크 카메라 (ex. 192.168.5.61)와 동일한 목록에 있는 IP 주소 입력 (IP 주소는 기존 네트워크에서 사용 중인 것과 중복되지 않도록 합니다.) </w:t>
      </w:r>
    </w:p>
    <w:bookmarkEnd w:id="49"/>
    <w:p w14:paraId="0321FA52" w14:textId="77777777" w:rsidR="007F6D0A" w:rsidRPr="00172F46" w:rsidRDefault="007F6D0A" w:rsidP="001B0B37">
      <w:pPr>
        <w:spacing w:line="249" w:lineRule="auto"/>
        <w:jc w:val="both"/>
        <w:rPr>
          <w:rFonts w:ascii="맑은 고딕" w:eastAsia="맑은 고딕" w:hAnsi="맑은 고딕"/>
          <w:sz w:val="23"/>
          <w:lang w:eastAsia="ko-KR"/>
        </w:rPr>
        <w:sectPr w:rsidR="007F6D0A" w:rsidRPr="00172F46">
          <w:headerReference w:type="even" r:id="rId27"/>
          <w:headerReference w:type="default" r:id="rId28"/>
          <w:pgSz w:w="12240" w:h="15840"/>
          <w:pgMar w:top="780" w:right="1280" w:bottom="280" w:left="1340" w:header="595" w:footer="0" w:gutter="0"/>
          <w:cols w:space="720"/>
        </w:sectPr>
      </w:pPr>
    </w:p>
    <w:p w14:paraId="498CC599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  <w:lang w:eastAsia="ko-KR"/>
        </w:rPr>
      </w:pPr>
    </w:p>
    <w:p w14:paraId="6164CB47" w14:textId="77777777" w:rsidR="00A57AE4" w:rsidRPr="00172F46" w:rsidRDefault="00A57AE4" w:rsidP="001B0B37">
      <w:pPr>
        <w:pStyle w:val="a3"/>
        <w:spacing w:before="3"/>
        <w:jc w:val="both"/>
        <w:rPr>
          <w:rFonts w:ascii="맑은 고딕" w:eastAsia="맑은 고딕" w:hAnsi="맑은 고딕"/>
          <w:lang w:eastAsia="ko-KR"/>
        </w:rPr>
      </w:pPr>
    </w:p>
    <w:p w14:paraId="26E47612" w14:textId="6508CD81" w:rsidR="007F6D0A" w:rsidRPr="00172F46" w:rsidRDefault="000B7B72" w:rsidP="001B0B37">
      <w:pPr>
        <w:pStyle w:val="a3"/>
        <w:ind w:left="1780"/>
        <w:jc w:val="both"/>
        <w:rPr>
          <w:rFonts w:ascii="맑은 고딕" w:eastAsia="맑은 고딕" w:hAnsi="맑은 고딕"/>
          <w:sz w:val="20"/>
        </w:rPr>
      </w:pPr>
      <w:r>
        <w:rPr>
          <w:noProof/>
        </w:rPr>
        <w:drawing>
          <wp:inline distT="0" distB="0" distL="0" distR="0" wp14:anchorId="1DC0AEE6" wp14:editId="334272B6">
            <wp:extent cx="3743325" cy="4464089"/>
            <wp:effectExtent l="0" t="0" r="0" b="0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그림 22"/>
                    <pic:cNvPicPr>
                      <a:picLocks noChangeAspect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7357" cy="4468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925733" w14:textId="1E092D05" w:rsidR="007F6D0A" w:rsidRPr="00172F46" w:rsidRDefault="000B7B72" w:rsidP="000B7B72">
      <w:pPr>
        <w:pStyle w:val="a3"/>
        <w:spacing w:before="10"/>
        <w:jc w:val="center"/>
        <w:rPr>
          <w:rFonts w:ascii="맑은 고딕" w:eastAsia="맑은 고딕" w:hAnsi="맑은 고딕"/>
          <w:sz w:val="6"/>
        </w:rPr>
      </w:pPr>
      <w:r>
        <w:rPr>
          <w:noProof/>
        </w:rPr>
        <w:drawing>
          <wp:inline distT="0" distB="0" distL="0" distR="0" wp14:anchorId="6110CC97" wp14:editId="1737774D">
            <wp:extent cx="3712397" cy="1628775"/>
            <wp:effectExtent l="0" t="0" r="0" b="0"/>
            <wp:docPr id="24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그림 24"/>
                    <pic:cNvPicPr>
                      <a:picLocks noChangeAspect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9490" cy="1631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27FE04" w14:textId="77777777" w:rsidR="007F6D0A" w:rsidRPr="00172F46" w:rsidRDefault="007F6D0A" w:rsidP="001B0B37">
      <w:pPr>
        <w:pStyle w:val="a3"/>
        <w:spacing w:before="2"/>
        <w:jc w:val="both"/>
        <w:rPr>
          <w:rFonts w:ascii="맑은 고딕" w:eastAsia="맑은 고딕" w:hAnsi="맑은 고딕"/>
          <w:sz w:val="14"/>
        </w:rPr>
      </w:pPr>
    </w:p>
    <w:p w14:paraId="23ED85CB" w14:textId="77777777" w:rsidR="000B7B72" w:rsidRDefault="000B7B72" w:rsidP="000B7B72">
      <w:pPr>
        <w:adjustRightInd w:val="0"/>
        <w:spacing w:line="276" w:lineRule="auto"/>
        <w:ind w:left="400" w:hangingChars="200" w:hanging="400"/>
        <w:jc w:val="both"/>
        <w:rPr>
          <w:rFonts w:ascii="맑은 고딕" w:eastAsia="맑은 고딕" w:hAnsi="맑은 고딕" w:cs="Calibri"/>
          <w:sz w:val="20"/>
          <w:szCs w:val="20"/>
          <w:lang w:eastAsia="ko-KR"/>
        </w:rPr>
      </w:pPr>
      <w:bookmarkStart w:id="50" w:name="_Hlk108102825"/>
      <w:r>
        <w:rPr>
          <w:rFonts w:ascii="맑은 고딕" w:eastAsia="맑은 고딕" w:hAnsi="맑은 고딕" w:cs="Calibri" w:hint="eastAsia"/>
          <w:sz w:val="20"/>
          <w:szCs w:val="20"/>
          <w:lang w:eastAsia="ko-KR"/>
        </w:rPr>
        <w:t>2단계: 브라우저 검색 주소창에 카메라의 기본 IP 주소를 입력합니다.</w:t>
      </w:r>
    </w:p>
    <w:p w14:paraId="6A329469" w14:textId="77777777" w:rsidR="000B7B72" w:rsidRDefault="00C27888" w:rsidP="000B7B72">
      <w:pPr>
        <w:adjustRightInd w:val="0"/>
        <w:spacing w:line="276" w:lineRule="auto"/>
        <w:ind w:firstLineChars="320" w:firstLine="704"/>
        <w:jc w:val="both"/>
        <w:rPr>
          <w:rFonts w:ascii="맑은 고딕" w:eastAsia="맑은 고딕" w:hAnsi="맑은 고딕" w:cs="Calibri"/>
          <w:sz w:val="20"/>
          <w:szCs w:val="20"/>
          <w:lang w:eastAsia="ko-KR"/>
        </w:rPr>
      </w:pPr>
      <w:r>
        <w:fldChar w:fldCharType="begin"/>
      </w:r>
      <w:r>
        <w:rPr>
          <w:lang w:eastAsia="ko-KR"/>
        </w:rPr>
        <w:instrText>HYPERLINK "http://192.168.5.190/"</w:instrText>
      </w:r>
      <w:r>
        <w:fldChar w:fldCharType="separate"/>
      </w:r>
      <w:r w:rsidR="000B7B72">
        <w:rPr>
          <w:rStyle w:val="a5"/>
          <w:rFonts w:ascii="맑은 고딕" w:eastAsia="맑은 고딕" w:hAnsi="맑은 고딕" w:cs="Calibri" w:hint="eastAsia"/>
          <w:sz w:val="20"/>
          <w:szCs w:val="20"/>
          <w:lang w:eastAsia="ko-KR"/>
        </w:rPr>
        <w:t>http://192.168.5.190</w:t>
      </w:r>
      <w:r>
        <w:rPr>
          <w:rStyle w:val="a5"/>
          <w:rFonts w:ascii="맑은 고딕" w:eastAsia="맑은 고딕" w:hAnsi="맑은 고딕" w:cs="Calibri"/>
          <w:sz w:val="20"/>
          <w:szCs w:val="20"/>
          <w:lang w:eastAsia="ko-KR"/>
        </w:rPr>
        <w:fldChar w:fldCharType="end"/>
      </w:r>
      <w:r w:rsidR="000B7B72">
        <w:rPr>
          <w:rFonts w:ascii="맑은 고딕" w:eastAsia="맑은 고딕" w:hAnsi="맑은 고딕" w:cs="Calibri" w:hint="eastAsia"/>
          <w:sz w:val="20"/>
          <w:szCs w:val="20"/>
          <w:lang w:eastAsia="ko-KR"/>
        </w:rPr>
        <w:t>;</w:t>
      </w:r>
      <w:bookmarkStart w:id="51" w:name="OLE_LINK96"/>
    </w:p>
    <w:p w14:paraId="31746DEA" w14:textId="77777777" w:rsidR="000B7B72" w:rsidRDefault="000B7B72" w:rsidP="000B7B72">
      <w:pPr>
        <w:adjustRightInd w:val="0"/>
        <w:spacing w:line="276" w:lineRule="auto"/>
        <w:ind w:left="600" w:hangingChars="300" w:hanging="600"/>
        <w:jc w:val="both"/>
        <w:rPr>
          <w:rFonts w:ascii="맑은 고딕" w:eastAsia="맑은 고딕" w:hAnsi="맑은 고딕" w:cs="Calibri"/>
          <w:sz w:val="20"/>
          <w:szCs w:val="20"/>
          <w:lang w:eastAsia="ko-KR"/>
        </w:rPr>
      </w:pPr>
      <w:r>
        <w:rPr>
          <w:rFonts w:ascii="맑은 고딕" w:eastAsia="맑은 고딕" w:hAnsi="맑은 고딕" w:cs="Calibri" w:hint="eastAsia"/>
          <w:sz w:val="20"/>
          <w:szCs w:val="20"/>
          <w:lang w:eastAsia="ko-KR"/>
        </w:rPr>
        <w:t>3단계: 만약 카메라 펌웨어 버전이 4x.7.0.69보다 낮다면 바로 로그인 화면이 나타납니다. 로그인 화면이 나타나면 ID, 암호를 입력합니다.</w:t>
      </w:r>
    </w:p>
    <w:p w14:paraId="5AA987D1" w14:textId="77777777" w:rsidR="000B7B72" w:rsidRDefault="000B7B72" w:rsidP="000B7B72">
      <w:pPr>
        <w:adjustRightInd w:val="0"/>
        <w:spacing w:line="276" w:lineRule="auto"/>
        <w:ind w:firstLineChars="300" w:firstLine="600"/>
        <w:jc w:val="both"/>
        <w:rPr>
          <w:rFonts w:ascii="맑은 고딕" w:eastAsia="맑은 고딕" w:hAnsi="맑은 고딕" w:cs="Calibri"/>
          <w:sz w:val="20"/>
          <w:szCs w:val="20"/>
          <w:lang w:eastAsia="ko-KR"/>
        </w:rPr>
      </w:pPr>
      <w:r>
        <w:rPr>
          <w:rFonts w:ascii="맑은 고딕" w:eastAsia="맑은 고딕" w:hAnsi="맑은 고딕" w:cs="Calibri" w:hint="eastAsia"/>
          <w:sz w:val="20"/>
          <w:szCs w:val="20"/>
          <w:lang w:eastAsia="ko-KR"/>
        </w:rPr>
        <w:t>기본 사용자 이름:</w:t>
      </w:r>
      <w:r>
        <w:rPr>
          <w:rFonts w:ascii="맑은 고딕" w:eastAsia="맑은 고딕" w:hAnsi="맑은 고딕" w:cs="Calibri" w:hint="eastAsia"/>
          <w:color w:val="FF0000"/>
          <w:sz w:val="20"/>
          <w:szCs w:val="20"/>
          <w:lang w:eastAsia="ko-KR"/>
        </w:rPr>
        <w:t xml:space="preserve"> admin</w:t>
      </w:r>
    </w:p>
    <w:bookmarkEnd w:id="51"/>
    <w:p w14:paraId="34CC46A7" w14:textId="25B36F92" w:rsidR="000B7B72" w:rsidRDefault="000B7B72" w:rsidP="000B7B72">
      <w:pPr>
        <w:adjustRightInd w:val="0"/>
        <w:spacing w:line="276" w:lineRule="auto"/>
        <w:ind w:firstLineChars="300" w:firstLine="600"/>
        <w:jc w:val="both"/>
        <w:rPr>
          <w:rFonts w:ascii="맑은 고딕" w:eastAsia="맑은 고딕" w:hAnsi="맑은 고딕" w:cs="Calibri"/>
          <w:color w:val="FF0000"/>
          <w:sz w:val="20"/>
          <w:szCs w:val="20"/>
          <w:lang w:eastAsia="ko-KR"/>
        </w:rPr>
      </w:pPr>
      <w:r>
        <w:rPr>
          <w:rFonts w:ascii="맑은 고딕" w:eastAsia="맑은 고딕" w:hAnsi="맑은 고딕" w:cs="Calibri" w:hint="eastAsia"/>
          <w:sz w:val="20"/>
          <w:szCs w:val="20"/>
          <w:lang w:eastAsia="ko-KR"/>
        </w:rPr>
        <w:t>암호</w:t>
      </w:r>
      <w:r>
        <w:rPr>
          <w:rFonts w:ascii="맑은 고딕" w:eastAsia="맑은 고딕" w:hAnsi="맑은 고딕" w:cs="Calibri" w:hint="eastAsia"/>
          <w:sz w:val="20"/>
          <w:szCs w:val="20"/>
        </w:rPr>
        <w:t xml:space="preserve">: </w:t>
      </w:r>
      <w:r w:rsidR="00FE5500">
        <w:rPr>
          <w:rFonts w:ascii="맑은 고딕" w:eastAsia="맑은 고딕" w:hAnsi="맑은 고딕" w:cs="Calibri" w:hint="eastAsia"/>
          <w:color w:val="FF0000"/>
          <w:sz w:val="20"/>
          <w:szCs w:val="20"/>
          <w:lang w:eastAsia="ko-KR"/>
        </w:rPr>
        <w:t>사용자 생성</w:t>
      </w:r>
    </w:p>
    <w:bookmarkEnd w:id="50"/>
    <w:p w14:paraId="4A9092BC" w14:textId="77777777" w:rsidR="00A57AE4" w:rsidRDefault="00A57AE4" w:rsidP="000B7B72">
      <w:pPr>
        <w:adjustRightInd w:val="0"/>
        <w:spacing w:line="276" w:lineRule="auto"/>
        <w:ind w:firstLineChars="300" w:firstLine="600"/>
        <w:jc w:val="both"/>
        <w:rPr>
          <w:rFonts w:ascii="맑은 고딕" w:eastAsia="맑은 고딕" w:hAnsi="맑은 고딕" w:cs="Calibri"/>
          <w:color w:val="FF0000"/>
          <w:sz w:val="20"/>
          <w:szCs w:val="20"/>
        </w:rPr>
      </w:pPr>
    </w:p>
    <w:bookmarkStart w:id="52" w:name="_Hlk108102834"/>
    <w:p w14:paraId="3AC5CE45" w14:textId="046735DF" w:rsidR="007F6D0A" w:rsidRPr="00172F46" w:rsidRDefault="000E72C7" w:rsidP="001B0B37">
      <w:pPr>
        <w:pStyle w:val="5"/>
        <w:ind w:left="445"/>
        <w:jc w:val="both"/>
        <w:rPr>
          <w:rFonts w:ascii="맑은 고딕" w:eastAsia="맑은 고딕" w:hAnsi="맑은 고딕"/>
        </w:rPr>
      </w:pPr>
      <w:r>
        <w:rPr>
          <w:rFonts w:ascii="맑은 고딕" w:eastAsia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5A88E5F1" wp14:editId="5317E905">
                <wp:simplePos x="0" y="0"/>
                <wp:positionH relativeFrom="page">
                  <wp:posOffset>933450</wp:posOffset>
                </wp:positionH>
                <wp:positionV relativeFrom="paragraph">
                  <wp:posOffset>25400</wp:posOffset>
                </wp:positionV>
                <wp:extent cx="152400" cy="152400"/>
                <wp:effectExtent l="0" t="0" r="0" b="0"/>
                <wp:wrapNone/>
                <wp:docPr id="160122519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280354703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84196285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4E8C70" id="Group 8" o:spid="_x0000_s1026" style="position:absolute;left:0;text-align:left;margin-left:73.5pt;margin-top:2pt;width:12pt;height:12pt;z-index:251657216;mso-position-horizontal-relative:pag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">
                <v:shape id="Picture 9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">
                  <v:imagedata r:id="rId17" o:title=""/>
                </v:shape>
                <v:shape id="Picture 10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">
                  <v:imagedata r:id="rId18" o:title=""/>
                </v:shape>
                <w10:wrap anchorx="page"/>
              </v:group>
            </w:pict>
          </mc:Fallback>
        </mc:AlternateContent>
      </w:r>
      <w:r w:rsidR="000B7B72">
        <w:rPr>
          <w:rFonts w:ascii="맑은 고딕" w:eastAsia="맑은 고딕" w:hAnsi="맑은 고딕" w:hint="eastAsia"/>
          <w:lang w:eastAsia="ko-KR"/>
        </w:rPr>
        <w:t>참고</w:t>
      </w:r>
      <w:r w:rsidR="007577A8" w:rsidRPr="00172F46">
        <w:rPr>
          <w:rFonts w:ascii="맑은 고딕" w:eastAsia="맑은 고딕" w:hAnsi="맑은 고딕"/>
        </w:rPr>
        <w:t>:</w:t>
      </w:r>
    </w:p>
    <w:p w14:paraId="0EBE8AFE" w14:textId="5B230643" w:rsidR="007F6D0A" w:rsidRPr="000B7B72" w:rsidRDefault="000B7B72" w:rsidP="000B7B72">
      <w:pPr>
        <w:pStyle w:val="a4"/>
        <w:numPr>
          <w:ilvl w:val="1"/>
          <w:numId w:val="14"/>
        </w:numPr>
        <w:tabs>
          <w:tab w:val="left" w:pos="560"/>
        </w:tabs>
        <w:spacing w:before="91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bookmarkStart w:id="53" w:name="_Hlk108102857"/>
      <w:r w:rsidRPr="000B7B72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암호는 최소 </w:t>
      </w:r>
      <w:r w:rsidRPr="000B7B72">
        <w:rPr>
          <w:rFonts w:ascii="맑은 고딕" w:eastAsia="맑은 고딕" w:hAnsi="맑은 고딕"/>
          <w:sz w:val="20"/>
          <w:szCs w:val="20"/>
          <w:lang w:eastAsia="ko-KR"/>
        </w:rPr>
        <w:t>8</w:t>
      </w:r>
      <w:r w:rsidRPr="000B7B72">
        <w:rPr>
          <w:rFonts w:ascii="맑은 고딕" w:eastAsia="맑은 고딕" w:hAnsi="맑은 고딕" w:hint="eastAsia"/>
          <w:sz w:val="20"/>
          <w:szCs w:val="20"/>
          <w:lang w:eastAsia="ko-KR"/>
        </w:rPr>
        <w:t>자리,</w:t>
      </w:r>
      <w:r w:rsidRPr="000B7B7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0B7B72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최대 </w:t>
      </w:r>
      <w:r w:rsidRPr="000B7B72">
        <w:rPr>
          <w:rFonts w:ascii="맑은 고딕" w:eastAsia="맑은 고딕" w:hAnsi="맑은 고딕"/>
          <w:sz w:val="20"/>
          <w:szCs w:val="20"/>
          <w:lang w:eastAsia="ko-KR"/>
        </w:rPr>
        <w:t>32</w:t>
      </w:r>
      <w:r w:rsidRPr="000B7B72">
        <w:rPr>
          <w:rFonts w:ascii="맑은 고딕" w:eastAsia="맑은 고딕" w:hAnsi="맑은 고딕" w:hint="eastAsia"/>
          <w:sz w:val="20"/>
          <w:szCs w:val="20"/>
          <w:lang w:eastAsia="ko-KR"/>
        </w:rPr>
        <w:t>자리인 하나 이상의 숫자와 문자로 이루어져야 합니다.</w:t>
      </w:r>
    </w:p>
    <w:p w14:paraId="3B3676DE" w14:textId="77777777" w:rsidR="000B7B72" w:rsidRDefault="000B7B72" w:rsidP="000B7B72">
      <w:pPr>
        <w:adjustRightInd w:val="0"/>
        <w:ind w:left="558" w:hangingChars="279" w:hanging="558"/>
        <w:rPr>
          <w:rFonts w:ascii="맑은 고딕" w:eastAsia="맑은 고딕" w:hAnsi="맑은 고딕" w:cs="Calibri"/>
          <w:sz w:val="20"/>
          <w:szCs w:val="20"/>
          <w:lang w:eastAsia="ko-KR"/>
        </w:rPr>
      </w:pPr>
      <w:bookmarkStart w:id="54" w:name="_Hlk108102921"/>
      <w:bookmarkEnd w:id="53"/>
      <w:bookmarkEnd w:id="52"/>
      <w:r>
        <w:rPr>
          <w:rFonts w:ascii="맑은 고딕" w:eastAsia="맑은 고딕" w:hAnsi="맑은 고딕" w:cs="Calibri" w:hint="eastAsia"/>
          <w:sz w:val="20"/>
          <w:szCs w:val="20"/>
          <w:lang w:eastAsia="ko-KR"/>
        </w:rPr>
        <w:lastRenderedPageBreak/>
        <w:t xml:space="preserve">4단계: 로그인 설정 후 설정 </w:t>
      </w:r>
      <w:r>
        <w:rPr>
          <w:rFonts w:ascii="맑은 고딕" w:eastAsia="맑은 고딕" w:hAnsi="맑은 고딕" w:cs="Calibri"/>
          <w:sz w:val="20"/>
          <w:szCs w:val="20"/>
        </w:rPr>
        <w:sym w:font="Wingdings" w:char="F0E0"/>
      </w:r>
      <w:r>
        <w:rPr>
          <w:rFonts w:ascii="맑은 고딕" w:eastAsia="맑은 고딕" w:hAnsi="맑은 고딕" w:cs="Calibri" w:hint="eastAsia"/>
          <w:sz w:val="20"/>
          <w:szCs w:val="20"/>
          <w:lang w:eastAsia="ko-KR"/>
        </w:rPr>
        <w:t xml:space="preserve"> 기본 설정 </w:t>
      </w:r>
      <w:r>
        <w:rPr>
          <w:rFonts w:ascii="맑은 고딕" w:eastAsia="맑은 고딕" w:hAnsi="맑은 고딕" w:cs="Calibri"/>
          <w:sz w:val="20"/>
          <w:szCs w:val="20"/>
        </w:rPr>
        <w:sym w:font="Wingdings" w:char="F0E0"/>
      </w:r>
      <w:r>
        <w:rPr>
          <w:rFonts w:ascii="맑은 고딕" w:eastAsia="맑은 고딕" w:hAnsi="맑은 고딕" w:cs="Calibri" w:hint="eastAsia"/>
          <w:sz w:val="20"/>
          <w:szCs w:val="20"/>
          <w:lang w:eastAsia="ko-KR"/>
        </w:rPr>
        <w:t xml:space="preserve"> 네트워크 </w:t>
      </w:r>
      <w:r>
        <w:rPr>
          <w:rFonts w:ascii="맑은 고딕" w:eastAsia="맑은 고딕" w:hAnsi="맑은 고딕" w:cs="Calibri"/>
          <w:sz w:val="20"/>
          <w:szCs w:val="20"/>
        </w:rPr>
        <w:sym w:font="Wingdings" w:char="F0E0"/>
      </w:r>
      <w:r>
        <w:rPr>
          <w:rFonts w:ascii="맑은 고딕" w:eastAsia="맑은 고딕" w:hAnsi="맑은 고딕" w:cs="Calibri" w:hint="eastAsia"/>
          <w:sz w:val="20"/>
          <w:szCs w:val="20"/>
          <w:lang w:eastAsia="ko-KR"/>
        </w:rPr>
        <w:t xml:space="preserve"> TCP/IP를 선택합니다. </w:t>
      </w:r>
    </w:p>
    <w:bookmarkEnd w:id="54"/>
    <w:p w14:paraId="50020FDF" w14:textId="77777777" w:rsidR="007F6D0A" w:rsidRPr="00172F46" w:rsidRDefault="007577A8" w:rsidP="001B0B37">
      <w:pPr>
        <w:pStyle w:val="a3"/>
        <w:jc w:val="both"/>
        <w:rPr>
          <w:rFonts w:ascii="맑은 고딕" w:eastAsia="맑은 고딕" w:hAnsi="맑은 고딕"/>
          <w:sz w:val="22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575296" behindDoc="0" locked="0" layoutInCell="1" allowOverlap="1" wp14:anchorId="50EA3D98" wp14:editId="14B6413E">
            <wp:simplePos x="0" y="0"/>
            <wp:positionH relativeFrom="page">
              <wp:posOffset>914400</wp:posOffset>
            </wp:positionH>
            <wp:positionV relativeFrom="paragraph">
              <wp:posOffset>185420</wp:posOffset>
            </wp:positionV>
            <wp:extent cx="5852160" cy="2953385"/>
            <wp:effectExtent l="0" t="0" r="0" b="0"/>
            <wp:wrapTopAndBottom/>
            <wp:docPr id="29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17.png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331D55" w14:textId="77777777" w:rsidR="000B7B72" w:rsidRDefault="000B7B72" w:rsidP="000B7B72">
      <w:pPr>
        <w:spacing w:line="276" w:lineRule="auto"/>
        <w:rPr>
          <w:rFonts w:ascii="맑은 고딕" w:eastAsia="맑은 고딕" w:hAnsi="맑은 고딕" w:cs="Calibri"/>
          <w:sz w:val="20"/>
          <w:szCs w:val="20"/>
          <w:lang w:eastAsia="ko-KR"/>
        </w:rPr>
      </w:pPr>
      <w:bookmarkStart w:id="55" w:name="_Hlk108102925"/>
      <w:r>
        <w:rPr>
          <w:rFonts w:ascii="맑은 고딕" w:eastAsia="맑은 고딕" w:hAnsi="맑은 고딕" w:cs="Calibri" w:hint="eastAsia"/>
          <w:sz w:val="20"/>
          <w:szCs w:val="20"/>
          <w:lang w:eastAsia="ko-KR"/>
        </w:rPr>
        <w:t>5단계: IP 주소 또는 네트워크 값을 변경한 뒤 ‘저장’ 버튼을 누릅니다.</w:t>
      </w:r>
    </w:p>
    <w:p w14:paraId="7FF946D4" w14:textId="77777777" w:rsidR="000B7B72" w:rsidRDefault="000B7B72" w:rsidP="000B7B72">
      <w:pPr>
        <w:spacing w:line="276" w:lineRule="auto"/>
        <w:rPr>
          <w:rFonts w:ascii="맑은 고딕" w:eastAsia="맑은 고딕" w:hAnsi="맑은 고딕" w:cs="Calibri"/>
          <w:sz w:val="20"/>
          <w:szCs w:val="20"/>
          <w:lang w:eastAsia="ko-KR"/>
        </w:rPr>
      </w:pPr>
      <w:r>
        <w:rPr>
          <w:rFonts w:ascii="맑은 고딕" w:eastAsia="맑은 고딕" w:hAnsi="맑은 고딕" w:cs="Calibri" w:hint="eastAsia"/>
          <w:sz w:val="20"/>
          <w:szCs w:val="20"/>
          <w:lang w:eastAsia="ko-KR"/>
        </w:rPr>
        <w:t>6단계: 기본 IP 주소 변경이 완료되었습니다.</w:t>
      </w:r>
    </w:p>
    <w:bookmarkEnd w:id="55"/>
    <w:p w14:paraId="55803681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4"/>
          <w:lang w:eastAsia="ko-KR"/>
        </w:rPr>
      </w:pPr>
    </w:p>
    <w:p w14:paraId="4FF2CA09" w14:textId="1B3BBADB" w:rsidR="007F6D0A" w:rsidRPr="00172F46" w:rsidRDefault="000B7B72" w:rsidP="001B0B37">
      <w:pPr>
        <w:pStyle w:val="2"/>
        <w:numPr>
          <w:ilvl w:val="1"/>
          <w:numId w:val="13"/>
        </w:numPr>
        <w:tabs>
          <w:tab w:val="left" w:pos="687"/>
        </w:tabs>
        <w:jc w:val="both"/>
        <w:rPr>
          <w:rFonts w:ascii="맑은 고딕" w:eastAsia="맑은 고딕" w:hAnsi="맑은 고딕"/>
          <w:lang w:eastAsia="ko-KR"/>
        </w:rPr>
      </w:pPr>
      <w:bookmarkStart w:id="56" w:name="5.2_Accessing_from_the_Web_Browser"/>
      <w:bookmarkStart w:id="57" w:name="_bookmark20"/>
      <w:bookmarkEnd w:id="56"/>
      <w:bookmarkEnd w:id="57"/>
      <w:r>
        <w:rPr>
          <w:rFonts w:ascii="맑은 고딕" w:eastAsia="맑은 고딕" w:hAnsi="맑은 고딕" w:hint="eastAsia"/>
          <w:lang w:eastAsia="ko-KR"/>
        </w:rPr>
        <w:t>웹 브라우저에서 액세스</w:t>
      </w:r>
    </w:p>
    <w:p w14:paraId="4831A674" w14:textId="58A5F37B" w:rsidR="007F6D0A" w:rsidRPr="00104FF8" w:rsidRDefault="00011C4F" w:rsidP="001B0B37">
      <w:pPr>
        <w:pStyle w:val="a3"/>
        <w:spacing w:before="4" w:line="249" w:lineRule="auto"/>
        <w:ind w:left="100" w:right="35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bookmarkStart w:id="58" w:name="_Hlk108102935"/>
      <w:r w:rsidRPr="00104FF8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카메라는 대부분의 표준 운영 체제 및 브라우저와 함께 사용할 수 있습니다.</w:t>
      </w:r>
      <w:r w:rsidRPr="00104FF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04FF8">
        <w:rPr>
          <w:rFonts w:ascii="맑은 고딕" w:eastAsia="맑은 고딕" w:hAnsi="맑은 고딕" w:hint="eastAsia"/>
          <w:sz w:val="20"/>
          <w:szCs w:val="20"/>
          <w:lang w:eastAsia="ko-KR"/>
        </w:rPr>
        <w:t>그리고 카메라는 P</w:t>
      </w:r>
      <w:r w:rsidRPr="00104FF8">
        <w:rPr>
          <w:rFonts w:ascii="맑은 고딕" w:eastAsia="맑은 고딕" w:hAnsi="맑은 고딕"/>
          <w:sz w:val="20"/>
          <w:szCs w:val="20"/>
          <w:lang w:eastAsia="ko-KR"/>
        </w:rPr>
        <w:t xml:space="preserve">lugin-Free </w:t>
      </w:r>
      <w:r w:rsidRPr="00104FF8">
        <w:rPr>
          <w:rFonts w:ascii="맑은 고딕" w:eastAsia="맑은 고딕" w:hAnsi="맑은 고딕" w:hint="eastAsia"/>
          <w:sz w:val="20"/>
          <w:szCs w:val="20"/>
          <w:lang w:eastAsia="ko-KR"/>
        </w:rPr>
        <w:t>모드를 지원하도록 업그레이드되었습니다.</w:t>
      </w:r>
      <w:r w:rsidRPr="00104FF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04FF8">
        <w:rPr>
          <w:rFonts w:ascii="맑은 고딕" w:eastAsia="맑은 고딕" w:hAnsi="맑은 고딕" w:hint="eastAsia"/>
          <w:sz w:val="20"/>
          <w:szCs w:val="20"/>
          <w:lang w:eastAsia="ko-KR"/>
        </w:rPr>
        <w:t>P</w:t>
      </w:r>
      <w:r w:rsidRPr="00104FF8">
        <w:rPr>
          <w:rFonts w:ascii="맑은 고딕" w:eastAsia="맑은 고딕" w:hAnsi="맑은 고딕"/>
          <w:sz w:val="20"/>
          <w:szCs w:val="20"/>
          <w:lang w:eastAsia="ko-KR"/>
        </w:rPr>
        <w:t xml:space="preserve">lugin-Free </w:t>
      </w:r>
      <w:r w:rsidRPr="00104FF8">
        <w:rPr>
          <w:rFonts w:ascii="맑은 고딕" w:eastAsia="맑은 고딕" w:hAnsi="맑은 고딕" w:hint="eastAsia"/>
          <w:sz w:val="20"/>
          <w:szCs w:val="20"/>
          <w:lang w:eastAsia="ko-KR"/>
        </w:rPr>
        <w:t>모드에서는 플러그인 없이 브라우저에서 영상을 미리 볼 수 있습니다.</w:t>
      </w:r>
      <w:r w:rsidRPr="00104FF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04FF8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현재 </w:t>
      </w:r>
      <w:r w:rsidRPr="00104FF8">
        <w:rPr>
          <w:rFonts w:ascii="맑은 고딕" w:eastAsia="맑은 고딕" w:hAnsi="맑은 고딕"/>
          <w:sz w:val="20"/>
          <w:szCs w:val="20"/>
          <w:lang w:eastAsia="ko-KR"/>
        </w:rPr>
        <w:t xml:space="preserve">Window, </w:t>
      </w:r>
      <w:r w:rsidRPr="00104FF8">
        <w:rPr>
          <w:rFonts w:ascii="맑은 고딕" w:eastAsia="맑은 고딕" w:hAnsi="맑은 고딕" w:hint="eastAsia"/>
          <w:sz w:val="20"/>
          <w:szCs w:val="20"/>
          <w:lang w:eastAsia="ko-KR"/>
        </w:rPr>
        <w:t>M</w:t>
      </w:r>
      <w:r w:rsidRPr="00104FF8">
        <w:rPr>
          <w:rFonts w:ascii="맑은 고딕" w:eastAsia="맑은 고딕" w:hAnsi="맑은 고딕"/>
          <w:sz w:val="20"/>
          <w:szCs w:val="20"/>
          <w:lang w:eastAsia="ko-KR"/>
        </w:rPr>
        <w:t xml:space="preserve">AC, iOS, Android </w:t>
      </w:r>
      <w:r w:rsidRPr="00104FF8">
        <w:rPr>
          <w:rFonts w:ascii="맑은 고딕" w:eastAsia="맑은 고딕" w:hAnsi="맑은 고딕" w:hint="eastAsia"/>
          <w:sz w:val="20"/>
          <w:szCs w:val="20"/>
          <w:lang w:eastAsia="ko-KR"/>
        </w:rPr>
        <w:t>시스템용 파이어폭스,</w:t>
      </w:r>
      <w:r w:rsidRPr="00104FF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04FF8">
        <w:rPr>
          <w:rFonts w:ascii="맑은 고딕" w:eastAsia="맑은 고딕" w:hAnsi="맑은 고딕" w:hint="eastAsia"/>
          <w:sz w:val="20"/>
          <w:szCs w:val="20"/>
          <w:lang w:eastAsia="ko-KR"/>
        </w:rPr>
        <w:t>구글 크롬,</w:t>
      </w:r>
      <w:r w:rsidRPr="00104FF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04FF8">
        <w:rPr>
          <w:rFonts w:ascii="맑은 고딕" w:eastAsia="맑은 고딕" w:hAnsi="맑은 고딕" w:hint="eastAsia"/>
          <w:sz w:val="20"/>
          <w:szCs w:val="20"/>
          <w:lang w:eastAsia="ko-KR"/>
        </w:rPr>
        <w:t>사파리,</w:t>
      </w:r>
      <w:r w:rsidRPr="00104FF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04FF8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엣지 브라우저에서 </w:t>
      </w:r>
      <w:r w:rsidRPr="00104FF8">
        <w:rPr>
          <w:rFonts w:ascii="맑은 고딕" w:eastAsia="맑은 고딕" w:hAnsi="맑은 고딕"/>
          <w:sz w:val="20"/>
          <w:szCs w:val="20"/>
          <w:lang w:eastAsia="ko-KR"/>
        </w:rPr>
        <w:t xml:space="preserve">Plugin-Free </w:t>
      </w:r>
      <w:r w:rsidRPr="00104FF8">
        <w:rPr>
          <w:rFonts w:ascii="맑은 고딕" w:eastAsia="맑은 고딕" w:hAnsi="맑은 고딕" w:hint="eastAsia"/>
          <w:sz w:val="20"/>
          <w:szCs w:val="20"/>
          <w:lang w:eastAsia="ko-KR"/>
        </w:rPr>
        <w:t>모드가 지원됩니다.</w:t>
      </w:r>
      <w:r w:rsidRPr="00104FF8">
        <w:rPr>
          <w:rFonts w:ascii="맑은 고딕" w:eastAsia="맑은 고딕" w:hAnsi="맑은 고딕"/>
          <w:sz w:val="20"/>
          <w:szCs w:val="20"/>
          <w:lang w:eastAsia="ko-KR"/>
        </w:rPr>
        <w:t xml:space="preserve"> H.265 </w:t>
      </w:r>
      <w:r w:rsidRPr="00104FF8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및 </w:t>
      </w:r>
      <w:r w:rsidRPr="00104FF8">
        <w:rPr>
          <w:rFonts w:ascii="맑은 고딕" w:eastAsia="맑은 고딕" w:hAnsi="맑은 고딕"/>
          <w:sz w:val="20"/>
          <w:szCs w:val="20"/>
          <w:lang w:eastAsia="ko-KR"/>
        </w:rPr>
        <w:t xml:space="preserve">H.264 </w:t>
      </w:r>
      <w:r w:rsidRPr="00104FF8">
        <w:rPr>
          <w:rFonts w:ascii="맑은 고딕" w:eastAsia="맑은 고딕" w:hAnsi="맑은 고딕" w:hint="eastAsia"/>
          <w:sz w:val="20"/>
          <w:szCs w:val="20"/>
          <w:lang w:eastAsia="ko-KR"/>
        </w:rPr>
        <w:t>비디오 코덱은 카메라용</w:t>
      </w:r>
      <w:r w:rsidRPr="00104FF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proofErr w:type="spellStart"/>
      <w:r w:rsidRPr="00104FF8">
        <w:rPr>
          <w:rFonts w:ascii="맑은 고딕" w:eastAsia="맑은 고딕" w:hAnsi="맑은 고딕"/>
          <w:sz w:val="20"/>
          <w:szCs w:val="20"/>
          <w:lang w:eastAsia="ko-KR"/>
        </w:rPr>
        <w:t>Plungin</w:t>
      </w:r>
      <w:proofErr w:type="spellEnd"/>
      <w:r w:rsidRPr="00104FF8">
        <w:rPr>
          <w:rFonts w:ascii="맑은 고딕" w:eastAsia="맑은 고딕" w:hAnsi="맑은 고딕"/>
          <w:sz w:val="20"/>
          <w:szCs w:val="20"/>
          <w:lang w:eastAsia="ko-KR"/>
        </w:rPr>
        <w:t xml:space="preserve">-Free </w:t>
      </w:r>
      <w:r w:rsidRPr="00104FF8">
        <w:rPr>
          <w:rFonts w:ascii="맑은 고딕" w:eastAsia="맑은 고딕" w:hAnsi="맑은 고딕" w:hint="eastAsia"/>
          <w:sz w:val="20"/>
          <w:szCs w:val="20"/>
          <w:lang w:eastAsia="ko-KR"/>
        </w:rPr>
        <w:t>모드에서 지원되며 기본적으로 보조 스트림을 재생합니다.</w:t>
      </w:r>
    </w:p>
    <w:bookmarkEnd w:id="58"/>
    <w:p w14:paraId="430D78B3" w14:textId="77777777" w:rsidR="00A57AE4" w:rsidRPr="00172F46" w:rsidRDefault="00A57AE4" w:rsidP="001B0B37">
      <w:pPr>
        <w:pStyle w:val="a3"/>
        <w:spacing w:before="2"/>
        <w:jc w:val="both"/>
        <w:rPr>
          <w:rFonts w:ascii="맑은 고딕" w:eastAsia="맑은 고딕" w:hAnsi="맑은 고딕"/>
          <w:sz w:val="20"/>
          <w:lang w:eastAsia="ko-KR"/>
        </w:rPr>
      </w:pPr>
    </w:p>
    <w:bookmarkStart w:id="59" w:name="_Hlk108102944"/>
    <w:p w14:paraId="2100A4CD" w14:textId="5EF454C1" w:rsidR="007F6D0A" w:rsidRPr="00172F46" w:rsidRDefault="000E72C7" w:rsidP="001B0B37">
      <w:pPr>
        <w:pStyle w:val="5"/>
        <w:ind w:left="445"/>
        <w:jc w:val="both"/>
        <w:rPr>
          <w:rFonts w:ascii="맑은 고딕" w:eastAsia="맑은 고딕" w:hAnsi="맑은 고딕"/>
        </w:rPr>
      </w:pPr>
      <w:r>
        <w:rPr>
          <w:rFonts w:ascii="맑은 고딕" w:eastAsia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3BF32673" wp14:editId="5984B4C6">
                <wp:simplePos x="0" y="0"/>
                <wp:positionH relativeFrom="page">
                  <wp:posOffset>933450</wp:posOffset>
                </wp:positionH>
                <wp:positionV relativeFrom="paragraph">
                  <wp:posOffset>25400</wp:posOffset>
                </wp:positionV>
                <wp:extent cx="152400" cy="152400"/>
                <wp:effectExtent l="0" t="0" r="0" b="0"/>
                <wp:wrapNone/>
                <wp:docPr id="877422660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2040964911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5989207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B952AF" id="Group 11" o:spid="_x0000_s1026" style="position:absolute;left:0;text-align:left;margin-left:73.5pt;margin-top:2pt;width:12pt;height:12pt;z-index:251658240;mso-position-horizontal-relative:pag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">
                <v:shape id="Picture 12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">
                  <v:imagedata r:id="rId17" o:title=""/>
                </v:shape>
                <v:shape id="Picture 13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">
                  <v:imagedata r:id="rId18" o:title=""/>
                </v:shape>
                <w10:wrap anchorx="page"/>
              </v:group>
            </w:pict>
          </mc:Fallback>
        </mc:AlternateContent>
      </w:r>
      <w:r w:rsidR="00011C4F">
        <w:rPr>
          <w:rFonts w:ascii="맑은 고딕" w:eastAsia="맑은 고딕" w:hAnsi="맑은 고딕" w:hint="eastAsia"/>
          <w:lang w:eastAsia="ko-KR"/>
        </w:rPr>
        <w:t>참고</w:t>
      </w:r>
      <w:r w:rsidR="007577A8" w:rsidRPr="00172F46">
        <w:rPr>
          <w:rFonts w:ascii="맑은 고딕" w:eastAsia="맑은 고딕" w:hAnsi="맑은 고딕"/>
        </w:rPr>
        <w:t>:</w:t>
      </w:r>
    </w:p>
    <w:p w14:paraId="2AC6FAF1" w14:textId="03430F0F" w:rsidR="007F6D0A" w:rsidRPr="00104FF8" w:rsidRDefault="00104FF8" w:rsidP="00104FF8">
      <w:pPr>
        <w:pStyle w:val="a4"/>
        <w:numPr>
          <w:ilvl w:val="0"/>
          <w:numId w:val="15"/>
        </w:numPr>
        <w:tabs>
          <w:tab w:val="left" w:pos="560"/>
        </w:tabs>
        <w:spacing w:line="249" w:lineRule="auto"/>
        <w:ind w:right="-161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104FF8">
        <w:rPr>
          <w:rFonts w:ascii="맑은 고딕" w:eastAsia="맑은 고딕" w:hAnsi="맑은 고딕"/>
          <w:sz w:val="20"/>
          <w:szCs w:val="20"/>
          <w:lang w:eastAsia="ko-KR"/>
        </w:rPr>
        <w:t>V4</w:t>
      </w:r>
      <w:r w:rsidRPr="00104FF8">
        <w:rPr>
          <w:rFonts w:ascii="맑은 고딕" w:eastAsia="맑은 고딕" w:hAnsi="맑은 고딕" w:hint="eastAsia"/>
          <w:sz w:val="20"/>
          <w:szCs w:val="20"/>
          <w:lang w:eastAsia="ko-KR"/>
        </w:rPr>
        <w:t>x</w:t>
      </w:r>
      <w:r w:rsidRPr="00104FF8">
        <w:rPr>
          <w:rFonts w:ascii="맑은 고딕" w:eastAsia="맑은 고딕" w:hAnsi="맑은 고딕"/>
          <w:sz w:val="20"/>
          <w:szCs w:val="20"/>
          <w:lang w:eastAsia="ko-KR"/>
        </w:rPr>
        <w:t xml:space="preserve">.7.0.74 </w:t>
      </w:r>
      <w:r w:rsidRPr="00104FF8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이하의 펌웨어 버전에서는 네트워크 카메라를 </w:t>
      </w:r>
      <w:r w:rsidRPr="00104FF8">
        <w:rPr>
          <w:rFonts w:ascii="맑은 고딕" w:eastAsia="맑은 고딕" w:hAnsi="맑은 고딕"/>
          <w:sz w:val="20"/>
          <w:szCs w:val="20"/>
          <w:lang w:eastAsia="ko-KR"/>
        </w:rPr>
        <w:t>V4x.7.0.74</w:t>
      </w:r>
    </w:p>
    <w:p w14:paraId="4164C9A2" w14:textId="143F9F78" w:rsidR="007F6D0A" w:rsidRPr="00104FF8" w:rsidRDefault="00104FF8" w:rsidP="00104FF8">
      <w:pPr>
        <w:spacing w:line="249" w:lineRule="auto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104FF8">
        <w:rPr>
          <w:rFonts w:ascii="맑은 고딕" w:eastAsia="맑은 고딕" w:hAnsi="맑은 고딕" w:hint="eastAsia"/>
          <w:sz w:val="20"/>
          <w:szCs w:val="20"/>
          <w:lang w:eastAsia="ko-KR"/>
        </w:rPr>
        <w:t>이상 버전으로 업그레이드해야 합니다.</w:t>
      </w:r>
      <w:r w:rsidRPr="00104FF8">
        <w:rPr>
          <w:rFonts w:ascii="맑은 고딕" w:eastAsia="맑은 고딕" w:hAnsi="맑은 고딕"/>
          <w:sz w:val="20"/>
          <w:szCs w:val="20"/>
          <w:lang w:eastAsia="ko-KR"/>
        </w:rPr>
        <w:t xml:space="preserve">  (</w:t>
      </w:r>
      <w:r w:rsidRPr="00104FF8">
        <w:rPr>
          <w:rFonts w:ascii="맑은 고딕" w:eastAsia="맑은 고딕" w:hAnsi="맑은 고딕" w:hint="eastAsia"/>
          <w:sz w:val="20"/>
          <w:szCs w:val="20"/>
          <w:lang w:eastAsia="ko-KR"/>
        </w:rPr>
        <w:t>브라우저를 최신 버전으로 업그레이드하십시오.</w:t>
      </w:r>
      <w:r w:rsidRPr="00104FF8">
        <w:rPr>
          <w:rFonts w:ascii="맑은 고딕" w:eastAsia="맑은 고딕" w:hAnsi="맑은 고딕"/>
          <w:sz w:val="20"/>
          <w:szCs w:val="20"/>
          <w:lang w:eastAsia="ko-KR"/>
        </w:rPr>
        <w:t>)</w:t>
      </w:r>
    </w:p>
    <w:p w14:paraId="38C4DCB8" w14:textId="77777777" w:rsidR="00104FF8" w:rsidRPr="00104FF8" w:rsidRDefault="00104FF8" w:rsidP="00104FF8">
      <w:pPr>
        <w:pStyle w:val="a4"/>
        <w:numPr>
          <w:ilvl w:val="3"/>
          <w:numId w:val="36"/>
        </w:numPr>
        <w:tabs>
          <w:tab w:val="left" w:pos="560"/>
        </w:tabs>
        <w:spacing w:before="91" w:line="276" w:lineRule="auto"/>
        <w:ind w:left="560" w:right="380"/>
        <w:rPr>
          <w:rFonts w:ascii="맑은 고딕" w:eastAsia="맑은 고딕" w:hAnsi="맑은 고딕"/>
          <w:sz w:val="20"/>
          <w:szCs w:val="20"/>
          <w:lang w:eastAsia="ko-KR"/>
        </w:rPr>
      </w:pPr>
      <w:r w:rsidRPr="00104FF8">
        <w:rPr>
          <w:rFonts w:ascii="맑은 고딕" w:eastAsia="맑은 고딕" w:hAnsi="맑은 고딕" w:hint="eastAsia"/>
          <w:sz w:val="20"/>
          <w:szCs w:val="20"/>
          <w:lang w:eastAsia="ko-KR"/>
        </w:rPr>
        <w:t>4x.7.0.74 이상의 펌웨어 버전에서는 브라우저에 대한 구성 없이 Plugin-Free를 사용할 수 있습니다. (브라우저를 최신 버전으로 업그레이드하십시오.)</w:t>
      </w:r>
    </w:p>
    <w:bookmarkEnd w:id="59"/>
    <w:p w14:paraId="2331BBC4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4"/>
          <w:lang w:eastAsia="ko-KR"/>
        </w:rPr>
      </w:pPr>
    </w:p>
    <w:p w14:paraId="284D5EB5" w14:textId="77777777" w:rsidR="007F6D0A" w:rsidRPr="00172F46" w:rsidRDefault="007F6D0A" w:rsidP="001B0B37">
      <w:pPr>
        <w:jc w:val="both"/>
        <w:rPr>
          <w:rFonts w:ascii="맑은 고딕" w:eastAsia="맑은 고딕" w:hAnsi="맑은 고딕"/>
          <w:sz w:val="20"/>
          <w:lang w:eastAsia="ko-KR"/>
        </w:rPr>
        <w:sectPr w:rsidR="007F6D0A" w:rsidRPr="00172F46">
          <w:pgSz w:w="12240" w:h="15840"/>
          <w:pgMar w:top="780" w:right="1280" w:bottom="280" w:left="1340" w:header="595" w:footer="0" w:gutter="0"/>
          <w:cols w:space="720"/>
        </w:sectPr>
      </w:pPr>
      <w:bookmarkStart w:id="60" w:name="5.3_Accessing_from_Back-end_Software"/>
      <w:bookmarkStart w:id="61" w:name="_bookmark21"/>
      <w:bookmarkEnd w:id="60"/>
      <w:bookmarkEnd w:id="61"/>
    </w:p>
    <w:p w14:paraId="3B371CE5" w14:textId="6644CA95" w:rsidR="007F6D0A" w:rsidRPr="00826183" w:rsidRDefault="00826183" w:rsidP="001B0B37">
      <w:pPr>
        <w:pStyle w:val="1"/>
        <w:jc w:val="both"/>
        <w:rPr>
          <w:rFonts w:ascii="맑은 고딕" w:eastAsia="맑은 고딕" w:hAnsi="맑은 고딕"/>
          <w:b/>
          <w:bCs/>
        </w:rPr>
      </w:pPr>
      <w:bookmarkStart w:id="62" w:name="Chapter_6._Live_View"/>
      <w:bookmarkStart w:id="63" w:name="_bookmark25"/>
      <w:bookmarkEnd w:id="62"/>
      <w:bookmarkEnd w:id="63"/>
      <w:r w:rsidRPr="00826183">
        <w:rPr>
          <w:rFonts w:ascii="맑은 고딕" w:eastAsia="맑은 고딕" w:hAnsi="맑은 고딕" w:hint="eastAsia"/>
          <w:b/>
          <w:bCs/>
          <w:lang w:eastAsia="ko-KR"/>
        </w:rPr>
        <w:lastRenderedPageBreak/>
        <w:t xml:space="preserve">제 </w:t>
      </w:r>
      <w:r w:rsidRPr="00826183">
        <w:rPr>
          <w:rFonts w:ascii="맑은 고딕" w:eastAsia="맑은 고딕" w:hAnsi="맑은 고딕"/>
          <w:b/>
          <w:bCs/>
          <w:lang w:eastAsia="ko-KR"/>
        </w:rPr>
        <w:t>6</w:t>
      </w:r>
      <w:r w:rsidRPr="00826183">
        <w:rPr>
          <w:rFonts w:ascii="맑은 고딕" w:eastAsia="맑은 고딕" w:hAnsi="맑은 고딕" w:hint="eastAsia"/>
          <w:b/>
          <w:bCs/>
          <w:lang w:eastAsia="ko-KR"/>
        </w:rPr>
        <w:t>장</w:t>
      </w:r>
      <w:r w:rsidR="007577A8" w:rsidRPr="00826183">
        <w:rPr>
          <w:rFonts w:ascii="맑은 고딕" w:eastAsia="맑은 고딕" w:hAnsi="맑은 고딕"/>
          <w:b/>
          <w:bCs/>
        </w:rPr>
        <w:t xml:space="preserve">. </w:t>
      </w:r>
      <w:r w:rsidRPr="00826183">
        <w:rPr>
          <w:rFonts w:ascii="맑은 고딕" w:eastAsia="맑은 고딕" w:hAnsi="맑은 고딕" w:hint="eastAsia"/>
          <w:b/>
          <w:bCs/>
          <w:lang w:eastAsia="ko-KR"/>
        </w:rPr>
        <w:t>라이브 뷰</w:t>
      </w:r>
    </w:p>
    <w:p w14:paraId="4C5C608C" w14:textId="77777777" w:rsidR="007F6D0A" w:rsidRPr="00826183" w:rsidRDefault="007F6D0A" w:rsidP="001B0B37">
      <w:pPr>
        <w:pStyle w:val="a3"/>
        <w:spacing w:before="11"/>
        <w:jc w:val="both"/>
        <w:rPr>
          <w:rFonts w:ascii="맑은 고딕" w:eastAsia="맑은 고딕" w:hAnsi="맑은 고딕"/>
          <w:sz w:val="28"/>
          <w:szCs w:val="10"/>
        </w:rPr>
      </w:pPr>
    </w:p>
    <w:p w14:paraId="0EF0AF28" w14:textId="2A0CCB8B" w:rsidR="007F6D0A" w:rsidRPr="00172F46" w:rsidRDefault="00826183" w:rsidP="001B0B37">
      <w:pPr>
        <w:pStyle w:val="2"/>
        <w:numPr>
          <w:ilvl w:val="1"/>
          <w:numId w:val="16"/>
        </w:numPr>
        <w:tabs>
          <w:tab w:val="left" w:pos="687"/>
        </w:tabs>
        <w:jc w:val="both"/>
        <w:rPr>
          <w:rFonts w:ascii="맑은 고딕" w:eastAsia="맑은 고딕" w:hAnsi="맑은 고딕"/>
        </w:rPr>
      </w:pPr>
      <w:bookmarkStart w:id="64" w:name="6.1_Live_Video"/>
      <w:bookmarkStart w:id="65" w:name="_bookmark26"/>
      <w:bookmarkEnd w:id="64"/>
      <w:bookmarkEnd w:id="65"/>
      <w:r>
        <w:rPr>
          <w:rFonts w:ascii="맑은 고딕" w:eastAsia="맑은 고딕" w:hAnsi="맑은 고딕" w:hint="eastAsia"/>
          <w:lang w:eastAsia="ko-KR"/>
        </w:rPr>
        <w:t>라이브 영상</w:t>
      </w:r>
    </w:p>
    <w:p w14:paraId="3B8A01EA" w14:textId="77777777" w:rsidR="00826183" w:rsidRDefault="00826183" w:rsidP="00826183">
      <w:pPr>
        <w:pStyle w:val="a3"/>
        <w:spacing w:before="263" w:line="276" w:lineRule="auto"/>
        <w:ind w:left="99" w:right="682" w:firstLineChars="100" w:firstLine="200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네트워크 카메라 GUI에 로그인하면 다음과 같은 라이브 영상을 볼 수 있습니다.</w:t>
      </w:r>
    </w:p>
    <w:p w14:paraId="366CF882" w14:textId="77777777" w:rsidR="007F6D0A" w:rsidRPr="00172F46" w:rsidRDefault="007577A8" w:rsidP="001B0B37">
      <w:pPr>
        <w:pStyle w:val="a3"/>
        <w:spacing w:before="9"/>
        <w:jc w:val="both"/>
        <w:rPr>
          <w:rFonts w:ascii="맑은 고딕" w:eastAsia="맑은 고딕" w:hAnsi="맑은 고딕"/>
          <w:sz w:val="21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576320" behindDoc="0" locked="0" layoutInCell="1" allowOverlap="1" wp14:anchorId="34F826C9" wp14:editId="2EF1A2F1">
            <wp:simplePos x="0" y="0"/>
            <wp:positionH relativeFrom="page">
              <wp:posOffset>914400</wp:posOffset>
            </wp:positionH>
            <wp:positionV relativeFrom="paragraph">
              <wp:posOffset>184150</wp:posOffset>
            </wp:positionV>
            <wp:extent cx="5981700" cy="3017520"/>
            <wp:effectExtent l="0" t="0" r="0" b="0"/>
            <wp:wrapTopAndBottom/>
            <wp:docPr id="37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21.jpeg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1728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866C18" w14:textId="13EDCD6E" w:rsidR="007F6D0A" w:rsidRPr="00172F46" w:rsidRDefault="00826183" w:rsidP="001B0B37">
      <w:pPr>
        <w:pStyle w:val="5"/>
        <w:spacing w:before="126" w:after="26"/>
        <w:jc w:val="both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>
        <w:rPr>
          <w:rFonts w:ascii="맑은 고딕" w:eastAsia="맑은 고딕" w:hAnsi="맑은 고딕"/>
          <w:lang w:eastAsia="ko-KR"/>
        </w:rPr>
        <w:t xml:space="preserve"> 2</w:t>
      </w:r>
      <w:r w:rsidR="007577A8" w:rsidRPr="00172F46">
        <w:rPr>
          <w:rFonts w:ascii="맑은 고딕" w:eastAsia="맑은 고딕" w:hAnsi="맑은 고딕"/>
        </w:rPr>
        <w:t xml:space="preserve">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tblInd w:w="1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5"/>
        <w:gridCol w:w="2905"/>
        <w:gridCol w:w="5431"/>
      </w:tblGrid>
      <w:tr w:rsidR="007F6D0A" w:rsidRPr="00172F46" w14:paraId="2D6A40C8" w14:textId="77777777" w:rsidTr="007926C0">
        <w:trPr>
          <w:trHeight w:val="440"/>
        </w:trPr>
        <w:tc>
          <w:tcPr>
            <w:tcW w:w="995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78ED9887" w14:textId="77777777" w:rsidR="007F6D0A" w:rsidRPr="00826183" w:rsidRDefault="007577A8" w:rsidP="001B0B37">
            <w:pPr>
              <w:pStyle w:val="TableParagraph"/>
              <w:spacing w:before="90"/>
              <w:ind w:left="305" w:right="292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bookmarkStart w:id="66" w:name="_bookmark27"/>
            <w:bookmarkEnd w:id="66"/>
            <w:r w:rsidRPr="00826183">
              <w:rPr>
                <w:rFonts w:ascii="맑은 고딕" w:eastAsia="맑은 고딕" w:hAnsi="맑은 고딕"/>
                <w:b/>
                <w:sz w:val="20"/>
                <w:szCs w:val="20"/>
              </w:rPr>
              <w:t>No.</w:t>
            </w:r>
          </w:p>
        </w:tc>
        <w:tc>
          <w:tcPr>
            <w:tcW w:w="2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E015BA4" w14:textId="4B44D15B" w:rsidR="007F6D0A" w:rsidRPr="00826183" w:rsidRDefault="00826183" w:rsidP="00826183">
            <w:pPr>
              <w:pStyle w:val="TableParagraph"/>
              <w:spacing w:before="90"/>
              <w:ind w:leftChars="572" w:left="1294" w:right="605" w:hangingChars="18" w:hanging="36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옵션</w:t>
            </w:r>
          </w:p>
        </w:tc>
        <w:tc>
          <w:tcPr>
            <w:tcW w:w="5431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2525924C" w14:textId="36324ED5" w:rsidR="007F6D0A" w:rsidRPr="00826183" w:rsidRDefault="00826183" w:rsidP="00826183">
            <w:pPr>
              <w:pStyle w:val="TableParagraph"/>
              <w:spacing w:before="90"/>
              <w:ind w:left="2493" w:right="2110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기능</w:t>
            </w:r>
          </w:p>
        </w:tc>
      </w:tr>
      <w:tr w:rsidR="007F6D0A" w:rsidRPr="00826183" w14:paraId="773194B2" w14:textId="77777777" w:rsidTr="007926C0">
        <w:trPr>
          <w:trHeight w:val="779"/>
        </w:trPr>
        <w:tc>
          <w:tcPr>
            <w:tcW w:w="9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35396CC" w14:textId="57E477CE" w:rsidR="007F6D0A" w:rsidRPr="00826183" w:rsidRDefault="007577A8" w:rsidP="00826183">
            <w:pPr>
              <w:pStyle w:val="TableParagraph"/>
              <w:ind w:left="15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w w:val="101"/>
                <w:sz w:val="20"/>
                <w:szCs w:val="20"/>
              </w:rPr>
              <w:t>1</w:t>
            </w:r>
          </w:p>
        </w:tc>
        <w:tc>
          <w:tcPr>
            <w:tcW w:w="2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BC168AE" w14:textId="0162481A" w:rsidR="007F6D0A" w:rsidRPr="00826183" w:rsidRDefault="007577A8" w:rsidP="00E510EE">
            <w:pPr>
              <w:pStyle w:val="TableParagraph"/>
              <w:ind w:left="1254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7C6FDAC4" wp14:editId="4170AAB6">
                  <wp:extent cx="250825" cy="296545"/>
                  <wp:effectExtent l="0" t="0" r="0" b="0"/>
                  <wp:docPr id="39" name="image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22.png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825" cy="296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DC41A4B" w14:textId="5C5F04AB" w:rsidR="009215E5" w:rsidRPr="00826183" w:rsidRDefault="009215E5" w:rsidP="009215E5">
            <w:pPr>
              <w:pStyle w:val="TableParagraph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라이브 뷰 보기</w:t>
            </w:r>
          </w:p>
        </w:tc>
      </w:tr>
      <w:tr w:rsidR="007F6D0A" w:rsidRPr="00826183" w14:paraId="418DAE2F" w14:textId="77777777" w:rsidTr="007926C0">
        <w:trPr>
          <w:trHeight w:val="933"/>
        </w:trPr>
        <w:tc>
          <w:tcPr>
            <w:tcW w:w="9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1978854" w14:textId="77777777" w:rsidR="007F6D0A" w:rsidRPr="00826183" w:rsidRDefault="007577A8" w:rsidP="00826183">
            <w:pPr>
              <w:pStyle w:val="TableParagraph"/>
              <w:ind w:left="15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w w:val="101"/>
                <w:sz w:val="20"/>
                <w:szCs w:val="20"/>
              </w:rPr>
              <w:t>2</w:t>
            </w:r>
          </w:p>
        </w:tc>
        <w:tc>
          <w:tcPr>
            <w:tcW w:w="2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6322C33" w14:textId="4539627A" w:rsidR="007F6D0A" w:rsidRPr="00826183" w:rsidRDefault="007577A8" w:rsidP="00E510EE">
            <w:pPr>
              <w:pStyle w:val="TableParagraph"/>
              <w:ind w:left="1236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328FC6D2" wp14:editId="1A51E7A7">
                  <wp:extent cx="273685" cy="281305"/>
                  <wp:effectExtent l="0" t="0" r="0" b="0"/>
                  <wp:docPr id="41" name="image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23.png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19" cy="281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898309C" w14:textId="10BDA7F3" w:rsidR="007F6D0A" w:rsidRPr="00826183" w:rsidRDefault="009215E5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재생 페이지 보기</w:t>
            </w:r>
          </w:p>
        </w:tc>
      </w:tr>
      <w:tr w:rsidR="007F6D0A" w:rsidRPr="00826183" w14:paraId="3253F6B7" w14:textId="77777777" w:rsidTr="007926C0">
        <w:trPr>
          <w:trHeight w:val="968"/>
        </w:trPr>
        <w:tc>
          <w:tcPr>
            <w:tcW w:w="995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1ABC423F" w14:textId="77777777" w:rsidR="007F6D0A" w:rsidRPr="00826183" w:rsidRDefault="007577A8" w:rsidP="00826183">
            <w:pPr>
              <w:pStyle w:val="TableParagraph"/>
              <w:ind w:left="13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w w:val="101"/>
                <w:sz w:val="20"/>
                <w:szCs w:val="20"/>
              </w:rPr>
              <w:t>3</w:t>
            </w:r>
          </w:p>
        </w:tc>
        <w:tc>
          <w:tcPr>
            <w:tcW w:w="2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CD38703" w14:textId="6739F0AC" w:rsidR="007F6D0A" w:rsidRPr="00826183" w:rsidRDefault="007577A8" w:rsidP="00E510EE">
            <w:pPr>
              <w:pStyle w:val="TableParagraph"/>
              <w:ind w:left="1224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826183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1F28F205" wp14:editId="5330BBD9">
                  <wp:extent cx="289560" cy="289560"/>
                  <wp:effectExtent l="0" t="0" r="0" b="0"/>
                  <wp:docPr id="43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mage24.jpeg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" cy="289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01A50240" w14:textId="616D3C97" w:rsidR="007F6D0A" w:rsidRPr="00826183" w:rsidRDefault="009215E5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 페이지 보기</w:t>
            </w:r>
          </w:p>
        </w:tc>
      </w:tr>
    </w:tbl>
    <w:p w14:paraId="5A2C9D6D" w14:textId="77777777" w:rsidR="007F6D0A" w:rsidRPr="00826183" w:rsidRDefault="007F6D0A" w:rsidP="001B0B37">
      <w:pPr>
        <w:jc w:val="both"/>
        <w:rPr>
          <w:rFonts w:ascii="맑은 고딕" w:eastAsia="맑은 고딕" w:hAnsi="맑은 고딕"/>
          <w:sz w:val="20"/>
          <w:szCs w:val="20"/>
        </w:rPr>
        <w:sectPr w:rsidR="007F6D0A" w:rsidRPr="00826183">
          <w:headerReference w:type="even" r:id="rId36"/>
          <w:pgSz w:w="12240" w:h="15840"/>
          <w:pgMar w:top="1500" w:right="1280" w:bottom="280" w:left="1340" w:header="0" w:footer="0" w:gutter="0"/>
          <w:cols w:space="720"/>
        </w:sectPr>
      </w:pPr>
    </w:p>
    <w:p w14:paraId="7CA046DB" w14:textId="77777777" w:rsidR="007F6D0A" w:rsidRPr="00826183" w:rsidRDefault="007F6D0A" w:rsidP="001B0B37">
      <w:pPr>
        <w:pStyle w:val="a3"/>
        <w:jc w:val="both"/>
        <w:rPr>
          <w:rFonts w:ascii="맑은 고딕" w:eastAsia="맑은 고딕" w:hAnsi="맑은 고딕"/>
          <w:sz w:val="20"/>
          <w:szCs w:val="20"/>
        </w:rPr>
      </w:pP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5"/>
        <w:gridCol w:w="2905"/>
        <w:gridCol w:w="5431"/>
      </w:tblGrid>
      <w:tr w:rsidR="007F6D0A" w:rsidRPr="00826183" w14:paraId="236D7E48" w14:textId="77777777" w:rsidTr="001438DA">
        <w:trPr>
          <w:trHeight w:val="735"/>
          <w:jc w:val="center"/>
        </w:trPr>
        <w:tc>
          <w:tcPr>
            <w:tcW w:w="9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9AFB87C" w14:textId="77777777" w:rsidR="007F6D0A" w:rsidRPr="00826183" w:rsidRDefault="007577A8" w:rsidP="001F0281">
            <w:pPr>
              <w:pStyle w:val="TableParagraph"/>
              <w:ind w:left="15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w w:val="101"/>
                <w:sz w:val="20"/>
                <w:szCs w:val="20"/>
              </w:rPr>
              <w:t>4</w:t>
            </w:r>
          </w:p>
        </w:tc>
        <w:tc>
          <w:tcPr>
            <w:tcW w:w="2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C54845E" w14:textId="77777777" w:rsidR="007F6D0A" w:rsidRPr="00826183" w:rsidRDefault="007577A8" w:rsidP="007926C0">
            <w:pPr>
              <w:pStyle w:val="TableParagraph"/>
              <w:ind w:left="810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2D5B7DBD" wp14:editId="0FA346EE">
                  <wp:extent cx="814705" cy="304800"/>
                  <wp:effectExtent l="0" t="0" r="0" b="0"/>
                  <wp:docPr id="45" name="image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mage25.png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5339" cy="30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318A48D" w14:textId="68F092D9" w:rsidR="007F6D0A" w:rsidRPr="00826183" w:rsidRDefault="007926C0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시스템 언어 설정</w:t>
            </w:r>
          </w:p>
        </w:tc>
      </w:tr>
      <w:tr w:rsidR="007F6D0A" w:rsidRPr="00826183" w14:paraId="7B5B8AF1" w14:textId="77777777" w:rsidTr="001438DA">
        <w:trPr>
          <w:trHeight w:val="663"/>
          <w:jc w:val="center"/>
        </w:trPr>
        <w:tc>
          <w:tcPr>
            <w:tcW w:w="9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8CC08EE" w14:textId="77777777" w:rsidR="007F6D0A" w:rsidRPr="00826183" w:rsidRDefault="007577A8" w:rsidP="001F0281">
            <w:pPr>
              <w:pStyle w:val="TableParagraph"/>
              <w:ind w:left="15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w w:val="101"/>
                <w:sz w:val="20"/>
                <w:szCs w:val="20"/>
              </w:rPr>
              <w:t>5</w:t>
            </w:r>
          </w:p>
        </w:tc>
        <w:tc>
          <w:tcPr>
            <w:tcW w:w="2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E99181B" w14:textId="77777777" w:rsidR="007F6D0A" w:rsidRPr="00826183" w:rsidRDefault="007577A8" w:rsidP="007926C0">
            <w:pPr>
              <w:pStyle w:val="TableParagraph"/>
              <w:ind w:left="846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7FB59870" wp14:editId="05E4DCCD">
                  <wp:extent cx="768985" cy="258445"/>
                  <wp:effectExtent l="0" t="0" r="0" b="0"/>
                  <wp:docPr id="47" name="image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26.png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9607" cy="259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6EADE37" w14:textId="7C4795E2" w:rsidR="007F6D0A" w:rsidRPr="00826183" w:rsidRDefault="007926C0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사용자 이름 표시 및 로그아웃</w:t>
            </w:r>
          </w:p>
        </w:tc>
      </w:tr>
      <w:tr w:rsidR="007F6D0A" w:rsidRPr="00826183" w14:paraId="09255CC2" w14:textId="77777777" w:rsidTr="001438DA">
        <w:trPr>
          <w:trHeight w:val="711"/>
          <w:jc w:val="center"/>
        </w:trPr>
        <w:tc>
          <w:tcPr>
            <w:tcW w:w="9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8EBC513" w14:textId="77777777" w:rsidR="007F6D0A" w:rsidRPr="00826183" w:rsidRDefault="007577A8" w:rsidP="001F0281">
            <w:pPr>
              <w:pStyle w:val="TableParagraph"/>
              <w:ind w:left="15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w w:val="101"/>
                <w:sz w:val="20"/>
                <w:szCs w:val="20"/>
              </w:rPr>
              <w:t>6</w:t>
            </w:r>
          </w:p>
        </w:tc>
        <w:tc>
          <w:tcPr>
            <w:tcW w:w="2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C850A7C" w14:textId="77777777" w:rsidR="007F6D0A" w:rsidRPr="00826183" w:rsidRDefault="007577A8" w:rsidP="007926C0">
            <w:pPr>
              <w:pStyle w:val="TableParagraph"/>
              <w:ind w:left="510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205322E8" wp14:editId="37F74AC3">
                  <wp:extent cx="1195705" cy="288925"/>
                  <wp:effectExtent l="0" t="0" r="0" b="0"/>
                  <wp:docPr id="49" name="image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mage27.png"/>
                          <pic:cNvPicPr>
                            <a:picLocks noChangeAspect="1"/>
                          </pic:cNvPicPr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6327" cy="2895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6F03B72" w14:textId="0DEEB3DD" w:rsidR="007F6D0A" w:rsidRPr="00826183" w:rsidRDefault="007926C0" w:rsidP="001B0B37">
            <w:pPr>
              <w:pStyle w:val="TableParagraph"/>
              <w:spacing w:before="140" w:line="254" w:lineRule="auto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현재 영상의 스트림(Primary/Secondary/Tertiary) 선택</w:t>
            </w:r>
          </w:p>
        </w:tc>
      </w:tr>
      <w:tr w:rsidR="007F6D0A" w:rsidRPr="00826183" w14:paraId="4E24A409" w14:textId="77777777" w:rsidTr="001438DA">
        <w:trPr>
          <w:trHeight w:val="3904"/>
          <w:jc w:val="center"/>
        </w:trPr>
        <w:tc>
          <w:tcPr>
            <w:tcW w:w="99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3E135F4C" w14:textId="77777777" w:rsidR="007F6D0A" w:rsidRPr="00826183" w:rsidRDefault="007577A8" w:rsidP="001F0281">
            <w:pPr>
              <w:pStyle w:val="TableParagraph"/>
              <w:spacing w:before="1"/>
              <w:ind w:left="15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w w:val="101"/>
                <w:sz w:val="20"/>
                <w:szCs w:val="20"/>
              </w:rPr>
              <w:t>7</w:t>
            </w:r>
          </w:p>
        </w:tc>
        <w:tc>
          <w:tcPr>
            <w:tcW w:w="29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170211B6" w14:textId="77777777" w:rsidR="007F6D0A" w:rsidRPr="00826183" w:rsidRDefault="007577A8" w:rsidP="007926C0">
            <w:pPr>
              <w:pStyle w:val="TableParagraph"/>
              <w:ind w:left="282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26E4CBFA" wp14:editId="24FBEDB6">
                  <wp:extent cx="1485265" cy="266700"/>
                  <wp:effectExtent l="0" t="0" r="0" b="0"/>
                  <wp:docPr id="51" name="image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mage28.png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874" cy="26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41A5E025" w14:textId="6BB936D5" w:rsidR="007F6D0A" w:rsidRPr="00826183" w:rsidRDefault="007926C0" w:rsidP="008F0C48">
            <w:pPr>
              <w:pStyle w:val="TableParagraph"/>
              <w:spacing w:before="78" w:line="254" w:lineRule="auto"/>
              <w:ind w:left="93" w:right="26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현재 비디오의 숨김/표시 감지 영역의 옵션 설정 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(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감지 영역 숨기기/영역 출입/영역 퇴장/고급 동작/침입/배회/사람 </w:t>
            </w:r>
            <w:proofErr w:type="spellStart"/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카운팅</w:t>
            </w:r>
            <w:proofErr w:type="spellEnd"/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/물체 사라짐/물체 </w:t>
            </w:r>
            <w:proofErr w:type="spellStart"/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남겨짐</w:t>
            </w:r>
            <w:proofErr w:type="spellEnd"/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/구역</w:t>
            </w:r>
            <w:r w:rsidR="008F0C4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별 사람 </w:t>
            </w:r>
            <w:proofErr w:type="spellStart"/>
            <w:r w:rsidR="008F0C4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카운팅</w:t>
            </w:r>
            <w:proofErr w:type="spellEnd"/>
            <w:r w:rsidR="008F0C4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)</w:t>
            </w:r>
          </w:p>
          <w:p w14:paraId="1394CA61" w14:textId="77777777" w:rsidR="007F6D0A" w:rsidRPr="00826183" w:rsidRDefault="007577A8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5B096C80" wp14:editId="6FDB34E8">
                  <wp:extent cx="2926080" cy="1476375"/>
                  <wp:effectExtent l="0" t="0" r="0" b="0"/>
                  <wp:docPr id="53" name="image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age29.jpeg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97" cy="1476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6D0A" w:rsidRPr="00826183" w14:paraId="077C323A" w14:textId="77777777" w:rsidTr="001438DA">
        <w:trPr>
          <w:trHeight w:val="1066"/>
          <w:jc w:val="center"/>
        </w:trPr>
        <w:tc>
          <w:tcPr>
            <w:tcW w:w="99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7E28B92" w14:textId="77777777" w:rsidR="007F6D0A" w:rsidRPr="00826183" w:rsidRDefault="007577A8" w:rsidP="001F0281">
            <w:pPr>
              <w:pStyle w:val="TableParagraph"/>
              <w:ind w:left="15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w w:val="101"/>
                <w:sz w:val="20"/>
                <w:szCs w:val="20"/>
              </w:rPr>
              <w:t>8</w:t>
            </w:r>
          </w:p>
        </w:tc>
        <w:tc>
          <w:tcPr>
            <w:tcW w:w="29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A2F8314" w14:textId="05AED249" w:rsidR="007F6D0A" w:rsidRPr="00826183" w:rsidRDefault="007577A8" w:rsidP="00E30A5D">
            <w:pPr>
              <w:pStyle w:val="TableParagraph"/>
              <w:ind w:left="1254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39D511DD" wp14:editId="4789A7A9">
                  <wp:extent cx="250825" cy="220345"/>
                  <wp:effectExtent l="0" t="0" r="0" b="0"/>
                  <wp:docPr id="55" name="image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30.png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47" cy="220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05211A9" w14:textId="6458AED1" w:rsidR="007F6D0A" w:rsidRPr="00826183" w:rsidRDefault="008F0C48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녹화 시 아이콘 표시</w:t>
            </w:r>
          </w:p>
        </w:tc>
      </w:tr>
      <w:tr w:rsidR="007F6D0A" w:rsidRPr="00826183" w14:paraId="40EE3966" w14:textId="77777777" w:rsidTr="001438DA">
        <w:trPr>
          <w:trHeight w:val="985"/>
          <w:jc w:val="center"/>
        </w:trPr>
        <w:tc>
          <w:tcPr>
            <w:tcW w:w="9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05E927E" w14:textId="77777777" w:rsidR="007F6D0A" w:rsidRPr="00826183" w:rsidRDefault="007577A8" w:rsidP="001F0281">
            <w:pPr>
              <w:pStyle w:val="TableParagraph"/>
              <w:ind w:left="15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w w:val="101"/>
                <w:sz w:val="20"/>
                <w:szCs w:val="20"/>
              </w:rPr>
              <w:t>9</w:t>
            </w:r>
          </w:p>
        </w:tc>
        <w:tc>
          <w:tcPr>
            <w:tcW w:w="2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32B4D8E" w14:textId="1FEF88F6" w:rsidR="007F6D0A" w:rsidRPr="00826183" w:rsidRDefault="007577A8" w:rsidP="00E30A5D">
            <w:pPr>
              <w:pStyle w:val="TableParagraph"/>
              <w:ind w:left="1296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3335453F" wp14:editId="06F1D025">
                  <wp:extent cx="197485" cy="167005"/>
                  <wp:effectExtent l="0" t="0" r="0" b="0"/>
                  <wp:docPr id="57" name="image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mage31.png"/>
                          <pic:cNvPicPr>
                            <a:picLocks noChangeAspect="1"/>
                          </pic:cNvPicPr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19" cy="167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003129E" w14:textId="3A40779D" w:rsidR="007F6D0A" w:rsidRPr="00826183" w:rsidRDefault="008F0C48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V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CA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이벤트의 알람 작동 시 아이콘 표시</w:t>
            </w:r>
          </w:p>
        </w:tc>
      </w:tr>
      <w:tr w:rsidR="007F6D0A" w:rsidRPr="00826183" w14:paraId="10E8F36F" w14:textId="77777777" w:rsidTr="001438DA">
        <w:trPr>
          <w:trHeight w:val="1105"/>
          <w:jc w:val="center"/>
        </w:trPr>
        <w:tc>
          <w:tcPr>
            <w:tcW w:w="9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FA0905D" w14:textId="77777777" w:rsidR="007F6D0A" w:rsidRPr="00826183" w:rsidRDefault="007577A8" w:rsidP="001F0281">
            <w:pPr>
              <w:pStyle w:val="TableParagraph"/>
              <w:ind w:left="382" w:right="367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sz w:val="20"/>
                <w:szCs w:val="20"/>
              </w:rPr>
              <w:t>10</w:t>
            </w:r>
          </w:p>
        </w:tc>
        <w:tc>
          <w:tcPr>
            <w:tcW w:w="2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C303959" w14:textId="4365FA0B" w:rsidR="007F6D0A" w:rsidRPr="00826183" w:rsidRDefault="007577A8" w:rsidP="00E30A5D">
            <w:pPr>
              <w:pStyle w:val="TableParagraph"/>
              <w:ind w:left="1284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41F3E36B" wp14:editId="05CAD571">
                  <wp:extent cx="212725" cy="243205"/>
                  <wp:effectExtent l="0" t="0" r="0" b="0"/>
                  <wp:docPr id="59" name="image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image32.png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59" cy="243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581D583" w14:textId="6B7D14D2" w:rsidR="007F6D0A" w:rsidRPr="00826183" w:rsidRDefault="008F0C48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사람 </w:t>
            </w:r>
            <w:proofErr w:type="spellStart"/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카운팅의</w:t>
            </w:r>
            <w:proofErr w:type="spellEnd"/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알람 작동 시 아이콘 표시</w:t>
            </w:r>
          </w:p>
        </w:tc>
      </w:tr>
      <w:tr w:rsidR="007F6D0A" w:rsidRPr="00826183" w14:paraId="704FEFA9" w14:textId="77777777" w:rsidTr="001438DA">
        <w:trPr>
          <w:trHeight w:val="1045"/>
          <w:jc w:val="center"/>
        </w:trPr>
        <w:tc>
          <w:tcPr>
            <w:tcW w:w="9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EAA7BC8" w14:textId="77777777" w:rsidR="007F6D0A" w:rsidRPr="00826183" w:rsidRDefault="007577A8" w:rsidP="001F0281">
            <w:pPr>
              <w:pStyle w:val="TableParagraph"/>
              <w:ind w:left="382" w:right="367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sz w:val="20"/>
                <w:szCs w:val="20"/>
              </w:rPr>
              <w:t>11</w:t>
            </w:r>
          </w:p>
        </w:tc>
        <w:tc>
          <w:tcPr>
            <w:tcW w:w="2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8061421" w14:textId="4F2B04B8" w:rsidR="007F6D0A" w:rsidRPr="00826183" w:rsidRDefault="007577A8" w:rsidP="00E30A5D">
            <w:pPr>
              <w:pStyle w:val="TableParagraph"/>
              <w:ind w:left="1254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73771F14" wp14:editId="516AF3CA">
                  <wp:extent cx="250825" cy="205105"/>
                  <wp:effectExtent l="0" t="0" r="0" b="0"/>
                  <wp:docPr id="61" name="image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image33.png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47" cy="205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2FD73CB" w14:textId="61776C9C" w:rsidR="007F6D0A" w:rsidRPr="00826183" w:rsidRDefault="00E30A5D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동작 감지 알람 작동 시 아이콘 표시</w:t>
            </w:r>
          </w:p>
        </w:tc>
      </w:tr>
      <w:tr w:rsidR="007F6D0A" w:rsidRPr="00826183" w14:paraId="79B028D5" w14:textId="77777777" w:rsidTr="001438DA">
        <w:trPr>
          <w:trHeight w:val="1034"/>
          <w:jc w:val="center"/>
        </w:trPr>
        <w:tc>
          <w:tcPr>
            <w:tcW w:w="995" w:type="dxa"/>
            <w:tcBorders>
              <w:top w:val="single" w:sz="6" w:space="0" w:color="000000"/>
              <w:right w:val="single" w:sz="6" w:space="0" w:color="000000"/>
            </w:tcBorders>
          </w:tcPr>
          <w:p w14:paraId="45AA1A15" w14:textId="77777777" w:rsidR="007F6D0A" w:rsidRPr="00826183" w:rsidRDefault="007F6D0A" w:rsidP="001F0281">
            <w:pPr>
              <w:pStyle w:val="TableParagraph"/>
              <w:jc w:val="center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  <w:p w14:paraId="0023BC44" w14:textId="77777777" w:rsidR="007F6D0A" w:rsidRPr="00826183" w:rsidRDefault="007577A8" w:rsidP="001F0281">
            <w:pPr>
              <w:pStyle w:val="TableParagraph"/>
              <w:ind w:left="305" w:right="292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sz w:val="20"/>
                <w:szCs w:val="20"/>
              </w:rPr>
              <w:t>12</w:t>
            </w:r>
          </w:p>
        </w:tc>
        <w:tc>
          <w:tcPr>
            <w:tcW w:w="2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9E8AA8F" w14:textId="5EC0D4F2" w:rsidR="007F6D0A" w:rsidRPr="00826183" w:rsidRDefault="007577A8" w:rsidP="00E30A5D">
            <w:pPr>
              <w:pStyle w:val="TableParagraph"/>
              <w:ind w:left="1284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08E861BA" wp14:editId="0F177EE0">
                  <wp:extent cx="212725" cy="197485"/>
                  <wp:effectExtent l="0" t="0" r="0" b="0"/>
                  <wp:docPr id="63" name="image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mage34.png"/>
                          <pic:cNvPicPr>
                            <a:picLocks noChangeAspect="1"/>
                          </pic:cNvPicPr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47" cy="1981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55716157" w14:textId="2551400D" w:rsidR="007F6D0A" w:rsidRPr="00826183" w:rsidRDefault="00E30A5D" w:rsidP="001B0B37">
            <w:pPr>
              <w:pStyle w:val="TableParagraph"/>
              <w:spacing w:line="254" w:lineRule="auto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상위 세 가지 알람을 제외한 다른 알람 작동 시 아이콘 표시</w:t>
            </w:r>
          </w:p>
        </w:tc>
      </w:tr>
      <w:tr w:rsidR="007F6D0A" w:rsidRPr="00826183" w14:paraId="0CF5E6D3" w14:textId="77777777" w:rsidTr="001438DA">
        <w:trPr>
          <w:trHeight w:val="1045"/>
          <w:jc w:val="center"/>
        </w:trPr>
        <w:tc>
          <w:tcPr>
            <w:tcW w:w="9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9D38CD" w14:textId="77777777" w:rsidR="007F6D0A" w:rsidRPr="00826183" w:rsidRDefault="007F6D0A" w:rsidP="001B0B37">
            <w:pPr>
              <w:pStyle w:val="TableParagraph"/>
              <w:spacing w:before="8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  <w:p w14:paraId="2298EC1D" w14:textId="77777777" w:rsidR="007F6D0A" w:rsidRPr="00826183" w:rsidRDefault="007577A8" w:rsidP="001B0B37">
            <w:pPr>
              <w:pStyle w:val="TableParagraph"/>
              <w:ind w:left="382" w:right="367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sz w:val="20"/>
                <w:szCs w:val="20"/>
              </w:rPr>
              <w:t>13</w:t>
            </w:r>
          </w:p>
        </w:tc>
        <w:tc>
          <w:tcPr>
            <w:tcW w:w="2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FA6CDA1" w14:textId="259A3E41" w:rsidR="007F6D0A" w:rsidRPr="00826183" w:rsidRDefault="007577A8" w:rsidP="00E30A5D">
            <w:pPr>
              <w:pStyle w:val="TableParagraph"/>
              <w:spacing w:before="113" w:line="362" w:lineRule="auto"/>
              <w:ind w:left="908" w:right="891" w:firstLineChars="100" w:firstLine="200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1880295D" wp14:editId="136B1FD5">
                  <wp:extent cx="227965" cy="205740"/>
                  <wp:effectExtent l="0" t="0" r="0" b="0"/>
                  <wp:docPr id="65" name="image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image35.png"/>
                          <pic:cNvPicPr>
                            <a:picLocks noChangeAspect="1"/>
                          </pic:cNvPicPr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587" cy="205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26183">
              <w:rPr>
                <w:rFonts w:ascii="맑은 고딕" w:eastAsia="맑은 고딕" w:hAnsi="맑은 고딕"/>
                <w:sz w:val="20"/>
                <w:szCs w:val="20"/>
              </w:rPr>
              <w:t>/</w:t>
            </w:r>
            <w:r w:rsidRPr="00826183">
              <w:rPr>
                <w:rFonts w:ascii="맑은 고딕" w:eastAsia="맑은 고딕" w:hAnsi="맑은 고딕"/>
                <w:noProof/>
                <w:spacing w:val="-17"/>
                <w:w w:val="101"/>
                <w:sz w:val="20"/>
                <w:szCs w:val="20"/>
              </w:rPr>
              <w:drawing>
                <wp:inline distT="0" distB="0" distL="0" distR="0" wp14:anchorId="5CFA600F" wp14:editId="0FB0FAA9">
                  <wp:extent cx="235585" cy="205740"/>
                  <wp:effectExtent l="0" t="0" r="0" b="0"/>
                  <wp:docPr id="67" name="image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image36.png"/>
                          <pic:cNvPicPr>
                            <a:picLocks noChangeAspect="1"/>
                          </pic:cNvPicPr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07" cy="205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685FADD" w14:textId="1324616B" w:rsidR="007F6D0A" w:rsidRPr="00826183" w:rsidRDefault="00E30A5D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라이브 뷰 재생/정지</w:t>
            </w:r>
          </w:p>
        </w:tc>
      </w:tr>
      <w:tr w:rsidR="00082C82" w:rsidRPr="00826183" w14:paraId="42FA0BB9" w14:textId="77777777" w:rsidTr="001438DA">
        <w:trPr>
          <w:trHeight w:val="1057"/>
          <w:jc w:val="center"/>
        </w:trPr>
        <w:tc>
          <w:tcPr>
            <w:tcW w:w="9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480BDD" w14:textId="77777777" w:rsidR="00082C82" w:rsidRPr="00826183" w:rsidRDefault="00082C82" w:rsidP="00082C82">
            <w:pPr>
              <w:pStyle w:val="TableParagraph"/>
              <w:spacing w:before="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  <w:p w14:paraId="00FBFFAC" w14:textId="77777777" w:rsidR="00082C82" w:rsidRPr="00826183" w:rsidRDefault="00082C82" w:rsidP="00082C82">
            <w:pPr>
              <w:pStyle w:val="TableParagraph"/>
              <w:ind w:left="382" w:right="367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sz w:val="20"/>
                <w:szCs w:val="20"/>
              </w:rPr>
              <w:t>14</w:t>
            </w:r>
          </w:p>
        </w:tc>
        <w:tc>
          <w:tcPr>
            <w:tcW w:w="2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8C098D" w14:textId="77777777" w:rsidR="00082C82" w:rsidRPr="00826183" w:rsidRDefault="00082C82" w:rsidP="00082C82">
            <w:pPr>
              <w:pStyle w:val="TableParagraph"/>
              <w:spacing w:before="10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  <w:p w14:paraId="37CEA41A" w14:textId="15003E3B" w:rsidR="00082C82" w:rsidRPr="00826183" w:rsidRDefault="00082C82" w:rsidP="00082C82">
            <w:pPr>
              <w:pStyle w:val="TableParagraph"/>
              <w:ind w:left="1242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27775548" wp14:editId="138CD56D">
                  <wp:extent cx="266700" cy="212725"/>
                  <wp:effectExtent l="0" t="0" r="0" b="0"/>
                  <wp:docPr id="69" name="image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image37.png"/>
                          <pic:cNvPicPr>
                            <a:picLocks noChangeAspect="1"/>
                          </pic:cNvPicPr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00" cy="213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8B1AB01" w14:textId="070E1FE2" w:rsidR="00082C82" w:rsidRPr="00826183" w:rsidRDefault="00082C82" w:rsidP="00082C82">
            <w:pPr>
              <w:pStyle w:val="TableParagraph"/>
              <w:spacing w:before="106" w:line="254" w:lineRule="auto"/>
              <w:ind w:left="93" w:right="26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현재 화면을 캡처하고 저장 경로를 설정 (기본 경로:  </w:t>
            </w:r>
            <w:proofErr w:type="gramStart"/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C:VMS</w:t>
            </w:r>
            <w:proofErr w:type="gramEnd"/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\+-1\ IMAGE-MANUAL)</w:t>
            </w:r>
          </w:p>
        </w:tc>
      </w:tr>
      <w:tr w:rsidR="00082C82" w:rsidRPr="00826183" w14:paraId="3A2A28BD" w14:textId="77777777" w:rsidTr="001438DA">
        <w:trPr>
          <w:trHeight w:val="1081"/>
          <w:jc w:val="center"/>
        </w:trPr>
        <w:tc>
          <w:tcPr>
            <w:tcW w:w="9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88E521" w14:textId="77777777" w:rsidR="00082C82" w:rsidRPr="00826183" w:rsidRDefault="00082C82" w:rsidP="00082C82">
            <w:pPr>
              <w:pStyle w:val="TableParagraph"/>
              <w:spacing w:before="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  <w:p w14:paraId="5BCB02E5" w14:textId="77777777" w:rsidR="00082C82" w:rsidRPr="00826183" w:rsidRDefault="00082C82" w:rsidP="00082C82">
            <w:pPr>
              <w:pStyle w:val="TableParagraph"/>
              <w:ind w:left="382" w:right="367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sz w:val="20"/>
                <w:szCs w:val="20"/>
              </w:rPr>
              <w:t>15</w:t>
            </w:r>
          </w:p>
        </w:tc>
        <w:tc>
          <w:tcPr>
            <w:tcW w:w="2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63AF837" w14:textId="4405A7F9" w:rsidR="00082C82" w:rsidRPr="00826183" w:rsidRDefault="00082C82" w:rsidP="005414E7">
            <w:pPr>
              <w:pStyle w:val="TableParagraph"/>
              <w:numPr>
                <w:ilvl w:val="0"/>
                <w:numId w:val="40"/>
              </w:numPr>
              <w:tabs>
                <w:tab w:val="clear" w:pos="800"/>
              </w:tabs>
              <w:spacing w:before="113" w:line="350" w:lineRule="auto"/>
              <w:ind w:left="1413" w:right="265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sz w:val="20"/>
                <w:szCs w:val="20"/>
              </w:rPr>
              <w:t>/</w:t>
            </w:r>
            <w:r w:rsidR="005414E7">
              <w:rPr>
                <w:rFonts w:ascii="맑은 고딕" w:eastAsia="맑은 고딕" w:hAnsi="맑은 고딕"/>
                <w:sz w:val="20"/>
                <w:szCs w:val="20"/>
              </w:rPr>
              <w:t xml:space="preserve"> </w:t>
            </w:r>
            <w:r w:rsidR="005414E7" w:rsidRPr="003B4D3F">
              <w:rPr>
                <w:rFonts w:ascii="맑은 고딕" w:eastAsia="맑은 고딕" w:hAnsi="맑은 고딕"/>
                <w:noProof/>
                <w:position w:val="-2"/>
                <w:sz w:val="20"/>
                <w:szCs w:val="20"/>
              </w:rPr>
              <w:drawing>
                <wp:inline distT="0" distB="0" distL="0" distR="0" wp14:anchorId="4EFA2C80" wp14:editId="1CE47AA3">
                  <wp:extent cx="197485" cy="86360"/>
                  <wp:effectExtent l="0" t="0" r="0" b="0"/>
                  <wp:docPr id="4" name="image8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image85.png"/>
                          <pic:cNvPicPr>
                            <a:picLocks noChangeAspect="1"/>
                          </pic:cNvPicPr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051" cy="86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26183">
              <w:rPr>
                <w:rFonts w:ascii="맑은 고딕" w:eastAsia="맑은 고딕" w:hAnsi="맑은 고딕"/>
                <w:w w:val="101"/>
                <w:sz w:val="20"/>
                <w:szCs w:val="20"/>
              </w:rPr>
              <w:t xml:space="preserve"> </w:t>
            </w: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48B2C2B" w14:textId="0592E349" w:rsidR="00082C82" w:rsidRPr="00826183" w:rsidRDefault="005414E7" w:rsidP="00082C82">
            <w:pPr>
              <w:pStyle w:val="TableParagraph"/>
              <w:spacing w:before="118" w:line="254" w:lineRule="auto"/>
              <w:ind w:left="93" w:right="26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영상 녹화를 시작하고 저장 경로를 설정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(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다시 누르면 녹화 중지)</w:t>
            </w:r>
          </w:p>
        </w:tc>
      </w:tr>
      <w:tr w:rsidR="00082C82" w:rsidRPr="00826183" w14:paraId="24B2BCA4" w14:textId="77777777" w:rsidTr="001438DA">
        <w:trPr>
          <w:trHeight w:val="1054"/>
          <w:jc w:val="center"/>
        </w:trPr>
        <w:tc>
          <w:tcPr>
            <w:tcW w:w="99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3A0D2F5A" w14:textId="77777777" w:rsidR="00082C82" w:rsidRPr="00826183" w:rsidRDefault="00082C82" w:rsidP="00082C82">
            <w:pPr>
              <w:pStyle w:val="TableParagraph"/>
              <w:spacing w:before="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  <w:p w14:paraId="26DE5DD9" w14:textId="77777777" w:rsidR="00082C82" w:rsidRPr="00826183" w:rsidRDefault="00082C82" w:rsidP="00082C82">
            <w:pPr>
              <w:pStyle w:val="TableParagraph"/>
              <w:ind w:left="382" w:right="367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sz w:val="20"/>
                <w:szCs w:val="20"/>
              </w:rPr>
              <w:t>16</w:t>
            </w:r>
          </w:p>
        </w:tc>
        <w:tc>
          <w:tcPr>
            <w:tcW w:w="29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1BFB58FC" w14:textId="2116EB1C" w:rsidR="00082C82" w:rsidRPr="00826183" w:rsidRDefault="00082C82" w:rsidP="005414E7">
            <w:pPr>
              <w:pStyle w:val="TableParagraph"/>
              <w:ind w:left="1278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7738D099" wp14:editId="04416FFF">
                  <wp:extent cx="220345" cy="213360"/>
                  <wp:effectExtent l="0" t="0" r="0" b="0"/>
                  <wp:docPr id="73" name="image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image39.png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67" cy="213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2CD28E88" w14:textId="5F3BD4AF" w:rsidR="00082C82" w:rsidRPr="00826183" w:rsidRDefault="005414E7" w:rsidP="00082C82">
            <w:pPr>
              <w:pStyle w:val="TableParagraph"/>
              <w:spacing w:before="106" w:line="254" w:lineRule="auto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영상 특정 부분을 마우스 </w:t>
            </w:r>
            <w:proofErr w:type="spellStart"/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휠로</w:t>
            </w:r>
            <w:proofErr w:type="spellEnd"/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줌인 가능</w:t>
            </w:r>
          </w:p>
        </w:tc>
      </w:tr>
      <w:tr w:rsidR="00082C82" w:rsidRPr="00826183" w14:paraId="6C4B7FCD" w14:textId="77777777" w:rsidTr="001438DA">
        <w:trPr>
          <w:trHeight w:val="1102"/>
          <w:jc w:val="center"/>
        </w:trPr>
        <w:tc>
          <w:tcPr>
            <w:tcW w:w="99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1176239" w14:textId="77777777" w:rsidR="00082C82" w:rsidRPr="00826183" w:rsidRDefault="00082C82" w:rsidP="00082C82">
            <w:pPr>
              <w:pStyle w:val="TableParagraph"/>
              <w:ind w:left="382" w:right="367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sz w:val="20"/>
                <w:szCs w:val="20"/>
              </w:rPr>
              <w:t>17</w:t>
            </w:r>
          </w:p>
        </w:tc>
        <w:tc>
          <w:tcPr>
            <w:tcW w:w="290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91FE167" w14:textId="77777777" w:rsidR="00082C82" w:rsidRPr="00826183" w:rsidRDefault="00082C82" w:rsidP="00082C82">
            <w:pPr>
              <w:pStyle w:val="TableParagraph"/>
              <w:spacing w:before="7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  <w:p w14:paraId="7716E4D6" w14:textId="77777777" w:rsidR="00082C82" w:rsidRPr="00826183" w:rsidRDefault="00082C82" w:rsidP="00082C82">
            <w:pPr>
              <w:pStyle w:val="TableParagraph"/>
              <w:ind w:left="1230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06A31B99" wp14:editId="5D7246A0">
                  <wp:extent cx="281305" cy="243205"/>
                  <wp:effectExtent l="0" t="0" r="0" b="0"/>
                  <wp:docPr id="75" name="image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image40.png"/>
                          <pic:cNvPicPr>
                            <a:picLocks noChangeAspect="1"/>
                          </pic:cNvPicPr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39" cy="243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18B576" w14:textId="03BE66F0" w:rsidR="00082C82" w:rsidRPr="00826183" w:rsidRDefault="00082C82" w:rsidP="00082C82">
            <w:pPr>
              <w:pStyle w:val="TableParagraph"/>
              <w:ind w:right="869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</w:tc>
        <w:tc>
          <w:tcPr>
            <w:tcW w:w="543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6F8A7D5" w14:textId="2DEE5843" w:rsidR="00082C82" w:rsidRPr="00826183" w:rsidRDefault="00F17905" w:rsidP="00082C82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수동으로 카메라 알람 출력 입력</w:t>
            </w:r>
          </w:p>
        </w:tc>
      </w:tr>
      <w:tr w:rsidR="00082C82" w:rsidRPr="00826183" w14:paraId="317FB83C" w14:textId="77777777" w:rsidTr="001438DA">
        <w:trPr>
          <w:trHeight w:val="1117"/>
          <w:jc w:val="center"/>
        </w:trPr>
        <w:tc>
          <w:tcPr>
            <w:tcW w:w="9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F81169D" w14:textId="77777777" w:rsidR="00082C82" w:rsidRPr="00826183" w:rsidRDefault="00082C82" w:rsidP="00082C82">
            <w:pPr>
              <w:pStyle w:val="TableParagraph"/>
              <w:ind w:left="382" w:right="367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sz w:val="20"/>
                <w:szCs w:val="20"/>
              </w:rPr>
              <w:t>18</w:t>
            </w:r>
          </w:p>
        </w:tc>
        <w:tc>
          <w:tcPr>
            <w:tcW w:w="2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64D451A" w14:textId="77777777" w:rsidR="00082C82" w:rsidRPr="00826183" w:rsidRDefault="00082C82" w:rsidP="00082C82">
            <w:pPr>
              <w:pStyle w:val="TableParagraph"/>
              <w:spacing w:before="10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  <w:p w14:paraId="5D60B589" w14:textId="77777777" w:rsidR="00082C82" w:rsidRPr="00826183" w:rsidRDefault="00082C82" w:rsidP="00082C82">
            <w:pPr>
              <w:pStyle w:val="TableParagraph"/>
              <w:ind w:left="876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0921C764" wp14:editId="040C62C9">
                  <wp:extent cx="731520" cy="251460"/>
                  <wp:effectExtent l="0" t="0" r="0" b="0"/>
                  <wp:docPr id="77" name="image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image41.png"/>
                          <pic:cNvPicPr>
                            <a:picLocks noChangeAspect="1"/>
                          </pic:cNvPicPr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1556" cy="251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E3503A" w14:textId="3A7FC4A7" w:rsidR="00082C82" w:rsidRPr="00826183" w:rsidRDefault="00082C82" w:rsidP="00082C82">
            <w:pPr>
              <w:pStyle w:val="TableParagraph"/>
              <w:ind w:right="937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CF516FE" w14:textId="6B6CBF67" w:rsidR="00082C82" w:rsidRPr="00826183" w:rsidRDefault="00F17905" w:rsidP="00082C82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F1790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창</w:t>
            </w:r>
            <w:r w:rsidRPr="00F1790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F1790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크기로</w:t>
            </w:r>
            <w:r w:rsidRPr="00F1790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F1790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이미지</w:t>
            </w:r>
            <w:r w:rsidRPr="00F1790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F1790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표시</w:t>
            </w:r>
          </w:p>
        </w:tc>
      </w:tr>
      <w:tr w:rsidR="00082C82" w:rsidRPr="00826183" w14:paraId="4BCBFCCF" w14:textId="77777777" w:rsidTr="001438DA">
        <w:trPr>
          <w:trHeight w:val="1057"/>
          <w:jc w:val="center"/>
        </w:trPr>
        <w:tc>
          <w:tcPr>
            <w:tcW w:w="9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B6E3A9A" w14:textId="1D94EB2B" w:rsidR="00082C82" w:rsidRPr="00826183" w:rsidRDefault="00F17905" w:rsidP="00082C82">
            <w:pPr>
              <w:pStyle w:val="TableParagraph"/>
              <w:ind w:left="382" w:right="367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>
              <w:rPr>
                <w:rFonts w:ascii="맑은 고딕" w:eastAsia="맑은 고딕" w:hAnsi="맑은 고딕"/>
                <w:sz w:val="20"/>
                <w:szCs w:val="20"/>
              </w:rPr>
              <w:t>1</w:t>
            </w:r>
            <w:r w:rsidR="00082C82" w:rsidRPr="00826183">
              <w:rPr>
                <w:rFonts w:ascii="맑은 고딕" w:eastAsia="맑은 고딕" w:hAnsi="맑은 고딕"/>
                <w:sz w:val="20"/>
                <w:szCs w:val="20"/>
              </w:rPr>
              <w:t>9</w:t>
            </w:r>
          </w:p>
        </w:tc>
        <w:tc>
          <w:tcPr>
            <w:tcW w:w="2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ECAE496" w14:textId="77777777" w:rsidR="00082C82" w:rsidRPr="00826183" w:rsidRDefault="00082C82" w:rsidP="00082C82">
            <w:pPr>
              <w:pStyle w:val="TableParagraph"/>
              <w:spacing w:before="10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  <w:p w14:paraId="08B022A4" w14:textId="77777777" w:rsidR="00082C82" w:rsidRPr="00826183" w:rsidRDefault="00082C82" w:rsidP="00082C82">
            <w:pPr>
              <w:pStyle w:val="TableParagraph"/>
              <w:ind w:left="1278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22687C3F" wp14:editId="6A3679C1">
                  <wp:extent cx="220345" cy="213360"/>
                  <wp:effectExtent l="0" t="0" r="0" b="0"/>
                  <wp:docPr id="79" name="image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image42.png"/>
                          <pic:cNvPicPr>
                            <a:picLocks noChangeAspect="1"/>
                          </pic:cNvPicPr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67" cy="213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6E88EC" w14:textId="45F7BC4B" w:rsidR="00082C82" w:rsidRPr="00826183" w:rsidRDefault="00082C82" w:rsidP="00F17905">
            <w:pPr>
              <w:pStyle w:val="TableParagraph"/>
              <w:ind w:right="89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679DACE" w14:textId="0A8AE0B2" w:rsidR="00082C82" w:rsidRPr="00826183" w:rsidRDefault="000F2100" w:rsidP="00082C82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꽉 찬 크기로 이미지 표시</w:t>
            </w:r>
          </w:p>
        </w:tc>
      </w:tr>
      <w:tr w:rsidR="00082C82" w:rsidRPr="00826183" w14:paraId="4111AE5A" w14:textId="77777777" w:rsidTr="001438DA">
        <w:trPr>
          <w:trHeight w:val="1081"/>
          <w:jc w:val="center"/>
        </w:trPr>
        <w:tc>
          <w:tcPr>
            <w:tcW w:w="9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BD4A140" w14:textId="77777777" w:rsidR="00082C82" w:rsidRPr="00826183" w:rsidRDefault="00082C82" w:rsidP="00082C82">
            <w:pPr>
              <w:pStyle w:val="TableParagraph"/>
              <w:ind w:left="287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692F9924" wp14:editId="46E9DEEB">
                  <wp:extent cx="266065" cy="243205"/>
                  <wp:effectExtent l="0" t="0" r="0" b="0"/>
                  <wp:docPr id="81" name="image4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image43.png"/>
                          <pic:cNvPicPr>
                            <a:picLocks noChangeAspect="1"/>
                          </pic:cNvPicPr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699" cy="243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73ACA20" w14:textId="77777777" w:rsidR="00082C82" w:rsidRPr="00826183" w:rsidRDefault="00082C82" w:rsidP="00082C82">
            <w:pPr>
              <w:pStyle w:val="TableParagraph"/>
              <w:spacing w:before="10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  <w:p w14:paraId="3568F81B" w14:textId="77777777" w:rsidR="00082C82" w:rsidRPr="00826183" w:rsidRDefault="00082C82" w:rsidP="00082C82">
            <w:pPr>
              <w:pStyle w:val="TableParagraph"/>
              <w:ind w:left="86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0BE7BB8A" wp14:editId="1519B63D">
                  <wp:extent cx="746125" cy="228600"/>
                  <wp:effectExtent l="0" t="0" r="0" b="0"/>
                  <wp:docPr id="83" name="image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image44.png"/>
                          <pic:cNvPicPr>
                            <a:picLocks noChangeAspect="1"/>
                          </pic:cNvPicPr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6759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3478B8" w14:textId="1FA5B23D" w:rsidR="00082C82" w:rsidRPr="00826183" w:rsidRDefault="00082C82" w:rsidP="000F2100">
            <w:pPr>
              <w:pStyle w:val="TableParagraph"/>
              <w:ind w:right="8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0A7D136" w14:textId="14990461" w:rsidR="00082C82" w:rsidRPr="00826183" w:rsidRDefault="000F2100" w:rsidP="00082C82">
            <w:pPr>
              <w:pStyle w:val="TableParagraph"/>
              <w:spacing w:before="118" w:line="254" w:lineRule="auto"/>
              <w:ind w:left="93" w:right="26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0F210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설치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를</w:t>
            </w:r>
            <w:r w:rsidRPr="000F210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0F210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액세스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</w:t>
            </w:r>
            <w:r w:rsidRPr="000F210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하려면</w:t>
            </w:r>
            <w:r w:rsidRPr="000F210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0F210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클릭하십시오</w:t>
            </w:r>
            <w:r w:rsidRPr="000F210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0F210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AI </w:t>
            </w:r>
            <w:r w:rsidRPr="000F210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알고리즘은</w:t>
            </w:r>
            <w:r w:rsidRPr="000F210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0F210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설치에</w:t>
            </w:r>
            <w:r w:rsidRPr="000F210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0F210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따라</w:t>
            </w:r>
            <w:r w:rsidRPr="000F210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0F210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변경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</w:t>
            </w:r>
            <w:r w:rsidRPr="000F210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(</w:t>
            </w:r>
            <w:r w:rsidRPr="000F210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벽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천장)</w:t>
            </w:r>
          </w:p>
        </w:tc>
      </w:tr>
      <w:tr w:rsidR="00082C82" w:rsidRPr="00826183" w14:paraId="628D3506" w14:textId="77777777" w:rsidTr="001438DA">
        <w:trPr>
          <w:trHeight w:val="1139"/>
          <w:jc w:val="center"/>
        </w:trPr>
        <w:tc>
          <w:tcPr>
            <w:tcW w:w="995" w:type="dxa"/>
            <w:vMerge w:val="restart"/>
            <w:tcBorders>
              <w:top w:val="single" w:sz="6" w:space="0" w:color="000000"/>
            </w:tcBorders>
            <w:vAlign w:val="center"/>
          </w:tcPr>
          <w:p w14:paraId="6615F16E" w14:textId="77777777" w:rsidR="00082C82" w:rsidRPr="00826183" w:rsidRDefault="00082C82" w:rsidP="00082C82">
            <w:pPr>
              <w:pStyle w:val="TableParagraph"/>
              <w:ind w:left="24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5FD32983" wp14:editId="167105F9">
                  <wp:extent cx="319405" cy="259080"/>
                  <wp:effectExtent l="0" t="0" r="0" b="0"/>
                  <wp:docPr id="85" name="image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image45.png"/>
                          <pic:cNvPicPr>
                            <a:picLocks noChangeAspect="1"/>
                          </pic:cNvPicPr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27" cy="259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5" w:type="dxa"/>
            <w:vMerge w:val="restar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5860D4D" w14:textId="77777777" w:rsidR="00082C82" w:rsidRPr="00826183" w:rsidRDefault="00082C82" w:rsidP="00082C82">
            <w:pPr>
              <w:pStyle w:val="TableParagraph"/>
              <w:ind w:left="32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0352D595" wp14:editId="08FEE3B3">
                  <wp:extent cx="1421765" cy="845820"/>
                  <wp:effectExtent l="0" t="0" r="0" b="0"/>
                  <wp:docPr id="87" name="image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image46.png"/>
                          <pic:cNvPicPr>
                            <a:picLocks noChangeAspect="1"/>
                          </pic:cNvPicPr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2185" cy="846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2BE1DE1" w14:textId="2B80B6CE" w:rsidR="00082C82" w:rsidRPr="00826183" w:rsidRDefault="000F2100" w:rsidP="000F2100">
            <w:pPr>
              <w:pStyle w:val="TableParagraph"/>
              <w:ind w:leftChars="51" w:left="112" w:rightChars="110" w:right="242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9932D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렌즈의</w:t>
            </w:r>
            <w:r w:rsidRPr="009932DC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9932D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줌</w:t>
            </w:r>
            <w:r w:rsidRPr="009932DC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9932D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길이</w:t>
            </w:r>
            <w:r w:rsidRPr="009932DC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9932D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조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절 </w:t>
            </w:r>
            <w:r w:rsidRPr="009932DC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>(</w:t>
            </w:r>
            <w:r w:rsidRPr="009932D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카메라에</w:t>
            </w:r>
            <w:r w:rsidRPr="009932DC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9932D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전동식</w:t>
            </w:r>
            <w:r w:rsidRPr="009932DC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9932D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렌즈가</w:t>
            </w:r>
            <w:r w:rsidRPr="009932DC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9932D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장착된</w:t>
            </w:r>
            <w:r w:rsidRPr="009932DC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9932D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경우에만</w:t>
            </w:r>
            <w:r w:rsidRPr="009932DC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9932D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작동</w:t>
            </w:r>
            <w:r w:rsidRPr="009932DC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>)</w:t>
            </w:r>
          </w:p>
        </w:tc>
      </w:tr>
      <w:tr w:rsidR="00082C82" w:rsidRPr="00826183" w14:paraId="67B3D74B" w14:textId="77777777" w:rsidTr="001438DA">
        <w:trPr>
          <w:trHeight w:val="1133"/>
          <w:jc w:val="center"/>
        </w:trPr>
        <w:tc>
          <w:tcPr>
            <w:tcW w:w="995" w:type="dxa"/>
            <w:vMerge/>
            <w:tcBorders>
              <w:top w:val="nil"/>
            </w:tcBorders>
            <w:vAlign w:val="center"/>
          </w:tcPr>
          <w:p w14:paraId="5E3823C9" w14:textId="77777777" w:rsidR="00082C82" w:rsidRPr="00826183" w:rsidRDefault="00082C82" w:rsidP="00082C82">
            <w:pPr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</w:tc>
        <w:tc>
          <w:tcPr>
            <w:tcW w:w="2905" w:type="dxa"/>
            <w:vMerge/>
            <w:tcBorders>
              <w:top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2AC1B27C" w14:textId="77777777" w:rsidR="00082C82" w:rsidRPr="00826183" w:rsidRDefault="00082C82" w:rsidP="00082C82">
            <w:pPr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31C81FF" w14:textId="6641ECE1" w:rsidR="00082C82" w:rsidRPr="00826183" w:rsidRDefault="000F2100" w:rsidP="00FB4872">
            <w:pPr>
              <w:pStyle w:val="TableParagraph"/>
              <w:spacing w:before="11"/>
              <w:ind w:leftChars="45" w:left="99" w:rightChars="110" w:right="242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9932D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렌즈의</w:t>
            </w:r>
            <w:r w:rsidRPr="009932DC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9932D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초점 조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절 </w:t>
            </w:r>
            <w:r w:rsidRPr="009932DC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>(</w:t>
            </w:r>
            <w:r w:rsidRPr="009932D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카메라에</w:t>
            </w:r>
            <w:r w:rsidRPr="009932DC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9932D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전동식</w:t>
            </w:r>
            <w:r w:rsidRPr="009932DC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9932D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렌즈가</w:t>
            </w:r>
            <w:r w:rsidRPr="009932DC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9932D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장착된</w:t>
            </w:r>
            <w:r w:rsidRPr="009932DC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9932D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경우에만</w:t>
            </w:r>
            <w:r w:rsidRPr="009932DC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9932D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작동</w:t>
            </w:r>
            <w:r w:rsidRPr="009932DC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>)</w:t>
            </w:r>
          </w:p>
        </w:tc>
      </w:tr>
      <w:tr w:rsidR="00082C82" w:rsidRPr="00826183" w14:paraId="49087BA5" w14:textId="77777777" w:rsidTr="001438DA">
        <w:trPr>
          <w:trHeight w:val="1133"/>
          <w:jc w:val="center"/>
        </w:trPr>
        <w:tc>
          <w:tcPr>
            <w:tcW w:w="995" w:type="dxa"/>
            <w:vMerge/>
            <w:tcBorders>
              <w:top w:val="nil"/>
            </w:tcBorders>
            <w:vAlign w:val="center"/>
          </w:tcPr>
          <w:p w14:paraId="79575945" w14:textId="77777777" w:rsidR="00082C82" w:rsidRPr="00826183" w:rsidRDefault="00082C82" w:rsidP="00082C82">
            <w:pPr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</w:tc>
        <w:tc>
          <w:tcPr>
            <w:tcW w:w="2905" w:type="dxa"/>
            <w:vMerge/>
            <w:tcBorders>
              <w:top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2708A407" w14:textId="77777777" w:rsidR="00082C82" w:rsidRPr="00826183" w:rsidRDefault="00082C82" w:rsidP="00082C82">
            <w:pPr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1C497489" w14:textId="08D0BECB" w:rsidR="00082C82" w:rsidRPr="00826183" w:rsidRDefault="000F2100" w:rsidP="00FB4872">
            <w:pPr>
              <w:pStyle w:val="TableParagraph"/>
              <w:spacing w:before="11"/>
              <w:ind w:leftChars="45" w:left="99" w:rightChars="115" w:right="25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616B69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조리개</w:t>
            </w:r>
            <w:r w:rsidRPr="00616B69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616B69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크기</w:t>
            </w:r>
            <w:r w:rsidRPr="00616B69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616B69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조</w:t>
            </w:r>
            <w:r w:rsidR="00FB4872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절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616B69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>(</w:t>
            </w:r>
            <w:r w:rsidRPr="00616B69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카메라에</w:t>
            </w:r>
            <w:r w:rsidRPr="00616B69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P-Iris</w:t>
            </w:r>
            <w:r w:rsidRPr="00616B69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가</w:t>
            </w:r>
            <w:r w:rsidRPr="00616B69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616B69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장착된</w:t>
            </w:r>
            <w:r w:rsidRPr="00616B69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616B69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경우에만</w:t>
            </w:r>
            <w:r w:rsidRPr="00616B69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616B69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작동</w:t>
            </w:r>
            <w:r w:rsidRPr="00616B69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>)</w:t>
            </w:r>
          </w:p>
        </w:tc>
      </w:tr>
      <w:tr w:rsidR="000F2100" w:rsidRPr="00172F46" w14:paraId="3C1B086D" w14:textId="77777777" w:rsidTr="001438DA">
        <w:trPr>
          <w:trHeight w:val="500"/>
          <w:jc w:val="center"/>
        </w:trPr>
        <w:tc>
          <w:tcPr>
            <w:tcW w:w="995" w:type="dxa"/>
            <w:tcBorders>
              <w:top w:val="single" w:sz="6" w:space="0" w:color="000000"/>
              <w:bottom w:val="single" w:sz="6" w:space="0" w:color="000000"/>
            </w:tcBorders>
            <w:vAlign w:val="center"/>
          </w:tcPr>
          <w:p w14:paraId="0B4573E0" w14:textId="5E36D8CF" w:rsidR="000F2100" w:rsidRPr="00172F46" w:rsidRDefault="000F2100" w:rsidP="00FB4872">
            <w:pPr>
              <w:pStyle w:val="TableParagraph"/>
              <w:spacing w:before="90"/>
              <w:ind w:left="238"/>
              <w:jc w:val="both"/>
              <w:rPr>
                <w:rFonts w:ascii="맑은 고딕" w:eastAsia="맑은 고딕" w:hAnsi="맑은 고딕"/>
                <w:b/>
                <w:sz w:val="23"/>
              </w:rPr>
            </w:pPr>
            <w:r w:rsidRPr="00172F46">
              <w:rPr>
                <w:rFonts w:ascii="맑은 고딕" w:eastAsia="맑은 고딕" w:hAnsi="맑은 고딕"/>
                <w:noProof/>
                <w:sz w:val="20"/>
              </w:rPr>
              <w:drawing>
                <wp:inline distT="0" distB="0" distL="0" distR="0" wp14:anchorId="7928748F" wp14:editId="3571ED05">
                  <wp:extent cx="319405" cy="258445"/>
                  <wp:effectExtent l="0" t="0" r="0" b="0"/>
                  <wp:docPr id="6" name="image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image45.png"/>
                          <pic:cNvPicPr>
                            <a:picLocks noChangeAspect="1"/>
                          </pic:cNvPicPr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27" cy="259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5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27AFFF1" w14:textId="3711B5F5" w:rsidR="00FB4872" w:rsidRPr="00172F46" w:rsidRDefault="000F2100" w:rsidP="00FB4872">
            <w:pPr>
              <w:pStyle w:val="TableParagraph"/>
              <w:spacing w:before="90"/>
              <w:ind w:left="279"/>
              <w:jc w:val="both"/>
              <w:rPr>
                <w:rFonts w:ascii="맑은 고딕" w:eastAsia="맑은 고딕" w:hAnsi="맑은 고딕"/>
                <w:b/>
                <w:sz w:val="23"/>
              </w:rPr>
            </w:pPr>
            <w:r w:rsidRPr="00172F46">
              <w:rPr>
                <w:rFonts w:ascii="맑은 고딕" w:eastAsia="맑은 고딕" w:hAnsi="맑은 고딕"/>
                <w:noProof/>
                <w:sz w:val="20"/>
              </w:rPr>
              <w:drawing>
                <wp:inline distT="0" distB="0" distL="0" distR="0" wp14:anchorId="325166E5" wp14:editId="6E9EABFC">
                  <wp:extent cx="1426210" cy="840740"/>
                  <wp:effectExtent l="0" t="0" r="0" b="0"/>
                  <wp:docPr id="8" name="image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image47.png"/>
                          <pic:cNvPicPr>
                            <a:picLocks noChangeAspect="1"/>
                          </pic:cNvPicPr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6488" cy="841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3B9706E" w14:textId="67FEA2E6" w:rsidR="000F2100" w:rsidRPr="00FB4872" w:rsidRDefault="00FB4872" w:rsidP="00FB4872">
            <w:pPr>
              <w:pStyle w:val="TableParagraph"/>
              <w:spacing w:before="78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FB487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초점 속도 조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절 </w:t>
            </w:r>
            <w:r w:rsidRPr="00616B69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>(</w:t>
            </w:r>
            <w:r w:rsidRPr="00616B69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카메라에</w:t>
            </w:r>
            <w:r w:rsidRPr="00616B69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오토 포커스 렌즈</w:t>
            </w:r>
            <w:r w:rsidRPr="00616B69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가</w:t>
            </w:r>
            <w:r w:rsidRPr="00616B69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616B69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장착된</w:t>
            </w:r>
            <w:r w:rsidRPr="00616B69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616B69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경우에만</w:t>
            </w:r>
            <w:r w:rsidRPr="00616B69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616B69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작동</w:t>
            </w:r>
            <w:r w:rsidRPr="00616B69">
              <w:rPr>
                <w:rFonts w:ascii="Helvetica" w:hAnsi="Helvetica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>)</w:t>
            </w:r>
          </w:p>
        </w:tc>
      </w:tr>
      <w:tr w:rsidR="0067233C" w:rsidRPr="00172F46" w14:paraId="4DB71C7D" w14:textId="77777777" w:rsidTr="001438DA">
        <w:trPr>
          <w:trHeight w:val="1142"/>
          <w:jc w:val="center"/>
        </w:trPr>
        <w:tc>
          <w:tcPr>
            <w:tcW w:w="995" w:type="dxa"/>
            <w:vMerge w:val="restart"/>
            <w:tcBorders>
              <w:top w:val="nil"/>
            </w:tcBorders>
            <w:vAlign w:val="center"/>
          </w:tcPr>
          <w:p w14:paraId="741F0D9E" w14:textId="77777777" w:rsidR="0067233C" w:rsidRPr="00172F46" w:rsidRDefault="0067233C" w:rsidP="00082C82">
            <w:pPr>
              <w:pStyle w:val="TableParagraph"/>
              <w:jc w:val="both"/>
              <w:rPr>
                <w:rFonts w:ascii="맑은 고딕" w:eastAsia="맑은 고딕" w:hAnsi="맑은 고딕"/>
                <w:sz w:val="20"/>
                <w:lang w:eastAsia="ko-KR"/>
              </w:rPr>
            </w:pPr>
          </w:p>
          <w:p w14:paraId="04399F8F" w14:textId="60C8FE0B" w:rsidR="0067233C" w:rsidRDefault="0067233C" w:rsidP="00082C82">
            <w:pPr>
              <w:pStyle w:val="TableParagraph"/>
              <w:spacing w:before="5"/>
              <w:jc w:val="both"/>
              <w:rPr>
                <w:rFonts w:ascii="맑은 고딕" w:eastAsia="맑은 고딕" w:hAnsi="맑은 고딕"/>
                <w:sz w:val="20"/>
                <w:lang w:eastAsia="ko-KR"/>
              </w:rPr>
            </w:pPr>
          </w:p>
          <w:p w14:paraId="19C6D99E" w14:textId="77777777" w:rsidR="0067233C" w:rsidRPr="00172F46" w:rsidRDefault="0067233C" w:rsidP="00082C82">
            <w:pPr>
              <w:pStyle w:val="TableParagraph"/>
              <w:spacing w:before="5"/>
              <w:jc w:val="both"/>
              <w:rPr>
                <w:rFonts w:ascii="맑은 고딕" w:eastAsia="맑은 고딕" w:hAnsi="맑은 고딕"/>
                <w:sz w:val="20"/>
                <w:lang w:eastAsia="ko-KR"/>
              </w:rPr>
            </w:pPr>
          </w:p>
          <w:p w14:paraId="0CBB84E3" w14:textId="77777777" w:rsidR="0067233C" w:rsidRPr="00172F46" w:rsidRDefault="0067233C" w:rsidP="00082C82">
            <w:pPr>
              <w:pStyle w:val="TableParagraph"/>
              <w:ind w:left="243"/>
              <w:jc w:val="both"/>
              <w:rPr>
                <w:rFonts w:ascii="맑은 고딕" w:eastAsia="맑은 고딕" w:hAnsi="맑은 고딕"/>
                <w:sz w:val="20"/>
              </w:rPr>
            </w:pPr>
            <w:r w:rsidRPr="00172F46">
              <w:rPr>
                <w:rFonts w:ascii="맑은 고딕" w:eastAsia="맑은 고딕" w:hAnsi="맑은 고딕"/>
                <w:noProof/>
                <w:sz w:val="20"/>
              </w:rPr>
              <w:drawing>
                <wp:inline distT="0" distB="0" distL="0" distR="0" wp14:anchorId="1BFDDA87" wp14:editId="5838D436">
                  <wp:extent cx="319405" cy="258445"/>
                  <wp:effectExtent l="0" t="0" r="0" b="0"/>
                  <wp:docPr id="89" name="image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image45.png"/>
                          <pic:cNvPicPr>
                            <a:picLocks noChangeAspect="1"/>
                          </pic:cNvPicPr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27" cy="259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E5A700" w14:textId="77777777" w:rsidR="0067233C" w:rsidRPr="00172F46" w:rsidRDefault="0067233C" w:rsidP="00082C82">
            <w:pPr>
              <w:pStyle w:val="TableParagraph"/>
              <w:jc w:val="both"/>
              <w:rPr>
                <w:rFonts w:ascii="맑은 고딕" w:eastAsia="맑은 고딕" w:hAnsi="맑은 고딕"/>
                <w:sz w:val="20"/>
              </w:rPr>
            </w:pPr>
          </w:p>
          <w:p w14:paraId="554456C2" w14:textId="77777777" w:rsidR="0067233C" w:rsidRPr="00172F46" w:rsidRDefault="0067233C" w:rsidP="00082C82">
            <w:pPr>
              <w:pStyle w:val="TableParagraph"/>
              <w:jc w:val="both"/>
              <w:rPr>
                <w:rFonts w:ascii="맑은 고딕" w:eastAsia="맑은 고딕" w:hAnsi="맑은 고딕"/>
                <w:sz w:val="20"/>
              </w:rPr>
            </w:pPr>
          </w:p>
          <w:p w14:paraId="39C12D50" w14:textId="77777777" w:rsidR="0067233C" w:rsidRPr="00172F46" w:rsidRDefault="0067233C" w:rsidP="00082C82">
            <w:pPr>
              <w:pStyle w:val="TableParagraph"/>
              <w:jc w:val="both"/>
              <w:rPr>
                <w:rFonts w:ascii="맑은 고딕" w:eastAsia="맑은 고딕" w:hAnsi="맑은 고딕"/>
                <w:sz w:val="20"/>
              </w:rPr>
            </w:pPr>
          </w:p>
          <w:p w14:paraId="343B1333" w14:textId="0514670B" w:rsidR="0067233C" w:rsidRDefault="0067233C" w:rsidP="00082C82">
            <w:pPr>
              <w:pStyle w:val="TableParagraph"/>
              <w:jc w:val="both"/>
              <w:rPr>
                <w:rFonts w:ascii="맑은 고딕" w:eastAsia="맑은 고딕" w:hAnsi="맑은 고딕"/>
                <w:sz w:val="20"/>
              </w:rPr>
            </w:pPr>
          </w:p>
          <w:p w14:paraId="7AC1BBDA" w14:textId="77777777" w:rsidR="001438DA" w:rsidRDefault="001438DA" w:rsidP="00082C82">
            <w:pPr>
              <w:pStyle w:val="TableParagraph"/>
              <w:jc w:val="both"/>
              <w:rPr>
                <w:rFonts w:ascii="맑은 고딕" w:eastAsia="맑은 고딕" w:hAnsi="맑은 고딕"/>
                <w:sz w:val="20"/>
              </w:rPr>
            </w:pPr>
          </w:p>
          <w:p w14:paraId="450642B9" w14:textId="1C3A851B" w:rsidR="0067233C" w:rsidRDefault="0067233C" w:rsidP="00082C82">
            <w:pPr>
              <w:pStyle w:val="TableParagraph"/>
              <w:jc w:val="both"/>
              <w:rPr>
                <w:rFonts w:ascii="맑은 고딕" w:eastAsia="맑은 고딕" w:hAnsi="맑은 고딕"/>
                <w:sz w:val="20"/>
              </w:rPr>
            </w:pPr>
          </w:p>
          <w:p w14:paraId="0C1124BE" w14:textId="08BB4EE4" w:rsidR="0067233C" w:rsidRDefault="0067233C" w:rsidP="00082C82">
            <w:pPr>
              <w:pStyle w:val="TableParagraph"/>
              <w:jc w:val="both"/>
              <w:rPr>
                <w:rFonts w:ascii="맑은 고딕" w:eastAsia="맑은 고딕" w:hAnsi="맑은 고딕"/>
                <w:sz w:val="20"/>
              </w:rPr>
            </w:pPr>
          </w:p>
          <w:p w14:paraId="14CE2758" w14:textId="77777777" w:rsidR="0067233C" w:rsidRPr="00172F46" w:rsidRDefault="0067233C" w:rsidP="00082C82">
            <w:pPr>
              <w:pStyle w:val="TableParagraph"/>
              <w:jc w:val="both"/>
              <w:rPr>
                <w:rFonts w:ascii="맑은 고딕" w:eastAsia="맑은 고딕" w:hAnsi="맑은 고딕"/>
                <w:sz w:val="20"/>
              </w:rPr>
            </w:pPr>
          </w:p>
          <w:p w14:paraId="10B1DF4C" w14:textId="77777777" w:rsidR="0067233C" w:rsidRPr="00172F46" w:rsidRDefault="0067233C" w:rsidP="00082C82">
            <w:pPr>
              <w:pStyle w:val="TableParagraph"/>
              <w:spacing w:before="11"/>
              <w:jc w:val="both"/>
              <w:rPr>
                <w:rFonts w:ascii="맑은 고딕" w:eastAsia="맑은 고딕" w:hAnsi="맑은 고딕"/>
                <w:sz w:val="19"/>
              </w:rPr>
            </w:pPr>
          </w:p>
          <w:p w14:paraId="125CDB1D" w14:textId="77777777" w:rsidR="0067233C" w:rsidRPr="00172F46" w:rsidRDefault="0067233C" w:rsidP="00082C82">
            <w:pPr>
              <w:pStyle w:val="TableParagraph"/>
              <w:ind w:left="243"/>
              <w:jc w:val="both"/>
              <w:rPr>
                <w:rFonts w:ascii="맑은 고딕" w:eastAsia="맑은 고딕" w:hAnsi="맑은 고딕"/>
                <w:sz w:val="20"/>
              </w:rPr>
            </w:pPr>
            <w:r w:rsidRPr="00172F46">
              <w:rPr>
                <w:rFonts w:ascii="맑은 고딕" w:eastAsia="맑은 고딕" w:hAnsi="맑은 고딕"/>
                <w:noProof/>
                <w:sz w:val="20"/>
              </w:rPr>
              <w:drawing>
                <wp:inline distT="0" distB="0" distL="0" distR="0" wp14:anchorId="544C1240" wp14:editId="17320A97">
                  <wp:extent cx="319405" cy="258445"/>
                  <wp:effectExtent l="0" t="0" r="0" b="0"/>
                  <wp:docPr id="10" name="image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image45.png"/>
                          <pic:cNvPicPr>
                            <a:picLocks noChangeAspect="1"/>
                          </pic:cNvPicPr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27" cy="259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4E93E5" w14:textId="77777777" w:rsidR="0067233C" w:rsidRPr="00172F46" w:rsidRDefault="0067233C" w:rsidP="00082C82">
            <w:pPr>
              <w:pStyle w:val="TableParagraph"/>
              <w:jc w:val="both"/>
              <w:rPr>
                <w:rFonts w:ascii="맑은 고딕" w:eastAsia="맑은 고딕" w:hAnsi="맑은 고딕"/>
                <w:sz w:val="20"/>
              </w:rPr>
            </w:pPr>
          </w:p>
          <w:p w14:paraId="548C800C" w14:textId="77777777" w:rsidR="0067233C" w:rsidRPr="00172F46" w:rsidRDefault="0067233C" w:rsidP="00082C82">
            <w:pPr>
              <w:pStyle w:val="TableParagraph"/>
              <w:jc w:val="both"/>
              <w:rPr>
                <w:rFonts w:ascii="맑은 고딕" w:eastAsia="맑은 고딕" w:hAnsi="맑은 고딕"/>
                <w:sz w:val="20"/>
              </w:rPr>
            </w:pPr>
          </w:p>
          <w:p w14:paraId="2D192D9E" w14:textId="77777777" w:rsidR="0067233C" w:rsidRPr="00172F46" w:rsidRDefault="0067233C" w:rsidP="00082C82">
            <w:pPr>
              <w:pStyle w:val="TableParagraph"/>
              <w:jc w:val="both"/>
              <w:rPr>
                <w:rFonts w:ascii="맑은 고딕" w:eastAsia="맑은 고딕" w:hAnsi="맑은 고딕"/>
                <w:sz w:val="20"/>
              </w:rPr>
            </w:pPr>
          </w:p>
          <w:p w14:paraId="39F7D766" w14:textId="77777777" w:rsidR="0067233C" w:rsidRPr="00172F46" w:rsidRDefault="0067233C" w:rsidP="00082C82">
            <w:pPr>
              <w:pStyle w:val="TableParagraph"/>
              <w:jc w:val="both"/>
              <w:rPr>
                <w:rFonts w:ascii="맑은 고딕" w:eastAsia="맑은 고딕" w:hAnsi="맑은 고딕"/>
                <w:sz w:val="20"/>
              </w:rPr>
            </w:pPr>
          </w:p>
          <w:p w14:paraId="740F2517" w14:textId="77777777" w:rsidR="0067233C" w:rsidRPr="00172F46" w:rsidRDefault="0067233C" w:rsidP="00082C82">
            <w:pPr>
              <w:pStyle w:val="TableParagraph"/>
              <w:jc w:val="both"/>
              <w:rPr>
                <w:rFonts w:ascii="맑은 고딕" w:eastAsia="맑은 고딕" w:hAnsi="맑은 고딕"/>
                <w:sz w:val="20"/>
              </w:rPr>
            </w:pPr>
          </w:p>
          <w:p w14:paraId="040ED6AD" w14:textId="77777777" w:rsidR="0067233C" w:rsidRPr="00172F46" w:rsidRDefault="0067233C" w:rsidP="00082C82">
            <w:pPr>
              <w:pStyle w:val="TableParagraph"/>
              <w:spacing w:before="11"/>
              <w:jc w:val="both"/>
              <w:rPr>
                <w:rFonts w:ascii="맑은 고딕" w:eastAsia="맑은 고딕" w:hAnsi="맑은 고딕"/>
                <w:sz w:val="19"/>
              </w:rPr>
            </w:pPr>
          </w:p>
          <w:p w14:paraId="31AADEA8" w14:textId="12D01897" w:rsidR="0067233C" w:rsidRPr="00172F46" w:rsidRDefault="0067233C" w:rsidP="00082C82">
            <w:pPr>
              <w:pStyle w:val="TableParagraph"/>
              <w:ind w:left="243"/>
              <w:jc w:val="both"/>
              <w:rPr>
                <w:rFonts w:ascii="맑은 고딕" w:eastAsia="맑은 고딕" w:hAnsi="맑은 고딕"/>
                <w:sz w:val="20"/>
              </w:rPr>
            </w:pPr>
          </w:p>
        </w:tc>
        <w:tc>
          <w:tcPr>
            <w:tcW w:w="2905" w:type="dxa"/>
            <w:vMerge w:val="restart"/>
            <w:tcBorders>
              <w:top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6EF5A507" w14:textId="77777777" w:rsidR="0067233C" w:rsidRDefault="0067233C" w:rsidP="00082C82">
            <w:pPr>
              <w:pStyle w:val="TableParagraph"/>
              <w:ind w:left="324"/>
              <w:jc w:val="both"/>
              <w:rPr>
                <w:rFonts w:ascii="맑은 고딕" w:eastAsia="맑은 고딕" w:hAnsi="맑은 고딕"/>
                <w:sz w:val="20"/>
              </w:rPr>
            </w:pPr>
          </w:p>
          <w:p w14:paraId="1CD3BE3F" w14:textId="43C81C62" w:rsidR="0067233C" w:rsidRPr="00172F46" w:rsidRDefault="0067233C" w:rsidP="00082C82">
            <w:pPr>
              <w:pStyle w:val="TableParagraph"/>
              <w:ind w:left="324"/>
              <w:jc w:val="both"/>
              <w:rPr>
                <w:rFonts w:ascii="맑은 고딕" w:eastAsia="맑은 고딕" w:hAnsi="맑은 고딕"/>
                <w:sz w:val="20"/>
              </w:rPr>
            </w:pPr>
            <w:r w:rsidRPr="00172F46">
              <w:rPr>
                <w:rFonts w:ascii="맑은 고딕" w:eastAsia="맑은 고딕" w:hAnsi="맑은 고딕"/>
                <w:noProof/>
                <w:sz w:val="20"/>
              </w:rPr>
              <w:drawing>
                <wp:inline distT="0" distB="0" distL="0" distR="0" wp14:anchorId="66E65ADF" wp14:editId="75CCF6B4">
                  <wp:extent cx="1426210" cy="840740"/>
                  <wp:effectExtent l="0" t="0" r="0" b="0"/>
                  <wp:docPr id="91" name="image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image47.png"/>
                          <pic:cNvPicPr>
                            <a:picLocks noChangeAspect="1"/>
                          </pic:cNvPicPr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6488" cy="841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3646C4" w14:textId="77777777" w:rsidR="0067233C" w:rsidRPr="00172F46" w:rsidRDefault="0067233C" w:rsidP="00082C82">
            <w:pPr>
              <w:pStyle w:val="TableParagraph"/>
              <w:jc w:val="both"/>
              <w:rPr>
                <w:rFonts w:ascii="맑은 고딕" w:eastAsia="맑은 고딕" w:hAnsi="맑은 고딕"/>
                <w:sz w:val="20"/>
              </w:rPr>
            </w:pPr>
          </w:p>
          <w:p w14:paraId="77457270" w14:textId="77777777" w:rsidR="0067233C" w:rsidRPr="00172F46" w:rsidRDefault="0067233C" w:rsidP="00082C82">
            <w:pPr>
              <w:pStyle w:val="TableParagraph"/>
              <w:jc w:val="both"/>
              <w:rPr>
                <w:rFonts w:ascii="맑은 고딕" w:eastAsia="맑은 고딕" w:hAnsi="맑은 고딕"/>
                <w:sz w:val="20"/>
              </w:rPr>
            </w:pPr>
          </w:p>
          <w:p w14:paraId="3E443D75" w14:textId="7C975245" w:rsidR="0067233C" w:rsidRDefault="0067233C" w:rsidP="00082C82">
            <w:pPr>
              <w:pStyle w:val="TableParagraph"/>
              <w:spacing w:before="6"/>
              <w:jc w:val="both"/>
              <w:rPr>
                <w:rFonts w:ascii="맑은 고딕" w:eastAsia="맑은 고딕" w:hAnsi="맑은 고딕"/>
                <w:sz w:val="26"/>
              </w:rPr>
            </w:pPr>
          </w:p>
          <w:p w14:paraId="543C1308" w14:textId="77777777" w:rsidR="0067233C" w:rsidRPr="00172F46" w:rsidRDefault="0067233C" w:rsidP="00082C82">
            <w:pPr>
              <w:pStyle w:val="TableParagraph"/>
              <w:spacing w:before="6"/>
              <w:jc w:val="both"/>
              <w:rPr>
                <w:rFonts w:ascii="맑은 고딕" w:eastAsia="맑은 고딕" w:hAnsi="맑은 고딕"/>
                <w:sz w:val="26"/>
              </w:rPr>
            </w:pPr>
          </w:p>
          <w:p w14:paraId="20F0176F" w14:textId="5AF68B57" w:rsidR="0067233C" w:rsidRPr="00172F46" w:rsidRDefault="0067233C" w:rsidP="00FB4872">
            <w:pPr>
              <w:pStyle w:val="TableParagraph"/>
              <w:ind w:left="562"/>
              <w:jc w:val="both"/>
              <w:rPr>
                <w:rFonts w:ascii="맑은 고딕" w:eastAsia="맑은 고딕" w:hAnsi="맑은 고딕"/>
                <w:sz w:val="20"/>
              </w:rPr>
            </w:pPr>
            <w:r w:rsidRPr="00172F46">
              <w:rPr>
                <w:rFonts w:ascii="맑은 고딕" w:eastAsia="맑은 고딕" w:hAnsi="맑은 고딕"/>
                <w:noProof/>
                <w:sz w:val="20"/>
              </w:rPr>
              <w:drawing>
                <wp:inline distT="0" distB="0" distL="0" distR="0" wp14:anchorId="3F4C80A4" wp14:editId="53214BE7">
                  <wp:extent cx="1135380" cy="304800"/>
                  <wp:effectExtent l="0" t="0" r="0" b="0"/>
                  <wp:docPr id="3" name="image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image48.jpeg"/>
                          <pic:cNvPicPr>
                            <a:picLocks noChangeAspect="1"/>
                          </pic:cNvPicPr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5380" cy="30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7255191" w14:textId="2F5C8837" w:rsidR="0067233C" w:rsidRPr="00FB4872" w:rsidRDefault="0067233C" w:rsidP="00FB4872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lastRenderedPageBreak/>
              <w:t xml:space="preserve">줌 </w:t>
            </w:r>
            <w:proofErr w:type="gramStart"/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인 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proofErr w:type="gramEnd"/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줌 아웃 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(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카메라에 오토 포커스 렌즈가 장착된 경우에만 작동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)</w:t>
            </w:r>
          </w:p>
        </w:tc>
      </w:tr>
      <w:tr w:rsidR="0067233C" w:rsidRPr="00172F46" w14:paraId="02AFA5BF" w14:textId="77777777" w:rsidTr="001438DA">
        <w:trPr>
          <w:trHeight w:val="1138"/>
          <w:jc w:val="center"/>
        </w:trPr>
        <w:tc>
          <w:tcPr>
            <w:tcW w:w="995" w:type="dxa"/>
            <w:vMerge/>
          </w:tcPr>
          <w:p w14:paraId="04CCC812" w14:textId="77777777" w:rsidR="0067233C" w:rsidRPr="00172F46" w:rsidRDefault="0067233C" w:rsidP="00082C82">
            <w:pPr>
              <w:pStyle w:val="TableParagraph"/>
              <w:ind w:left="243"/>
              <w:jc w:val="both"/>
              <w:rPr>
                <w:rFonts w:ascii="맑은 고딕" w:eastAsia="맑은 고딕" w:hAnsi="맑은 고딕"/>
                <w:sz w:val="2"/>
                <w:szCs w:val="2"/>
                <w:lang w:eastAsia="ko-KR"/>
              </w:rPr>
            </w:pPr>
          </w:p>
        </w:tc>
        <w:tc>
          <w:tcPr>
            <w:tcW w:w="2905" w:type="dxa"/>
            <w:vMerge/>
            <w:tcBorders>
              <w:top w:val="nil"/>
              <w:bottom w:val="single" w:sz="6" w:space="0" w:color="000000"/>
              <w:right w:val="single" w:sz="6" w:space="0" w:color="000000"/>
            </w:tcBorders>
          </w:tcPr>
          <w:p w14:paraId="3F241A27" w14:textId="77777777" w:rsidR="0067233C" w:rsidRPr="00172F46" w:rsidRDefault="0067233C" w:rsidP="00082C82">
            <w:pPr>
              <w:jc w:val="both"/>
              <w:rPr>
                <w:rFonts w:ascii="맑은 고딕" w:eastAsia="맑은 고딕" w:hAnsi="맑은 고딕"/>
                <w:sz w:val="2"/>
                <w:szCs w:val="2"/>
                <w:lang w:eastAsia="ko-KR"/>
              </w:rPr>
            </w:pP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06B6288" w14:textId="32D9F513" w:rsidR="0067233C" w:rsidRPr="00172F46" w:rsidRDefault="0067233C" w:rsidP="001425AD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1425A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렌즈의 근거리 또는 원거리에 초점 맞추기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(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카메라에 오토 포커스 렌즈가 장착된 경우에만 작동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)</w:t>
            </w:r>
          </w:p>
        </w:tc>
      </w:tr>
      <w:tr w:rsidR="0067233C" w:rsidRPr="00172F46" w14:paraId="5B63C19C" w14:textId="77777777" w:rsidTr="001438DA">
        <w:trPr>
          <w:trHeight w:val="1138"/>
          <w:jc w:val="center"/>
        </w:trPr>
        <w:tc>
          <w:tcPr>
            <w:tcW w:w="995" w:type="dxa"/>
            <w:vMerge/>
          </w:tcPr>
          <w:p w14:paraId="2776358E" w14:textId="77777777" w:rsidR="0067233C" w:rsidRPr="00172F46" w:rsidRDefault="0067233C" w:rsidP="00082C82">
            <w:pPr>
              <w:pStyle w:val="TableParagraph"/>
              <w:ind w:left="243"/>
              <w:jc w:val="both"/>
              <w:rPr>
                <w:rFonts w:ascii="맑은 고딕" w:eastAsia="맑은 고딕" w:hAnsi="맑은 고딕"/>
                <w:sz w:val="2"/>
                <w:szCs w:val="2"/>
                <w:lang w:eastAsia="ko-KR"/>
              </w:rPr>
            </w:pPr>
          </w:p>
        </w:tc>
        <w:tc>
          <w:tcPr>
            <w:tcW w:w="290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F13FA8" w14:textId="77777777" w:rsidR="0067233C" w:rsidRPr="00172F46" w:rsidRDefault="0067233C" w:rsidP="00082C82">
            <w:pPr>
              <w:jc w:val="both"/>
              <w:rPr>
                <w:rFonts w:ascii="맑은 고딕" w:eastAsia="맑은 고딕" w:hAnsi="맑은 고딕"/>
                <w:sz w:val="2"/>
                <w:szCs w:val="2"/>
                <w:lang w:eastAsia="ko-KR"/>
              </w:rPr>
            </w:pP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BF957A" w14:textId="2FB91FA8" w:rsidR="0067233C" w:rsidRDefault="0067233C" w:rsidP="001425AD">
            <w:pPr>
              <w:pStyle w:val="TableParagraph"/>
              <w:ind w:leftChars="30" w:left="66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425A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렌즈</w:t>
            </w:r>
            <w:r w:rsidRPr="001425A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425A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초기화</w:t>
            </w:r>
            <w:r w:rsidRPr="001425A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, </w:t>
            </w:r>
            <w:r w:rsidRPr="001425A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보조</w:t>
            </w:r>
            <w:r w:rsidRPr="001425A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425A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초점</w:t>
            </w:r>
            <w:r w:rsidRPr="001425A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425A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및</w:t>
            </w:r>
            <w:r w:rsidRPr="001425A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425A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자동</w:t>
            </w:r>
            <w:r w:rsidRPr="001425A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425A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조리개</w:t>
            </w:r>
          </w:p>
          <w:p w14:paraId="6C0049B8" w14:textId="77777777" w:rsidR="0067233C" w:rsidRPr="001425AD" w:rsidRDefault="0067233C" w:rsidP="001425AD">
            <w:pPr>
              <w:pStyle w:val="TableParagraph"/>
              <w:ind w:leftChars="30" w:left="66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  <w:p w14:paraId="63D623FD" w14:textId="0D5B1154" w:rsidR="0067233C" w:rsidRPr="001425AD" w:rsidRDefault="000E72C7" w:rsidP="00082C82">
            <w:pPr>
              <w:pStyle w:val="TableParagraph"/>
              <w:ind w:left="438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/>
                <w:b/>
                <w:noProof/>
                <w:sz w:val="20"/>
                <w:szCs w:val="20"/>
              </w:rPr>
              <mc:AlternateContent>
                <mc:Choice Requires="wpg">
                  <w:drawing>
                    <wp:inline distT="0" distB="0" distL="0" distR="0" wp14:anchorId="6F332949" wp14:editId="42FC0626">
                      <wp:extent cx="152400" cy="152400"/>
                      <wp:effectExtent l="0" t="0" r="3810" b="3810"/>
                      <wp:docPr id="1064623311" name="Group 3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1470" y="132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96811585" name="Picture 3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70" y="131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9652428" name="Picture 36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530" y="191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BEE566D" id="Group 360" o:spid="_x0000_s1026" style="width:12pt;height:12pt;mso-position-horizontal-relative:char;mso-position-vertical-relative:line" coordorigin="1470,132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">
                      <v:shape id="Picture 361" o:spid="_x0000_s1027" type="#_x0000_t75" style="position:absolute;left:1470;top:131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">
                        <v:imagedata r:id="rId17" o:title=""/>
                      </v:shape>
                      <v:shape id="Picture 362" o:spid="_x0000_s1028" type="#_x0000_t75" style="position:absolute;left:1530;top:191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67233C" w:rsidRPr="001425AD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 </w:t>
            </w:r>
            <w:r w:rsidR="006723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참고</w:t>
            </w:r>
            <w:r w:rsidR="0067233C" w:rsidRPr="001425AD">
              <w:rPr>
                <w:rFonts w:ascii="맑은 고딕" w:eastAsia="맑은 고딕" w:hAnsi="맑은 고딕"/>
                <w:b/>
                <w:sz w:val="20"/>
                <w:szCs w:val="20"/>
              </w:rPr>
              <w:t>:</w:t>
            </w:r>
          </w:p>
          <w:p w14:paraId="734DBCAE" w14:textId="77777777" w:rsidR="0067233C" w:rsidRPr="001425AD" w:rsidRDefault="0067233C" w:rsidP="001425AD">
            <w:pPr>
              <w:pStyle w:val="TableParagraph"/>
              <w:numPr>
                <w:ilvl w:val="0"/>
                <w:numId w:val="17"/>
              </w:numPr>
              <w:spacing w:line="254" w:lineRule="auto"/>
              <w:ind w:right="264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1425A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카메라에</w:t>
            </w:r>
            <w:r w:rsidRPr="001425A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425A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자동</w:t>
            </w:r>
            <w:r w:rsidRPr="001425A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425A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초점</w:t>
            </w:r>
            <w:r w:rsidRPr="001425A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425A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렌즈가</w:t>
            </w:r>
            <w:r w:rsidRPr="001425A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425A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장착되어</w:t>
            </w:r>
            <w:r w:rsidRPr="001425A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425A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있으면</w:t>
            </w:r>
            <w:r w:rsidRPr="001425A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425A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자동</w:t>
            </w:r>
            <w:r w:rsidRPr="001425A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425A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조리개가</w:t>
            </w:r>
            <w:r w:rsidRPr="001425A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425A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기본적으로</w:t>
            </w:r>
            <w:r w:rsidRPr="001425A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425A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켜져</w:t>
            </w:r>
            <w:r w:rsidRPr="001425A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425A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Pr="001425A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5BC2CDF3" w14:textId="7393705C" w:rsidR="0067233C" w:rsidRPr="00172F46" w:rsidRDefault="0067233C" w:rsidP="001425AD">
            <w:pPr>
              <w:pStyle w:val="TableParagraph"/>
              <w:numPr>
                <w:ilvl w:val="0"/>
                <w:numId w:val="17"/>
              </w:numPr>
              <w:spacing w:line="254" w:lineRule="auto"/>
              <w:ind w:right="264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6723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카메라에</w:t>
            </w:r>
            <w:r w:rsidRPr="006723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P-Iris</w:t>
            </w:r>
            <w:r w:rsidRPr="006723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가</w:t>
            </w:r>
            <w:r w:rsidRPr="006723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723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장착되어</w:t>
            </w:r>
            <w:r w:rsidRPr="006723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723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있으면</w:t>
            </w:r>
            <w:r w:rsidRPr="006723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Auto Iris </w:t>
            </w:r>
            <w:r w:rsidRPr="006723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지원을</w:t>
            </w:r>
            <w:r w:rsidRPr="006723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723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켜거나</w:t>
            </w:r>
            <w:r w:rsidRPr="006723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723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끕니다</w:t>
            </w:r>
            <w:r w:rsidRPr="006723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67233C" w:rsidRPr="00172F46" w14:paraId="200D3954" w14:textId="77777777" w:rsidTr="001438DA">
        <w:trPr>
          <w:trHeight w:val="586"/>
          <w:jc w:val="center"/>
        </w:trPr>
        <w:tc>
          <w:tcPr>
            <w:tcW w:w="995" w:type="dxa"/>
            <w:vMerge/>
          </w:tcPr>
          <w:p w14:paraId="1D0771D0" w14:textId="77777777" w:rsidR="0067233C" w:rsidRPr="00172F46" w:rsidRDefault="0067233C" w:rsidP="00082C82">
            <w:pPr>
              <w:pStyle w:val="TableParagraph"/>
              <w:ind w:left="243"/>
              <w:jc w:val="both"/>
              <w:rPr>
                <w:rFonts w:ascii="맑은 고딕" w:eastAsia="맑은 고딕" w:hAnsi="맑은 고딕"/>
                <w:sz w:val="2"/>
                <w:szCs w:val="2"/>
                <w:lang w:eastAsia="ko-KR"/>
              </w:rPr>
            </w:pPr>
          </w:p>
        </w:tc>
        <w:tc>
          <w:tcPr>
            <w:tcW w:w="29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57EFC02A" w14:textId="5DBFC7F4" w:rsidR="0067233C" w:rsidRPr="00172F46" w:rsidRDefault="0067233C" w:rsidP="001C2852">
            <w:pPr>
              <w:pStyle w:val="TableParagraph"/>
              <w:jc w:val="center"/>
              <w:rPr>
                <w:rFonts w:ascii="맑은 고딕" w:eastAsia="맑은 고딕" w:hAnsi="맑은 고딕"/>
                <w:sz w:val="20"/>
              </w:rPr>
            </w:pPr>
            <w:r w:rsidRPr="00172F46">
              <w:rPr>
                <w:rFonts w:ascii="맑은 고딕" w:eastAsia="맑은 고딕" w:hAnsi="맑은 고딕"/>
                <w:noProof/>
                <w:sz w:val="20"/>
              </w:rPr>
              <w:drawing>
                <wp:inline distT="0" distB="0" distL="0" distR="0" wp14:anchorId="0F26714F" wp14:editId="3F69C824">
                  <wp:extent cx="1320555" cy="1725433"/>
                  <wp:effectExtent l="0" t="0" r="0" b="0"/>
                  <wp:docPr id="12" name="image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image49.png"/>
                          <pic:cNvPicPr>
                            <a:picLocks noChangeAspect="1"/>
                          </pic:cNvPicPr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9371" cy="175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7B32E8A" w14:textId="2BAF6A3C" w:rsidR="0067233C" w:rsidRPr="0067233C" w:rsidRDefault="0067233C" w:rsidP="0067233C">
            <w:pPr>
              <w:pStyle w:val="TableParagraph"/>
              <w:tabs>
                <w:tab w:val="left" w:pos="439"/>
              </w:tabs>
              <w:spacing w:before="3" w:line="252" w:lineRule="auto"/>
              <w:ind w:leftChars="45" w:left="99" w:right="152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밝기 조절</w:t>
            </w:r>
          </w:p>
        </w:tc>
      </w:tr>
      <w:tr w:rsidR="0067233C" w:rsidRPr="00172F46" w14:paraId="189781AC" w14:textId="77777777" w:rsidTr="001438DA">
        <w:trPr>
          <w:trHeight w:val="538"/>
          <w:jc w:val="center"/>
        </w:trPr>
        <w:tc>
          <w:tcPr>
            <w:tcW w:w="995" w:type="dxa"/>
            <w:vMerge/>
          </w:tcPr>
          <w:p w14:paraId="40DA3899" w14:textId="30797347" w:rsidR="0067233C" w:rsidRPr="00172F46" w:rsidRDefault="0067233C" w:rsidP="00082C82">
            <w:pPr>
              <w:pStyle w:val="TableParagraph"/>
              <w:ind w:left="243"/>
              <w:jc w:val="both"/>
              <w:rPr>
                <w:rFonts w:ascii="맑은 고딕" w:eastAsia="맑은 고딕" w:hAnsi="맑은 고딕"/>
                <w:sz w:val="20"/>
              </w:rPr>
            </w:pPr>
          </w:p>
        </w:tc>
        <w:tc>
          <w:tcPr>
            <w:tcW w:w="2905" w:type="dxa"/>
            <w:vMerge/>
            <w:tcBorders>
              <w:right w:val="single" w:sz="6" w:space="0" w:color="000000"/>
            </w:tcBorders>
          </w:tcPr>
          <w:p w14:paraId="1798E9C9" w14:textId="7A4A7952" w:rsidR="0067233C" w:rsidRPr="00172F46" w:rsidRDefault="0067233C" w:rsidP="00082C82">
            <w:pPr>
              <w:pStyle w:val="TableParagraph"/>
              <w:ind w:left="324"/>
              <w:jc w:val="both"/>
              <w:rPr>
                <w:rFonts w:ascii="맑은 고딕" w:eastAsia="맑은 고딕" w:hAnsi="맑은 고딕"/>
                <w:sz w:val="20"/>
              </w:rPr>
            </w:pP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04D8295" w14:textId="1D22411C" w:rsidR="0067233C" w:rsidRPr="0067233C" w:rsidRDefault="001C2852" w:rsidP="00082C82">
            <w:pPr>
              <w:pStyle w:val="TableParagraph"/>
              <w:spacing w:before="78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대비 조절</w:t>
            </w:r>
          </w:p>
        </w:tc>
      </w:tr>
      <w:tr w:rsidR="0067233C" w:rsidRPr="00172F46" w14:paraId="3B4587BC" w14:textId="77777777" w:rsidTr="001438DA">
        <w:trPr>
          <w:trHeight w:val="534"/>
          <w:jc w:val="center"/>
        </w:trPr>
        <w:tc>
          <w:tcPr>
            <w:tcW w:w="995" w:type="dxa"/>
            <w:vMerge/>
          </w:tcPr>
          <w:p w14:paraId="07565A69" w14:textId="77777777" w:rsidR="0067233C" w:rsidRPr="00172F46" w:rsidRDefault="0067233C" w:rsidP="00082C82">
            <w:pPr>
              <w:jc w:val="both"/>
              <w:rPr>
                <w:rFonts w:ascii="맑은 고딕" w:eastAsia="맑은 고딕" w:hAnsi="맑은 고딕"/>
                <w:sz w:val="2"/>
                <w:szCs w:val="2"/>
              </w:rPr>
            </w:pPr>
          </w:p>
        </w:tc>
        <w:tc>
          <w:tcPr>
            <w:tcW w:w="2905" w:type="dxa"/>
            <w:vMerge/>
            <w:tcBorders>
              <w:right w:val="single" w:sz="6" w:space="0" w:color="000000"/>
            </w:tcBorders>
          </w:tcPr>
          <w:p w14:paraId="16D72718" w14:textId="77777777" w:rsidR="0067233C" w:rsidRPr="00172F46" w:rsidRDefault="0067233C" w:rsidP="00082C82">
            <w:pPr>
              <w:jc w:val="both"/>
              <w:rPr>
                <w:rFonts w:ascii="맑은 고딕" w:eastAsia="맑은 고딕" w:hAnsi="맑은 고딕"/>
                <w:sz w:val="2"/>
                <w:szCs w:val="2"/>
              </w:rPr>
            </w:pP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70378FE" w14:textId="7112BC16" w:rsidR="0067233C" w:rsidRPr="0067233C" w:rsidRDefault="001C2852" w:rsidP="00082C82">
            <w:pPr>
              <w:pStyle w:val="TableParagraph"/>
              <w:spacing w:before="72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채도 조절</w:t>
            </w:r>
          </w:p>
        </w:tc>
      </w:tr>
      <w:tr w:rsidR="0067233C" w:rsidRPr="00172F46" w14:paraId="76AC4C0C" w14:textId="77777777" w:rsidTr="001438DA">
        <w:trPr>
          <w:trHeight w:val="559"/>
          <w:jc w:val="center"/>
        </w:trPr>
        <w:tc>
          <w:tcPr>
            <w:tcW w:w="995" w:type="dxa"/>
            <w:vMerge/>
          </w:tcPr>
          <w:p w14:paraId="7574FA81" w14:textId="77777777" w:rsidR="0067233C" w:rsidRPr="00172F46" w:rsidRDefault="0067233C" w:rsidP="00082C82">
            <w:pPr>
              <w:jc w:val="both"/>
              <w:rPr>
                <w:rFonts w:ascii="맑은 고딕" w:eastAsia="맑은 고딕" w:hAnsi="맑은 고딕"/>
                <w:sz w:val="2"/>
                <w:szCs w:val="2"/>
                <w:lang w:eastAsia="ko-KR"/>
              </w:rPr>
            </w:pPr>
          </w:p>
        </w:tc>
        <w:tc>
          <w:tcPr>
            <w:tcW w:w="2905" w:type="dxa"/>
            <w:vMerge/>
            <w:tcBorders>
              <w:right w:val="single" w:sz="6" w:space="0" w:color="000000"/>
            </w:tcBorders>
          </w:tcPr>
          <w:p w14:paraId="23BB2472" w14:textId="77777777" w:rsidR="0067233C" w:rsidRPr="00172F46" w:rsidRDefault="0067233C" w:rsidP="00082C82">
            <w:pPr>
              <w:jc w:val="both"/>
              <w:rPr>
                <w:rFonts w:ascii="맑은 고딕" w:eastAsia="맑은 고딕" w:hAnsi="맑은 고딕"/>
                <w:sz w:val="2"/>
                <w:szCs w:val="2"/>
                <w:lang w:eastAsia="ko-KR"/>
              </w:rPr>
            </w:pP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D71ED5F" w14:textId="0B415CB2" w:rsidR="0067233C" w:rsidRPr="0067233C" w:rsidRDefault="001C2852" w:rsidP="00082C82">
            <w:pPr>
              <w:pStyle w:val="TableParagraph"/>
              <w:spacing w:before="72" w:line="254" w:lineRule="auto"/>
              <w:ind w:left="93" w:right="33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선명도 조절</w:t>
            </w:r>
          </w:p>
        </w:tc>
      </w:tr>
      <w:tr w:rsidR="0067233C" w:rsidRPr="00172F46" w14:paraId="2B1CCD64" w14:textId="77777777" w:rsidTr="001438DA">
        <w:trPr>
          <w:trHeight w:val="600"/>
          <w:jc w:val="center"/>
        </w:trPr>
        <w:tc>
          <w:tcPr>
            <w:tcW w:w="995" w:type="dxa"/>
            <w:vMerge/>
          </w:tcPr>
          <w:p w14:paraId="4AEE4FD6" w14:textId="77777777" w:rsidR="0067233C" w:rsidRPr="00172F46" w:rsidRDefault="0067233C" w:rsidP="00082C82">
            <w:pPr>
              <w:jc w:val="both"/>
              <w:rPr>
                <w:rFonts w:ascii="맑은 고딕" w:eastAsia="맑은 고딕" w:hAnsi="맑은 고딕"/>
                <w:sz w:val="2"/>
                <w:szCs w:val="2"/>
              </w:rPr>
            </w:pPr>
          </w:p>
        </w:tc>
        <w:tc>
          <w:tcPr>
            <w:tcW w:w="2905" w:type="dxa"/>
            <w:vMerge/>
            <w:tcBorders>
              <w:right w:val="single" w:sz="6" w:space="0" w:color="000000"/>
            </w:tcBorders>
          </w:tcPr>
          <w:p w14:paraId="337998BD" w14:textId="77777777" w:rsidR="0067233C" w:rsidRPr="00172F46" w:rsidRDefault="0067233C" w:rsidP="00082C82">
            <w:pPr>
              <w:jc w:val="both"/>
              <w:rPr>
                <w:rFonts w:ascii="맑은 고딕" w:eastAsia="맑은 고딕" w:hAnsi="맑은 고딕"/>
                <w:sz w:val="2"/>
                <w:szCs w:val="2"/>
              </w:rPr>
            </w:pP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AE555E3" w14:textId="481B85A1" w:rsidR="0067233C" w:rsidRPr="001C2852" w:rsidRDefault="001C2852" w:rsidP="001C2852">
            <w:pPr>
              <w:pStyle w:val="TableParagraph"/>
              <w:spacing w:before="72" w:line="254" w:lineRule="auto"/>
              <w:ind w:right="98"/>
              <w:jc w:val="both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 </w:t>
            </w:r>
            <w:r w:rsidRPr="001C2852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소음 감소 수준 조절</w:t>
            </w:r>
          </w:p>
        </w:tc>
      </w:tr>
      <w:tr w:rsidR="0067233C" w:rsidRPr="00172F46" w14:paraId="22A308C0" w14:textId="77777777" w:rsidTr="001438DA">
        <w:trPr>
          <w:trHeight w:val="450"/>
          <w:jc w:val="center"/>
        </w:trPr>
        <w:tc>
          <w:tcPr>
            <w:tcW w:w="995" w:type="dxa"/>
            <w:vMerge/>
          </w:tcPr>
          <w:p w14:paraId="0B004CB3" w14:textId="77777777" w:rsidR="0067233C" w:rsidRPr="00172F46" w:rsidRDefault="0067233C" w:rsidP="00082C82">
            <w:pPr>
              <w:jc w:val="both"/>
              <w:rPr>
                <w:rFonts w:ascii="맑은 고딕" w:eastAsia="맑은 고딕" w:hAnsi="맑은 고딕"/>
                <w:sz w:val="2"/>
                <w:szCs w:val="2"/>
              </w:rPr>
            </w:pPr>
          </w:p>
        </w:tc>
        <w:tc>
          <w:tcPr>
            <w:tcW w:w="2905" w:type="dxa"/>
            <w:vMerge/>
            <w:tcBorders>
              <w:right w:val="single" w:sz="6" w:space="0" w:color="000000"/>
            </w:tcBorders>
          </w:tcPr>
          <w:p w14:paraId="258B1A90" w14:textId="77777777" w:rsidR="0067233C" w:rsidRPr="00172F46" w:rsidRDefault="0067233C" w:rsidP="00082C82">
            <w:pPr>
              <w:jc w:val="both"/>
              <w:rPr>
                <w:rFonts w:ascii="맑은 고딕" w:eastAsia="맑은 고딕" w:hAnsi="맑은 고딕"/>
                <w:sz w:val="2"/>
                <w:szCs w:val="2"/>
              </w:rPr>
            </w:pPr>
          </w:p>
        </w:tc>
        <w:tc>
          <w:tcPr>
            <w:tcW w:w="5431" w:type="dxa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6486CE3E" w14:textId="0FD79B3F" w:rsidR="0067233C" w:rsidRPr="0067233C" w:rsidRDefault="001C2852" w:rsidP="00082C82">
            <w:pPr>
              <w:pStyle w:val="TableParagraph"/>
              <w:spacing w:before="72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 값으로 설정</w:t>
            </w:r>
          </w:p>
        </w:tc>
      </w:tr>
    </w:tbl>
    <w:p w14:paraId="33023724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  <w:lang w:eastAsia="ko-KR"/>
        </w:rPr>
      </w:pPr>
    </w:p>
    <w:p w14:paraId="770A28FB" w14:textId="77777777" w:rsidR="007F6D0A" w:rsidRPr="00172F46" w:rsidRDefault="007F6D0A" w:rsidP="001B0B37">
      <w:pPr>
        <w:pStyle w:val="a3"/>
        <w:spacing w:before="9"/>
        <w:jc w:val="both"/>
        <w:rPr>
          <w:rFonts w:ascii="맑은 고딕" w:eastAsia="맑은 고딕" w:hAnsi="맑은 고딕"/>
          <w:sz w:val="19"/>
          <w:lang w:eastAsia="ko-KR"/>
        </w:rPr>
      </w:pPr>
    </w:p>
    <w:p w14:paraId="5BD31B45" w14:textId="0102E826" w:rsidR="007F6D0A" w:rsidRPr="00172F46" w:rsidRDefault="007577A8" w:rsidP="001B0B37">
      <w:pPr>
        <w:pStyle w:val="2"/>
        <w:numPr>
          <w:ilvl w:val="1"/>
          <w:numId w:val="16"/>
        </w:numPr>
        <w:tabs>
          <w:tab w:val="left" w:pos="687"/>
        </w:tabs>
        <w:spacing w:before="85"/>
        <w:jc w:val="both"/>
        <w:rPr>
          <w:rFonts w:ascii="맑은 고딕" w:eastAsia="맑은 고딕" w:hAnsi="맑은 고딕"/>
        </w:rPr>
      </w:pPr>
      <w:bookmarkStart w:id="67" w:name="6.2_PTZ_Mode"/>
      <w:bookmarkStart w:id="68" w:name="_bookmark28"/>
      <w:bookmarkEnd w:id="67"/>
      <w:bookmarkEnd w:id="68"/>
      <w:r w:rsidRPr="00172F46">
        <w:rPr>
          <w:rFonts w:ascii="맑은 고딕" w:eastAsia="맑은 고딕" w:hAnsi="맑은 고딕"/>
        </w:rPr>
        <w:t xml:space="preserve">PTZ </w:t>
      </w:r>
      <w:r w:rsidR="001438DA">
        <w:rPr>
          <w:rFonts w:ascii="맑은 고딕" w:eastAsia="맑은 고딕" w:hAnsi="맑은 고딕" w:hint="eastAsia"/>
          <w:lang w:eastAsia="ko-KR"/>
        </w:rPr>
        <w:t>모드</w:t>
      </w:r>
    </w:p>
    <w:p w14:paraId="55EF4369" w14:textId="77777777" w:rsidR="001438DA" w:rsidRDefault="001438DA" w:rsidP="001438DA">
      <w:pPr>
        <w:pStyle w:val="a3"/>
        <w:spacing w:before="3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40288616" w14:textId="56FA08A2" w:rsidR="001438DA" w:rsidRPr="001438DA" w:rsidRDefault="001438DA" w:rsidP="001438DA">
      <w:pPr>
        <w:pStyle w:val="a3"/>
        <w:spacing w:before="3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1438DA">
        <w:rPr>
          <w:rFonts w:ascii="맑은 고딕" w:eastAsia="맑은 고딕" w:hAnsi="맑은 고딕"/>
          <w:sz w:val="20"/>
          <w:szCs w:val="20"/>
          <w:lang w:eastAsia="ko-KR"/>
        </w:rPr>
        <w:t xml:space="preserve">PTZ </w:t>
      </w:r>
      <w:r w:rsidRPr="001438DA">
        <w:rPr>
          <w:rFonts w:ascii="맑은 고딕" w:eastAsia="맑은 고딕" w:hAnsi="맑은 고딕" w:hint="eastAsia"/>
          <w:sz w:val="20"/>
          <w:szCs w:val="20"/>
          <w:lang w:eastAsia="ko-KR"/>
        </w:rPr>
        <w:t>네트워크</w:t>
      </w:r>
      <w:r w:rsidRPr="001438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438DA">
        <w:rPr>
          <w:rFonts w:ascii="맑은 고딕" w:eastAsia="맑은 고딕" w:hAnsi="맑은 고딕" w:hint="eastAsia"/>
          <w:sz w:val="20"/>
          <w:szCs w:val="20"/>
          <w:lang w:eastAsia="ko-KR"/>
        </w:rPr>
        <w:t>카메라</w:t>
      </w:r>
      <w:r w:rsidRPr="001438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438DA">
        <w:rPr>
          <w:rFonts w:ascii="맑은 고딕" w:eastAsia="맑은 고딕" w:hAnsi="맑은 고딕" w:hint="eastAsia"/>
          <w:sz w:val="20"/>
          <w:szCs w:val="20"/>
          <w:lang w:eastAsia="ko-KR"/>
        </w:rPr>
        <w:t>웹</w:t>
      </w:r>
      <w:r w:rsidRPr="001438DA">
        <w:rPr>
          <w:rFonts w:ascii="맑은 고딕" w:eastAsia="맑은 고딕" w:hAnsi="맑은 고딕"/>
          <w:sz w:val="20"/>
          <w:szCs w:val="20"/>
          <w:lang w:eastAsia="ko-KR"/>
        </w:rPr>
        <w:t xml:space="preserve"> GUI</w:t>
      </w:r>
      <w:r w:rsidRPr="001438DA">
        <w:rPr>
          <w:rFonts w:ascii="맑은 고딕" w:eastAsia="맑은 고딕" w:hAnsi="맑은 고딕" w:hint="eastAsia"/>
          <w:sz w:val="20"/>
          <w:szCs w:val="20"/>
          <w:lang w:eastAsia="ko-KR"/>
        </w:rPr>
        <w:t>에</w:t>
      </w:r>
      <w:r w:rsidRPr="001438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438DA">
        <w:rPr>
          <w:rFonts w:ascii="맑은 고딕" w:eastAsia="맑은 고딕" w:hAnsi="맑은 고딕" w:hint="eastAsia"/>
          <w:sz w:val="20"/>
          <w:szCs w:val="20"/>
          <w:lang w:eastAsia="ko-KR"/>
        </w:rPr>
        <w:t>로그인하면</w:t>
      </w:r>
      <w:r w:rsidRPr="001438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438DA">
        <w:rPr>
          <w:rFonts w:ascii="맑은 고딕" w:eastAsia="맑은 고딕" w:hAnsi="맑은 고딕" w:hint="eastAsia"/>
          <w:sz w:val="20"/>
          <w:szCs w:val="20"/>
          <w:lang w:eastAsia="ko-KR"/>
        </w:rPr>
        <w:t>다음과</w:t>
      </w:r>
      <w:r w:rsidRPr="001438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438DA">
        <w:rPr>
          <w:rFonts w:ascii="맑은 고딕" w:eastAsia="맑은 고딕" w:hAnsi="맑은 고딕" w:hint="eastAsia"/>
          <w:sz w:val="20"/>
          <w:szCs w:val="20"/>
          <w:lang w:eastAsia="ko-KR"/>
        </w:rPr>
        <w:t>같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이</w:t>
      </w:r>
      <w:r w:rsidRPr="001438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438DA">
        <w:rPr>
          <w:rFonts w:ascii="맑은 고딕" w:eastAsia="맑은 고딕" w:hAnsi="맑은 고딕" w:hint="eastAsia"/>
          <w:sz w:val="20"/>
          <w:szCs w:val="20"/>
          <w:lang w:eastAsia="ko-KR"/>
        </w:rPr>
        <w:t>라이브</w:t>
      </w:r>
      <w:r w:rsidRPr="001438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438DA">
        <w:rPr>
          <w:rFonts w:ascii="맑은 고딕" w:eastAsia="맑은 고딕" w:hAnsi="맑은 고딕" w:hint="eastAsia"/>
          <w:sz w:val="20"/>
          <w:szCs w:val="20"/>
          <w:lang w:eastAsia="ko-KR"/>
        </w:rPr>
        <w:t>영상을</w:t>
      </w:r>
      <w:r w:rsidRPr="001438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438DA">
        <w:rPr>
          <w:rFonts w:ascii="맑은 고딕" w:eastAsia="맑은 고딕" w:hAnsi="맑은 고딕" w:hint="eastAsia"/>
          <w:sz w:val="20"/>
          <w:szCs w:val="20"/>
          <w:lang w:eastAsia="ko-KR"/>
        </w:rPr>
        <w:t>볼</w:t>
      </w:r>
      <w:r w:rsidRPr="001438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438DA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1438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438DA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1438DA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089633F5" w14:textId="7777777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0FAE2148" wp14:editId="582FE425">
            <wp:extent cx="5892165" cy="2956560"/>
            <wp:effectExtent l="0" t="0" r="0" b="0"/>
            <wp:docPr id="99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mage50.jpeg"/>
                    <pic:cNvPicPr>
                      <a:picLocks noChangeAspect="1"/>
                    </pic:cNvPicPr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2567" cy="2957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3EB1D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</w:rPr>
      </w:pPr>
    </w:p>
    <w:p w14:paraId="7F6F7858" w14:textId="512A017F" w:rsidR="007F6D0A" w:rsidRDefault="007F6D0A" w:rsidP="001B0B37">
      <w:pPr>
        <w:pStyle w:val="a3"/>
        <w:spacing w:before="6"/>
        <w:jc w:val="both"/>
        <w:rPr>
          <w:rFonts w:ascii="맑은 고딕" w:eastAsia="맑은 고딕" w:hAnsi="맑은 고딕"/>
          <w:sz w:val="17"/>
        </w:rPr>
      </w:pPr>
    </w:p>
    <w:p w14:paraId="53884C63" w14:textId="2EE75758" w:rsidR="001438DA" w:rsidRDefault="001438DA" w:rsidP="001B0B37">
      <w:pPr>
        <w:pStyle w:val="a3"/>
        <w:spacing w:before="6"/>
        <w:jc w:val="both"/>
        <w:rPr>
          <w:rFonts w:ascii="맑은 고딕" w:eastAsia="맑은 고딕" w:hAnsi="맑은 고딕"/>
          <w:sz w:val="17"/>
        </w:rPr>
      </w:pPr>
    </w:p>
    <w:p w14:paraId="7C0E9B97" w14:textId="5773DAC7" w:rsidR="001438DA" w:rsidRDefault="001438DA" w:rsidP="001B0B37">
      <w:pPr>
        <w:pStyle w:val="a3"/>
        <w:spacing w:before="6"/>
        <w:jc w:val="both"/>
        <w:rPr>
          <w:rFonts w:ascii="맑은 고딕" w:eastAsia="맑은 고딕" w:hAnsi="맑은 고딕"/>
          <w:sz w:val="17"/>
        </w:rPr>
      </w:pPr>
    </w:p>
    <w:p w14:paraId="129CE5ED" w14:textId="77777777" w:rsidR="001438DA" w:rsidRPr="00172F46" w:rsidRDefault="001438DA" w:rsidP="001B0B37">
      <w:pPr>
        <w:pStyle w:val="a3"/>
        <w:spacing w:before="6"/>
        <w:jc w:val="both"/>
        <w:rPr>
          <w:rFonts w:ascii="맑은 고딕" w:eastAsia="맑은 고딕" w:hAnsi="맑은 고딕"/>
          <w:sz w:val="17"/>
        </w:rPr>
      </w:pPr>
    </w:p>
    <w:p w14:paraId="7268CCBD" w14:textId="56312046" w:rsidR="007F6D0A" w:rsidRPr="00172F46" w:rsidRDefault="001438DA" w:rsidP="001B0B37">
      <w:pPr>
        <w:pStyle w:val="a4"/>
        <w:numPr>
          <w:ilvl w:val="2"/>
          <w:numId w:val="16"/>
        </w:numPr>
        <w:tabs>
          <w:tab w:val="left" w:pos="825"/>
        </w:tabs>
        <w:spacing w:before="89"/>
        <w:jc w:val="both"/>
        <w:rPr>
          <w:rFonts w:ascii="맑은 고딕" w:eastAsia="맑은 고딕" w:hAnsi="맑은 고딕"/>
          <w:i/>
          <w:sz w:val="32"/>
        </w:rPr>
      </w:pPr>
      <w:bookmarkStart w:id="69" w:name="6.2.1_Operations_on_Live_View_Page"/>
      <w:bookmarkStart w:id="70" w:name="_bookmark29"/>
      <w:bookmarkEnd w:id="69"/>
      <w:bookmarkEnd w:id="70"/>
      <w:r>
        <w:rPr>
          <w:rFonts w:ascii="맑은 고딕" w:eastAsia="맑은 고딕" w:hAnsi="맑은 고딕" w:hint="eastAsia"/>
          <w:i/>
          <w:sz w:val="32"/>
          <w:lang w:eastAsia="ko-KR"/>
        </w:rPr>
        <w:lastRenderedPageBreak/>
        <w:t>라이브 뷰 페이지 작업</w:t>
      </w:r>
    </w:p>
    <w:p w14:paraId="398369C5" w14:textId="77777777" w:rsidR="007F6D0A" w:rsidRPr="00172F46" w:rsidRDefault="007F6D0A" w:rsidP="001B0B37">
      <w:pPr>
        <w:pStyle w:val="a3"/>
        <w:spacing w:before="2"/>
        <w:jc w:val="both"/>
        <w:rPr>
          <w:rFonts w:ascii="맑은 고딕" w:eastAsia="맑은 고딕" w:hAnsi="맑은 고딕"/>
          <w:i/>
          <w:sz w:val="14"/>
        </w:rPr>
      </w:pPr>
    </w:p>
    <w:p w14:paraId="017D6ED5" w14:textId="3C99D5A4" w:rsidR="007F6D0A" w:rsidRPr="001438DA" w:rsidRDefault="000E72C7" w:rsidP="001B0B37">
      <w:pPr>
        <w:pStyle w:val="a3"/>
        <w:spacing w:before="91"/>
        <w:ind w:left="44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/>
          <w:b/>
          <w:bCs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F332949" wp14:editId="4ACA03AE">
                <wp:simplePos x="0" y="0"/>
                <wp:positionH relativeFrom="page">
                  <wp:posOffset>933450</wp:posOffset>
                </wp:positionH>
                <wp:positionV relativeFrom="paragraph">
                  <wp:posOffset>83185</wp:posOffset>
                </wp:positionV>
                <wp:extent cx="152400" cy="152400"/>
                <wp:effectExtent l="0" t="0" r="0" b="0"/>
                <wp:wrapNone/>
                <wp:docPr id="2053028310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132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04543053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131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3933963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91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89CD64" id="Group 35" o:spid="_x0000_s1026" style="position:absolute;left:0;text-align:left;margin-left:73.5pt;margin-top:6.55pt;width:12pt;height:12pt;z-index:251659264;mso-position-horizontal-relative:page" coordorigin="1470,132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">
                <v:shape id="Picture 36" o:spid="_x0000_s1027" type="#_x0000_t75" style="position:absolute;left:1470;top:131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">
                  <v:imagedata r:id="rId17" o:title=""/>
                </v:shape>
                <v:shape id="Picture 37" o:spid="_x0000_s1028" type="#_x0000_t75" style="position:absolute;left:1530;top:191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">
                  <v:imagedata r:id="rId18" o:title=""/>
                </v:shape>
                <w10:wrap anchorx="page"/>
              </v:group>
            </w:pict>
          </mc:Fallback>
        </mc:AlternateContent>
      </w:r>
      <w:r w:rsidR="001438DA" w:rsidRPr="001438DA">
        <w:rPr>
          <w:rFonts w:ascii="맑은 고딕" w:eastAsia="맑은 고딕" w:hAnsi="맑은 고딕" w:hint="eastAsia"/>
          <w:b/>
          <w:bCs/>
          <w:sz w:val="20"/>
          <w:szCs w:val="20"/>
          <w:lang w:eastAsia="ko-KR"/>
        </w:rPr>
        <w:t>참고</w:t>
      </w:r>
      <w:r w:rsidR="007577A8" w:rsidRPr="001438DA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1438DA" w:rsidRPr="001438DA">
        <w:rPr>
          <w:rFonts w:ascii="맑은 고딕" w:eastAsia="맑은 고딕" w:hAnsi="맑은 고딕" w:hint="eastAsia"/>
          <w:sz w:val="20"/>
          <w:szCs w:val="20"/>
          <w:lang w:eastAsia="ko-KR"/>
        </w:rPr>
        <w:t>다른</w:t>
      </w:r>
      <w:r w:rsidR="001438DA" w:rsidRPr="001438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1438DA" w:rsidRPr="001438DA">
        <w:rPr>
          <w:rFonts w:ascii="맑은 고딕" w:eastAsia="맑은 고딕" w:hAnsi="맑은 고딕" w:hint="eastAsia"/>
          <w:sz w:val="20"/>
          <w:szCs w:val="20"/>
          <w:lang w:eastAsia="ko-KR"/>
        </w:rPr>
        <w:t>버튼에</w:t>
      </w:r>
      <w:r w:rsidR="001438DA" w:rsidRPr="001438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1438DA" w:rsidRPr="001438DA">
        <w:rPr>
          <w:rFonts w:ascii="맑은 고딕" w:eastAsia="맑은 고딕" w:hAnsi="맑은 고딕" w:hint="eastAsia"/>
          <w:sz w:val="20"/>
          <w:szCs w:val="20"/>
          <w:lang w:eastAsia="ko-KR"/>
        </w:rPr>
        <w:t>대한</w:t>
      </w:r>
      <w:r w:rsidR="001438DA" w:rsidRPr="001438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1438DA" w:rsidRPr="001438DA">
        <w:rPr>
          <w:rFonts w:ascii="맑은 고딕" w:eastAsia="맑은 고딕" w:hAnsi="맑은 고딕" w:hint="eastAsia"/>
          <w:sz w:val="20"/>
          <w:szCs w:val="20"/>
          <w:lang w:eastAsia="ko-KR"/>
        </w:rPr>
        <w:t>설명은</w:t>
      </w:r>
      <w:r w:rsidR="001438DA" w:rsidRPr="001438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1438DA" w:rsidRPr="001438DA">
        <w:rPr>
          <w:rFonts w:ascii="맑은 고딕" w:eastAsia="맑은 고딕" w:hAnsi="맑은 고딕" w:hint="eastAsia"/>
          <w:b/>
          <w:bCs/>
          <w:sz w:val="20"/>
          <w:szCs w:val="20"/>
          <w:lang w:eastAsia="ko-KR"/>
        </w:rPr>
        <w:t>표</w:t>
      </w:r>
      <w:r w:rsidR="001438DA" w:rsidRPr="001438DA">
        <w:rPr>
          <w:rFonts w:ascii="맑은 고딕" w:eastAsia="맑은 고딕" w:hAnsi="맑은 고딕"/>
          <w:b/>
          <w:bCs/>
          <w:sz w:val="20"/>
          <w:szCs w:val="20"/>
          <w:lang w:eastAsia="ko-KR"/>
        </w:rPr>
        <w:t xml:space="preserve"> </w:t>
      </w:r>
      <w:r w:rsidR="001438DA">
        <w:rPr>
          <w:rFonts w:ascii="맑은 고딕" w:eastAsia="맑은 고딕" w:hAnsi="맑은 고딕"/>
          <w:b/>
          <w:bCs/>
          <w:sz w:val="20"/>
          <w:szCs w:val="20"/>
          <w:lang w:eastAsia="ko-KR"/>
        </w:rPr>
        <w:t>2</w:t>
      </w:r>
      <w:r w:rsidR="001438DA" w:rsidRPr="001438DA">
        <w:rPr>
          <w:rFonts w:ascii="맑은 고딕" w:eastAsia="맑은 고딕" w:hAnsi="맑은 고딕"/>
          <w:b/>
          <w:bCs/>
          <w:sz w:val="20"/>
          <w:szCs w:val="20"/>
          <w:lang w:eastAsia="ko-KR"/>
        </w:rPr>
        <w:t>(2</w:t>
      </w:r>
      <w:r w:rsidR="001438DA">
        <w:rPr>
          <w:rFonts w:ascii="맑은 고딕" w:eastAsia="맑은 고딕" w:hAnsi="맑은 고딕"/>
          <w:b/>
          <w:bCs/>
          <w:sz w:val="20"/>
          <w:szCs w:val="20"/>
          <w:lang w:eastAsia="ko-KR"/>
        </w:rPr>
        <w:t>5</w:t>
      </w:r>
      <w:r w:rsidR="001438DA" w:rsidRPr="001438DA">
        <w:rPr>
          <w:rFonts w:ascii="맑은 고딕" w:eastAsia="맑은 고딕" w:hAnsi="맑은 고딕" w:hint="eastAsia"/>
          <w:b/>
          <w:bCs/>
          <w:sz w:val="20"/>
          <w:szCs w:val="20"/>
          <w:lang w:eastAsia="ko-KR"/>
        </w:rPr>
        <w:t>페이지</w:t>
      </w:r>
      <w:r w:rsidR="001438DA" w:rsidRPr="001438DA">
        <w:rPr>
          <w:rFonts w:ascii="맑은 고딕" w:eastAsia="맑은 고딕" w:hAnsi="맑은 고딕"/>
          <w:b/>
          <w:bCs/>
          <w:sz w:val="20"/>
          <w:szCs w:val="20"/>
          <w:lang w:eastAsia="ko-KR"/>
        </w:rPr>
        <w:t>)</w:t>
      </w:r>
      <w:r w:rsidR="001438DA" w:rsidRPr="001438DA">
        <w:rPr>
          <w:rFonts w:ascii="맑은 고딕" w:eastAsia="맑은 고딕" w:hAnsi="맑은 고딕" w:hint="eastAsia"/>
          <w:sz w:val="20"/>
          <w:szCs w:val="20"/>
          <w:lang w:eastAsia="ko-KR"/>
        </w:rPr>
        <w:t>을</w:t>
      </w:r>
      <w:r w:rsidR="001438DA" w:rsidRPr="001438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1438DA" w:rsidRPr="001438DA">
        <w:rPr>
          <w:rFonts w:ascii="맑은 고딕" w:eastAsia="맑은 고딕" w:hAnsi="맑은 고딕" w:hint="eastAsia"/>
          <w:sz w:val="20"/>
          <w:szCs w:val="20"/>
          <w:lang w:eastAsia="ko-KR"/>
        </w:rPr>
        <w:t>참조하세요</w:t>
      </w:r>
      <w:r w:rsidR="001438DA" w:rsidRPr="001438DA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441180B3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1"/>
          <w:lang w:eastAsia="ko-KR"/>
        </w:rPr>
      </w:pPr>
    </w:p>
    <w:p w14:paraId="6E832A05" w14:textId="723E4713" w:rsidR="007F6D0A" w:rsidRPr="00172F46" w:rsidRDefault="001438DA" w:rsidP="001B0B37">
      <w:pPr>
        <w:pStyle w:val="5"/>
        <w:spacing w:after="27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3.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2390"/>
        <w:gridCol w:w="6153"/>
      </w:tblGrid>
      <w:tr w:rsidR="007F6D0A" w:rsidRPr="00172F46" w14:paraId="663BA2D5" w14:textId="77777777" w:rsidTr="00EB7B93">
        <w:trPr>
          <w:trHeight w:val="503"/>
          <w:jc w:val="center"/>
        </w:trPr>
        <w:tc>
          <w:tcPr>
            <w:tcW w:w="929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38EFE2B3" w14:textId="77777777" w:rsidR="007F6D0A" w:rsidRPr="00172F46" w:rsidRDefault="007577A8" w:rsidP="001B0B37">
            <w:pPr>
              <w:pStyle w:val="TableParagraph"/>
              <w:spacing w:before="90"/>
              <w:ind w:left="235"/>
              <w:jc w:val="both"/>
              <w:rPr>
                <w:rFonts w:ascii="맑은 고딕" w:eastAsia="맑은 고딕" w:hAnsi="맑은 고딕"/>
                <w:b/>
                <w:sz w:val="23"/>
              </w:rPr>
            </w:pPr>
            <w:r w:rsidRPr="00172F46">
              <w:rPr>
                <w:rFonts w:ascii="맑은 고딕" w:eastAsia="맑은 고딕" w:hAnsi="맑은 고딕"/>
                <w:b/>
                <w:sz w:val="23"/>
              </w:rPr>
              <w:t>No.</w:t>
            </w:r>
          </w:p>
        </w:tc>
        <w:tc>
          <w:tcPr>
            <w:tcW w:w="2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5D8C19F" w14:textId="73B80892" w:rsidR="007F6D0A" w:rsidRPr="00172F46" w:rsidRDefault="001438DA" w:rsidP="001438DA">
            <w:pPr>
              <w:pStyle w:val="TableParagraph"/>
              <w:spacing w:before="90"/>
              <w:ind w:left="879" w:right="640"/>
              <w:jc w:val="both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143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4788CD5F" w14:textId="21F9205C" w:rsidR="007F6D0A" w:rsidRPr="00172F46" w:rsidRDefault="001438DA" w:rsidP="001B0B37">
            <w:pPr>
              <w:pStyle w:val="TableParagraph"/>
              <w:spacing w:before="90"/>
              <w:ind w:left="2471" w:right="2450"/>
              <w:jc w:val="both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기능</w:t>
            </w:r>
          </w:p>
        </w:tc>
      </w:tr>
      <w:tr w:rsidR="007F6D0A" w:rsidRPr="00172F46" w14:paraId="003654A6" w14:textId="77777777" w:rsidTr="00EB7B93">
        <w:trPr>
          <w:trHeight w:val="2158"/>
          <w:jc w:val="center"/>
        </w:trPr>
        <w:tc>
          <w:tcPr>
            <w:tcW w:w="929" w:type="dxa"/>
            <w:vMerge w:val="restart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70FB55CB" w14:textId="77777777" w:rsidR="007F6D0A" w:rsidRPr="00172F46" w:rsidRDefault="007577A8" w:rsidP="001B0B37">
            <w:pPr>
              <w:pStyle w:val="TableParagraph"/>
              <w:ind w:left="194"/>
              <w:jc w:val="both"/>
              <w:rPr>
                <w:rFonts w:ascii="맑은 고딕" w:eastAsia="맑은 고딕" w:hAnsi="맑은 고딕"/>
                <w:sz w:val="20"/>
              </w:rPr>
            </w:pPr>
            <w:r w:rsidRPr="00172F46">
              <w:rPr>
                <w:rFonts w:ascii="맑은 고딕" w:eastAsia="맑은 고딕" w:hAnsi="맑은 고딕"/>
                <w:noProof/>
                <w:sz w:val="20"/>
              </w:rPr>
              <w:drawing>
                <wp:inline distT="0" distB="0" distL="0" distR="0" wp14:anchorId="18C3BDF9" wp14:editId="40503BD4">
                  <wp:extent cx="266065" cy="243205"/>
                  <wp:effectExtent l="0" t="0" r="0" b="0"/>
                  <wp:docPr id="101" name="image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image51.png"/>
                          <pic:cNvPicPr>
                            <a:picLocks noChangeAspect="1"/>
                          </pic:cNvPicPr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699" cy="243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75173F75" w14:textId="77777777" w:rsidR="007F6D0A" w:rsidRPr="00172F46" w:rsidRDefault="007F6D0A" w:rsidP="001B0B37">
            <w:pPr>
              <w:pStyle w:val="TableParagraph"/>
              <w:spacing w:before="6"/>
              <w:jc w:val="both"/>
              <w:rPr>
                <w:rFonts w:ascii="맑은 고딕" w:eastAsia="맑은 고딕" w:hAnsi="맑은 고딕"/>
                <w:b/>
                <w:sz w:val="9"/>
              </w:rPr>
            </w:pPr>
          </w:p>
          <w:p w14:paraId="40A9799C" w14:textId="61235DF8" w:rsidR="007F6D0A" w:rsidRPr="001438DA" w:rsidRDefault="007577A8" w:rsidP="001438DA">
            <w:pPr>
              <w:pStyle w:val="TableParagraph"/>
              <w:ind w:left="450"/>
              <w:jc w:val="both"/>
              <w:rPr>
                <w:rFonts w:ascii="맑은 고딕" w:eastAsia="맑은 고딕" w:hAnsi="맑은 고딕"/>
                <w:sz w:val="20"/>
              </w:rPr>
            </w:pPr>
            <w:r w:rsidRPr="00172F46">
              <w:rPr>
                <w:rFonts w:ascii="맑은 고딕" w:eastAsia="맑은 고딕" w:hAnsi="맑은 고딕"/>
                <w:noProof/>
                <w:sz w:val="20"/>
              </w:rPr>
              <w:drawing>
                <wp:inline distT="0" distB="0" distL="0" distR="0" wp14:anchorId="613C9087" wp14:editId="61140C6E">
                  <wp:extent cx="958215" cy="919480"/>
                  <wp:effectExtent l="0" t="0" r="0" b="0"/>
                  <wp:docPr id="103" name="image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image52.png"/>
                          <pic:cNvPicPr>
                            <a:picLocks noChangeAspect="1"/>
                          </pic:cNvPicPr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615" cy="919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4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8C5B56F" w14:textId="77777777" w:rsidR="00463CFA" w:rsidRDefault="00463CFA" w:rsidP="001B0B37">
            <w:pPr>
              <w:pStyle w:val="TableParagraph"/>
              <w:spacing w:line="254" w:lineRule="auto"/>
              <w:ind w:left="92" w:right="356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463CF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탐색</w:t>
            </w:r>
            <w:r w:rsidRPr="00463CF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63CF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키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:</w:t>
            </w:r>
            <w:r w:rsidRPr="00463CF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63CF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방향을</w:t>
            </w:r>
            <w:r w:rsidRPr="00463CF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63CF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제어</w:t>
            </w:r>
          </w:p>
          <w:p w14:paraId="0CED21CC" w14:textId="77DB47A7" w:rsidR="007F6D0A" w:rsidRPr="001438DA" w:rsidRDefault="00463CFA" w:rsidP="001B0B37">
            <w:pPr>
              <w:pStyle w:val="TableParagraph"/>
              <w:spacing w:line="254" w:lineRule="auto"/>
              <w:ind w:left="92" w:right="356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463CF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회전</w:t>
            </w:r>
            <w:r w:rsidRPr="00463CF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63CF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키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: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63CF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자동</w:t>
            </w:r>
            <w:r w:rsidRPr="00463CF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63CF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회전</w:t>
            </w:r>
          </w:p>
        </w:tc>
      </w:tr>
      <w:tr w:rsidR="007F6D0A" w:rsidRPr="00172F46" w14:paraId="0CF9C70F" w14:textId="77777777" w:rsidTr="00EB7B93">
        <w:trPr>
          <w:trHeight w:val="1007"/>
          <w:jc w:val="center"/>
        </w:trPr>
        <w:tc>
          <w:tcPr>
            <w:tcW w:w="929" w:type="dxa"/>
            <w:vMerge/>
            <w:tcBorders>
              <w:top w:val="nil"/>
              <w:right w:val="single" w:sz="6" w:space="0" w:color="000000"/>
            </w:tcBorders>
            <w:vAlign w:val="center"/>
          </w:tcPr>
          <w:p w14:paraId="3F5A06FF" w14:textId="77777777" w:rsidR="007F6D0A" w:rsidRPr="00172F46" w:rsidRDefault="007F6D0A" w:rsidP="001B0B37">
            <w:pPr>
              <w:jc w:val="both"/>
              <w:rPr>
                <w:rFonts w:ascii="맑은 고딕" w:eastAsia="맑은 고딕" w:hAnsi="맑은 고딕"/>
                <w:sz w:val="2"/>
                <w:szCs w:val="2"/>
                <w:lang w:eastAsia="ko-KR"/>
              </w:rPr>
            </w:pPr>
          </w:p>
        </w:tc>
        <w:tc>
          <w:tcPr>
            <w:tcW w:w="2390" w:type="dxa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7BCB424C" w14:textId="77777777" w:rsidR="007F6D0A" w:rsidRPr="00172F46" w:rsidRDefault="007F6D0A" w:rsidP="001B0B37">
            <w:pPr>
              <w:pStyle w:val="TableParagraph"/>
              <w:spacing w:before="3" w:after="1"/>
              <w:jc w:val="both"/>
              <w:rPr>
                <w:rFonts w:ascii="맑은 고딕" w:eastAsia="맑은 고딕" w:hAnsi="맑은 고딕"/>
                <w:b/>
                <w:sz w:val="9"/>
                <w:lang w:eastAsia="ko-KR"/>
              </w:rPr>
            </w:pPr>
          </w:p>
          <w:p w14:paraId="3FBB47C8" w14:textId="77777777" w:rsidR="007F6D0A" w:rsidRPr="00172F46" w:rsidRDefault="007577A8" w:rsidP="001B0B37">
            <w:pPr>
              <w:pStyle w:val="TableParagraph"/>
              <w:ind w:left="75"/>
              <w:jc w:val="both"/>
              <w:rPr>
                <w:rFonts w:ascii="맑은 고딕" w:eastAsia="맑은 고딕" w:hAnsi="맑은 고딕"/>
                <w:sz w:val="20"/>
              </w:rPr>
            </w:pPr>
            <w:r w:rsidRPr="00172F46">
              <w:rPr>
                <w:rFonts w:ascii="맑은 고딕" w:eastAsia="맑은 고딕" w:hAnsi="맑은 고딕"/>
                <w:noProof/>
                <w:sz w:val="20"/>
              </w:rPr>
              <w:drawing>
                <wp:inline distT="0" distB="0" distL="0" distR="0" wp14:anchorId="60412A2A" wp14:editId="592DBEB0">
                  <wp:extent cx="1417320" cy="182880"/>
                  <wp:effectExtent l="0" t="0" r="0" b="0"/>
                  <wp:docPr id="105" name="image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image53.png"/>
                          <pic:cNvPicPr>
                            <a:picLocks noChangeAspect="1"/>
                          </pic:cNvPicPr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7344" cy="183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890934" w14:textId="24D8EDCA" w:rsidR="007F6D0A" w:rsidRPr="00172F46" w:rsidRDefault="007F6D0A" w:rsidP="001438DA">
            <w:pPr>
              <w:pStyle w:val="TableParagraph"/>
              <w:ind w:right="624"/>
              <w:jc w:val="both"/>
              <w:rPr>
                <w:rFonts w:ascii="맑은 고딕" w:eastAsia="맑은 고딕" w:hAnsi="맑은 고딕"/>
                <w:sz w:val="17"/>
              </w:rPr>
            </w:pPr>
          </w:p>
        </w:tc>
        <w:tc>
          <w:tcPr>
            <w:tcW w:w="6143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6B468F71" w14:textId="1F863E61" w:rsidR="007F6D0A" w:rsidRPr="001438DA" w:rsidRDefault="00463CFA" w:rsidP="001B0B37">
            <w:pPr>
              <w:pStyle w:val="TableParagraph"/>
              <w:ind w:left="92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463CF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팬</w:t>
            </w:r>
            <w:r w:rsidRPr="00463CF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proofErr w:type="spellStart"/>
            <w:r w:rsidRPr="00463CF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틸트</w:t>
            </w:r>
            <w:proofErr w:type="spellEnd"/>
            <w:r w:rsidRPr="00463CF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63CF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이동</w:t>
            </w:r>
            <w:r w:rsidRPr="00463CF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63CF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속도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조정 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(1~10)</w:t>
            </w:r>
          </w:p>
        </w:tc>
      </w:tr>
      <w:tr w:rsidR="007F6D0A" w:rsidRPr="00172F46" w14:paraId="4AC869E7" w14:textId="77777777" w:rsidTr="00EB7B93">
        <w:trPr>
          <w:trHeight w:val="1282"/>
          <w:jc w:val="center"/>
        </w:trPr>
        <w:tc>
          <w:tcPr>
            <w:tcW w:w="929" w:type="dxa"/>
            <w:tcBorders>
              <w:bottom w:val="nil"/>
              <w:right w:val="single" w:sz="6" w:space="0" w:color="000000"/>
            </w:tcBorders>
            <w:vAlign w:val="center"/>
          </w:tcPr>
          <w:p w14:paraId="2A2EB544" w14:textId="77777777" w:rsidR="007F6D0A" w:rsidRPr="00172F46" w:rsidRDefault="007577A8" w:rsidP="001B0B37">
            <w:pPr>
              <w:pStyle w:val="TableParagraph"/>
              <w:ind w:left="194"/>
              <w:jc w:val="both"/>
              <w:rPr>
                <w:rFonts w:ascii="맑은 고딕" w:eastAsia="맑은 고딕" w:hAnsi="맑은 고딕"/>
                <w:sz w:val="20"/>
              </w:rPr>
            </w:pPr>
            <w:r w:rsidRPr="00172F46">
              <w:rPr>
                <w:rFonts w:ascii="맑은 고딕" w:eastAsia="맑은 고딕" w:hAnsi="맑은 고딕"/>
                <w:noProof/>
                <w:sz w:val="20"/>
              </w:rPr>
              <w:drawing>
                <wp:inline distT="0" distB="0" distL="0" distR="0" wp14:anchorId="51D0CC29" wp14:editId="4AF940E6">
                  <wp:extent cx="266065" cy="243205"/>
                  <wp:effectExtent l="0" t="0" r="0" b="0"/>
                  <wp:docPr id="107" name="image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image51.png"/>
                          <pic:cNvPicPr>
                            <a:picLocks noChangeAspect="1"/>
                          </pic:cNvPicPr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699" cy="243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0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5CECC9D1" w14:textId="77777777" w:rsidR="007F6D0A" w:rsidRPr="00172F46" w:rsidRDefault="007F6D0A" w:rsidP="001B0B37">
            <w:pPr>
              <w:pStyle w:val="TableParagraph"/>
              <w:spacing w:before="3" w:after="1"/>
              <w:jc w:val="both"/>
              <w:rPr>
                <w:rFonts w:ascii="맑은 고딕" w:eastAsia="맑은 고딕" w:hAnsi="맑은 고딕"/>
                <w:b/>
                <w:sz w:val="9"/>
              </w:rPr>
            </w:pPr>
          </w:p>
          <w:p w14:paraId="218798A8" w14:textId="4845D8A5" w:rsidR="007F6D0A" w:rsidRPr="001438DA" w:rsidRDefault="007577A8" w:rsidP="001438DA">
            <w:pPr>
              <w:pStyle w:val="TableParagraph"/>
              <w:ind w:left="378"/>
              <w:jc w:val="both"/>
              <w:rPr>
                <w:rFonts w:ascii="맑은 고딕" w:eastAsia="맑은 고딕" w:hAnsi="맑은 고딕"/>
                <w:sz w:val="20"/>
              </w:rPr>
            </w:pPr>
            <w:r w:rsidRPr="00172F46">
              <w:rPr>
                <w:rFonts w:ascii="맑은 고딕" w:eastAsia="맑은 고딕" w:hAnsi="맑은 고딕"/>
                <w:noProof/>
                <w:sz w:val="20"/>
              </w:rPr>
              <w:drawing>
                <wp:inline distT="0" distB="0" distL="0" distR="0" wp14:anchorId="5CF011B4" wp14:editId="573BA506">
                  <wp:extent cx="1043305" cy="357505"/>
                  <wp:effectExtent l="0" t="0" r="0" b="0"/>
                  <wp:docPr id="109" name="image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image54.png"/>
                          <pic:cNvPicPr>
                            <a:picLocks noChangeAspect="1"/>
                          </pic:cNvPicPr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3927" cy="3581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43" w:type="dxa"/>
            <w:tcBorders>
              <w:bottom w:val="single" w:sz="6" w:space="0" w:color="000000"/>
            </w:tcBorders>
            <w:vAlign w:val="center"/>
          </w:tcPr>
          <w:p w14:paraId="571E91B3" w14:textId="0B8D8BBB" w:rsidR="007F6D0A" w:rsidRPr="001438DA" w:rsidRDefault="00463CFA" w:rsidP="00260640">
            <w:pPr>
              <w:pStyle w:val="TableParagraph"/>
              <w:spacing w:before="111"/>
              <w:ind w:left="92" w:rightChars="-142" w:right="-312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줌 인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줌 아웃</w:t>
            </w:r>
          </w:p>
        </w:tc>
      </w:tr>
      <w:tr w:rsidR="007F6D0A" w:rsidRPr="00172F46" w14:paraId="387E6729" w14:textId="77777777" w:rsidTr="00EB7B93">
        <w:trPr>
          <w:trHeight w:val="1222"/>
          <w:jc w:val="center"/>
        </w:trPr>
        <w:tc>
          <w:tcPr>
            <w:tcW w:w="929" w:type="dxa"/>
            <w:vMerge w:val="restart"/>
            <w:tcBorders>
              <w:top w:val="single" w:sz="6" w:space="0" w:color="000000"/>
            </w:tcBorders>
          </w:tcPr>
          <w:p w14:paraId="5214F3D0" w14:textId="0E23F7C9" w:rsidR="007F6D0A" w:rsidRPr="00172F46" w:rsidRDefault="007F6D0A" w:rsidP="001B0B37">
            <w:pPr>
              <w:pStyle w:val="TableParagraph"/>
              <w:jc w:val="both"/>
              <w:rPr>
                <w:rFonts w:ascii="맑은 고딕" w:eastAsia="맑은 고딕" w:hAnsi="맑은 고딕"/>
                <w:sz w:val="18"/>
              </w:rPr>
            </w:pPr>
          </w:p>
        </w:tc>
        <w:tc>
          <w:tcPr>
            <w:tcW w:w="2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08DA4836" w14:textId="77777777" w:rsidR="007F6D0A" w:rsidRPr="00172F46" w:rsidRDefault="007F6D0A" w:rsidP="001B0B37">
            <w:pPr>
              <w:pStyle w:val="TableParagraph"/>
              <w:spacing w:before="6"/>
              <w:jc w:val="both"/>
              <w:rPr>
                <w:rFonts w:ascii="맑은 고딕" w:eastAsia="맑은 고딕" w:hAnsi="맑은 고딕"/>
                <w:b/>
                <w:sz w:val="9"/>
              </w:rPr>
            </w:pPr>
          </w:p>
          <w:p w14:paraId="2254A642" w14:textId="2D66D881" w:rsidR="007F6D0A" w:rsidRPr="00260640" w:rsidRDefault="007577A8" w:rsidP="00260640">
            <w:pPr>
              <w:pStyle w:val="TableParagraph"/>
              <w:ind w:left="474"/>
              <w:jc w:val="both"/>
              <w:rPr>
                <w:rFonts w:ascii="맑은 고딕" w:eastAsia="맑은 고딕" w:hAnsi="맑은 고딕"/>
                <w:sz w:val="20"/>
              </w:rPr>
            </w:pPr>
            <w:r w:rsidRPr="00172F46">
              <w:rPr>
                <w:rFonts w:ascii="맑은 고딕" w:eastAsia="맑은 고딕" w:hAnsi="맑은 고딕"/>
                <w:noProof/>
                <w:sz w:val="20"/>
              </w:rPr>
              <w:drawing>
                <wp:inline distT="0" distB="0" distL="0" distR="0" wp14:anchorId="0D68F8A0" wp14:editId="2636BF7B">
                  <wp:extent cx="922020" cy="320040"/>
                  <wp:effectExtent l="0" t="0" r="0" b="0"/>
                  <wp:docPr id="111" name="image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image55.png"/>
                          <pic:cNvPicPr>
                            <a:picLocks noChangeAspect="1"/>
                          </pic:cNvPicPr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56" cy="320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5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03125A8" w14:textId="48017D0C" w:rsidR="007F6D0A" w:rsidRPr="00260640" w:rsidRDefault="00260640" w:rsidP="001B0B37">
            <w:pPr>
              <w:pStyle w:val="TableParagraph"/>
              <w:spacing w:before="1"/>
              <w:ind w:left="92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425A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렌즈의 근거리 또는 원거리에 초점 맞추기</w:t>
            </w:r>
          </w:p>
        </w:tc>
      </w:tr>
      <w:tr w:rsidR="007F6D0A" w:rsidRPr="00172F46" w14:paraId="472631D9" w14:textId="77777777" w:rsidTr="00EB7B93">
        <w:trPr>
          <w:trHeight w:val="926"/>
          <w:jc w:val="center"/>
        </w:trPr>
        <w:tc>
          <w:tcPr>
            <w:tcW w:w="929" w:type="dxa"/>
            <w:vMerge/>
            <w:tcBorders>
              <w:top w:val="nil"/>
            </w:tcBorders>
          </w:tcPr>
          <w:p w14:paraId="64487485" w14:textId="77777777" w:rsidR="007F6D0A" w:rsidRPr="00172F46" w:rsidRDefault="007F6D0A" w:rsidP="001B0B37">
            <w:pPr>
              <w:jc w:val="both"/>
              <w:rPr>
                <w:rFonts w:ascii="맑은 고딕" w:eastAsia="맑은 고딕" w:hAnsi="맑은 고딕"/>
                <w:sz w:val="2"/>
                <w:szCs w:val="2"/>
                <w:lang w:eastAsia="ko-KR"/>
              </w:rPr>
            </w:pPr>
          </w:p>
        </w:tc>
        <w:tc>
          <w:tcPr>
            <w:tcW w:w="2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1F9EEDBE" w14:textId="77777777" w:rsidR="007F6D0A" w:rsidRPr="00172F46" w:rsidRDefault="007577A8" w:rsidP="001B0B37">
            <w:pPr>
              <w:pStyle w:val="TableParagraph"/>
              <w:ind w:left="438"/>
              <w:jc w:val="both"/>
              <w:rPr>
                <w:rFonts w:ascii="맑은 고딕" w:eastAsia="맑은 고딕" w:hAnsi="맑은 고딕"/>
                <w:sz w:val="20"/>
              </w:rPr>
            </w:pPr>
            <w:r w:rsidRPr="00172F46">
              <w:rPr>
                <w:rFonts w:ascii="맑은 고딕" w:eastAsia="맑은 고딕" w:hAnsi="맑은 고딕"/>
                <w:noProof/>
                <w:sz w:val="20"/>
              </w:rPr>
              <w:drawing>
                <wp:inline distT="0" distB="0" distL="0" distR="0" wp14:anchorId="79F79BF9" wp14:editId="1D5CA588">
                  <wp:extent cx="967105" cy="296545"/>
                  <wp:effectExtent l="0" t="0" r="0" b="0"/>
                  <wp:docPr id="113" name="image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image56.png"/>
                          <pic:cNvPicPr>
                            <a:picLocks noChangeAspect="1"/>
                          </pic:cNvPicPr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7727" cy="297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5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68EE965" w14:textId="239CA966" w:rsidR="00260640" w:rsidRPr="00260640" w:rsidRDefault="00260640" w:rsidP="00260640">
            <w:pPr>
              <w:pStyle w:val="TableParagraph"/>
              <w:spacing w:before="11"/>
              <w:ind w:leftChars="55" w:left="12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26064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렌즈</w:t>
            </w:r>
            <w:r w:rsidRPr="0026064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26064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초기화</w:t>
            </w:r>
            <w:r w:rsidRPr="0026064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, </w:t>
            </w:r>
            <w:r w:rsidRPr="0026064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보조</w:t>
            </w:r>
            <w:r w:rsidRPr="0026064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26064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초점</w:t>
            </w:r>
            <w:r w:rsidRPr="0026064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26064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및</w:t>
            </w:r>
            <w:r w:rsidRPr="0026064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26064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자동</w:t>
            </w:r>
            <w:r w:rsidRPr="0026064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26064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조리개</w:t>
            </w:r>
          </w:p>
          <w:p w14:paraId="35598A94" w14:textId="3BE42A36" w:rsidR="007F6D0A" w:rsidRPr="00260640" w:rsidRDefault="000E72C7" w:rsidP="00260640">
            <w:pPr>
              <w:pStyle w:val="TableParagraph"/>
              <w:ind w:right="599" w:firstLineChars="75" w:firstLine="150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b/>
                <w:noProof/>
                <w:sz w:val="20"/>
                <w:szCs w:val="20"/>
              </w:rPr>
              <mc:AlternateContent>
                <mc:Choice Requires="wpg">
                  <w:drawing>
                    <wp:inline distT="0" distB="0" distL="0" distR="0" wp14:anchorId="6F332949" wp14:editId="499095A7">
                      <wp:extent cx="152400" cy="152400"/>
                      <wp:effectExtent l="0" t="635" r="1270" b="0"/>
                      <wp:docPr id="549906097" name="Group 3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1470" y="132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07934710" name="Picture 3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70" y="131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48381770" name="Picture 36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530" y="191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61991A3" id="Group 366" o:spid="_x0000_s1026" style="width:12pt;height:12pt;mso-position-horizontal-relative:char;mso-position-vertical-relative:line" coordorigin="1470,132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">
                      <v:shape id="Picture 367" o:spid="_x0000_s1027" type="#_x0000_t75" style="position:absolute;left:1470;top:131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">
                        <v:imagedata r:id="rId17" o:title=""/>
                      </v:shape>
                      <v:shape id="Picture 368" o:spid="_x0000_s1028" type="#_x0000_t75" style="position:absolute;left:1530;top:191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260640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="00260640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참고</w:t>
            </w:r>
            <w:r w:rsidR="007577A8" w:rsidRPr="00260640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="00260640" w:rsidRPr="0026064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자동</w:t>
            </w:r>
            <w:r w:rsidR="00260640" w:rsidRPr="0026064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260640" w:rsidRPr="0026064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조리개는</w:t>
            </w:r>
            <w:r w:rsidR="00260640" w:rsidRPr="0026064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260640" w:rsidRPr="0026064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기본적으로</w:t>
            </w:r>
            <w:r w:rsidR="00260640" w:rsidRPr="0026064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260640" w:rsidRPr="0026064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켜져</w:t>
            </w:r>
            <w:r w:rsidR="00260640" w:rsidRPr="0026064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260640" w:rsidRPr="0026064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="00260640" w:rsidRPr="0026064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260640" w:rsidRPr="00172F46" w14:paraId="3D1AA93D" w14:textId="77777777" w:rsidTr="00EB7B93">
        <w:trPr>
          <w:trHeight w:val="809"/>
          <w:jc w:val="center"/>
        </w:trPr>
        <w:tc>
          <w:tcPr>
            <w:tcW w:w="929" w:type="dxa"/>
            <w:vMerge/>
            <w:tcBorders>
              <w:top w:val="nil"/>
            </w:tcBorders>
          </w:tcPr>
          <w:p w14:paraId="1F5322C2" w14:textId="77777777" w:rsidR="00260640" w:rsidRPr="00172F46" w:rsidRDefault="00260640" w:rsidP="00260640">
            <w:pPr>
              <w:jc w:val="both"/>
              <w:rPr>
                <w:rFonts w:ascii="맑은 고딕" w:eastAsia="맑은 고딕" w:hAnsi="맑은 고딕"/>
                <w:sz w:val="2"/>
                <w:szCs w:val="2"/>
                <w:lang w:eastAsia="ko-KR"/>
              </w:rPr>
            </w:pPr>
          </w:p>
        </w:tc>
        <w:tc>
          <w:tcPr>
            <w:tcW w:w="2380" w:type="dxa"/>
            <w:vMerge w:val="restar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4CC9960" w14:textId="77777777" w:rsidR="00260640" w:rsidRPr="00172F46" w:rsidRDefault="00260640" w:rsidP="00260640">
            <w:pPr>
              <w:pStyle w:val="TableParagraph"/>
              <w:ind w:left="256"/>
              <w:jc w:val="both"/>
              <w:rPr>
                <w:rFonts w:ascii="맑은 고딕" w:eastAsia="맑은 고딕" w:hAnsi="맑은 고딕"/>
                <w:sz w:val="20"/>
              </w:rPr>
            </w:pPr>
            <w:r w:rsidRPr="00172F46">
              <w:rPr>
                <w:rFonts w:ascii="맑은 고딕" w:eastAsia="맑은 고딕" w:hAnsi="맑은 고딕"/>
                <w:noProof/>
                <w:sz w:val="20"/>
              </w:rPr>
              <w:drawing>
                <wp:inline distT="0" distB="0" distL="0" distR="0" wp14:anchorId="2955F174" wp14:editId="06470FB4">
                  <wp:extent cx="1195705" cy="670560"/>
                  <wp:effectExtent l="0" t="0" r="0" b="0"/>
                  <wp:docPr id="115" name="image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image57.jpeg"/>
                          <pic:cNvPicPr>
                            <a:picLocks noChangeAspect="1"/>
                          </pic:cNvPicPr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6327" cy="670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BA0ED9C" w14:textId="5C5F7143" w:rsidR="00260640" w:rsidRPr="00EB7B93" w:rsidRDefault="00EB7B93" w:rsidP="00EB7B93">
            <w:pPr>
              <w:pStyle w:val="TableParagraph"/>
              <w:spacing w:before="11"/>
              <w:ind w:leftChars="68" w:left="150"/>
              <w:jc w:val="both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 w:rsidRPr="00EB7B93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30</w:t>
            </w:r>
            <w:r w:rsidRPr="00EB7B93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초</w:t>
            </w:r>
            <w:r w:rsidRPr="00EB7B93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White LED</w:t>
            </w:r>
            <w:r w:rsidRPr="00EB7B93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를</w:t>
            </w:r>
            <w:r w:rsidRPr="00EB7B93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B7B93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열</w:t>
            </w:r>
            <w:r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기/</w:t>
            </w:r>
            <w:r w:rsidRPr="00EB7B93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닫기</w:t>
            </w:r>
          </w:p>
          <w:p w14:paraId="7F88C5D6" w14:textId="6FC37E0F" w:rsidR="00260640" w:rsidRPr="00260640" w:rsidRDefault="000E72C7" w:rsidP="00EB7B93">
            <w:pPr>
              <w:pStyle w:val="TableParagraph"/>
              <w:ind w:leftChars="68" w:left="150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b/>
                <w:noProof/>
                <w:sz w:val="20"/>
                <w:szCs w:val="20"/>
              </w:rPr>
              <mc:AlternateContent>
                <mc:Choice Requires="wpg">
                  <w:drawing>
                    <wp:inline distT="0" distB="0" distL="0" distR="0" wp14:anchorId="02DCEBDA" wp14:editId="33A12EE3">
                      <wp:extent cx="152400" cy="152400"/>
                      <wp:effectExtent l="0" t="2540" r="3175" b="0"/>
                      <wp:docPr id="1145565732" name="Group 3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1470" y="132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57556639" name="Picture 3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70" y="131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0730243" name="Picture 3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530" y="191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0CE5403" id="Group 369" o:spid="_x0000_s1026" style="width:12pt;height:12pt;mso-position-horizontal-relative:char;mso-position-vertical-relative:line" coordorigin="1470,132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">
                      <v:shape id="Picture 370" o:spid="_x0000_s1027" type="#_x0000_t75" style="position:absolute;left:1470;top:131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">
                        <v:imagedata r:id="rId17" o:title=""/>
                      </v:shape>
                      <v:shape id="Picture 371" o:spid="_x0000_s1028" type="#_x0000_t75" style="position:absolute;left:1530;top:191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EB7B93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="00EB7B93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참고</w:t>
            </w:r>
            <w:r w:rsidR="00260640" w:rsidRPr="00260640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="00260640" w:rsidRPr="0026064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PTZ Bullet</w:t>
            </w:r>
            <w:r w:rsidR="00EB7B9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만 적용</w:t>
            </w:r>
          </w:p>
        </w:tc>
      </w:tr>
      <w:tr w:rsidR="00260640" w:rsidRPr="00172F46" w14:paraId="71F5AF8A" w14:textId="77777777" w:rsidTr="00EB7B93">
        <w:trPr>
          <w:trHeight w:val="374"/>
          <w:jc w:val="center"/>
        </w:trPr>
        <w:tc>
          <w:tcPr>
            <w:tcW w:w="929" w:type="dxa"/>
            <w:vMerge/>
            <w:tcBorders>
              <w:top w:val="nil"/>
            </w:tcBorders>
          </w:tcPr>
          <w:p w14:paraId="42DB64CC" w14:textId="77777777" w:rsidR="00260640" w:rsidRPr="00172F46" w:rsidRDefault="00260640" w:rsidP="00260640">
            <w:pPr>
              <w:jc w:val="both"/>
              <w:rPr>
                <w:rFonts w:ascii="맑은 고딕" w:eastAsia="맑은 고딕" w:hAnsi="맑은 고딕"/>
                <w:sz w:val="2"/>
                <w:szCs w:val="2"/>
                <w:lang w:eastAsia="ko-KR"/>
              </w:rPr>
            </w:pPr>
          </w:p>
        </w:tc>
        <w:tc>
          <w:tcPr>
            <w:tcW w:w="2380" w:type="dxa"/>
            <w:vMerge/>
            <w:tcBorders>
              <w:top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75B6C591" w14:textId="77777777" w:rsidR="00260640" w:rsidRPr="00172F46" w:rsidRDefault="00260640" w:rsidP="00260640">
            <w:pPr>
              <w:jc w:val="both"/>
              <w:rPr>
                <w:rFonts w:ascii="맑은 고딕" w:eastAsia="맑은 고딕" w:hAnsi="맑은 고딕"/>
                <w:sz w:val="2"/>
                <w:szCs w:val="2"/>
                <w:lang w:eastAsia="ko-KR"/>
              </w:rPr>
            </w:pPr>
          </w:p>
        </w:tc>
        <w:tc>
          <w:tcPr>
            <w:tcW w:w="61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FC6353F" w14:textId="29422DB7" w:rsidR="00260640" w:rsidRPr="00260640" w:rsidRDefault="00EB7B93" w:rsidP="00260640">
            <w:pPr>
              <w:pStyle w:val="TableParagraph"/>
              <w:spacing w:before="72"/>
              <w:ind w:left="95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3</w:t>
            </w:r>
            <w:r w:rsidRPr="001B003C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D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 xml:space="preserve"> 포지셔닝 활성화</w:t>
            </w:r>
            <w:r w:rsidRPr="001B003C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/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비활성화</w:t>
            </w:r>
          </w:p>
        </w:tc>
      </w:tr>
      <w:tr w:rsidR="00260640" w:rsidRPr="00172F46" w14:paraId="0B2AF3E6" w14:textId="77777777" w:rsidTr="00EB7B93">
        <w:trPr>
          <w:trHeight w:val="374"/>
          <w:jc w:val="center"/>
        </w:trPr>
        <w:tc>
          <w:tcPr>
            <w:tcW w:w="929" w:type="dxa"/>
            <w:vMerge/>
            <w:tcBorders>
              <w:top w:val="nil"/>
            </w:tcBorders>
          </w:tcPr>
          <w:p w14:paraId="795C327F" w14:textId="77777777" w:rsidR="00260640" w:rsidRPr="00172F46" w:rsidRDefault="00260640" w:rsidP="00260640">
            <w:pPr>
              <w:jc w:val="both"/>
              <w:rPr>
                <w:rFonts w:ascii="맑은 고딕" w:eastAsia="맑은 고딕" w:hAnsi="맑은 고딕"/>
                <w:sz w:val="2"/>
                <w:szCs w:val="2"/>
                <w:lang w:eastAsia="ko-KR"/>
              </w:rPr>
            </w:pPr>
          </w:p>
        </w:tc>
        <w:tc>
          <w:tcPr>
            <w:tcW w:w="2380" w:type="dxa"/>
            <w:vMerge/>
            <w:tcBorders>
              <w:top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610A2B98" w14:textId="77777777" w:rsidR="00260640" w:rsidRPr="00172F46" w:rsidRDefault="00260640" w:rsidP="00260640">
            <w:pPr>
              <w:jc w:val="both"/>
              <w:rPr>
                <w:rFonts w:ascii="맑은 고딕" w:eastAsia="맑은 고딕" w:hAnsi="맑은 고딕"/>
                <w:sz w:val="2"/>
                <w:szCs w:val="2"/>
                <w:lang w:eastAsia="ko-KR"/>
              </w:rPr>
            </w:pPr>
          </w:p>
        </w:tc>
        <w:tc>
          <w:tcPr>
            <w:tcW w:w="61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E3750FD" w14:textId="41651C2C" w:rsidR="00260640" w:rsidRPr="00260640" w:rsidRDefault="00EB7B93" w:rsidP="00260640">
            <w:pPr>
              <w:pStyle w:val="TableParagraph"/>
              <w:spacing w:before="72"/>
              <w:ind w:left="95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 xml:space="preserve">원터치 </w:t>
            </w:r>
            <w:proofErr w:type="spellStart"/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패트롤</w:t>
            </w:r>
            <w:proofErr w:type="spellEnd"/>
          </w:p>
        </w:tc>
      </w:tr>
      <w:tr w:rsidR="00260640" w:rsidRPr="00172F46" w14:paraId="6D0657BF" w14:textId="77777777" w:rsidTr="00EB7B93">
        <w:trPr>
          <w:trHeight w:val="374"/>
          <w:jc w:val="center"/>
        </w:trPr>
        <w:tc>
          <w:tcPr>
            <w:tcW w:w="929" w:type="dxa"/>
            <w:vMerge/>
            <w:tcBorders>
              <w:top w:val="nil"/>
            </w:tcBorders>
          </w:tcPr>
          <w:p w14:paraId="09DB66F2" w14:textId="77777777" w:rsidR="00260640" w:rsidRPr="00172F46" w:rsidRDefault="00260640" w:rsidP="00260640">
            <w:pPr>
              <w:jc w:val="both"/>
              <w:rPr>
                <w:rFonts w:ascii="맑은 고딕" w:eastAsia="맑은 고딕" w:hAnsi="맑은 고딕"/>
                <w:sz w:val="2"/>
                <w:szCs w:val="2"/>
              </w:rPr>
            </w:pPr>
          </w:p>
        </w:tc>
        <w:tc>
          <w:tcPr>
            <w:tcW w:w="2380" w:type="dxa"/>
            <w:vMerge/>
            <w:tcBorders>
              <w:top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410901B8" w14:textId="77777777" w:rsidR="00260640" w:rsidRPr="00172F46" w:rsidRDefault="00260640" w:rsidP="00260640">
            <w:pPr>
              <w:jc w:val="both"/>
              <w:rPr>
                <w:rFonts w:ascii="맑은 고딕" w:eastAsia="맑은 고딕" w:hAnsi="맑은 고딕"/>
                <w:sz w:val="2"/>
                <w:szCs w:val="2"/>
              </w:rPr>
            </w:pPr>
          </w:p>
        </w:tc>
        <w:tc>
          <w:tcPr>
            <w:tcW w:w="61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193C557" w14:textId="132095E9" w:rsidR="00260640" w:rsidRPr="00260640" w:rsidRDefault="00EB7B93" w:rsidP="00260640">
            <w:pPr>
              <w:pStyle w:val="TableParagraph"/>
              <w:spacing w:before="72"/>
              <w:ind w:left="95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오토 홈 활성화</w:t>
            </w:r>
          </w:p>
        </w:tc>
      </w:tr>
      <w:tr w:rsidR="00260640" w:rsidRPr="00172F46" w14:paraId="36577156" w14:textId="77777777" w:rsidTr="00EB7B93">
        <w:trPr>
          <w:trHeight w:val="374"/>
          <w:jc w:val="center"/>
        </w:trPr>
        <w:tc>
          <w:tcPr>
            <w:tcW w:w="929" w:type="dxa"/>
            <w:vMerge/>
            <w:tcBorders>
              <w:top w:val="nil"/>
            </w:tcBorders>
          </w:tcPr>
          <w:p w14:paraId="27611C9F" w14:textId="77777777" w:rsidR="00260640" w:rsidRPr="00172F46" w:rsidRDefault="00260640" w:rsidP="00260640">
            <w:pPr>
              <w:jc w:val="both"/>
              <w:rPr>
                <w:rFonts w:ascii="맑은 고딕" w:eastAsia="맑은 고딕" w:hAnsi="맑은 고딕"/>
                <w:sz w:val="2"/>
                <w:szCs w:val="2"/>
              </w:rPr>
            </w:pPr>
          </w:p>
        </w:tc>
        <w:tc>
          <w:tcPr>
            <w:tcW w:w="2380" w:type="dxa"/>
            <w:vMerge/>
            <w:tcBorders>
              <w:top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5393B855" w14:textId="77777777" w:rsidR="00260640" w:rsidRPr="00172F46" w:rsidRDefault="00260640" w:rsidP="00260640">
            <w:pPr>
              <w:jc w:val="both"/>
              <w:rPr>
                <w:rFonts w:ascii="맑은 고딕" w:eastAsia="맑은 고딕" w:hAnsi="맑은 고딕"/>
                <w:sz w:val="2"/>
                <w:szCs w:val="2"/>
              </w:rPr>
            </w:pPr>
          </w:p>
        </w:tc>
        <w:tc>
          <w:tcPr>
            <w:tcW w:w="61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5137409" w14:textId="58096BD9" w:rsidR="00260640" w:rsidRPr="00260640" w:rsidRDefault="00EB7B93" w:rsidP="00260640">
            <w:pPr>
              <w:pStyle w:val="TableParagraph"/>
              <w:spacing w:before="72"/>
              <w:ind w:left="95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움직이는 물체 추적</w:t>
            </w:r>
          </w:p>
        </w:tc>
      </w:tr>
      <w:tr w:rsidR="00260640" w:rsidRPr="00172F46" w14:paraId="431523B5" w14:textId="77777777" w:rsidTr="00EB7B93">
        <w:trPr>
          <w:trHeight w:val="374"/>
          <w:jc w:val="center"/>
        </w:trPr>
        <w:tc>
          <w:tcPr>
            <w:tcW w:w="929" w:type="dxa"/>
            <w:vMerge/>
            <w:tcBorders>
              <w:top w:val="nil"/>
            </w:tcBorders>
          </w:tcPr>
          <w:p w14:paraId="53A3B194" w14:textId="77777777" w:rsidR="00260640" w:rsidRPr="00172F46" w:rsidRDefault="00260640" w:rsidP="00260640">
            <w:pPr>
              <w:jc w:val="both"/>
              <w:rPr>
                <w:rFonts w:ascii="맑은 고딕" w:eastAsia="맑은 고딕" w:hAnsi="맑은 고딕"/>
                <w:sz w:val="2"/>
                <w:szCs w:val="2"/>
              </w:rPr>
            </w:pPr>
          </w:p>
        </w:tc>
        <w:tc>
          <w:tcPr>
            <w:tcW w:w="2380" w:type="dxa"/>
            <w:vMerge/>
            <w:tcBorders>
              <w:top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49E06397" w14:textId="77777777" w:rsidR="00260640" w:rsidRPr="00172F46" w:rsidRDefault="00260640" w:rsidP="00260640">
            <w:pPr>
              <w:jc w:val="both"/>
              <w:rPr>
                <w:rFonts w:ascii="맑은 고딕" w:eastAsia="맑은 고딕" w:hAnsi="맑은 고딕"/>
                <w:sz w:val="2"/>
                <w:szCs w:val="2"/>
              </w:rPr>
            </w:pPr>
          </w:p>
        </w:tc>
        <w:tc>
          <w:tcPr>
            <w:tcW w:w="61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059761E" w14:textId="73D47601" w:rsidR="00260640" w:rsidRPr="00260640" w:rsidRDefault="00EB7B93" w:rsidP="00260640">
            <w:pPr>
              <w:pStyle w:val="TableParagraph"/>
              <w:spacing w:before="72"/>
              <w:ind w:left="95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팬 작동 모드 활성화 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(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제습)</w:t>
            </w:r>
          </w:p>
        </w:tc>
      </w:tr>
      <w:tr w:rsidR="00260640" w:rsidRPr="00172F46" w14:paraId="68320BD0" w14:textId="77777777" w:rsidTr="00EB7B93">
        <w:trPr>
          <w:trHeight w:val="550"/>
          <w:jc w:val="center"/>
        </w:trPr>
        <w:tc>
          <w:tcPr>
            <w:tcW w:w="929" w:type="dxa"/>
            <w:vMerge/>
            <w:tcBorders>
              <w:top w:val="nil"/>
            </w:tcBorders>
          </w:tcPr>
          <w:p w14:paraId="1D07A32F" w14:textId="77777777" w:rsidR="00260640" w:rsidRPr="00172F46" w:rsidRDefault="00260640" w:rsidP="00260640">
            <w:pPr>
              <w:jc w:val="both"/>
              <w:rPr>
                <w:rFonts w:ascii="맑은 고딕" w:eastAsia="맑은 고딕" w:hAnsi="맑은 고딕"/>
                <w:sz w:val="2"/>
                <w:szCs w:val="2"/>
                <w:lang w:eastAsia="ko-KR"/>
              </w:rPr>
            </w:pPr>
          </w:p>
        </w:tc>
        <w:tc>
          <w:tcPr>
            <w:tcW w:w="2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490C000A" w14:textId="77777777" w:rsidR="00260640" w:rsidRPr="00172F46" w:rsidRDefault="00260640" w:rsidP="00260640">
            <w:pPr>
              <w:pStyle w:val="TableParagraph"/>
              <w:spacing w:before="5"/>
              <w:jc w:val="both"/>
              <w:rPr>
                <w:rFonts w:ascii="맑은 고딕" w:eastAsia="맑은 고딕" w:hAnsi="맑은 고딕"/>
                <w:b/>
                <w:sz w:val="12"/>
                <w:lang w:eastAsia="ko-KR"/>
              </w:rPr>
            </w:pPr>
          </w:p>
          <w:p w14:paraId="6C6A61C9" w14:textId="77777777" w:rsidR="00260640" w:rsidRPr="00172F46" w:rsidRDefault="00260640" w:rsidP="00260640">
            <w:pPr>
              <w:pStyle w:val="TableParagraph"/>
              <w:spacing w:line="204" w:lineRule="exact"/>
              <w:ind w:left="1104"/>
              <w:jc w:val="both"/>
              <w:rPr>
                <w:rFonts w:ascii="맑은 고딕" w:eastAsia="맑은 고딕" w:hAnsi="맑은 고딕"/>
                <w:sz w:val="20"/>
              </w:rPr>
            </w:pPr>
            <w:r w:rsidRPr="00172F46">
              <w:rPr>
                <w:rFonts w:ascii="맑은 고딕" w:eastAsia="맑은 고딕" w:hAnsi="맑은 고딕"/>
                <w:noProof/>
                <w:position w:val="-3"/>
                <w:sz w:val="20"/>
              </w:rPr>
              <w:drawing>
                <wp:inline distT="0" distB="0" distL="0" distR="0" wp14:anchorId="27CA3D32" wp14:editId="6F320FD4">
                  <wp:extent cx="106045" cy="128905"/>
                  <wp:effectExtent l="0" t="0" r="0" b="0"/>
                  <wp:docPr id="117" name="image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image58.png"/>
                          <pic:cNvPicPr>
                            <a:picLocks noChangeAspect="1"/>
                          </pic:cNvPicPr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74" cy="129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5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8365A46" w14:textId="7C73051D" w:rsidR="00260640" w:rsidRPr="00260640" w:rsidRDefault="00EB7B93" w:rsidP="00260640">
            <w:pPr>
              <w:pStyle w:val="TableParagraph"/>
              <w:spacing w:before="160"/>
              <w:ind w:left="92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EB7B9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각</w:t>
            </w:r>
            <w:r w:rsidRPr="00EB7B9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EB7B9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지역</w:t>
            </w:r>
            <w:r w:rsidRPr="00EB7B9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EB7B9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보기</w:t>
            </w:r>
            <w:r w:rsidRPr="00EB7B9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EB7B9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채널에</w:t>
            </w:r>
            <w:r w:rsidRPr="00EB7B9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EB7B9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대해</w:t>
            </w:r>
            <w:r w:rsidRPr="00EB7B9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300</w:t>
            </w:r>
            <w:r w:rsidRPr="00EB7B9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개의</w:t>
            </w:r>
            <w:r w:rsidRPr="00EB7B9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EB7B9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사전</w:t>
            </w:r>
            <w:r w:rsidRPr="00EB7B9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EB7B9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</w:t>
            </w:r>
            <w:r w:rsidRPr="00EB7B9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EB7B9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위치를</w:t>
            </w:r>
            <w:r w:rsidRPr="00EB7B9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EB7B9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</w:t>
            </w:r>
          </w:p>
        </w:tc>
      </w:tr>
      <w:tr w:rsidR="00260640" w:rsidRPr="00172F46" w14:paraId="0265592C" w14:textId="77777777" w:rsidTr="00EB7B93">
        <w:trPr>
          <w:trHeight w:val="586"/>
          <w:jc w:val="center"/>
        </w:trPr>
        <w:tc>
          <w:tcPr>
            <w:tcW w:w="929" w:type="dxa"/>
            <w:vMerge/>
            <w:tcBorders>
              <w:top w:val="nil"/>
            </w:tcBorders>
          </w:tcPr>
          <w:p w14:paraId="62FC2957" w14:textId="77777777" w:rsidR="00260640" w:rsidRPr="00172F46" w:rsidRDefault="00260640" w:rsidP="00260640">
            <w:pPr>
              <w:jc w:val="both"/>
              <w:rPr>
                <w:rFonts w:ascii="맑은 고딕" w:eastAsia="맑은 고딕" w:hAnsi="맑은 고딕"/>
                <w:sz w:val="2"/>
                <w:szCs w:val="2"/>
                <w:lang w:eastAsia="ko-KR"/>
              </w:rPr>
            </w:pPr>
          </w:p>
        </w:tc>
        <w:tc>
          <w:tcPr>
            <w:tcW w:w="2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7ECAD554" w14:textId="77777777" w:rsidR="00260640" w:rsidRPr="00172F46" w:rsidRDefault="00260640" w:rsidP="00260640">
            <w:pPr>
              <w:pStyle w:val="TableParagraph"/>
              <w:spacing w:before="6"/>
              <w:jc w:val="both"/>
              <w:rPr>
                <w:rFonts w:ascii="맑은 고딕" w:eastAsia="맑은 고딕" w:hAnsi="맑은 고딕"/>
                <w:b/>
                <w:sz w:val="14"/>
                <w:lang w:eastAsia="ko-KR"/>
              </w:rPr>
            </w:pPr>
          </w:p>
          <w:p w14:paraId="4666F8D8" w14:textId="77777777" w:rsidR="00260640" w:rsidRPr="00172F46" w:rsidRDefault="00260640" w:rsidP="00260640">
            <w:pPr>
              <w:pStyle w:val="TableParagraph"/>
              <w:spacing w:line="204" w:lineRule="exact"/>
              <w:ind w:left="1092"/>
              <w:jc w:val="both"/>
              <w:rPr>
                <w:rFonts w:ascii="맑은 고딕" w:eastAsia="맑은 고딕" w:hAnsi="맑은 고딕"/>
                <w:sz w:val="20"/>
              </w:rPr>
            </w:pPr>
            <w:r w:rsidRPr="00172F46">
              <w:rPr>
                <w:rFonts w:ascii="맑은 고딕" w:eastAsia="맑은 고딕" w:hAnsi="맑은 고딕"/>
                <w:noProof/>
                <w:position w:val="-3"/>
                <w:sz w:val="20"/>
              </w:rPr>
              <w:drawing>
                <wp:inline distT="0" distB="0" distL="0" distR="0" wp14:anchorId="0206E692" wp14:editId="6E9634FE">
                  <wp:extent cx="121920" cy="128905"/>
                  <wp:effectExtent l="0" t="0" r="0" b="0"/>
                  <wp:docPr id="119" name="image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image59.png"/>
                          <pic:cNvPicPr>
                            <a:picLocks noChangeAspect="1"/>
                          </pic:cNvPicPr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" cy="129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53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1FDD873" w14:textId="6C4E86C6" w:rsidR="00260640" w:rsidRPr="00260640" w:rsidRDefault="00EB7B93" w:rsidP="00260640">
            <w:pPr>
              <w:pStyle w:val="TableParagraph"/>
              <w:ind w:left="92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EB7B9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각</w:t>
            </w:r>
            <w:r w:rsidRPr="00EB7B9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EB7B9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지역</w:t>
            </w:r>
            <w:r w:rsidRPr="00EB7B9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EB7B9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보기</w:t>
            </w:r>
            <w:r w:rsidRPr="00EB7B9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EB7B9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채널에</w:t>
            </w:r>
            <w:r w:rsidRPr="00EB7B9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EB7B9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대해</w:t>
            </w:r>
            <w:r w:rsidRPr="00EB7B9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8</w:t>
            </w:r>
            <w:r w:rsidRPr="00EB7B9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개의</w:t>
            </w:r>
            <w:r w:rsidRPr="00EB7B9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EB7B9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순찰</w:t>
            </w:r>
            <w:r w:rsidRPr="00EB7B9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EB7B9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경로</w:t>
            </w:r>
            <w:r w:rsidRPr="00EB7B9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EB7B9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</w:t>
            </w:r>
          </w:p>
        </w:tc>
      </w:tr>
      <w:tr w:rsidR="00260640" w:rsidRPr="00172F46" w14:paraId="6B603B0C" w14:textId="77777777" w:rsidTr="00EB7B93">
        <w:trPr>
          <w:trHeight w:val="562"/>
          <w:jc w:val="center"/>
        </w:trPr>
        <w:tc>
          <w:tcPr>
            <w:tcW w:w="929" w:type="dxa"/>
            <w:vMerge/>
            <w:tcBorders>
              <w:top w:val="nil"/>
            </w:tcBorders>
          </w:tcPr>
          <w:p w14:paraId="051A929B" w14:textId="77777777" w:rsidR="00260640" w:rsidRPr="00172F46" w:rsidRDefault="00260640" w:rsidP="00260640">
            <w:pPr>
              <w:jc w:val="both"/>
              <w:rPr>
                <w:rFonts w:ascii="맑은 고딕" w:eastAsia="맑은 고딕" w:hAnsi="맑은 고딕"/>
                <w:sz w:val="2"/>
                <w:szCs w:val="2"/>
                <w:lang w:eastAsia="ko-KR"/>
              </w:rPr>
            </w:pPr>
          </w:p>
        </w:tc>
        <w:tc>
          <w:tcPr>
            <w:tcW w:w="2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6776EF76" w14:textId="77777777" w:rsidR="00260640" w:rsidRPr="00172F46" w:rsidRDefault="00260640" w:rsidP="00260640">
            <w:pPr>
              <w:pStyle w:val="TableParagraph"/>
              <w:spacing w:before="5" w:after="1"/>
              <w:jc w:val="both"/>
              <w:rPr>
                <w:rFonts w:ascii="맑은 고딕" w:eastAsia="맑은 고딕" w:hAnsi="맑은 고딕"/>
                <w:b/>
                <w:sz w:val="13"/>
                <w:lang w:eastAsia="ko-KR"/>
              </w:rPr>
            </w:pPr>
          </w:p>
          <w:p w14:paraId="58CD6C0E" w14:textId="77777777" w:rsidR="00260640" w:rsidRPr="00172F46" w:rsidRDefault="00260640" w:rsidP="00260640">
            <w:pPr>
              <w:pStyle w:val="TableParagraph"/>
              <w:spacing w:line="204" w:lineRule="exact"/>
              <w:ind w:left="1086"/>
              <w:jc w:val="both"/>
              <w:rPr>
                <w:rFonts w:ascii="맑은 고딕" w:eastAsia="맑은 고딕" w:hAnsi="맑은 고딕"/>
                <w:sz w:val="20"/>
              </w:rPr>
            </w:pPr>
            <w:r w:rsidRPr="00172F46">
              <w:rPr>
                <w:rFonts w:ascii="맑은 고딕" w:eastAsia="맑은 고딕" w:hAnsi="맑은 고딕"/>
                <w:noProof/>
                <w:position w:val="-3"/>
                <w:sz w:val="20"/>
              </w:rPr>
              <w:drawing>
                <wp:inline distT="0" distB="0" distL="0" distR="0" wp14:anchorId="62A18AF6" wp14:editId="137BF394">
                  <wp:extent cx="128905" cy="128905"/>
                  <wp:effectExtent l="0" t="0" r="0" b="0"/>
                  <wp:docPr id="121" name="image6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image60.png"/>
                          <pic:cNvPicPr>
                            <a:picLocks noChangeAspect="1"/>
                          </pic:cNvPicPr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33" cy="129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53" w:type="dxa"/>
            <w:tcBorders>
              <w:top w:val="single" w:sz="6" w:space="0" w:color="000000"/>
              <w:bottom w:val="single" w:sz="6" w:space="0" w:color="000000"/>
            </w:tcBorders>
            <w:vAlign w:val="center"/>
          </w:tcPr>
          <w:p w14:paraId="1D734D11" w14:textId="7B24D2E4" w:rsidR="00260640" w:rsidRPr="00260640" w:rsidRDefault="00EB7B93" w:rsidP="00260640">
            <w:pPr>
              <w:pStyle w:val="TableParagraph"/>
              <w:spacing w:before="1"/>
              <w:ind w:left="92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패턴 표시</w:t>
            </w:r>
          </w:p>
        </w:tc>
      </w:tr>
    </w:tbl>
    <w:p w14:paraId="65C62C33" w14:textId="77777777" w:rsidR="007F6D0A" w:rsidRPr="00172F46" w:rsidRDefault="007F6D0A" w:rsidP="001B0B37">
      <w:pPr>
        <w:pStyle w:val="a3"/>
        <w:spacing w:before="6"/>
        <w:jc w:val="both"/>
        <w:rPr>
          <w:rFonts w:ascii="맑은 고딕" w:eastAsia="맑은 고딕" w:hAnsi="맑은 고딕"/>
          <w:b/>
          <w:sz w:val="25"/>
        </w:rPr>
      </w:pPr>
    </w:p>
    <w:p w14:paraId="7E9A8FA4" w14:textId="3E161E2E" w:rsidR="007F6D0A" w:rsidRPr="00172F46" w:rsidRDefault="007577A8" w:rsidP="001B0B37">
      <w:pPr>
        <w:pStyle w:val="a4"/>
        <w:numPr>
          <w:ilvl w:val="2"/>
          <w:numId w:val="16"/>
        </w:numPr>
        <w:tabs>
          <w:tab w:val="left" w:pos="825"/>
        </w:tabs>
        <w:spacing w:before="88"/>
        <w:jc w:val="both"/>
        <w:rPr>
          <w:rFonts w:ascii="맑은 고딕" w:eastAsia="맑은 고딕" w:hAnsi="맑은 고딕"/>
          <w:i/>
          <w:sz w:val="32"/>
        </w:rPr>
      </w:pPr>
      <w:bookmarkStart w:id="71" w:name="6.2.2_3D_Positioning"/>
      <w:bookmarkStart w:id="72" w:name="_bookmark30"/>
      <w:bookmarkEnd w:id="71"/>
      <w:bookmarkEnd w:id="72"/>
      <w:r w:rsidRPr="00172F46">
        <w:rPr>
          <w:rFonts w:ascii="맑은 고딕" w:eastAsia="맑은 고딕" w:hAnsi="맑은 고딕"/>
          <w:i/>
          <w:sz w:val="32"/>
        </w:rPr>
        <w:t xml:space="preserve">3D </w:t>
      </w:r>
      <w:r w:rsidR="00EB7B93">
        <w:rPr>
          <w:rFonts w:ascii="맑은 고딕" w:eastAsia="맑은 고딕" w:hAnsi="맑은 고딕" w:hint="eastAsia"/>
          <w:i/>
          <w:sz w:val="32"/>
          <w:lang w:eastAsia="ko-KR"/>
        </w:rPr>
        <w:t>포지셔닝</w:t>
      </w:r>
    </w:p>
    <w:p w14:paraId="3511899E" w14:textId="77777777" w:rsidR="001B3DFD" w:rsidRPr="001B003C" w:rsidRDefault="001B3DFD" w:rsidP="001B3DFD">
      <w:pPr>
        <w:pStyle w:val="a3"/>
        <w:spacing w:before="254" w:line="276" w:lineRule="auto"/>
        <w:ind w:right="1965" w:firstLineChars="100" w:firstLine="200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PTZ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제어를 마우스로 클릭하고 드래그 하여 사용할 수 있습니다.</w:t>
      </w:r>
    </w:p>
    <w:p w14:paraId="2569C805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b/>
          <w:sz w:val="26"/>
          <w:lang w:eastAsia="ko-KR"/>
        </w:rPr>
      </w:pPr>
    </w:p>
    <w:p w14:paraId="662B1FF0" w14:textId="56A4B203" w:rsidR="007F6D0A" w:rsidRPr="001B3DFD" w:rsidRDefault="001B3DFD" w:rsidP="001B0B37">
      <w:pPr>
        <w:pStyle w:val="a4"/>
        <w:numPr>
          <w:ilvl w:val="0"/>
          <w:numId w:val="18"/>
        </w:numPr>
        <w:tabs>
          <w:tab w:val="left" w:pos="330"/>
        </w:tabs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1B3DFD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라이브 뷰 인터페이스 </w:t>
      </w:r>
      <w:proofErr w:type="spellStart"/>
      <w:r w:rsidRPr="001B3DFD">
        <w:rPr>
          <w:rFonts w:ascii="맑은 고딕" w:eastAsia="맑은 고딕" w:hAnsi="맑은 고딕" w:hint="eastAsia"/>
          <w:sz w:val="20"/>
          <w:szCs w:val="20"/>
          <w:lang w:eastAsia="ko-KR"/>
        </w:rPr>
        <w:t>툴바의</w:t>
      </w:r>
      <w:proofErr w:type="spellEnd"/>
      <w:r w:rsidRPr="001B3DFD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</w:t>
      </w:r>
      <w:r w:rsidR="007577A8" w:rsidRPr="001B3DFD">
        <w:rPr>
          <w:rFonts w:ascii="맑은 고딕" w:eastAsia="맑은 고딕" w:hAnsi="맑은 고딕"/>
          <w:noProof/>
          <w:sz w:val="20"/>
          <w:szCs w:val="20"/>
        </w:rPr>
        <w:drawing>
          <wp:inline distT="0" distB="0" distL="0" distR="0" wp14:anchorId="09447E10" wp14:editId="153C3F9F">
            <wp:extent cx="228600" cy="243840"/>
            <wp:effectExtent l="0" t="0" r="0" b="0"/>
            <wp:docPr id="123" name="image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image61.png"/>
                    <pic:cNvPicPr>
                      <a:picLocks noChangeAspect="1"/>
                    </pic:cNvPicPr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4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77A8" w:rsidRPr="001B3DF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3DFD">
        <w:rPr>
          <w:rFonts w:ascii="맑은 고딕" w:eastAsia="맑은 고딕" w:hAnsi="맑은 고딕" w:hint="eastAsia"/>
          <w:sz w:val="20"/>
          <w:szCs w:val="20"/>
          <w:lang w:eastAsia="ko-KR"/>
        </w:rPr>
        <w:t>버튼 클릭</w:t>
      </w:r>
    </w:p>
    <w:p w14:paraId="1F7515E7" w14:textId="6C6B8C3E" w:rsidR="007F6D0A" w:rsidRPr="001B3DFD" w:rsidRDefault="001B3DFD" w:rsidP="001B0B37">
      <w:pPr>
        <w:pStyle w:val="a4"/>
        <w:numPr>
          <w:ilvl w:val="0"/>
          <w:numId w:val="18"/>
        </w:numPr>
        <w:tabs>
          <w:tab w:val="left" w:pos="330"/>
        </w:tabs>
        <w:spacing w:before="242"/>
        <w:jc w:val="both"/>
        <w:rPr>
          <w:rFonts w:ascii="맑은 고딕" w:eastAsia="맑은 고딕" w:hAnsi="맑은 고딕"/>
          <w:sz w:val="20"/>
          <w:szCs w:val="20"/>
        </w:rPr>
      </w:pPr>
      <w:r>
        <w:rPr>
          <w:rFonts w:ascii="맑은 고딕" w:eastAsia="맑은 고딕" w:hAnsi="맑은 고딕"/>
          <w:sz w:val="20"/>
          <w:szCs w:val="20"/>
        </w:rPr>
        <w:t xml:space="preserve">3D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포지셔닝 기능 설정</w:t>
      </w:r>
    </w:p>
    <w:p w14:paraId="69D5FEFB" w14:textId="77777777" w:rsidR="007F6D0A" w:rsidRPr="001B3DFD" w:rsidRDefault="007F6D0A" w:rsidP="001B0B37">
      <w:pPr>
        <w:pStyle w:val="a3"/>
        <w:spacing w:before="9"/>
        <w:jc w:val="both"/>
        <w:rPr>
          <w:rFonts w:ascii="맑은 고딕" w:eastAsia="맑은 고딕" w:hAnsi="맑은 고딕"/>
          <w:sz w:val="20"/>
          <w:szCs w:val="20"/>
        </w:rPr>
      </w:pPr>
    </w:p>
    <w:p w14:paraId="51A3C8A3" w14:textId="177485E3" w:rsidR="007F6D0A" w:rsidRPr="001B3DFD" w:rsidRDefault="00464D80" w:rsidP="001B0B37">
      <w:pPr>
        <w:pStyle w:val="a4"/>
        <w:numPr>
          <w:ilvl w:val="1"/>
          <w:numId w:val="18"/>
        </w:numPr>
        <w:tabs>
          <w:tab w:val="left" w:pos="560"/>
        </w:tabs>
        <w:spacing w:line="249" w:lineRule="auto"/>
        <w:ind w:right="684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/>
          <w:sz w:val="20"/>
          <w:szCs w:val="20"/>
          <w:lang w:eastAsia="ko-KR"/>
        </w:rPr>
        <w:t xml:space="preserve">라이브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뷰 화면에서 마우스 왼쪽을 클릭하면 영상이 중앙으로</w:t>
      </w:r>
      <w:r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이동합니다.</w:t>
      </w:r>
    </w:p>
    <w:p w14:paraId="6D332C25" w14:textId="536ED3E8" w:rsidR="007F6D0A" w:rsidRPr="001B3DFD" w:rsidRDefault="00464D80" w:rsidP="001B0B37">
      <w:pPr>
        <w:pStyle w:val="a4"/>
        <w:numPr>
          <w:ilvl w:val="1"/>
          <w:numId w:val="18"/>
        </w:numPr>
        <w:tabs>
          <w:tab w:val="left" w:pos="560"/>
        </w:tabs>
        <w:spacing w:before="4" w:line="249" w:lineRule="auto"/>
        <w:ind w:right="33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마우스 왼쪽 버튼을 누른 상태로 오른쪽 아래나 오른쪽 위로 드래그 하면 파란색 직사각형이 나타납니다.</w:t>
      </w:r>
      <w:r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해당 위치가 줌 인 되어 중앙으로 이동합니다.</w:t>
      </w:r>
      <w:r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</w:p>
    <w:p w14:paraId="06C0DE36" w14:textId="24FDBC0C" w:rsidR="007F6D0A" w:rsidRPr="001B3DFD" w:rsidRDefault="00464D80" w:rsidP="001B0B37">
      <w:pPr>
        <w:pStyle w:val="a4"/>
        <w:numPr>
          <w:ilvl w:val="1"/>
          <w:numId w:val="18"/>
        </w:numPr>
        <w:tabs>
          <w:tab w:val="left" w:pos="560"/>
        </w:tabs>
        <w:spacing w:before="212" w:line="249" w:lineRule="auto"/>
        <w:ind w:right="19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마우스 왼쪽 버튼을 누른 상태로 마우스를 왼쪽 아래나 왼쪽 위로 드래그 하면 파란색 직사각형이 나타납니다.</w:t>
      </w:r>
      <w:r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해당 위치가 줌 아웃 되어 중앙으로 이동합니다.</w:t>
      </w:r>
    </w:p>
    <w:p w14:paraId="30197584" w14:textId="47834C18" w:rsidR="007F6D0A" w:rsidRPr="001B3DFD" w:rsidRDefault="00464D80" w:rsidP="001B0B37">
      <w:pPr>
        <w:pStyle w:val="a4"/>
        <w:numPr>
          <w:ilvl w:val="1"/>
          <w:numId w:val="18"/>
        </w:numPr>
        <w:tabs>
          <w:tab w:val="left" w:pos="560"/>
        </w:tabs>
        <w:spacing w:before="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직사각형이 클수록 작은 줌 인/줌 아웃이 가능합니다.</w:t>
      </w:r>
    </w:p>
    <w:p w14:paraId="5BBE0FC2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4"/>
          <w:lang w:eastAsia="ko-KR"/>
        </w:rPr>
      </w:pPr>
    </w:p>
    <w:p w14:paraId="256F7845" w14:textId="6B2A2809" w:rsidR="007F6D0A" w:rsidRPr="00172F46" w:rsidRDefault="00464D80" w:rsidP="001B0B37">
      <w:pPr>
        <w:pStyle w:val="3"/>
        <w:numPr>
          <w:ilvl w:val="2"/>
          <w:numId w:val="16"/>
        </w:numPr>
        <w:tabs>
          <w:tab w:val="left" w:pos="825"/>
        </w:tabs>
        <w:spacing w:before="149"/>
        <w:jc w:val="both"/>
        <w:rPr>
          <w:rFonts w:ascii="맑은 고딕" w:eastAsia="맑은 고딕" w:hAnsi="맑은 고딕"/>
          <w:lang w:eastAsia="ko-KR"/>
        </w:rPr>
      </w:pPr>
      <w:bookmarkStart w:id="73" w:name="6.2.3_Set_/_Call_a_Preset_/_Patrol_/_Pat"/>
      <w:bookmarkStart w:id="74" w:name="_bookmark31"/>
      <w:bookmarkEnd w:id="73"/>
      <w:bookmarkEnd w:id="74"/>
      <w:proofErr w:type="spellStart"/>
      <w:r>
        <w:rPr>
          <w:rFonts w:ascii="맑은 고딕" w:eastAsia="맑은 고딕" w:hAnsi="맑은 고딕" w:hint="eastAsia"/>
          <w:lang w:eastAsia="ko-KR"/>
        </w:rPr>
        <w:t>프리셋</w:t>
      </w:r>
      <w:proofErr w:type="spellEnd"/>
      <w:r>
        <w:rPr>
          <w:rFonts w:ascii="맑은 고딕" w:eastAsia="맑은 고딕" w:hAnsi="맑은 고딕" w:hint="eastAsia"/>
          <w:lang w:eastAsia="ko-KR"/>
        </w:rPr>
        <w:t xml:space="preserve"> 설정/</w:t>
      </w:r>
      <w:proofErr w:type="spellStart"/>
      <w:r>
        <w:rPr>
          <w:rFonts w:ascii="맑은 고딕" w:eastAsia="맑은 고딕" w:hAnsi="맑은 고딕" w:hint="eastAsia"/>
          <w:lang w:eastAsia="ko-KR"/>
        </w:rPr>
        <w:t>프리셋</w:t>
      </w:r>
      <w:proofErr w:type="spellEnd"/>
      <w:r>
        <w:rPr>
          <w:rFonts w:ascii="맑은 고딕" w:eastAsia="맑은 고딕" w:hAnsi="맑은 고딕" w:hint="eastAsia"/>
          <w:lang w:eastAsia="ko-KR"/>
        </w:rPr>
        <w:t xml:space="preserve"> 불러오기/</w:t>
      </w:r>
      <w:proofErr w:type="spellStart"/>
      <w:r>
        <w:rPr>
          <w:rFonts w:ascii="맑은 고딕" w:eastAsia="맑은 고딕" w:hAnsi="맑은 고딕" w:hint="eastAsia"/>
          <w:lang w:eastAsia="ko-KR"/>
        </w:rPr>
        <w:t>패트롤</w:t>
      </w:r>
      <w:proofErr w:type="spellEnd"/>
      <w:r>
        <w:rPr>
          <w:rFonts w:ascii="맑은 고딕" w:eastAsia="맑은 고딕" w:hAnsi="맑은 고딕" w:hint="eastAsia"/>
          <w:lang w:eastAsia="ko-KR"/>
        </w:rPr>
        <w:t>/패턴</w:t>
      </w:r>
    </w:p>
    <w:p w14:paraId="2A4126BF" w14:textId="77777777" w:rsidR="00464D80" w:rsidRPr="001B003C" w:rsidRDefault="00464D80" w:rsidP="00464D80">
      <w:pPr>
        <w:pStyle w:val="a3"/>
        <w:spacing w:before="254" w:line="276" w:lineRule="auto"/>
        <w:ind w:right="439" w:firstLineChars="100" w:firstLine="200"/>
        <w:rPr>
          <w:rFonts w:ascii="맑은 고딕" w:eastAsia="맑은 고딕" w:hAnsi="맑은 고딕"/>
          <w:sz w:val="20"/>
          <w:szCs w:val="20"/>
          <w:lang w:eastAsia="ko-KR"/>
        </w:rPr>
      </w:pP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프리셋은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사전 설정된 영상 위치입니다.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프리셋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리스트의 호출 버튼을 클릭하면 빠르게 원하는 영상 위치로 이동할 수 있습니다.</w:t>
      </w:r>
    </w:p>
    <w:p w14:paraId="4972DCB4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b/>
          <w:sz w:val="21"/>
          <w:lang w:eastAsia="ko-KR"/>
        </w:rPr>
      </w:pPr>
    </w:p>
    <w:p w14:paraId="62BA92E8" w14:textId="77777777" w:rsidR="00464D80" w:rsidRPr="001B003C" w:rsidRDefault="00464D80" w:rsidP="00464D80">
      <w:pPr>
        <w:pStyle w:val="5"/>
        <w:spacing w:line="276" w:lineRule="auto"/>
        <w:rPr>
          <w:rFonts w:ascii="맑은 고딕" w:eastAsia="맑은 고딕" w:hAnsi="맑은 고딕"/>
          <w:sz w:val="20"/>
          <w:szCs w:val="20"/>
          <w:lang w:eastAsia="ko-KR"/>
        </w:rPr>
      </w:pP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프리셋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설정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:</w:t>
      </w:r>
    </w:p>
    <w:p w14:paraId="2AA2CA84" w14:textId="560A0D92" w:rsidR="00464D80" w:rsidRPr="001B003C" w:rsidRDefault="00464D80" w:rsidP="00464D80">
      <w:pPr>
        <w:pStyle w:val="a3"/>
        <w:spacing w:line="276" w:lineRule="auto"/>
        <w:rPr>
          <w:rFonts w:ascii="맑은 고딕" w:eastAsia="맑은 고딕" w:hAnsi="맑은 고딕"/>
          <w:b/>
          <w:sz w:val="20"/>
          <w:szCs w:val="20"/>
          <w:lang w:eastAsia="ko-KR"/>
        </w:rPr>
      </w:pPr>
    </w:p>
    <w:p w14:paraId="7C381A96" w14:textId="5D9984F6" w:rsidR="007F6D0A" w:rsidRPr="00172F46" w:rsidRDefault="00464D80" w:rsidP="00464D80">
      <w:pPr>
        <w:pStyle w:val="a3"/>
        <w:spacing w:line="276" w:lineRule="auto"/>
        <w:ind w:left="100" w:right="261"/>
        <w:rPr>
          <w:rFonts w:ascii="맑은 고딕" w:eastAsia="맑은 고딕" w:hAnsi="맑은 고딕"/>
          <w:sz w:val="11"/>
          <w:lang w:eastAsia="ko-KR"/>
        </w:rPr>
      </w:pPr>
      <w:r w:rsidRPr="001B003C">
        <w:rPr>
          <w:rFonts w:ascii="맑은 고딕" w:eastAsia="맑은 고딕" w:hAnsi="맑은 고딕"/>
          <w:sz w:val="20"/>
          <w:szCs w:val="20"/>
          <w:lang w:eastAsia="ko-KR"/>
        </w:rPr>
        <w:t>1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P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TZ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제어판 목록에서 </w:t>
      </w: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프리셋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번호를 선택합니다.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화면에 나타난 </w:t>
      </w: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프리셋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이름을 지정할 수도 있습니다.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아래와 같이 </w:t>
      </w: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패트롤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이름과 설정을 바꾸는 것도 가능합니다.</w:t>
      </w:r>
    </w:p>
    <w:p w14:paraId="0F60ED72" w14:textId="50E68B20" w:rsidR="007F6D0A" w:rsidRPr="00172F46" w:rsidRDefault="00464D80" w:rsidP="00464D80">
      <w:pPr>
        <w:jc w:val="center"/>
        <w:rPr>
          <w:rFonts w:ascii="맑은 고딕" w:eastAsia="맑은 고딕" w:hAnsi="맑은 고딕"/>
          <w:sz w:val="11"/>
          <w:lang w:eastAsia="ko-KR"/>
        </w:rPr>
        <w:sectPr w:rsidR="007F6D0A" w:rsidRPr="00172F46">
          <w:headerReference w:type="even" r:id="rId74"/>
          <w:headerReference w:type="default" r:id="rId75"/>
          <w:pgSz w:w="12240" w:h="15840"/>
          <w:pgMar w:top="780" w:right="1280" w:bottom="280" w:left="1340" w:header="595" w:footer="0" w:gutter="0"/>
          <w:cols w:space="720"/>
        </w:sectPr>
      </w:pPr>
      <w:r w:rsidRPr="00172F46">
        <w:rPr>
          <w:rFonts w:ascii="맑은 고딕" w:eastAsia="맑은 고딕" w:hAnsi="맑은 고딕"/>
          <w:noProof/>
        </w:rPr>
        <w:drawing>
          <wp:inline distT="0" distB="0" distL="0" distR="0" wp14:anchorId="37741C5F" wp14:editId="43617BD9">
            <wp:extent cx="1456055" cy="2663190"/>
            <wp:effectExtent l="0" t="0" r="0" b="0"/>
            <wp:docPr id="125" name="image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image62.png"/>
                    <pic:cNvPicPr>
                      <a:picLocks noChangeAspect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6055" cy="2663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D4B2A" w14:textId="77777777" w:rsidR="00464D80" w:rsidRDefault="00464D80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</w:p>
    <w:p w14:paraId="1285E3EA" w14:textId="4759F8DF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2BBE3C5C" wp14:editId="0DD8F972">
            <wp:extent cx="5943600" cy="3004820"/>
            <wp:effectExtent l="0" t="0" r="0" b="0"/>
            <wp:docPr id="127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image63.jpeg"/>
                    <pic:cNvPicPr>
                      <a:picLocks noChangeAspect="1"/>
                    </pic:cNvPicPr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8" cy="3005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A8A14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</w:rPr>
      </w:pPr>
    </w:p>
    <w:p w14:paraId="4AA00764" w14:textId="77777777" w:rsidR="007F6D0A" w:rsidRPr="00172F46" w:rsidRDefault="007577A8" w:rsidP="001B0B37">
      <w:pPr>
        <w:pStyle w:val="a3"/>
        <w:spacing w:before="7"/>
        <w:jc w:val="both"/>
        <w:rPr>
          <w:rFonts w:ascii="맑은 고딕" w:eastAsia="맑은 고딕" w:hAnsi="맑은 고딕"/>
          <w:sz w:val="17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577344" behindDoc="0" locked="0" layoutInCell="1" allowOverlap="1" wp14:anchorId="7654725F" wp14:editId="0704D2F8">
            <wp:simplePos x="0" y="0"/>
            <wp:positionH relativeFrom="page">
              <wp:posOffset>2933700</wp:posOffset>
            </wp:positionH>
            <wp:positionV relativeFrom="paragraph">
              <wp:posOffset>153670</wp:posOffset>
            </wp:positionV>
            <wp:extent cx="1890395" cy="1600835"/>
            <wp:effectExtent l="0" t="0" r="0" b="0"/>
            <wp:wrapTopAndBottom/>
            <wp:docPr id="129" name="image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image64.png"/>
                    <pic:cNvPicPr>
                      <a:picLocks noChangeAspect="1"/>
                    </pic:cNvPicPr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0157" cy="16011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9E9C75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</w:rPr>
      </w:pPr>
    </w:p>
    <w:p w14:paraId="22E50521" w14:textId="77777777" w:rsidR="007F6D0A" w:rsidRPr="00172F46" w:rsidRDefault="007F6D0A" w:rsidP="001B0B37">
      <w:pPr>
        <w:pStyle w:val="a3"/>
        <w:spacing w:before="3"/>
        <w:jc w:val="both"/>
        <w:rPr>
          <w:rFonts w:ascii="맑은 고딕" w:eastAsia="맑은 고딕" w:hAnsi="맑은 고딕"/>
        </w:rPr>
      </w:pPr>
    </w:p>
    <w:p w14:paraId="4702878C" w14:textId="7777777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4C2A9AB6" wp14:editId="35689671">
            <wp:extent cx="5954395" cy="3004820"/>
            <wp:effectExtent l="0" t="0" r="0" b="0"/>
            <wp:docPr id="131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image65.jpeg"/>
                    <pic:cNvPicPr>
                      <a:picLocks noChangeAspect="1"/>
                    </pic:cNvPicPr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4757" cy="3005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6E76A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</w:rPr>
      </w:pPr>
    </w:p>
    <w:p w14:paraId="54B8BA61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</w:rPr>
      </w:pPr>
    </w:p>
    <w:p w14:paraId="4DD2F228" w14:textId="77777777" w:rsidR="007F6D0A" w:rsidRPr="00172F46" w:rsidRDefault="007F6D0A" w:rsidP="001B0B37">
      <w:pPr>
        <w:pStyle w:val="a3"/>
        <w:spacing w:before="2"/>
        <w:jc w:val="both"/>
        <w:rPr>
          <w:rFonts w:ascii="맑은 고딕" w:eastAsia="맑은 고딕" w:hAnsi="맑은 고딕"/>
          <w:sz w:val="17"/>
        </w:rPr>
      </w:pPr>
    </w:p>
    <w:p w14:paraId="371D1505" w14:textId="77777777" w:rsidR="00464D80" w:rsidRPr="001B003C" w:rsidRDefault="00464D80" w:rsidP="00464D80">
      <w:pPr>
        <w:pStyle w:val="a3"/>
        <w:spacing w:before="90" w:line="276" w:lineRule="auto"/>
        <w:ind w:left="100" w:right="2367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/>
          <w:lang w:eastAsia="ko-KR"/>
        </w:rPr>
        <w:t>2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P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TZ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조절 버튼을 클릭하여 렌즈를 원하는 위치로 이동합니다.</w:t>
      </w:r>
    </w:p>
    <w:p w14:paraId="71BC3B54" w14:textId="77777777" w:rsidR="00464D80" w:rsidRPr="001B003C" w:rsidRDefault="00464D80" w:rsidP="00464D80">
      <w:pPr>
        <w:pStyle w:val="a3"/>
        <w:spacing w:before="90" w:line="276" w:lineRule="auto"/>
        <w:ind w:left="100" w:right="2367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/>
          <w:sz w:val="20"/>
          <w:szCs w:val="20"/>
          <w:lang w:eastAsia="ko-KR"/>
        </w:rPr>
        <w:t>3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저장 버튼(</w:t>
      </w:r>
      <w:r w:rsidRPr="001B003C">
        <w:rPr>
          <w:rFonts w:ascii="맑은 고딕" w:eastAsia="맑은 고딕" w:hAnsi="맑은 고딕"/>
          <w:noProof/>
          <w:sz w:val="20"/>
          <w:szCs w:val="20"/>
        </w:rPr>
        <w:drawing>
          <wp:inline distT="0" distB="0" distL="0" distR="0" wp14:anchorId="07762803" wp14:editId="08604937">
            <wp:extent cx="128905" cy="128905"/>
            <wp:effectExtent l="0" t="0" r="0" b="0"/>
            <wp:docPr id="16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image76.png"/>
                    <pic:cNvPicPr>
                      <a:picLocks noChangeAspect="1"/>
                    </pic:cNvPicPr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539" cy="129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)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을 눌러 현재 </w:t>
      </w: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프리셋을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저장합니다.</w:t>
      </w:r>
    </w:p>
    <w:p w14:paraId="5D3CFB00" w14:textId="77777777" w:rsidR="00464D80" w:rsidRPr="001B003C" w:rsidRDefault="00464D80" w:rsidP="00464D80">
      <w:pPr>
        <w:pStyle w:val="a3"/>
        <w:spacing w:before="11" w:line="276" w:lineRule="auto"/>
        <w:ind w:left="100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/>
          <w:sz w:val="20"/>
          <w:szCs w:val="20"/>
          <w:lang w:eastAsia="ko-KR"/>
        </w:rPr>
        <w:t>4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삭제 버튼(</w:t>
      </w:r>
      <w:r w:rsidRPr="001B003C">
        <w:rPr>
          <w:rFonts w:ascii="맑은 고딕" w:eastAsia="맑은 고딕" w:hAnsi="맑은 고딕"/>
          <w:noProof/>
          <w:sz w:val="20"/>
          <w:szCs w:val="20"/>
        </w:rPr>
        <w:drawing>
          <wp:inline distT="0" distB="0" distL="0" distR="0" wp14:anchorId="53DD4B33" wp14:editId="70E5867D">
            <wp:extent cx="152400" cy="144145"/>
            <wp:effectExtent l="0" t="0" r="0" b="0"/>
            <wp:docPr id="20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image77.png"/>
                    <pic:cNvPicPr>
                      <a:picLocks noChangeAspect="1"/>
                    </pic:cNvPicPr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44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)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을 눌러 선택한 </w:t>
      </w: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프리셋을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삭제합니다.</w:t>
      </w:r>
    </w:p>
    <w:p w14:paraId="4C3B37E6" w14:textId="049C1CD7" w:rsidR="00464D80" w:rsidRPr="001B003C" w:rsidRDefault="000E72C7" w:rsidP="00464D80">
      <w:pPr>
        <w:pStyle w:val="a3"/>
        <w:spacing w:before="242" w:line="276" w:lineRule="auto"/>
        <w:ind w:left="445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507C50F9" wp14:editId="28BB470B">
                <wp:simplePos x="0" y="0"/>
                <wp:positionH relativeFrom="page">
                  <wp:posOffset>933450</wp:posOffset>
                </wp:positionH>
                <wp:positionV relativeFrom="paragraph">
                  <wp:posOffset>179070</wp:posOffset>
                </wp:positionV>
                <wp:extent cx="152400" cy="152400"/>
                <wp:effectExtent l="0" t="0" r="0" b="0"/>
                <wp:wrapNone/>
                <wp:docPr id="252796610" name="Group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283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881776765" name="Picture 3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282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80207866" name="Picture 3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342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55BEA2" id="Group 372" o:spid="_x0000_s1026" style="position:absolute;left:0;text-align:left;margin-left:73.5pt;margin-top:14.1pt;width:12pt;height:12pt;z-index:251675648;mso-position-horizontal-relative:page" coordorigin="1470,283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">
                <v:shape id="Picture 373" o:spid="_x0000_s1027" type="#_x0000_t75" style="position:absolute;left:1470;top:282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">
                  <v:imagedata r:id="rId17" o:title=""/>
                </v:shape>
                <v:shape id="Picture 374" o:spid="_x0000_s1028" type="#_x0000_t75" style="position:absolute;left:1530;top:342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">
                  <v:imagedata r:id="rId18" o:title=""/>
                </v:shape>
                <w10:wrap anchorx="page"/>
              </v:group>
            </w:pict>
          </mc:Fallback>
        </mc:AlternateContent>
      </w:r>
      <w:r w:rsidR="00464D80" w:rsidRPr="001B003C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참고</w:t>
      </w:r>
      <w:r w:rsidR="00464D80" w:rsidRPr="001B003C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464D80"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최대 </w:t>
      </w:r>
      <w:r w:rsidR="00464D80" w:rsidRPr="001B003C">
        <w:rPr>
          <w:rFonts w:ascii="맑은 고딕" w:eastAsia="맑은 고딕" w:hAnsi="맑은 고딕"/>
          <w:sz w:val="20"/>
          <w:szCs w:val="20"/>
          <w:lang w:eastAsia="ko-KR"/>
        </w:rPr>
        <w:t>300</w:t>
      </w:r>
      <w:r w:rsidR="00464D80"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개의 </w:t>
      </w:r>
      <w:proofErr w:type="spellStart"/>
      <w:r w:rsidR="00464D80"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프리셋</w:t>
      </w:r>
      <w:proofErr w:type="spellEnd"/>
      <w:r w:rsidR="00464D80"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설정 가능 </w:t>
      </w:r>
      <w:r w:rsidR="00464D80" w:rsidRPr="001B003C">
        <w:rPr>
          <w:rFonts w:ascii="맑은 고딕" w:eastAsia="맑은 고딕" w:hAnsi="맑은 고딕"/>
          <w:sz w:val="20"/>
          <w:szCs w:val="20"/>
          <w:lang w:eastAsia="ko-KR"/>
        </w:rPr>
        <w:t>(18</w:t>
      </w:r>
      <w:r w:rsidR="00464D80"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개 </w:t>
      </w:r>
      <w:proofErr w:type="spellStart"/>
      <w:r w:rsidR="00464D80"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프리셋</w:t>
      </w:r>
      <w:proofErr w:type="spellEnd"/>
      <w:r w:rsidR="00464D80"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제외)</w:t>
      </w:r>
    </w:p>
    <w:p w14:paraId="16DC4B6C" w14:textId="77777777" w:rsidR="00464D80" w:rsidRPr="001B003C" w:rsidRDefault="00464D80" w:rsidP="00464D80">
      <w:pPr>
        <w:pStyle w:val="5"/>
        <w:spacing w:line="276" w:lineRule="auto"/>
        <w:rPr>
          <w:rFonts w:ascii="맑은 고딕" w:eastAsia="맑은 고딕" w:hAnsi="맑은 고딕"/>
          <w:sz w:val="20"/>
          <w:szCs w:val="20"/>
          <w:lang w:eastAsia="ko-KR"/>
        </w:rPr>
      </w:pP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프리셋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불러오기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:</w:t>
      </w:r>
    </w:p>
    <w:p w14:paraId="1C46320C" w14:textId="77777777" w:rsidR="00464D80" w:rsidRPr="001B003C" w:rsidRDefault="00464D80" w:rsidP="00464D80">
      <w:pPr>
        <w:pStyle w:val="a3"/>
        <w:spacing w:before="10" w:line="276" w:lineRule="auto"/>
        <w:rPr>
          <w:rFonts w:ascii="맑은 고딕" w:eastAsia="맑은 고딕" w:hAnsi="맑은 고딕"/>
          <w:b/>
          <w:sz w:val="20"/>
          <w:szCs w:val="20"/>
          <w:lang w:eastAsia="ko-KR"/>
        </w:rPr>
      </w:pPr>
    </w:p>
    <w:p w14:paraId="4BFAB898" w14:textId="77777777" w:rsidR="00464D80" w:rsidRPr="001B003C" w:rsidRDefault="00464D80" w:rsidP="00464D80">
      <w:pPr>
        <w:pStyle w:val="a3"/>
        <w:tabs>
          <w:tab w:val="left" w:pos="5189"/>
        </w:tabs>
        <w:spacing w:before="1" w:line="276" w:lineRule="auto"/>
        <w:ind w:left="100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/>
          <w:noProof/>
          <w:sz w:val="20"/>
          <w:szCs w:val="20"/>
        </w:rPr>
        <w:drawing>
          <wp:anchor distT="0" distB="0" distL="0" distR="0" simplePos="0" relativeHeight="251617280" behindDoc="1" locked="0" layoutInCell="1" allowOverlap="1" wp14:anchorId="6C888EEF" wp14:editId="5CB3CFC5">
            <wp:simplePos x="0" y="0"/>
            <wp:positionH relativeFrom="page">
              <wp:posOffset>3566685</wp:posOffset>
            </wp:positionH>
            <wp:positionV relativeFrom="paragraph">
              <wp:posOffset>85090</wp:posOffset>
            </wp:positionV>
            <wp:extent cx="137160" cy="106680"/>
            <wp:effectExtent l="0" t="0" r="0" b="0"/>
            <wp:wrapNone/>
            <wp:docPr id="26" name="image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image78.png"/>
                    <pic:cNvPicPr>
                      <a:picLocks noChangeAspect="1"/>
                    </pic:cNvPicPr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160" cy="106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프리셋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리스트에서 정해진 </w:t>
      </w: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프리셋을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선택하고 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  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버튼을 클릭하여 불러옵니다.</w:t>
      </w:r>
    </w:p>
    <w:p w14:paraId="6471DD34" w14:textId="77777777" w:rsidR="007F6D0A" w:rsidRPr="00172F46" w:rsidRDefault="007577A8" w:rsidP="001B0B37">
      <w:pPr>
        <w:pStyle w:val="a3"/>
        <w:spacing w:before="7"/>
        <w:jc w:val="both"/>
        <w:rPr>
          <w:rFonts w:ascii="맑은 고딕" w:eastAsia="맑은 고딕" w:hAnsi="맑은 고딕"/>
          <w:sz w:val="12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578368" behindDoc="0" locked="0" layoutInCell="1" allowOverlap="1" wp14:anchorId="15F56442" wp14:editId="5F1E1848">
            <wp:simplePos x="0" y="0"/>
            <wp:positionH relativeFrom="page">
              <wp:posOffset>2933700</wp:posOffset>
            </wp:positionH>
            <wp:positionV relativeFrom="paragraph">
              <wp:posOffset>116840</wp:posOffset>
            </wp:positionV>
            <wp:extent cx="1897380" cy="1309370"/>
            <wp:effectExtent l="0" t="0" r="0" b="0"/>
            <wp:wrapTopAndBottom/>
            <wp:docPr id="139" name="image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image69.png"/>
                    <pic:cNvPicPr>
                      <a:picLocks noChangeAspect="1"/>
                    </pic:cNvPicPr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7674" cy="13093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40069A" w14:textId="77777777" w:rsidR="007F6D0A" w:rsidRPr="00172F46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lang w:eastAsia="ko-KR"/>
        </w:rPr>
      </w:pPr>
    </w:p>
    <w:p w14:paraId="096DE6C3" w14:textId="403B99AA" w:rsidR="0014201D" w:rsidRPr="001B003C" w:rsidRDefault="000E72C7" w:rsidP="0014201D">
      <w:pPr>
        <w:pStyle w:val="a3"/>
        <w:spacing w:before="1" w:line="276" w:lineRule="auto"/>
        <w:ind w:left="100" w:right="274" w:firstLine="345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76672" behindDoc="1" locked="0" layoutInCell="1" allowOverlap="1" wp14:anchorId="58D54967" wp14:editId="3FA7F052">
                <wp:simplePos x="0" y="0"/>
                <wp:positionH relativeFrom="page">
                  <wp:posOffset>933450</wp:posOffset>
                </wp:positionH>
                <wp:positionV relativeFrom="paragraph">
                  <wp:posOffset>26035</wp:posOffset>
                </wp:positionV>
                <wp:extent cx="152400" cy="152400"/>
                <wp:effectExtent l="0" t="0" r="0" b="0"/>
                <wp:wrapNone/>
                <wp:docPr id="1231105182" name="Group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2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885217703" name="Picture 3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1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9394812" name="Picture 3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1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1D172D0" id="Group 375" o:spid="_x0000_s1026" style="position:absolute;left:0;text-align:left;margin-left:73.5pt;margin-top:2.05pt;width:12pt;height:12pt;z-index:-251639808;mso-position-horizontal-relative:page" coordorigin="1470,42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">
                <v:shape id="Picture 376" o:spid="_x0000_s1027" type="#_x0000_t75" style="position:absolute;left:1470;top:41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">
                  <v:imagedata r:id="rId17" o:title=""/>
                </v:shape>
                <v:shape id="Picture 377" o:spid="_x0000_s1028" type="#_x0000_t75" style="position:absolute;left:1530;top:101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">
                  <v:imagedata r:id="rId18" o:title=""/>
                </v:shape>
                <w10:wrap anchorx="page"/>
              </v:group>
            </w:pict>
          </mc:Fallback>
        </mc:AlternateContent>
      </w:r>
      <w:r w:rsidR="0014201D" w:rsidRPr="001B003C">
        <w:rPr>
          <w:rFonts w:ascii="맑은 고딕" w:eastAsia="맑은 고딕" w:hAnsi="맑은 고딕" w:hint="eastAsia"/>
          <w:b/>
          <w:bCs/>
          <w:sz w:val="20"/>
          <w:szCs w:val="20"/>
          <w:lang w:eastAsia="ko-KR"/>
        </w:rPr>
        <w:t>참고</w:t>
      </w:r>
      <w:r w:rsidR="0014201D" w:rsidRPr="001B003C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14201D" w:rsidRPr="001B003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 xml:space="preserve">다음 </w:t>
      </w:r>
      <w:proofErr w:type="spellStart"/>
      <w:r w:rsidR="0014201D" w:rsidRPr="001B003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프리셋은</w:t>
      </w:r>
      <w:proofErr w:type="spellEnd"/>
      <w:r w:rsidR="0014201D" w:rsidRPr="001B003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 xml:space="preserve"> 미리 지정된 고정 </w:t>
      </w:r>
      <w:proofErr w:type="spellStart"/>
      <w:r w:rsidR="0014201D" w:rsidRPr="001B003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프리셋</w:t>
      </w:r>
      <w:proofErr w:type="spellEnd"/>
      <w:r w:rsidR="0014201D" w:rsidRPr="001B003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 xml:space="preserve"> 리스트입니다.</w:t>
      </w:r>
      <w:r w:rsidR="0014201D" w:rsidRPr="001B003C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14201D" w:rsidRPr="001B003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 xml:space="preserve">이 </w:t>
      </w:r>
      <w:proofErr w:type="spellStart"/>
      <w:r w:rsidR="0014201D" w:rsidRPr="001B003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프리셋들은</w:t>
      </w:r>
      <w:proofErr w:type="spellEnd"/>
      <w:r w:rsidR="0014201D" w:rsidRPr="001B003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 xml:space="preserve"> 불러오기만 가능하며 설정은 할 수 없습니다.</w:t>
      </w:r>
      <w:r w:rsidR="0014201D" w:rsidRPr="001B003C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(Ex.</w:t>
      </w:r>
      <w:r w:rsidR="0014201D"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proofErr w:type="spellStart"/>
      <w:r w:rsidR="0014201D"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프리셋</w:t>
      </w:r>
      <w:proofErr w:type="spellEnd"/>
      <w:r w:rsidR="0014201D"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</w:t>
      </w:r>
      <w:r w:rsidR="0014201D" w:rsidRPr="001B003C">
        <w:rPr>
          <w:rFonts w:ascii="맑은 고딕" w:eastAsia="맑은 고딕" w:hAnsi="맑은 고딕"/>
          <w:sz w:val="20"/>
          <w:szCs w:val="20"/>
          <w:lang w:eastAsia="ko-KR"/>
        </w:rPr>
        <w:t>037</w:t>
      </w:r>
      <w:r w:rsidR="0014201D"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은 셀프 테스트로 </w:t>
      </w:r>
      <w:r w:rsidR="0014201D"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PTZ </w:t>
      </w:r>
      <w:r w:rsidR="0014201D"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카메라가 자동으로 기능을 점검합니다.</w:t>
      </w:r>
      <w:r w:rsidR="0014201D" w:rsidRPr="001B003C">
        <w:rPr>
          <w:rFonts w:ascii="맑은 고딕" w:eastAsia="맑은 고딕" w:hAnsi="맑은 고딕"/>
          <w:sz w:val="20"/>
          <w:szCs w:val="20"/>
          <w:lang w:eastAsia="ko-KR"/>
        </w:rPr>
        <w:t>)</w:t>
      </w:r>
    </w:p>
    <w:p w14:paraId="19778437" w14:textId="77777777" w:rsidR="007F6D0A" w:rsidRPr="00172F46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sz w:val="20"/>
          <w:lang w:eastAsia="ko-KR"/>
        </w:rPr>
      </w:pPr>
    </w:p>
    <w:p w14:paraId="1917E54F" w14:textId="5EC419E6" w:rsidR="007F6D0A" w:rsidRPr="00172F46" w:rsidRDefault="0014201D" w:rsidP="001B0B37">
      <w:pPr>
        <w:pStyle w:val="5"/>
        <w:spacing w:before="90" w:after="27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4. </w:t>
      </w:r>
      <w:r>
        <w:rPr>
          <w:rFonts w:ascii="맑은 고딕" w:eastAsia="맑은 고딕" w:hAnsi="맑은 고딕" w:hint="eastAsia"/>
          <w:lang w:eastAsia="ko-KR"/>
        </w:rPr>
        <w:t xml:space="preserve">지정 </w:t>
      </w:r>
      <w:proofErr w:type="spellStart"/>
      <w:r>
        <w:rPr>
          <w:rFonts w:ascii="맑은 고딕" w:eastAsia="맑은 고딕" w:hAnsi="맑은 고딕" w:hint="eastAsia"/>
          <w:lang w:eastAsia="ko-KR"/>
        </w:rPr>
        <w:t>프리셋</w:t>
      </w:r>
      <w:proofErr w:type="spellEnd"/>
    </w:p>
    <w:tbl>
      <w:tblPr>
        <w:tblW w:w="0" w:type="auto"/>
        <w:tblInd w:w="1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73"/>
        <w:gridCol w:w="2778"/>
        <w:gridCol w:w="2156"/>
        <w:gridCol w:w="2322"/>
      </w:tblGrid>
      <w:tr w:rsidR="0014201D" w:rsidRPr="00172F46" w14:paraId="3EB6C882" w14:textId="77777777">
        <w:trPr>
          <w:trHeight w:val="500"/>
        </w:trPr>
        <w:tc>
          <w:tcPr>
            <w:tcW w:w="2073" w:type="dxa"/>
            <w:tcBorders>
              <w:right w:val="single" w:sz="6" w:space="0" w:color="000000"/>
            </w:tcBorders>
          </w:tcPr>
          <w:p w14:paraId="44C4CB6F" w14:textId="3EA33770" w:rsidR="0014201D" w:rsidRPr="00172F46" w:rsidRDefault="0014201D" w:rsidP="0014201D">
            <w:pPr>
              <w:pStyle w:val="TableParagraph"/>
              <w:spacing w:before="89"/>
              <w:ind w:left="327" w:right="314"/>
              <w:jc w:val="both"/>
              <w:rPr>
                <w:rFonts w:ascii="맑은 고딕" w:eastAsia="맑은 고딕" w:hAnsi="맑은 고딕"/>
                <w:b/>
                <w:sz w:val="23"/>
              </w:rPr>
            </w:pPr>
            <w:r w:rsidRPr="001B003C">
              <w:rPr>
                <w:rFonts w:ascii="맑은 고딕" w:eastAsia="맑은 고딕" w:hAnsi="맑은 고딕"/>
                <w:b/>
                <w:sz w:val="23"/>
              </w:rPr>
              <w:t>No.</w:t>
            </w:r>
          </w:p>
        </w:tc>
        <w:tc>
          <w:tcPr>
            <w:tcW w:w="27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4CBD42F5" w14:textId="13500318" w:rsidR="0014201D" w:rsidRPr="00172F46" w:rsidRDefault="0014201D" w:rsidP="0014201D">
            <w:pPr>
              <w:pStyle w:val="TableParagraph"/>
              <w:spacing w:before="89"/>
              <w:ind w:left="928" w:right="912"/>
              <w:jc w:val="both"/>
              <w:rPr>
                <w:rFonts w:ascii="맑은 고딕" w:eastAsia="맑은 고딕" w:hAnsi="맑은 고딕"/>
                <w:b/>
                <w:sz w:val="23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기능</w:t>
            </w:r>
          </w:p>
        </w:tc>
        <w:tc>
          <w:tcPr>
            <w:tcW w:w="215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14:paraId="13BE7E7C" w14:textId="574DE46F" w:rsidR="0014201D" w:rsidRPr="00172F46" w:rsidRDefault="0014201D" w:rsidP="0014201D">
            <w:pPr>
              <w:pStyle w:val="TableParagraph"/>
              <w:spacing w:before="89"/>
              <w:ind w:left="372" w:right="355"/>
              <w:jc w:val="both"/>
              <w:rPr>
                <w:rFonts w:ascii="맑은 고딕" w:eastAsia="맑은 고딕" w:hAnsi="맑은 고딕"/>
                <w:b/>
                <w:sz w:val="23"/>
              </w:rPr>
            </w:pPr>
            <w:r w:rsidRPr="001B003C">
              <w:rPr>
                <w:rFonts w:ascii="맑은 고딕" w:eastAsia="맑은 고딕" w:hAnsi="맑은 고딕"/>
                <w:b/>
                <w:sz w:val="23"/>
              </w:rPr>
              <w:t xml:space="preserve"> </w:t>
            </w:r>
            <w:r w:rsidRPr="001B003C"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N</w:t>
            </w:r>
            <w:r w:rsidRPr="001B003C">
              <w:rPr>
                <w:rFonts w:ascii="맑은 고딕" w:eastAsia="맑은 고딕" w:hAnsi="맑은 고딕"/>
                <w:b/>
                <w:sz w:val="23"/>
                <w:lang w:eastAsia="ko-KR"/>
              </w:rPr>
              <w:t>o.</w:t>
            </w:r>
          </w:p>
        </w:tc>
        <w:tc>
          <w:tcPr>
            <w:tcW w:w="2322" w:type="dxa"/>
            <w:tcBorders>
              <w:left w:val="single" w:sz="6" w:space="0" w:color="000000"/>
              <w:right w:val="single" w:sz="6" w:space="0" w:color="000000"/>
            </w:tcBorders>
          </w:tcPr>
          <w:p w14:paraId="0E07077C" w14:textId="010E9184" w:rsidR="0014201D" w:rsidRPr="00172F46" w:rsidRDefault="0014201D" w:rsidP="0014201D">
            <w:pPr>
              <w:pStyle w:val="TableParagraph"/>
              <w:spacing w:before="89"/>
              <w:ind w:left="701" w:right="684"/>
              <w:jc w:val="both"/>
              <w:rPr>
                <w:rFonts w:ascii="맑은 고딕" w:eastAsia="맑은 고딕" w:hAnsi="맑은 고딕"/>
                <w:b/>
                <w:sz w:val="23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기능</w:t>
            </w:r>
          </w:p>
        </w:tc>
      </w:tr>
      <w:tr w:rsidR="0014201D" w:rsidRPr="00172F46" w14:paraId="684FC4CF" w14:textId="77777777" w:rsidTr="004D60EC">
        <w:trPr>
          <w:trHeight w:val="376"/>
        </w:trPr>
        <w:tc>
          <w:tcPr>
            <w:tcW w:w="2073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0537005E" w14:textId="50DA6498" w:rsidR="0014201D" w:rsidRPr="00172F46" w:rsidRDefault="0014201D" w:rsidP="0014201D">
            <w:pPr>
              <w:pStyle w:val="TableParagraph"/>
              <w:spacing w:before="72"/>
              <w:ind w:left="327" w:right="309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33</w:t>
            </w:r>
          </w:p>
        </w:tc>
        <w:tc>
          <w:tcPr>
            <w:tcW w:w="2778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2A15C129" w14:textId="5DB4389D" w:rsidR="0014201D" w:rsidRPr="00172F46" w:rsidRDefault="0014201D" w:rsidP="0014201D">
            <w:pPr>
              <w:pStyle w:val="TableParagraph"/>
              <w:spacing w:before="72"/>
              <w:ind w:left="299" w:right="285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Auto Flip</w:t>
            </w:r>
            <w:r>
              <w:rPr>
                <w:rFonts w:ascii="맑은 고딕" w:eastAsia="맑은 고딕" w:hAnsi="맑은 고딕"/>
                <w:sz w:val="20"/>
                <w:szCs w:val="20"/>
              </w:rPr>
              <w:t xml:space="preserve"> </w:t>
            </w: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(Speed Dome only)</w:t>
            </w:r>
          </w:p>
        </w:tc>
        <w:tc>
          <w:tcPr>
            <w:tcW w:w="2156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F9FFF6A" w14:textId="6D2C2688" w:rsidR="0014201D" w:rsidRPr="00172F46" w:rsidRDefault="0014201D" w:rsidP="0014201D">
            <w:pPr>
              <w:pStyle w:val="TableParagraph"/>
              <w:spacing w:before="72"/>
              <w:ind w:left="372" w:right="355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42</w:t>
            </w:r>
          </w:p>
        </w:tc>
        <w:tc>
          <w:tcPr>
            <w:tcW w:w="2322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8163DDA" w14:textId="1134C9F2" w:rsidR="0014201D" w:rsidRPr="00172F46" w:rsidRDefault="0014201D" w:rsidP="0014201D">
            <w:pPr>
              <w:pStyle w:val="TableParagraph"/>
              <w:spacing w:before="72"/>
              <w:ind w:left="701" w:right="684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Path6</w:t>
            </w:r>
          </w:p>
        </w:tc>
      </w:tr>
      <w:tr w:rsidR="0014201D" w:rsidRPr="00172F46" w14:paraId="7F7C22E4" w14:textId="77777777" w:rsidTr="004D60EC">
        <w:trPr>
          <w:trHeight w:val="379"/>
        </w:trPr>
        <w:tc>
          <w:tcPr>
            <w:tcW w:w="20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573E39A0" w14:textId="34A26044" w:rsidR="0014201D" w:rsidRPr="00172F46" w:rsidRDefault="0014201D" w:rsidP="0014201D">
            <w:pPr>
              <w:pStyle w:val="TableParagraph"/>
              <w:spacing w:before="74"/>
              <w:ind w:left="327" w:right="309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34</w:t>
            </w:r>
          </w:p>
        </w:tc>
        <w:tc>
          <w:tcPr>
            <w:tcW w:w="277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93595B5" w14:textId="301DA1E8" w:rsidR="0014201D" w:rsidRPr="00172F46" w:rsidRDefault="0014201D" w:rsidP="0014201D">
            <w:pPr>
              <w:pStyle w:val="TableParagraph"/>
              <w:spacing w:before="74"/>
              <w:ind w:left="299" w:right="285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Goto Zero</w:t>
            </w:r>
          </w:p>
        </w:tc>
        <w:tc>
          <w:tcPr>
            <w:tcW w:w="21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7BCE76A" w14:textId="4F4C0FF7" w:rsidR="0014201D" w:rsidRPr="00172F46" w:rsidRDefault="0014201D" w:rsidP="0014201D">
            <w:pPr>
              <w:pStyle w:val="TableParagraph"/>
              <w:spacing w:before="74"/>
              <w:ind w:left="372" w:right="355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43</w:t>
            </w:r>
          </w:p>
        </w:tc>
        <w:tc>
          <w:tcPr>
            <w:tcW w:w="23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506C338" w14:textId="7D49092C" w:rsidR="0014201D" w:rsidRPr="00172F46" w:rsidRDefault="0014201D" w:rsidP="0014201D">
            <w:pPr>
              <w:pStyle w:val="TableParagraph"/>
              <w:spacing w:before="74"/>
              <w:ind w:left="701" w:right="684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Path7</w:t>
            </w:r>
          </w:p>
        </w:tc>
      </w:tr>
      <w:tr w:rsidR="0014201D" w:rsidRPr="00172F46" w14:paraId="1C22399A" w14:textId="77777777" w:rsidTr="004D60EC">
        <w:trPr>
          <w:trHeight w:val="379"/>
        </w:trPr>
        <w:tc>
          <w:tcPr>
            <w:tcW w:w="20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58538614" w14:textId="5CD03463" w:rsidR="0014201D" w:rsidRPr="00172F46" w:rsidRDefault="0014201D" w:rsidP="0014201D">
            <w:pPr>
              <w:pStyle w:val="TableParagraph"/>
              <w:spacing w:before="74"/>
              <w:ind w:left="327" w:right="309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35</w:t>
            </w:r>
          </w:p>
        </w:tc>
        <w:tc>
          <w:tcPr>
            <w:tcW w:w="277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74B93D8" w14:textId="7466FC9B" w:rsidR="0014201D" w:rsidRPr="00172F46" w:rsidRDefault="0014201D" w:rsidP="0014201D">
            <w:pPr>
              <w:pStyle w:val="TableParagraph"/>
              <w:spacing w:before="74"/>
              <w:ind w:left="299" w:right="285"/>
              <w:jc w:val="both"/>
              <w:rPr>
                <w:rFonts w:ascii="맑은 고딕" w:eastAsia="맑은 고딕" w:hAnsi="맑은 고딕"/>
                <w:sz w:val="17"/>
              </w:rPr>
            </w:pPr>
            <w:proofErr w:type="spellStart"/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Self Check</w:t>
            </w:r>
            <w:proofErr w:type="spellEnd"/>
          </w:p>
        </w:tc>
        <w:tc>
          <w:tcPr>
            <w:tcW w:w="21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973927F" w14:textId="46C238E0" w:rsidR="0014201D" w:rsidRPr="00172F46" w:rsidRDefault="0014201D" w:rsidP="0014201D">
            <w:pPr>
              <w:pStyle w:val="TableParagraph"/>
              <w:spacing w:before="74"/>
              <w:ind w:left="372" w:right="355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44</w:t>
            </w:r>
          </w:p>
        </w:tc>
        <w:tc>
          <w:tcPr>
            <w:tcW w:w="23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1C7E17C" w14:textId="170ED926" w:rsidR="0014201D" w:rsidRPr="00172F46" w:rsidRDefault="0014201D" w:rsidP="0014201D">
            <w:pPr>
              <w:pStyle w:val="TableParagraph"/>
              <w:spacing w:before="74"/>
              <w:ind w:left="701" w:right="684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Path8</w:t>
            </w:r>
          </w:p>
        </w:tc>
      </w:tr>
      <w:tr w:rsidR="0014201D" w:rsidRPr="00172F46" w14:paraId="46DECCC6" w14:textId="77777777" w:rsidTr="004D60EC">
        <w:trPr>
          <w:trHeight w:val="379"/>
        </w:trPr>
        <w:tc>
          <w:tcPr>
            <w:tcW w:w="20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68087D9E" w14:textId="25A436AE" w:rsidR="0014201D" w:rsidRPr="00172F46" w:rsidRDefault="0014201D" w:rsidP="0014201D">
            <w:pPr>
              <w:pStyle w:val="TableParagraph"/>
              <w:spacing w:before="74"/>
              <w:ind w:left="327" w:right="309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36</w:t>
            </w:r>
          </w:p>
        </w:tc>
        <w:tc>
          <w:tcPr>
            <w:tcW w:w="277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8C80AD7" w14:textId="51CBB34D" w:rsidR="0014201D" w:rsidRPr="00172F46" w:rsidRDefault="0014201D" w:rsidP="0014201D">
            <w:pPr>
              <w:pStyle w:val="TableParagraph"/>
              <w:spacing w:before="74"/>
              <w:ind w:left="299" w:right="285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Patrol</w:t>
            </w:r>
          </w:p>
        </w:tc>
        <w:tc>
          <w:tcPr>
            <w:tcW w:w="21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D5497EC" w14:textId="3BF891EA" w:rsidR="0014201D" w:rsidRPr="00172F46" w:rsidRDefault="0014201D" w:rsidP="0014201D">
            <w:pPr>
              <w:pStyle w:val="TableParagraph"/>
              <w:spacing w:before="74"/>
              <w:ind w:left="372" w:right="355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45</w:t>
            </w:r>
          </w:p>
        </w:tc>
        <w:tc>
          <w:tcPr>
            <w:tcW w:w="23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1550CF4" w14:textId="6018168C" w:rsidR="0014201D" w:rsidRPr="00172F46" w:rsidRDefault="0014201D" w:rsidP="0014201D">
            <w:pPr>
              <w:pStyle w:val="TableParagraph"/>
              <w:spacing w:before="74"/>
              <w:ind w:left="701" w:right="684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Pattern1</w:t>
            </w:r>
          </w:p>
        </w:tc>
      </w:tr>
      <w:tr w:rsidR="0014201D" w:rsidRPr="00172F46" w14:paraId="65CA66E8" w14:textId="77777777" w:rsidTr="004D60EC">
        <w:trPr>
          <w:trHeight w:val="379"/>
        </w:trPr>
        <w:tc>
          <w:tcPr>
            <w:tcW w:w="20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6C62A37D" w14:textId="221682EF" w:rsidR="0014201D" w:rsidRPr="00172F46" w:rsidRDefault="0014201D" w:rsidP="0014201D">
            <w:pPr>
              <w:pStyle w:val="TableParagraph"/>
              <w:spacing w:before="74"/>
              <w:ind w:left="327" w:right="309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37</w:t>
            </w:r>
          </w:p>
        </w:tc>
        <w:tc>
          <w:tcPr>
            <w:tcW w:w="277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F26F144" w14:textId="102FB38D" w:rsidR="0014201D" w:rsidRPr="00172F46" w:rsidRDefault="0014201D" w:rsidP="0014201D">
            <w:pPr>
              <w:pStyle w:val="TableParagraph"/>
              <w:spacing w:before="74"/>
              <w:ind w:left="299" w:right="285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Path1</w:t>
            </w:r>
          </w:p>
        </w:tc>
        <w:tc>
          <w:tcPr>
            <w:tcW w:w="21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402851C" w14:textId="771F4134" w:rsidR="0014201D" w:rsidRPr="00172F46" w:rsidRDefault="0014201D" w:rsidP="0014201D">
            <w:pPr>
              <w:pStyle w:val="TableParagraph"/>
              <w:spacing w:before="74"/>
              <w:ind w:left="372" w:right="355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46</w:t>
            </w:r>
          </w:p>
        </w:tc>
        <w:tc>
          <w:tcPr>
            <w:tcW w:w="23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FB960FB" w14:textId="1F222B18" w:rsidR="0014201D" w:rsidRPr="00172F46" w:rsidRDefault="0014201D" w:rsidP="0014201D">
            <w:pPr>
              <w:pStyle w:val="TableParagraph"/>
              <w:spacing w:before="74"/>
              <w:ind w:left="701" w:right="684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Pattern2</w:t>
            </w:r>
          </w:p>
        </w:tc>
      </w:tr>
      <w:tr w:rsidR="0014201D" w:rsidRPr="00172F46" w14:paraId="525A6CBA" w14:textId="77777777" w:rsidTr="004D60EC">
        <w:trPr>
          <w:trHeight w:val="379"/>
        </w:trPr>
        <w:tc>
          <w:tcPr>
            <w:tcW w:w="20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20DAB770" w14:textId="1EC32D58" w:rsidR="0014201D" w:rsidRPr="00172F46" w:rsidRDefault="0014201D" w:rsidP="0014201D">
            <w:pPr>
              <w:pStyle w:val="TableParagraph"/>
              <w:spacing w:before="74"/>
              <w:ind w:left="327" w:right="309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38</w:t>
            </w:r>
          </w:p>
        </w:tc>
        <w:tc>
          <w:tcPr>
            <w:tcW w:w="277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1BBFF69" w14:textId="1EA5E7F7" w:rsidR="0014201D" w:rsidRPr="00172F46" w:rsidRDefault="0014201D" w:rsidP="0014201D">
            <w:pPr>
              <w:pStyle w:val="TableParagraph"/>
              <w:spacing w:before="74"/>
              <w:ind w:left="299" w:right="285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Path2</w:t>
            </w:r>
          </w:p>
        </w:tc>
        <w:tc>
          <w:tcPr>
            <w:tcW w:w="21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44209B5" w14:textId="466B6B44" w:rsidR="0014201D" w:rsidRPr="00172F46" w:rsidRDefault="0014201D" w:rsidP="0014201D">
            <w:pPr>
              <w:pStyle w:val="TableParagraph"/>
              <w:spacing w:before="74"/>
              <w:ind w:left="372" w:right="355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47</w:t>
            </w:r>
          </w:p>
        </w:tc>
        <w:tc>
          <w:tcPr>
            <w:tcW w:w="23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47B1ED4" w14:textId="49D11C7F" w:rsidR="0014201D" w:rsidRPr="00172F46" w:rsidRDefault="0014201D" w:rsidP="0014201D">
            <w:pPr>
              <w:pStyle w:val="TableParagraph"/>
              <w:spacing w:before="74"/>
              <w:ind w:left="701" w:right="684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Pattern3</w:t>
            </w:r>
          </w:p>
        </w:tc>
      </w:tr>
      <w:tr w:rsidR="0014201D" w:rsidRPr="00172F46" w14:paraId="5A3A09C4" w14:textId="77777777" w:rsidTr="004D60EC">
        <w:trPr>
          <w:trHeight w:val="379"/>
        </w:trPr>
        <w:tc>
          <w:tcPr>
            <w:tcW w:w="20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720A00DF" w14:textId="6E3B6824" w:rsidR="0014201D" w:rsidRPr="00172F46" w:rsidRDefault="0014201D" w:rsidP="0014201D">
            <w:pPr>
              <w:pStyle w:val="TableParagraph"/>
              <w:spacing w:before="74"/>
              <w:ind w:left="327" w:right="309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39</w:t>
            </w:r>
          </w:p>
        </w:tc>
        <w:tc>
          <w:tcPr>
            <w:tcW w:w="277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4D05B09" w14:textId="2BD4F90B" w:rsidR="0014201D" w:rsidRPr="00172F46" w:rsidRDefault="0014201D" w:rsidP="0014201D">
            <w:pPr>
              <w:pStyle w:val="TableParagraph"/>
              <w:spacing w:before="74"/>
              <w:ind w:left="299" w:right="285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Path3</w:t>
            </w:r>
          </w:p>
        </w:tc>
        <w:tc>
          <w:tcPr>
            <w:tcW w:w="21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8410AA9" w14:textId="0118A149" w:rsidR="0014201D" w:rsidRPr="00172F46" w:rsidRDefault="0014201D" w:rsidP="0014201D">
            <w:pPr>
              <w:pStyle w:val="TableParagraph"/>
              <w:spacing w:before="74"/>
              <w:ind w:left="372" w:right="355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48</w:t>
            </w:r>
          </w:p>
        </w:tc>
        <w:tc>
          <w:tcPr>
            <w:tcW w:w="23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242DD8D" w14:textId="1C268B3B" w:rsidR="0014201D" w:rsidRPr="00172F46" w:rsidRDefault="0014201D" w:rsidP="0014201D">
            <w:pPr>
              <w:pStyle w:val="TableParagraph"/>
              <w:spacing w:before="74"/>
              <w:ind w:left="701" w:right="684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Pattern4</w:t>
            </w:r>
          </w:p>
        </w:tc>
      </w:tr>
      <w:tr w:rsidR="0014201D" w:rsidRPr="00172F46" w14:paraId="4C7264C9" w14:textId="77777777" w:rsidTr="00986F09">
        <w:trPr>
          <w:trHeight w:val="379"/>
        </w:trPr>
        <w:tc>
          <w:tcPr>
            <w:tcW w:w="20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7F959019" w14:textId="5EE4BBCC" w:rsidR="0014201D" w:rsidRPr="00172F46" w:rsidRDefault="0014201D" w:rsidP="0014201D">
            <w:pPr>
              <w:pStyle w:val="TableParagraph"/>
              <w:spacing w:before="74"/>
              <w:ind w:left="327" w:right="309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40</w:t>
            </w:r>
          </w:p>
        </w:tc>
        <w:tc>
          <w:tcPr>
            <w:tcW w:w="277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7C61581" w14:textId="51426527" w:rsidR="0014201D" w:rsidRPr="00172F46" w:rsidRDefault="0014201D" w:rsidP="0014201D">
            <w:pPr>
              <w:pStyle w:val="TableParagraph"/>
              <w:spacing w:before="74"/>
              <w:ind w:left="299" w:right="285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Path4</w:t>
            </w:r>
          </w:p>
        </w:tc>
        <w:tc>
          <w:tcPr>
            <w:tcW w:w="21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533CA9B" w14:textId="67E42822" w:rsidR="0014201D" w:rsidRPr="00172F46" w:rsidRDefault="0014201D" w:rsidP="0014201D">
            <w:pPr>
              <w:pStyle w:val="TableParagraph"/>
              <w:spacing w:before="74"/>
              <w:ind w:left="372" w:right="355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49</w:t>
            </w:r>
          </w:p>
        </w:tc>
        <w:tc>
          <w:tcPr>
            <w:tcW w:w="23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EF086DB" w14:textId="786F619B" w:rsidR="0014201D" w:rsidRPr="00172F46" w:rsidRDefault="0014201D" w:rsidP="0014201D">
            <w:pPr>
              <w:pStyle w:val="TableParagraph"/>
              <w:spacing w:before="74"/>
              <w:ind w:left="701" w:right="684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Stop Scan</w:t>
            </w:r>
          </w:p>
        </w:tc>
      </w:tr>
      <w:tr w:rsidR="0014201D" w:rsidRPr="00172F46" w14:paraId="42EB5A37" w14:textId="77777777" w:rsidTr="00986F09">
        <w:trPr>
          <w:trHeight w:val="377"/>
        </w:trPr>
        <w:tc>
          <w:tcPr>
            <w:tcW w:w="2073" w:type="dxa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5B915C11" w14:textId="7E1B8F2F" w:rsidR="0014201D" w:rsidRPr="00172F46" w:rsidRDefault="0014201D" w:rsidP="0014201D">
            <w:pPr>
              <w:pStyle w:val="TableParagraph"/>
              <w:spacing w:before="74"/>
              <w:ind w:left="327" w:right="309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41</w:t>
            </w:r>
          </w:p>
        </w:tc>
        <w:tc>
          <w:tcPr>
            <w:tcW w:w="277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285EB56" w14:textId="7515BF8B" w:rsidR="0014201D" w:rsidRPr="00172F46" w:rsidRDefault="0014201D" w:rsidP="0014201D">
            <w:pPr>
              <w:pStyle w:val="TableParagraph"/>
              <w:spacing w:before="74"/>
              <w:ind w:left="299" w:right="285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Path5</w:t>
            </w:r>
          </w:p>
        </w:tc>
        <w:tc>
          <w:tcPr>
            <w:tcW w:w="21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6A2496A" w14:textId="78C3597D" w:rsidR="0014201D" w:rsidRPr="00172F46" w:rsidRDefault="0014201D" w:rsidP="0014201D">
            <w:pPr>
              <w:pStyle w:val="TableParagraph"/>
              <w:spacing w:before="74"/>
              <w:ind w:left="372" w:right="355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50</w:t>
            </w:r>
          </w:p>
        </w:tc>
        <w:tc>
          <w:tcPr>
            <w:tcW w:w="23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6AE7350E" w14:textId="1D99FC2A" w:rsidR="0014201D" w:rsidRPr="00172F46" w:rsidRDefault="0014201D" w:rsidP="0014201D">
            <w:pPr>
              <w:pStyle w:val="TableParagraph"/>
              <w:spacing w:before="74"/>
              <w:ind w:left="729" w:right="357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Auto Scan</w:t>
            </w:r>
          </w:p>
        </w:tc>
      </w:tr>
    </w:tbl>
    <w:p w14:paraId="59F0BAD5" w14:textId="5B71F776" w:rsidR="007F6D0A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b/>
          <w:sz w:val="2"/>
        </w:rPr>
      </w:pPr>
    </w:p>
    <w:p w14:paraId="3E2F4D99" w14:textId="37C0B75B" w:rsidR="0014201D" w:rsidRDefault="0014201D" w:rsidP="001B0B37">
      <w:pPr>
        <w:pStyle w:val="a3"/>
        <w:spacing w:before="3"/>
        <w:jc w:val="both"/>
        <w:rPr>
          <w:rFonts w:ascii="맑은 고딕" w:eastAsia="맑은 고딕" w:hAnsi="맑은 고딕"/>
          <w:b/>
          <w:sz w:val="2"/>
        </w:rPr>
      </w:pPr>
    </w:p>
    <w:p w14:paraId="7746F08D" w14:textId="778750E6" w:rsidR="0014201D" w:rsidRDefault="0014201D" w:rsidP="001B0B37">
      <w:pPr>
        <w:pStyle w:val="a3"/>
        <w:spacing w:before="3"/>
        <w:jc w:val="both"/>
        <w:rPr>
          <w:rFonts w:ascii="맑은 고딕" w:eastAsia="맑은 고딕" w:hAnsi="맑은 고딕"/>
          <w:b/>
          <w:sz w:val="2"/>
        </w:rPr>
      </w:pPr>
    </w:p>
    <w:p w14:paraId="1D37752D" w14:textId="73970F4B" w:rsidR="0014201D" w:rsidRDefault="0014201D" w:rsidP="001B0B37">
      <w:pPr>
        <w:pStyle w:val="a3"/>
        <w:spacing w:before="3"/>
        <w:jc w:val="both"/>
        <w:rPr>
          <w:rFonts w:ascii="맑은 고딕" w:eastAsia="맑은 고딕" w:hAnsi="맑은 고딕"/>
          <w:b/>
          <w:sz w:val="2"/>
        </w:rPr>
      </w:pPr>
    </w:p>
    <w:p w14:paraId="0532A92F" w14:textId="03912A26" w:rsidR="0014201D" w:rsidRDefault="0014201D" w:rsidP="001B0B37">
      <w:pPr>
        <w:pStyle w:val="a3"/>
        <w:spacing w:before="3"/>
        <w:jc w:val="both"/>
        <w:rPr>
          <w:rFonts w:ascii="맑은 고딕" w:eastAsia="맑은 고딕" w:hAnsi="맑은 고딕"/>
          <w:b/>
          <w:sz w:val="2"/>
        </w:rPr>
      </w:pPr>
    </w:p>
    <w:p w14:paraId="730A9E83" w14:textId="796FF5F5" w:rsidR="0014201D" w:rsidRDefault="0014201D" w:rsidP="001B0B37">
      <w:pPr>
        <w:pStyle w:val="a3"/>
        <w:spacing w:before="3"/>
        <w:jc w:val="both"/>
        <w:rPr>
          <w:rFonts w:ascii="맑은 고딕" w:eastAsia="맑은 고딕" w:hAnsi="맑은 고딕"/>
          <w:b/>
          <w:sz w:val="2"/>
        </w:rPr>
      </w:pPr>
    </w:p>
    <w:p w14:paraId="573BA745" w14:textId="268CF83B" w:rsidR="0014201D" w:rsidRDefault="0014201D" w:rsidP="001B0B37">
      <w:pPr>
        <w:pStyle w:val="a3"/>
        <w:spacing w:before="3"/>
        <w:jc w:val="both"/>
        <w:rPr>
          <w:rFonts w:ascii="맑은 고딕" w:eastAsia="맑은 고딕" w:hAnsi="맑은 고딕"/>
          <w:b/>
          <w:sz w:val="2"/>
        </w:rPr>
      </w:pPr>
    </w:p>
    <w:p w14:paraId="091BB412" w14:textId="06D7D8B4" w:rsidR="0014201D" w:rsidRDefault="0014201D" w:rsidP="001B0B37">
      <w:pPr>
        <w:pStyle w:val="a3"/>
        <w:spacing w:before="3"/>
        <w:jc w:val="both"/>
        <w:rPr>
          <w:rFonts w:ascii="맑은 고딕" w:eastAsia="맑은 고딕" w:hAnsi="맑은 고딕"/>
          <w:b/>
          <w:sz w:val="2"/>
        </w:rPr>
      </w:pPr>
    </w:p>
    <w:p w14:paraId="21A133C7" w14:textId="404C3096" w:rsidR="0014201D" w:rsidRDefault="0014201D" w:rsidP="001B0B37">
      <w:pPr>
        <w:pStyle w:val="a3"/>
        <w:spacing w:before="3"/>
        <w:jc w:val="both"/>
        <w:rPr>
          <w:rFonts w:ascii="맑은 고딕" w:eastAsia="맑은 고딕" w:hAnsi="맑은 고딕"/>
          <w:b/>
          <w:sz w:val="2"/>
        </w:rPr>
      </w:pPr>
    </w:p>
    <w:p w14:paraId="45F0B56C" w14:textId="3E6CBC49" w:rsidR="0014201D" w:rsidRDefault="0014201D" w:rsidP="001B0B37">
      <w:pPr>
        <w:pStyle w:val="a3"/>
        <w:spacing w:before="3"/>
        <w:jc w:val="both"/>
        <w:rPr>
          <w:rFonts w:ascii="맑은 고딕" w:eastAsia="맑은 고딕" w:hAnsi="맑은 고딕"/>
          <w:b/>
          <w:sz w:val="2"/>
        </w:rPr>
      </w:pPr>
    </w:p>
    <w:p w14:paraId="6C80245E" w14:textId="0B0020EA" w:rsidR="0014201D" w:rsidRDefault="0014201D" w:rsidP="001B0B37">
      <w:pPr>
        <w:pStyle w:val="a3"/>
        <w:spacing w:before="3"/>
        <w:jc w:val="both"/>
        <w:rPr>
          <w:rFonts w:ascii="맑은 고딕" w:eastAsia="맑은 고딕" w:hAnsi="맑은 고딕"/>
          <w:b/>
          <w:sz w:val="2"/>
        </w:rPr>
      </w:pPr>
    </w:p>
    <w:p w14:paraId="1EFB60BD" w14:textId="2CBB0130" w:rsidR="0014201D" w:rsidRDefault="0014201D" w:rsidP="001B0B37">
      <w:pPr>
        <w:pStyle w:val="a3"/>
        <w:spacing w:before="3"/>
        <w:jc w:val="both"/>
        <w:rPr>
          <w:rFonts w:ascii="맑은 고딕" w:eastAsia="맑은 고딕" w:hAnsi="맑은 고딕"/>
          <w:b/>
          <w:sz w:val="2"/>
        </w:rPr>
      </w:pPr>
    </w:p>
    <w:p w14:paraId="1D294FB4" w14:textId="54E367E2" w:rsidR="0014201D" w:rsidRDefault="0014201D" w:rsidP="001B0B37">
      <w:pPr>
        <w:pStyle w:val="a3"/>
        <w:spacing w:before="3"/>
        <w:jc w:val="both"/>
        <w:rPr>
          <w:rFonts w:ascii="맑은 고딕" w:eastAsia="맑은 고딕" w:hAnsi="맑은 고딕"/>
          <w:b/>
          <w:sz w:val="18"/>
          <w:szCs w:val="52"/>
        </w:rPr>
      </w:pPr>
    </w:p>
    <w:p w14:paraId="33152B7C" w14:textId="4E31FA7B" w:rsidR="0014201D" w:rsidRDefault="0014201D" w:rsidP="001B0B37">
      <w:pPr>
        <w:pStyle w:val="a3"/>
        <w:spacing w:before="3"/>
        <w:jc w:val="both"/>
        <w:rPr>
          <w:rFonts w:ascii="맑은 고딕" w:eastAsia="맑은 고딕" w:hAnsi="맑은 고딕"/>
          <w:b/>
          <w:sz w:val="18"/>
          <w:szCs w:val="52"/>
        </w:rPr>
      </w:pPr>
    </w:p>
    <w:p w14:paraId="6E6310A1" w14:textId="6981E96C" w:rsidR="0014201D" w:rsidRDefault="0014201D" w:rsidP="001B0B37">
      <w:pPr>
        <w:pStyle w:val="a3"/>
        <w:spacing w:before="3"/>
        <w:jc w:val="both"/>
        <w:rPr>
          <w:rFonts w:ascii="맑은 고딕" w:eastAsia="맑은 고딕" w:hAnsi="맑은 고딕"/>
          <w:b/>
          <w:sz w:val="18"/>
          <w:szCs w:val="52"/>
        </w:rPr>
      </w:pPr>
    </w:p>
    <w:p w14:paraId="37E4B4AB" w14:textId="5BF3D531" w:rsidR="0014201D" w:rsidRDefault="0014201D" w:rsidP="001B0B37">
      <w:pPr>
        <w:pStyle w:val="a3"/>
        <w:spacing w:before="3"/>
        <w:jc w:val="both"/>
        <w:rPr>
          <w:rFonts w:ascii="맑은 고딕" w:eastAsia="맑은 고딕" w:hAnsi="맑은 고딕"/>
          <w:b/>
          <w:sz w:val="18"/>
          <w:szCs w:val="52"/>
        </w:rPr>
      </w:pPr>
    </w:p>
    <w:p w14:paraId="3446A72C" w14:textId="77777777" w:rsidR="0014201D" w:rsidRPr="0014201D" w:rsidRDefault="0014201D" w:rsidP="001B0B37">
      <w:pPr>
        <w:pStyle w:val="a3"/>
        <w:spacing w:before="3"/>
        <w:jc w:val="both"/>
        <w:rPr>
          <w:rFonts w:ascii="맑은 고딕" w:eastAsia="맑은 고딕" w:hAnsi="맑은 고딕"/>
          <w:b/>
          <w:sz w:val="18"/>
          <w:szCs w:val="52"/>
        </w:rPr>
      </w:pPr>
    </w:p>
    <w:p w14:paraId="033C68D5" w14:textId="77777777" w:rsidR="007F6D0A" w:rsidRPr="00172F46" w:rsidRDefault="007577A8" w:rsidP="001B0B37">
      <w:pPr>
        <w:pStyle w:val="a3"/>
        <w:ind w:left="328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668D2F84" wp14:editId="2F6DFF47">
            <wp:extent cx="1896745" cy="3359785"/>
            <wp:effectExtent l="0" t="0" r="0" b="0"/>
            <wp:docPr id="141" name="image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image70.png"/>
                    <pic:cNvPicPr>
                      <a:picLocks noChangeAspect="1"/>
                    </pic:cNvPicPr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7379" cy="3359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E52A0" w14:textId="77777777" w:rsidR="007F6D0A" w:rsidRPr="00172F46" w:rsidRDefault="007F6D0A" w:rsidP="001B0B37">
      <w:pPr>
        <w:pStyle w:val="a3"/>
        <w:spacing w:before="1"/>
        <w:jc w:val="both"/>
        <w:rPr>
          <w:rFonts w:ascii="맑은 고딕" w:eastAsia="맑은 고딕" w:hAnsi="맑은 고딕"/>
          <w:b/>
          <w:sz w:val="27"/>
        </w:rPr>
      </w:pPr>
    </w:p>
    <w:p w14:paraId="52049426" w14:textId="6F716F4B" w:rsidR="007F6D0A" w:rsidRPr="00172F46" w:rsidRDefault="0014201D" w:rsidP="001B0B37">
      <w:pPr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>
        <w:rPr>
          <w:rFonts w:ascii="맑은 고딕" w:eastAsia="맑은 고딕" w:hAnsi="맑은 고딕" w:hint="eastAsia"/>
          <w:b/>
          <w:sz w:val="23"/>
          <w:lang w:eastAsia="ko-KR"/>
        </w:rPr>
        <w:t>설정/</w:t>
      </w:r>
      <w:proofErr w:type="spellStart"/>
      <w:r>
        <w:rPr>
          <w:rFonts w:ascii="맑은 고딕" w:eastAsia="맑은 고딕" w:hAnsi="맑은 고딕" w:hint="eastAsia"/>
          <w:b/>
          <w:sz w:val="23"/>
          <w:lang w:eastAsia="ko-KR"/>
        </w:rPr>
        <w:t>패트롤</w:t>
      </w:r>
      <w:proofErr w:type="spellEnd"/>
      <w:r>
        <w:rPr>
          <w:rFonts w:ascii="맑은 고딕" w:eastAsia="맑은 고딕" w:hAnsi="맑은 고딕" w:hint="eastAsia"/>
          <w:b/>
          <w:sz w:val="23"/>
          <w:lang w:eastAsia="ko-KR"/>
        </w:rPr>
        <w:t xml:space="preserve"> 호출</w:t>
      </w:r>
    </w:p>
    <w:p w14:paraId="14B4665A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b/>
          <w:sz w:val="21"/>
          <w:lang w:eastAsia="ko-KR"/>
        </w:rPr>
      </w:pPr>
    </w:p>
    <w:p w14:paraId="740505B8" w14:textId="77777777" w:rsidR="00503484" w:rsidRPr="001B003C" w:rsidRDefault="00503484" w:rsidP="00503484">
      <w:pPr>
        <w:pStyle w:val="a3"/>
        <w:spacing w:line="276" w:lineRule="auto"/>
        <w:ind w:left="100" w:right="249" w:firstLineChars="100" w:firstLine="200"/>
        <w:rPr>
          <w:rFonts w:ascii="맑은 고딕" w:eastAsia="맑은 고딕" w:hAnsi="맑은 고딕"/>
          <w:sz w:val="20"/>
          <w:szCs w:val="20"/>
          <w:lang w:eastAsia="ko-KR"/>
        </w:rPr>
      </w:pP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패트롤은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일종의 </w:t>
      </w: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프리셋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기능입니다.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패트롤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설정 목록에서 구성하고 불러올 수 있습니다.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최대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8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개의 </w:t>
      </w: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패트롤을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지정할 수 있으며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48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개의 </w:t>
      </w: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프리셋으로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구성될 수 있습니다.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구성 전에 설정에 추가해야 할 </w:t>
      </w: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프리셋이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지정되어 있는지 확인해야 합니다.</w:t>
      </w:r>
    </w:p>
    <w:p w14:paraId="60A63B4B" w14:textId="77777777" w:rsidR="007F6D0A" w:rsidRPr="00172F46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sz w:val="20"/>
          <w:lang w:eastAsia="ko-KR"/>
        </w:rPr>
      </w:pPr>
    </w:p>
    <w:p w14:paraId="046A85FB" w14:textId="77777777" w:rsidR="00503484" w:rsidRPr="001B003C" w:rsidRDefault="00503484" w:rsidP="00503484">
      <w:pPr>
        <w:pStyle w:val="5"/>
        <w:spacing w:line="276" w:lineRule="auto"/>
        <w:rPr>
          <w:rFonts w:ascii="맑은 고딕" w:eastAsia="맑은 고딕" w:hAnsi="맑은 고딕"/>
          <w:sz w:val="20"/>
          <w:szCs w:val="20"/>
          <w:lang w:eastAsia="ko-KR"/>
        </w:rPr>
      </w:pP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패트롤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설정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:</w:t>
      </w:r>
    </w:p>
    <w:p w14:paraId="05A29AC5" w14:textId="77777777" w:rsidR="00503484" w:rsidRPr="001B003C" w:rsidRDefault="00503484" w:rsidP="00503484">
      <w:pPr>
        <w:pStyle w:val="a3"/>
        <w:spacing w:line="276" w:lineRule="auto"/>
        <w:ind w:left="100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/>
          <w:sz w:val="20"/>
          <w:szCs w:val="20"/>
          <w:lang w:eastAsia="ko-KR"/>
        </w:rPr>
        <w:t>1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단계: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P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TZ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제어판에서 </w:t>
      </w:r>
      <w:r w:rsidRPr="001B003C">
        <w:rPr>
          <w:rFonts w:ascii="맑은 고딕" w:eastAsia="맑은 고딕" w:hAnsi="맑은 고딕"/>
          <w:noProof/>
          <w:sz w:val="20"/>
          <w:szCs w:val="20"/>
        </w:rPr>
        <w:drawing>
          <wp:inline distT="0" distB="0" distL="0" distR="0" wp14:anchorId="7B84993E" wp14:editId="29E7202F">
            <wp:extent cx="136800" cy="122400"/>
            <wp:effectExtent l="0" t="0" r="0" b="0"/>
            <wp:docPr id="28" name="image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image81.png"/>
                    <pic:cNvPicPr>
                      <a:picLocks noChangeAspect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" cy="12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버튼을 클릭하여 </w:t>
      </w: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패트롤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설정 화면으로 들어갑니다.</w:t>
      </w:r>
    </w:p>
    <w:p w14:paraId="4A182DF7" w14:textId="77777777" w:rsidR="00503484" w:rsidRPr="001B003C" w:rsidRDefault="00503484" w:rsidP="00503484">
      <w:pPr>
        <w:pStyle w:val="a3"/>
        <w:spacing w:line="276" w:lineRule="auto"/>
        <w:ind w:left="100"/>
        <w:rPr>
          <w:rFonts w:ascii="맑은 고딕" w:eastAsia="맑은 고딕" w:hAnsi="맑은 고딕"/>
          <w:noProof/>
          <w:sz w:val="20"/>
          <w:szCs w:val="20"/>
          <w:lang w:eastAsia="ko-KR"/>
        </w:rPr>
      </w:pPr>
      <w:r w:rsidRPr="001B003C">
        <w:rPr>
          <w:rFonts w:ascii="맑은 고딕" w:eastAsia="맑은 고딕" w:hAnsi="맑은 고딕"/>
          <w:sz w:val="20"/>
          <w:szCs w:val="20"/>
          <w:lang w:eastAsia="ko-KR"/>
        </w:rPr>
        <w:t>2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:  </w:t>
      </w: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패트롤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번호를 선택하고 설정(</w:t>
      </w:r>
      <w:r w:rsidRPr="001B003C">
        <w:rPr>
          <w:rFonts w:ascii="맑은 고딕" w:eastAsia="맑은 고딕" w:hAnsi="맑은 고딕"/>
          <w:noProof/>
          <w:sz w:val="20"/>
          <w:szCs w:val="20"/>
        </w:rPr>
        <w:drawing>
          <wp:inline distT="0" distB="0" distL="0" distR="0" wp14:anchorId="48C1AF25" wp14:editId="22CA794D">
            <wp:extent cx="175260" cy="152400"/>
            <wp:effectExtent l="0" t="0" r="0" b="0"/>
            <wp:docPr id="30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image82.png"/>
                    <pic:cNvPicPr>
                      <a:picLocks noChangeAspect="1"/>
                    </pic:cNvPicPr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26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)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을 클릭합니다.</w:t>
      </w:r>
      <w:r w:rsidRPr="001B003C">
        <w:rPr>
          <w:rFonts w:ascii="맑은 고딕" w:eastAsia="맑은 고딕" w:hAnsi="맑은 고딕"/>
          <w:noProof/>
          <w:sz w:val="20"/>
          <w:szCs w:val="20"/>
          <w:lang w:eastAsia="ko-KR"/>
        </w:rPr>
        <w:t xml:space="preserve"> </w:t>
      </w:r>
    </w:p>
    <w:p w14:paraId="1CA831A0" w14:textId="77777777" w:rsidR="00503484" w:rsidRPr="001B003C" w:rsidRDefault="00503484" w:rsidP="00503484">
      <w:pPr>
        <w:pStyle w:val="a3"/>
        <w:spacing w:line="276" w:lineRule="auto"/>
        <w:ind w:left="100"/>
        <w:rPr>
          <w:rFonts w:ascii="맑은 고딕" w:eastAsia="맑은 고딕" w:hAnsi="맑은 고딕"/>
          <w:noProof/>
          <w:sz w:val="20"/>
          <w:szCs w:val="20"/>
          <w:lang w:eastAsia="ko-KR"/>
        </w:rPr>
      </w:pPr>
      <w:r w:rsidRPr="001B003C">
        <w:rPr>
          <w:rFonts w:ascii="맑은 고딕" w:eastAsia="맑은 고딕" w:hAnsi="맑은 고딕" w:hint="eastAsia"/>
          <w:noProof/>
          <w:sz w:val="20"/>
          <w:szCs w:val="20"/>
          <w:lang w:eastAsia="ko-KR"/>
        </w:rPr>
        <w:t>3단계:</w:t>
      </w:r>
      <w:r w:rsidRPr="001B003C">
        <w:rPr>
          <w:rFonts w:ascii="맑은 고딕" w:eastAsia="맑은 고딕" w:hAnsi="맑은 고딕"/>
          <w:noProof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noProof/>
          <w:sz w:val="20"/>
          <w:szCs w:val="20"/>
          <w:lang w:eastAsia="ko-KR"/>
        </w:rPr>
        <w:t xml:space="preserve">아래 그림과 같이 </w:t>
      </w:r>
      <w:r w:rsidRPr="001B003C">
        <w:rPr>
          <w:rFonts w:ascii="맑은 고딕" w:eastAsia="맑은 고딕" w:hAnsi="맑은 고딕"/>
          <w:noProof/>
          <w:sz w:val="20"/>
          <w:szCs w:val="20"/>
        </w:rPr>
        <w:drawing>
          <wp:inline distT="0" distB="0" distL="0" distR="0" wp14:anchorId="5A4EDC3C" wp14:editId="4C9C4ABA">
            <wp:extent cx="159385" cy="152400"/>
            <wp:effectExtent l="0" t="0" r="0" b="0"/>
            <wp:docPr id="32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image83.png"/>
                    <pic:cNvPicPr>
                      <a:picLocks noChangeAspect="1"/>
                    </pic:cNvPicPr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019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B003C">
        <w:rPr>
          <w:rFonts w:ascii="맑은 고딕" w:eastAsia="맑은 고딕" w:hAnsi="맑은 고딕"/>
          <w:noProof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noProof/>
          <w:sz w:val="20"/>
          <w:szCs w:val="20"/>
          <w:lang w:eastAsia="ko-KR"/>
        </w:rPr>
        <w:t>버튼을 클릭하고 설정에 프리셋을 추가합니다.</w:t>
      </w:r>
    </w:p>
    <w:p w14:paraId="170C3136" w14:textId="77777777" w:rsidR="007F6D0A" w:rsidRPr="00172F46" w:rsidRDefault="007577A8" w:rsidP="001B0B37">
      <w:pPr>
        <w:pStyle w:val="a3"/>
        <w:spacing w:before="7"/>
        <w:jc w:val="both"/>
        <w:rPr>
          <w:rFonts w:ascii="맑은 고딕" w:eastAsia="맑은 고딕" w:hAnsi="맑은 고딕"/>
          <w:sz w:val="12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579392" behindDoc="0" locked="0" layoutInCell="1" allowOverlap="1" wp14:anchorId="33E4671E" wp14:editId="20967818">
            <wp:simplePos x="0" y="0"/>
            <wp:positionH relativeFrom="page">
              <wp:posOffset>2933700</wp:posOffset>
            </wp:positionH>
            <wp:positionV relativeFrom="paragraph">
              <wp:posOffset>116840</wp:posOffset>
            </wp:positionV>
            <wp:extent cx="1913255" cy="1620520"/>
            <wp:effectExtent l="0" t="0" r="0" b="0"/>
            <wp:wrapTopAndBottom/>
            <wp:docPr id="149" name="image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image64.png"/>
                    <pic:cNvPicPr>
                      <a:picLocks noChangeAspect="1"/>
                    </pic:cNvPicPr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3208" cy="16206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9C89C5D" w14:textId="77777777" w:rsidR="007F6D0A" w:rsidRPr="00172F46" w:rsidRDefault="007F6D0A" w:rsidP="001B0B37">
      <w:pPr>
        <w:pStyle w:val="a3"/>
        <w:spacing w:before="9"/>
        <w:jc w:val="both"/>
        <w:rPr>
          <w:rFonts w:ascii="맑은 고딕" w:eastAsia="맑은 고딕" w:hAnsi="맑은 고딕"/>
          <w:sz w:val="21"/>
          <w:lang w:eastAsia="ko-KR"/>
        </w:rPr>
      </w:pPr>
    </w:p>
    <w:p w14:paraId="48307E7D" w14:textId="44FD9E9B" w:rsidR="00503484" w:rsidRDefault="00503484" w:rsidP="00503484">
      <w:pPr>
        <w:pStyle w:val="a3"/>
        <w:spacing w:before="91" w:line="276" w:lineRule="auto"/>
        <w:ind w:left="100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/>
          <w:sz w:val="20"/>
          <w:szCs w:val="20"/>
          <w:lang w:eastAsia="ko-KR"/>
        </w:rPr>
        <w:t>4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프리셋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번호를 설정하고,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패트롤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속도와 시간을 설정하십시오.</w:t>
      </w:r>
    </w:p>
    <w:p w14:paraId="50BA7667" w14:textId="77777777" w:rsidR="00503484" w:rsidRPr="001B003C" w:rsidRDefault="00503484" w:rsidP="00503484">
      <w:pPr>
        <w:pStyle w:val="a3"/>
        <w:spacing w:before="91" w:line="276" w:lineRule="auto"/>
        <w:ind w:left="100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5C33437C" w14:textId="4ABAF671" w:rsidR="007F6D0A" w:rsidRPr="00172F46" w:rsidRDefault="0074518A" w:rsidP="001B0B37">
      <w:pPr>
        <w:pStyle w:val="5"/>
        <w:spacing w:before="127" w:after="26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5. </w:t>
      </w:r>
      <w:proofErr w:type="spellStart"/>
      <w:r>
        <w:rPr>
          <w:rFonts w:ascii="맑은 고딕" w:eastAsia="맑은 고딕" w:hAnsi="맑은 고딕" w:hint="eastAsia"/>
          <w:lang w:eastAsia="ko-KR"/>
        </w:rPr>
        <w:t>패트롤</w:t>
      </w:r>
      <w:proofErr w:type="spellEnd"/>
      <w:r>
        <w:rPr>
          <w:rFonts w:ascii="맑은 고딕" w:eastAsia="맑은 고딕" w:hAnsi="맑은 고딕" w:hint="eastAsia"/>
          <w:lang w:eastAsia="ko-KR"/>
        </w:rPr>
        <w:t xml:space="preserve"> 설정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18"/>
        <w:gridCol w:w="6799"/>
      </w:tblGrid>
      <w:tr w:rsidR="0074518A" w:rsidRPr="00172F46" w14:paraId="12D748E5" w14:textId="77777777" w:rsidTr="0074518A">
        <w:trPr>
          <w:trHeight w:val="371"/>
          <w:jc w:val="center"/>
        </w:trPr>
        <w:tc>
          <w:tcPr>
            <w:tcW w:w="2718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35B0CFA1" w14:textId="6B7C7A13" w:rsidR="0074518A" w:rsidRPr="00172F46" w:rsidRDefault="0074518A" w:rsidP="0074518A">
            <w:pPr>
              <w:pStyle w:val="TableParagraph"/>
              <w:spacing w:before="90"/>
              <w:ind w:left="687" w:right="674"/>
              <w:jc w:val="both"/>
              <w:rPr>
                <w:rFonts w:ascii="맑은 고딕" w:eastAsia="맑은 고딕" w:hAnsi="맑은 고딕"/>
                <w:b/>
                <w:sz w:val="23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이름</w:t>
            </w:r>
          </w:p>
        </w:tc>
        <w:tc>
          <w:tcPr>
            <w:tcW w:w="6799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5B1A1653" w14:textId="1605625A" w:rsidR="0074518A" w:rsidRPr="00172F46" w:rsidRDefault="0074518A" w:rsidP="0074518A">
            <w:pPr>
              <w:pStyle w:val="TableParagraph"/>
              <w:spacing w:before="90"/>
              <w:ind w:left="2216" w:right="2199"/>
              <w:jc w:val="both"/>
              <w:rPr>
                <w:rFonts w:ascii="맑은 고딕" w:eastAsia="맑은 고딕" w:hAnsi="맑은 고딕"/>
                <w:b/>
                <w:sz w:val="23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기능</w:t>
            </w:r>
          </w:p>
        </w:tc>
      </w:tr>
      <w:tr w:rsidR="0074518A" w:rsidRPr="00172F46" w14:paraId="38F74608" w14:textId="77777777" w:rsidTr="0074518A">
        <w:trPr>
          <w:trHeight w:val="471"/>
          <w:jc w:val="center"/>
        </w:trPr>
        <w:tc>
          <w:tcPr>
            <w:tcW w:w="2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8D18FFD" w14:textId="37FD2F26" w:rsidR="0074518A" w:rsidRPr="00172F46" w:rsidRDefault="0074518A" w:rsidP="0074518A">
            <w:pPr>
              <w:pStyle w:val="TableParagraph"/>
              <w:ind w:left="302" w:right="287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속도(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Speed)</w:t>
            </w:r>
          </w:p>
        </w:tc>
        <w:tc>
          <w:tcPr>
            <w:tcW w:w="67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E575F7E" w14:textId="235D18FD" w:rsidR="0074518A" w:rsidRPr="00172F46" w:rsidRDefault="0074518A" w:rsidP="0074518A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다른 지점으로 이동하는 속도</w:t>
            </w:r>
          </w:p>
        </w:tc>
      </w:tr>
      <w:tr w:rsidR="0074518A" w:rsidRPr="00172F46" w14:paraId="19372646" w14:textId="77777777" w:rsidTr="0074518A">
        <w:trPr>
          <w:trHeight w:val="621"/>
          <w:jc w:val="center"/>
        </w:trPr>
        <w:tc>
          <w:tcPr>
            <w:tcW w:w="271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068C9253" w14:textId="67406143" w:rsidR="0074518A" w:rsidRPr="00172F46" w:rsidRDefault="0074518A" w:rsidP="0074518A">
            <w:pPr>
              <w:pStyle w:val="TableParagraph"/>
              <w:ind w:left="302" w:right="287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시간(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Time)</w:t>
            </w:r>
          </w:p>
        </w:tc>
        <w:tc>
          <w:tcPr>
            <w:tcW w:w="67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06B2ECE8" w14:textId="555F1A17" w:rsidR="0074518A" w:rsidRPr="00172F46" w:rsidRDefault="0074518A" w:rsidP="0074518A">
            <w:pPr>
              <w:pStyle w:val="TableParagraph"/>
              <w:spacing w:line="254" w:lineRule="auto"/>
              <w:ind w:left="93" w:right="6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이동 후 다음 위치 이동 전 대기 시간</w:t>
            </w:r>
          </w:p>
        </w:tc>
      </w:tr>
    </w:tbl>
    <w:p w14:paraId="73C4026D" w14:textId="77777777" w:rsidR="007F6D0A" w:rsidRPr="00172F46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b/>
          <w:sz w:val="22"/>
          <w:lang w:eastAsia="ko-KR"/>
        </w:rPr>
      </w:pPr>
    </w:p>
    <w:p w14:paraId="64EA018E" w14:textId="77777777" w:rsidR="00194E48" w:rsidRPr="001B003C" w:rsidRDefault="00194E48" w:rsidP="00194E48">
      <w:pPr>
        <w:pStyle w:val="a3"/>
        <w:tabs>
          <w:tab w:val="left" w:pos="2119"/>
        </w:tabs>
        <w:spacing w:before="161" w:line="276" w:lineRule="auto"/>
        <w:ind w:left="100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/>
          <w:sz w:val="20"/>
          <w:szCs w:val="20"/>
          <w:lang w:eastAsia="ko-KR"/>
        </w:rPr>
        <w:t>5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: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저장(</w:t>
      </w:r>
      <w:r w:rsidRPr="001B003C">
        <w:rPr>
          <w:rFonts w:ascii="맑은 고딕" w:eastAsia="맑은 고딕" w:hAnsi="맑은 고딕"/>
          <w:noProof/>
          <w:sz w:val="20"/>
          <w:szCs w:val="20"/>
        </w:rPr>
        <w:drawing>
          <wp:inline distT="0" distB="0" distL="0" distR="0" wp14:anchorId="051D8A4D" wp14:editId="41A214BE">
            <wp:extent cx="450000" cy="176400"/>
            <wp:effectExtent l="0" t="0" r="0" b="0"/>
            <wp:docPr id="34" name="image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image85.png"/>
                    <pic:cNvPicPr>
                      <a:picLocks noChangeAspect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000" cy="1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)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버튼을 클릭하여 저장합니다.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      </w:t>
      </w:r>
    </w:p>
    <w:p w14:paraId="004A96DB" w14:textId="77777777" w:rsidR="00194E48" w:rsidRPr="001B003C" w:rsidRDefault="00194E48" w:rsidP="00194E48">
      <w:pPr>
        <w:pStyle w:val="a3"/>
        <w:spacing w:line="276" w:lineRule="auto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488A031C" w14:textId="42662F26" w:rsidR="00194E48" w:rsidRPr="001B003C" w:rsidRDefault="000E72C7" w:rsidP="00194E48">
      <w:pPr>
        <w:pStyle w:val="5"/>
        <w:spacing w:before="1" w:line="276" w:lineRule="auto"/>
        <w:ind w:left="15" w:right="8286"/>
        <w:jc w:val="center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190B6337" wp14:editId="73452BA3">
                <wp:simplePos x="0" y="0"/>
                <wp:positionH relativeFrom="page">
                  <wp:posOffset>933450</wp:posOffset>
                </wp:positionH>
                <wp:positionV relativeFrom="paragraph">
                  <wp:posOffset>26035</wp:posOffset>
                </wp:positionV>
                <wp:extent cx="152400" cy="152400"/>
                <wp:effectExtent l="0" t="0" r="0" b="0"/>
                <wp:wrapNone/>
                <wp:docPr id="1153830093" name="Group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2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234847465" name="Picture 3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1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0642619" name="Picture 3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1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78F219" id="Group 378" o:spid="_x0000_s1026" style="position:absolute;left:0;text-align:left;margin-left:73.5pt;margin-top:2.05pt;width:12pt;height:12pt;z-index:251677696;mso-position-horizontal-relative:page" coordorigin="1470,42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">
                <v:shape id="Picture 379" o:spid="_x0000_s1027" type="#_x0000_t75" style="position:absolute;left:1470;top:41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">
                  <v:imagedata r:id="rId17" o:title=""/>
                </v:shape>
                <v:shape id="Picture 380" o:spid="_x0000_s1028" type="#_x0000_t75" style="position:absolute;left:1530;top:101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">
                  <v:imagedata r:id="rId18" o:title=""/>
                </v:shape>
                <w10:wrap anchorx="page"/>
              </v:group>
            </w:pict>
          </mc:Fallback>
        </mc:AlternateContent>
      </w:r>
      <w:r w:rsidR="00194E48"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참고</w:t>
      </w:r>
    </w:p>
    <w:p w14:paraId="71A621D0" w14:textId="77777777" w:rsidR="00194E48" w:rsidRPr="001B003C" w:rsidRDefault="00194E48" w:rsidP="00194E48">
      <w:pPr>
        <w:pStyle w:val="a4"/>
        <w:numPr>
          <w:ilvl w:val="3"/>
          <w:numId w:val="11"/>
        </w:numPr>
        <w:tabs>
          <w:tab w:val="left" w:pos="560"/>
        </w:tabs>
        <w:spacing w:line="276" w:lineRule="auto"/>
        <w:ind w:left="560" w:hanging="141"/>
        <w:rPr>
          <w:rFonts w:ascii="맑은 고딕" w:eastAsia="맑은 고딕" w:hAnsi="맑은 고딕"/>
          <w:sz w:val="20"/>
          <w:szCs w:val="20"/>
          <w:lang w:eastAsia="ko-KR"/>
        </w:rPr>
      </w:pP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패트롤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속도는 </w:t>
      </w: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패트롤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모드에서만 작동합니다.</w:t>
      </w:r>
    </w:p>
    <w:p w14:paraId="0D6C0C38" w14:textId="77777777" w:rsidR="00194E48" w:rsidRPr="001B003C" w:rsidRDefault="00194E48" w:rsidP="00194E48">
      <w:pPr>
        <w:pStyle w:val="a4"/>
        <w:numPr>
          <w:ilvl w:val="3"/>
          <w:numId w:val="11"/>
        </w:numPr>
        <w:tabs>
          <w:tab w:val="left" w:pos="560"/>
        </w:tabs>
        <w:spacing w:line="276" w:lineRule="auto"/>
        <w:ind w:left="560" w:hanging="141"/>
        <w:rPr>
          <w:rFonts w:ascii="맑은 고딕" w:eastAsia="맑은 고딕" w:hAnsi="맑은 고딕"/>
          <w:sz w:val="20"/>
          <w:szCs w:val="20"/>
          <w:lang w:eastAsia="ko-KR"/>
        </w:rPr>
      </w:pP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패트롤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시간은 미니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PTZ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의 경우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15~120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초,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스피드 돔의 경우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0~120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초입니다.</w:t>
      </w:r>
    </w:p>
    <w:p w14:paraId="00F4B0CF" w14:textId="77777777" w:rsidR="007F6D0A" w:rsidRPr="00172F46" w:rsidRDefault="007F6D0A" w:rsidP="001B0B37">
      <w:pPr>
        <w:pStyle w:val="a3"/>
        <w:spacing w:before="7"/>
        <w:jc w:val="both"/>
        <w:rPr>
          <w:rFonts w:ascii="맑은 고딕" w:eastAsia="맑은 고딕" w:hAnsi="맑은 고딕"/>
          <w:sz w:val="27"/>
          <w:lang w:eastAsia="ko-KR"/>
        </w:rPr>
      </w:pPr>
    </w:p>
    <w:p w14:paraId="462FA4DB" w14:textId="1506A5DC" w:rsidR="007F6D0A" w:rsidRPr="00172F46" w:rsidRDefault="00144143" w:rsidP="001B0B37">
      <w:pPr>
        <w:pStyle w:val="5"/>
        <w:ind w:left="81" w:right="8183"/>
        <w:jc w:val="both"/>
        <w:rPr>
          <w:rFonts w:ascii="맑은 고딕" w:eastAsia="맑은 고딕" w:hAnsi="맑은 고딕"/>
          <w:lang w:eastAsia="ko-KR"/>
        </w:rPr>
      </w:pPr>
      <w:proofErr w:type="spellStart"/>
      <w:r>
        <w:rPr>
          <w:rFonts w:ascii="맑은 고딕" w:eastAsia="맑은 고딕" w:hAnsi="맑은 고딕" w:hint="eastAsia"/>
          <w:lang w:eastAsia="ko-KR"/>
        </w:rPr>
        <w:t>패트롤</w:t>
      </w:r>
      <w:proofErr w:type="spellEnd"/>
      <w:r>
        <w:rPr>
          <w:rFonts w:ascii="맑은 고딕" w:eastAsia="맑은 고딕" w:hAnsi="맑은 고딕" w:hint="eastAsia"/>
          <w:lang w:eastAsia="ko-KR"/>
        </w:rPr>
        <w:t xml:space="preserve"> 호출</w:t>
      </w:r>
      <w:r w:rsidR="007577A8" w:rsidRPr="00172F46">
        <w:rPr>
          <w:rFonts w:ascii="맑은 고딕" w:eastAsia="맑은 고딕" w:hAnsi="맑은 고딕"/>
          <w:lang w:eastAsia="ko-KR"/>
        </w:rPr>
        <w:t>:</w:t>
      </w:r>
    </w:p>
    <w:p w14:paraId="4C08719F" w14:textId="77777777" w:rsidR="00144143" w:rsidRDefault="00144143" w:rsidP="00144143">
      <w:pPr>
        <w:pStyle w:val="a3"/>
        <w:tabs>
          <w:tab w:val="left" w:pos="7090"/>
        </w:tabs>
        <w:spacing w:line="276" w:lineRule="auto"/>
        <w:ind w:left="100" w:right="465" w:firstLineChars="100" w:firstLine="200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762CC408" w14:textId="274F0AD1" w:rsidR="007F6D0A" w:rsidRPr="00172F46" w:rsidRDefault="00144143" w:rsidP="00144143">
      <w:pPr>
        <w:pStyle w:val="a3"/>
        <w:tabs>
          <w:tab w:val="left" w:pos="7090"/>
        </w:tabs>
        <w:spacing w:line="276" w:lineRule="auto"/>
        <w:ind w:left="100" w:right="465" w:firstLineChars="100" w:firstLine="200"/>
        <w:rPr>
          <w:rFonts w:ascii="맑은 고딕" w:eastAsia="맑은 고딕" w:hAnsi="맑은 고딕"/>
          <w:sz w:val="20"/>
          <w:lang w:eastAsia="ko-KR"/>
        </w:rPr>
      </w:pP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PTZ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제어판에서 설정 목록을 선택하고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72F46">
        <w:rPr>
          <w:rFonts w:ascii="맑은 고딕" w:eastAsia="맑은 고딕" w:hAnsi="맑은 고딕"/>
          <w:noProof/>
          <w:spacing w:val="1"/>
        </w:rPr>
        <w:drawing>
          <wp:inline distT="0" distB="0" distL="0" distR="0" wp14:anchorId="12ECA208" wp14:editId="0202918C">
            <wp:extent cx="167005" cy="205740"/>
            <wp:effectExtent l="0" t="0" r="0" b="0"/>
            <wp:docPr id="153" name="image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image74.png"/>
                    <pic:cNvPicPr>
                      <a:picLocks noChangeAspect="1"/>
                    </pic:cNvPicPr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627" cy="20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버튼을 눌러서 불러옵니다.</w:t>
      </w:r>
    </w:p>
    <w:p w14:paraId="2E696097" w14:textId="77777777" w:rsidR="007F6D0A" w:rsidRPr="00172F46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lang w:eastAsia="ko-KR"/>
        </w:rPr>
      </w:pPr>
    </w:p>
    <w:p w14:paraId="1BAB5A19" w14:textId="77777777" w:rsidR="007F6D0A" w:rsidRPr="00172F46" w:rsidRDefault="007577A8" w:rsidP="001B0B37">
      <w:pPr>
        <w:pStyle w:val="a3"/>
        <w:ind w:left="328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1D7CA0BB" wp14:editId="37965724">
            <wp:extent cx="1913890" cy="2120900"/>
            <wp:effectExtent l="0" t="0" r="0" b="0"/>
            <wp:docPr id="155" name="image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image75.png"/>
                    <pic:cNvPicPr>
                      <a:picLocks noChangeAspect="1"/>
                    </pic:cNvPicPr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4236" cy="2121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C3160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</w:rPr>
      </w:pPr>
    </w:p>
    <w:p w14:paraId="43EEDD82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16"/>
        </w:rPr>
      </w:pPr>
    </w:p>
    <w:p w14:paraId="3DB48F74" w14:textId="6762807F" w:rsidR="007F6D0A" w:rsidRPr="00144143" w:rsidRDefault="000E72C7" w:rsidP="001B0B37">
      <w:pPr>
        <w:pStyle w:val="a3"/>
        <w:spacing w:before="91"/>
        <w:ind w:left="44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/>
          <w:b/>
          <w:bCs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0DECDC18" wp14:editId="5F1CE9E0">
                <wp:simplePos x="0" y="0"/>
                <wp:positionH relativeFrom="page">
                  <wp:posOffset>933450</wp:posOffset>
                </wp:positionH>
                <wp:positionV relativeFrom="paragraph">
                  <wp:posOffset>83185</wp:posOffset>
                </wp:positionV>
                <wp:extent cx="152400" cy="152400"/>
                <wp:effectExtent l="0" t="0" r="0" b="0"/>
                <wp:wrapNone/>
                <wp:docPr id="662267559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132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865463649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131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6420891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91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9619BE7" id="Group 53" o:spid="_x0000_s1026" style="position:absolute;left:0;text-align:left;margin-left:73.5pt;margin-top:6.55pt;width:12pt;height:12pt;z-index:251660288;mso-position-horizontal-relative:page" coordorigin="1470,132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">
                <v:shape id="Picture 54" o:spid="_x0000_s1027" type="#_x0000_t75" style="position:absolute;left:1470;top:131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">
                  <v:imagedata r:id="rId17" o:title=""/>
                </v:shape>
                <v:shape id="Picture 55" o:spid="_x0000_s1028" type="#_x0000_t75" style="position:absolute;left:1530;top:191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">
                  <v:imagedata r:id="rId18" o:title=""/>
                </v:shape>
                <w10:wrap anchorx="page"/>
              </v:group>
            </w:pict>
          </mc:Fallback>
        </mc:AlternateContent>
      </w:r>
      <w:r w:rsidR="00144143" w:rsidRPr="00144143">
        <w:rPr>
          <w:rFonts w:ascii="맑은 고딕" w:eastAsia="맑은 고딕" w:hAnsi="맑은 고딕" w:hint="eastAsia"/>
          <w:b/>
          <w:bCs/>
          <w:sz w:val="20"/>
          <w:szCs w:val="20"/>
          <w:lang w:eastAsia="ko-KR"/>
        </w:rPr>
        <w:t>참고</w:t>
      </w:r>
      <w:r w:rsidR="007577A8" w:rsidRPr="00144143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proofErr w:type="spellStart"/>
      <w:r w:rsidR="00144143" w:rsidRPr="00144143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패트롤</w:t>
      </w:r>
      <w:proofErr w:type="spellEnd"/>
      <w:r w:rsidR="00144143" w:rsidRPr="00144143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144143" w:rsidRPr="00144143">
        <w:rPr>
          <w:rFonts w:ascii="맑은 고딕" w:eastAsia="맑은 고딕" w:hAnsi="맑은 고딕" w:hint="eastAsia"/>
          <w:sz w:val="20"/>
          <w:szCs w:val="20"/>
          <w:lang w:eastAsia="ko-KR"/>
        </w:rPr>
        <w:t>목록</w:t>
      </w:r>
      <w:r w:rsidR="00144143" w:rsidRPr="00144143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144143" w:rsidRPr="00144143">
        <w:rPr>
          <w:rFonts w:ascii="맑은 고딕" w:eastAsia="맑은 고딕" w:hAnsi="맑은 고딕" w:hint="eastAsia"/>
          <w:sz w:val="20"/>
          <w:szCs w:val="20"/>
          <w:lang w:eastAsia="ko-KR"/>
        </w:rPr>
        <w:t>뒤에</w:t>
      </w:r>
      <w:r w:rsidR="00144143" w:rsidRPr="00144143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144143" w:rsidRPr="00144143">
        <w:rPr>
          <w:rFonts w:ascii="맑은 고딕" w:eastAsia="맑은 고딕" w:hAnsi="맑은 고딕" w:hint="eastAsia"/>
          <w:sz w:val="20"/>
          <w:szCs w:val="20"/>
          <w:lang w:eastAsia="ko-KR"/>
        </w:rPr>
        <w:t>있는</w:t>
      </w:r>
      <w:r w:rsidR="00144143" w:rsidRPr="00144143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144143" w:rsidRPr="00144143">
        <w:rPr>
          <w:rFonts w:ascii="맑은 고딕" w:eastAsia="맑은 고딕" w:hAnsi="맑은 고딕" w:hint="eastAsia"/>
          <w:sz w:val="20"/>
          <w:szCs w:val="20"/>
          <w:lang w:eastAsia="ko-KR"/>
        </w:rPr>
        <w:t>세</w:t>
      </w:r>
      <w:r w:rsidR="00144143" w:rsidRPr="00144143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144143" w:rsidRPr="00144143">
        <w:rPr>
          <w:rFonts w:ascii="맑은 고딕" w:eastAsia="맑은 고딕" w:hAnsi="맑은 고딕" w:hint="eastAsia"/>
          <w:sz w:val="20"/>
          <w:szCs w:val="20"/>
          <w:lang w:eastAsia="ko-KR"/>
        </w:rPr>
        <w:t>개의</w:t>
      </w:r>
      <w:r w:rsidR="00144143" w:rsidRPr="00144143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144143" w:rsidRPr="00144143">
        <w:rPr>
          <w:rFonts w:ascii="맑은 고딕" w:eastAsia="맑은 고딕" w:hAnsi="맑은 고딕" w:hint="eastAsia"/>
          <w:sz w:val="20"/>
          <w:szCs w:val="20"/>
          <w:lang w:eastAsia="ko-KR"/>
        </w:rPr>
        <w:t>버튼은</w:t>
      </w:r>
      <w:r w:rsidR="00144143" w:rsidRPr="00144143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144143" w:rsidRPr="00144143">
        <w:rPr>
          <w:rFonts w:ascii="맑은 고딕" w:eastAsia="맑은 고딕" w:hAnsi="맑은 고딕" w:hint="eastAsia"/>
          <w:sz w:val="20"/>
          <w:szCs w:val="20"/>
          <w:lang w:eastAsia="ko-KR"/>
        </w:rPr>
        <w:t>재생</w:t>
      </w:r>
      <w:r w:rsidR="00144143" w:rsidRPr="00144143">
        <w:rPr>
          <w:rFonts w:ascii="맑은 고딕" w:eastAsia="맑은 고딕" w:hAnsi="맑은 고딕"/>
          <w:sz w:val="20"/>
          <w:szCs w:val="20"/>
          <w:lang w:eastAsia="ko-KR"/>
        </w:rPr>
        <w:t xml:space="preserve">, </w:t>
      </w:r>
      <w:r w:rsidR="00144143" w:rsidRPr="00144143">
        <w:rPr>
          <w:rFonts w:ascii="맑은 고딕" w:eastAsia="맑은 고딕" w:hAnsi="맑은 고딕" w:hint="eastAsia"/>
          <w:sz w:val="20"/>
          <w:szCs w:val="20"/>
          <w:lang w:eastAsia="ko-KR"/>
        </w:rPr>
        <w:t>설정</w:t>
      </w:r>
      <w:r w:rsidR="00144143" w:rsidRPr="00144143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144143" w:rsidRPr="00144143">
        <w:rPr>
          <w:rFonts w:ascii="맑은 고딕" w:eastAsia="맑은 고딕" w:hAnsi="맑은 고딕" w:hint="eastAsia"/>
          <w:sz w:val="20"/>
          <w:szCs w:val="20"/>
          <w:lang w:eastAsia="ko-KR"/>
        </w:rPr>
        <w:t>및</w:t>
      </w:r>
      <w:r w:rsidR="00144143" w:rsidRPr="00144143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144143" w:rsidRPr="00144143">
        <w:rPr>
          <w:rFonts w:ascii="맑은 고딕" w:eastAsia="맑은 고딕" w:hAnsi="맑은 고딕" w:hint="eastAsia"/>
          <w:sz w:val="20"/>
          <w:szCs w:val="20"/>
          <w:lang w:eastAsia="ko-KR"/>
        </w:rPr>
        <w:t>삭제를</w:t>
      </w:r>
      <w:r w:rsidR="00144143" w:rsidRPr="00144143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144143" w:rsidRPr="00144143">
        <w:rPr>
          <w:rFonts w:ascii="맑은 고딕" w:eastAsia="맑은 고딕" w:hAnsi="맑은 고딕" w:hint="eastAsia"/>
          <w:sz w:val="20"/>
          <w:szCs w:val="20"/>
          <w:lang w:eastAsia="ko-KR"/>
        </w:rPr>
        <w:t>의미합니다</w:t>
      </w:r>
      <w:r w:rsidR="00144143" w:rsidRPr="00144143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52F03D11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1"/>
          <w:lang w:eastAsia="ko-KR"/>
        </w:rPr>
      </w:pPr>
    </w:p>
    <w:p w14:paraId="65638C8A" w14:textId="194A73D4" w:rsidR="007F6D0A" w:rsidRPr="00172F46" w:rsidRDefault="00144143" w:rsidP="001B0B37">
      <w:pPr>
        <w:pStyle w:val="5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설정/패턴 호출</w:t>
      </w:r>
    </w:p>
    <w:p w14:paraId="37138265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b/>
          <w:sz w:val="21"/>
          <w:lang w:eastAsia="ko-KR"/>
        </w:rPr>
      </w:pPr>
    </w:p>
    <w:p w14:paraId="559DFD0F" w14:textId="77777777" w:rsidR="00144143" w:rsidRPr="001B003C" w:rsidRDefault="00144143" w:rsidP="00144143">
      <w:pPr>
        <w:pStyle w:val="a3"/>
        <w:spacing w:before="1" w:line="276" w:lineRule="auto"/>
        <w:ind w:left="100" w:right="293" w:firstLineChars="100" w:firstLine="200"/>
        <w:rPr>
          <w:rFonts w:ascii="맑은 고딕" w:eastAsia="맑은 고딕" w:hAnsi="맑은 고딕"/>
          <w:sz w:val="16"/>
          <w:szCs w:val="16"/>
          <w:lang w:eastAsia="ko-KR"/>
        </w:rPr>
      </w:pP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패턴 설정은 기억된 일련의 팬,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틸트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,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줌 및 </w:t>
      </w:r>
      <w:proofErr w:type="spellStart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프리셋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설정을 인터페이스에서 호출할 수 있습니다.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최대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4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가지 패턴을 설정할 수 있습니다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</w:p>
    <w:p w14:paraId="69624703" w14:textId="4AD6B90B" w:rsidR="00144143" w:rsidRDefault="00144143" w:rsidP="001B0B37">
      <w:pPr>
        <w:pStyle w:val="a3"/>
        <w:spacing w:before="1"/>
        <w:jc w:val="both"/>
        <w:rPr>
          <w:rFonts w:ascii="맑은 고딕" w:eastAsia="맑은 고딕" w:hAnsi="맑은 고딕"/>
          <w:sz w:val="20"/>
          <w:lang w:eastAsia="ko-KR"/>
        </w:rPr>
      </w:pPr>
    </w:p>
    <w:p w14:paraId="2A85A63A" w14:textId="6446C0A1" w:rsidR="00144143" w:rsidRDefault="00144143" w:rsidP="001B0B37">
      <w:pPr>
        <w:pStyle w:val="a3"/>
        <w:spacing w:before="1"/>
        <w:jc w:val="both"/>
        <w:rPr>
          <w:rFonts w:ascii="맑은 고딕" w:eastAsia="맑은 고딕" w:hAnsi="맑은 고딕"/>
          <w:sz w:val="20"/>
          <w:lang w:eastAsia="ko-KR"/>
        </w:rPr>
      </w:pPr>
    </w:p>
    <w:p w14:paraId="0958DE39" w14:textId="3151DC3E" w:rsidR="00144143" w:rsidRDefault="00144143" w:rsidP="001B0B37">
      <w:pPr>
        <w:pStyle w:val="a3"/>
        <w:spacing w:before="1"/>
        <w:jc w:val="both"/>
        <w:rPr>
          <w:rFonts w:ascii="맑은 고딕" w:eastAsia="맑은 고딕" w:hAnsi="맑은 고딕"/>
          <w:sz w:val="20"/>
          <w:lang w:eastAsia="ko-KR"/>
        </w:rPr>
      </w:pPr>
    </w:p>
    <w:p w14:paraId="2C7AFE75" w14:textId="77777777" w:rsidR="00144143" w:rsidRPr="00172F46" w:rsidRDefault="00144143" w:rsidP="001B0B37">
      <w:pPr>
        <w:pStyle w:val="a3"/>
        <w:spacing w:before="1"/>
        <w:jc w:val="both"/>
        <w:rPr>
          <w:rFonts w:ascii="맑은 고딕" w:eastAsia="맑은 고딕" w:hAnsi="맑은 고딕"/>
          <w:sz w:val="20"/>
          <w:lang w:eastAsia="ko-KR"/>
        </w:rPr>
      </w:pPr>
    </w:p>
    <w:p w14:paraId="3514CC6A" w14:textId="77777777" w:rsidR="00144143" w:rsidRPr="001B003C" w:rsidRDefault="00144143" w:rsidP="00144143">
      <w:pPr>
        <w:pStyle w:val="5"/>
        <w:spacing w:line="276" w:lineRule="auto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패턴 설정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:</w:t>
      </w:r>
    </w:p>
    <w:p w14:paraId="79F2C769" w14:textId="77777777" w:rsidR="00144143" w:rsidRPr="001B003C" w:rsidRDefault="00144143" w:rsidP="00144143">
      <w:pPr>
        <w:pStyle w:val="a3"/>
        <w:tabs>
          <w:tab w:val="left" w:pos="3782"/>
        </w:tabs>
        <w:spacing w:line="276" w:lineRule="auto"/>
        <w:ind w:left="100" w:right="2093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/>
          <w:sz w:val="20"/>
          <w:szCs w:val="20"/>
          <w:lang w:eastAsia="ko-KR"/>
        </w:rPr>
        <w:t>1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: PTZ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제어판에서 패턴 설정(</w:t>
      </w:r>
      <w:r w:rsidRPr="001B003C">
        <w:rPr>
          <w:rFonts w:ascii="맑은 고딕" w:eastAsia="맑은 고딕" w:hAnsi="맑은 고딕"/>
          <w:noProof/>
          <w:position w:val="2"/>
          <w:sz w:val="20"/>
          <w:szCs w:val="20"/>
        </w:rPr>
        <w:drawing>
          <wp:inline distT="0" distB="0" distL="0" distR="0" wp14:anchorId="2C77A477" wp14:editId="1D99CB29">
            <wp:extent cx="136525" cy="136525"/>
            <wp:effectExtent l="0" t="0" r="0" b="0"/>
            <wp:docPr id="38" name="image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image88.png"/>
                    <pic:cNvPicPr>
                      <a:picLocks noChangeAspect="1"/>
                    </pic:cNvPicPr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154" cy="137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)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을 클릭하여 인터페이스로 들어갑니다.</w:t>
      </w:r>
    </w:p>
    <w:p w14:paraId="71D8FD3B" w14:textId="77777777" w:rsidR="00144143" w:rsidRPr="001B003C" w:rsidRDefault="00144143" w:rsidP="00144143">
      <w:pPr>
        <w:pStyle w:val="a3"/>
        <w:tabs>
          <w:tab w:val="left" w:pos="3782"/>
        </w:tabs>
        <w:spacing w:line="276" w:lineRule="auto"/>
        <w:ind w:left="100" w:right="2093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/>
          <w:sz w:val="20"/>
          <w:szCs w:val="20"/>
          <w:lang w:eastAsia="ko-KR"/>
        </w:rPr>
        <w:t>2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아래 그림과 같이 패턴 목록에서 패턴 번호를 선택합니다.</w:t>
      </w:r>
    </w:p>
    <w:p w14:paraId="6C5E7438" w14:textId="77777777" w:rsidR="007F6D0A" w:rsidRPr="00172F46" w:rsidRDefault="007577A8" w:rsidP="001B0B37">
      <w:pPr>
        <w:pStyle w:val="a3"/>
        <w:spacing w:before="7"/>
        <w:jc w:val="both"/>
        <w:rPr>
          <w:rFonts w:ascii="맑은 고딕" w:eastAsia="맑은 고딕" w:hAnsi="맑은 고딕"/>
          <w:sz w:val="12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580416" behindDoc="0" locked="0" layoutInCell="1" allowOverlap="1" wp14:anchorId="5358CB9B" wp14:editId="478A06D0">
            <wp:simplePos x="0" y="0"/>
            <wp:positionH relativeFrom="page">
              <wp:posOffset>2933700</wp:posOffset>
            </wp:positionH>
            <wp:positionV relativeFrom="paragraph">
              <wp:posOffset>116840</wp:posOffset>
            </wp:positionV>
            <wp:extent cx="1900555" cy="1269365"/>
            <wp:effectExtent l="0" t="0" r="0" b="0"/>
            <wp:wrapTopAndBottom/>
            <wp:docPr id="159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image76.png"/>
                    <pic:cNvPicPr>
                      <a:picLocks noChangeAspect="1"/>
                    </pic:cNvPicPr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0437" cy="12696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9D828C" w14:textId="77777777" w:rsidR="007F6D0A" w:rsidRPr="00172F46" w:rsidRDefault="007F6D0A" w:rsidP="001B0B37">
      <w:pPr>
        <w:pStyle w:val="a3"/>
        <w:spacing w:before="2"/>
        <w:jc w:val="both"/>
        <w:rPr>
          <w:rFonts w:ascii="맑은 고딕" w:eastAsia="맑은 고딕" w:hAnsi="맑은 고딕"/>
          <w:sz w:val="28"/>
          <w:lang w:eastAsia="ko-KR"/>
        </w:rPr>
      </w:pPr>
    </w:p>
    <w:p w14:paraId="32CAAC0C" w14:textId="77777777" w:rsidR="0060626D" w:rsidRPr="001B003C" w:rsidRDefault="0060626D" w:rsidP="0060626D">
      <w:pPr>
        <w:pStyle w:val="a3"/>
        <w:spacing w:line="276" w:lineRule="auto"/>
        <w:ind w:left="100" w:right="1817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/>
          <w:sz w:val="20"/>
          <w:szCs w:val="20"/>
          <w:lang w:eastAsia="ko-KR"/>
        </w:rPr>
        <w:t>3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 w:rsidRPr="001B003C">
        <w:rPr>
          <w:rFonts w:ascii="맑은 고딕" w:eastAsia="맑은 고딕" w:hAnsi="맑은 고딕"/>
          <w:noProof/>
          <w:sz w:val="20"/>
          <w:szCs w:val="20"/>
        </w:rPr>
        <w:drawing>
          <wp:inline distT="0" distB="0" distL="0" distR="0" wp14:anchorId="53A08CD4" wp14:editId="7E1B2138">
            <wp:extent cx="152400" cy="128905"/>
            <wp:effectExtent l="0" t="0" r="0" b="0"/>
            <wp:docPr id="40" name="image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image89.png"/>
                    <pic:cNvPicPr>
                      <a:picLocks noChangeAspect="1"/>
                    </pic:cNvPicPr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29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버튼을 눌러서 이동,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기울기,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확대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/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축소 동작 기록을 활성화합니다.</w:t>
      </w:r>
    </w:p>
    <w:p w14:paraId="24370BA6" w14:textId="77777777" w:rsidR="0060626D" w:rsidRPr="001B003C" w:rsidRDefault="0060626D" w:rsidP="0060626D">
      <w:pPr>
        <w:pStyle w:val="a3"/>
        <w:spacing w:line="276" w:lineRule="auto"/>
        <w:ind w:left="100" w:right="1817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/>
          <w:sz w:val="20"/>
          <w:szCs w:val="20"/>
          <w:lang w:eastAsia="ko-KR"/>
        </w:rPr>
        <w:t>4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: PTZ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제어 버튼을 사용하여 카메라를 원하는 위치로 이동합니다.</w:t>
      </w:r>
    </w:p>
    <w:p w14:paraId="6EC69720" w14:textId="6641A3F1" w:rsidR="0060626D" w:rsidRDefault="0060626D" w:rsidP="0060626D">
      <w:pPr>
        <w:pStyle w:val="a3"/>
        <w:spacing w:before="59" w:line="276" w:lineRule="auto"/>
        <w:ind w:left="100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/>
          <w:sz w:val="20"/>
          <w:szCs w:val="20"/>
          <w:lang w:eastAsia="ko-KR"/>
        </w:rPr>
        <w:t>5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단계: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/>
          <w:noProof/>
          <w:sz w:val="20"/>
          <w:szCs w:val="20"/>
        </w:rPr>
        <w:drawing>
          <wp:inline distT="0" distB="0" distL="0" distR="0" wp14:anchorId="3CDC8544" wp14:editId="71D659AD">
            <wp:extent cx="152400" cy="137160"/>
            <wp:effectExtent l="0" t="0" r="0" b="0"/>
            <wp:docPr id="42" name="image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image90.png"/>
                    <pic:cNvPicPr>
                      <a:picLocks noChangeAspect="1"/>
                    </pic:cNvPicPr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3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버튼을 눌러서 모든 패턴을 저장합니다.</w:t>
      </w:r>
    </w:p>
    <w:p w14:paraId="7F3B4803" w14:textId="77777777" w:rsidR="0060626D" w:rsidRPr="001B003C" w:rsidRDefault="0060626D" w:rsidP="0060626D">
      <w:pPr>
        <w:pStyle w:val="a3"/>
        <w:spacing w:before="59" w:line="276" w:lineRule="auto"/>
        <w:ind w:left="100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12A5E24D" w14:textId="3F21FF13" w:rsidR="0060626D" w:rsidRPr="001B003C" w:rsidRDefault="000E72C7" w:rsidP="0060626D">
      <w:pPr>
        <w:pStyle w:val="a3"/>
        <w:spacing w:line="276" w:lineRule="auto"/>
        <w:ind w:left="100" w:right="375" w:firstLine="345"/>
        <w:rPr>
          <w:rFonts w:ascii="맑은 고딕" w:eastAsia="맑은 고딕" w:hAnsi="맑은 고딕"/>
          <w:bCs/>
          <w:sz w:val="16"/>
          <w:szCs w:val="16"/>
          <w:lang w:eastAsia="ko-KR"/>
        </w:rPr>
      </w:pPr>
      <w:r>
        <w:rPr>
          <w:rFonts w:ascii="맑은 고딕" w:eastAsia="맑은 고딕" w:hAnsi="맑은 고딕"/>
          <w:b/>
          <w:bCs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78720" behindDoc="1" locked="0" layoutInCell="1" allowOverlap="1" wp14:anchorId="0A2A4501" wp14:editId="42F22908">
                <wp:simplePos x="0" y="0"/>
                <wp:positionH relativeFrom="page">
                  <wp:posOffset>933450</wp:posOffset>
                </wp:positionH>
                <wp:positionV relativeFrom="paragraph">
                  <wp:posOffset>25400</wp:posOffset>
                </wp:positionV>
                <wp:extent cx="152400" cy="152400"/>
                <wp:effectExtent l="0" t="0" r="0" b="0"/>
                <wp:wrapNone/>
                <wp:docPr id="1273311934" name="Group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047447756" name="Picture 3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2922491" name="Picture 3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906706" id="Group 381" o:spid="_x0000_s1026" style="position:absolute;left:0;text-align:left;margin-left:73.5pt;margin-top:2pt;width:12pt;height:12pt;z-index:-251637760;mso-position-horizontal-relative:pag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">
                <v:shape id="Picture 382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">
                  <v:imagedata r:id="rId17" o:title=""/>
                </v:shape>
                <v:shape id="Picture 383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">
                  <v:imagedata r:id="rId18" o:title=""/>
                </v:shape>
                <w10:wrap anchorx="page"/>
              </v:group>
            </w:pict>
          </mc:Fallback>
        </mc:AlternateContent>
      </w:r>
      <w:r w:rsidR="0060626D" w:rsidRPr="001B003C">
        <w:rPr>
          <w:rFonts w:ascii="맑은 고딕" w:eastAsia="맑은 고딕" w:hAnsi="맑은 고딕" w:hint="eastAsia"/>
          <w:b/>
          <w:bCs/>
          <w:sz w:val="20"/>
          <w:szCs w:val="20"/>
          <w:lang w:eastAsia="ko-KR"/>
        </w:rPr>
        <w:t>참고</w:t>
      </w:r>
      <w:r w:rsidR="0060626D" w:rsidRPr="001B003C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60626D" w:rsidRPr="001B003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O</w:t>
      </w:r>
      <w:r w:rsidR="0060626D" w:rsidRPr="001B003C">
        <w:rPr>
          <w:rFonts w:ascii="맑은 고딕" w:eastAsia="맑은 고딕" w:hAnsi="맑은 고딕"/>
          <w:bCs/>
          <w:sz w:val="20"/>
          <w:szCs w:val="20"/>
          <w:lang w:eastAsia="ko-KR"/>
        </w:rPr>
        <w:t>SD</w:t>
      </w:r>
      <w:r w:rsidR="0060626D" w:rsidRPr="001B003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의 백분율은 패턴의 남은 여유 공강입니다.</w:t>
      </w:r>
      <w:r w:rsidR="0060626D" w:rsidRPr="001B003C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(100%</w:t>
      </w:r>
      <w:r w:rsidR="0060626D" w:rsidRPr="001B003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 xml:space="preserve">로 시작하여 </w:t>
      </w:r>
      <w:r w:rsidR="0060626D" w:rsidRPr="001B003C">
        <w:rPr>
          <w:rFonts w:ascii="맑은 고딕" w:eastAsia="맑은 고딕" w:hAnsi="맑은 고딕"/>
          <w:bCs/>
          <w:sz w:val="20"/>
          <w:szCs w:val="20"/>
          <w:lang w:eastAsia="ko-KR"/>
        </w:rPr>
        <w:t>0%)</w:t>
      </w:r>
    </w:p>
    <w:p w14:paraId="64BA7C0A" w14:textId="77777777" w:rsidR="007F6D0A" w:rsidRPr="00172F46" w:rsidRDefault="007F6D0A" w:rsidP="001B0B37">
      <w:pPr>
        <w:pStyle w:val="a3"/>
        <w:spacing w:before="1"/>
        <w:jc w:val="both"/>
        <w:rPr>
          <w:rFonts w:ascii="맑은 고딕" w:eastAsia="맑은 고딕" w:hAnsi="맑은 고딕"/>
          <w:sz w:val="20"/>
          <w:lang w:eastAsia="ko-KR"/>
        </w:rPr>
      </w:pPr>
    </w:p>
    <w:p w14:paraId="1E190593" w14:textId="3E472D32" w:rsidR="0060626D" w:rsidRPr="001B003C" w:rsidRDefault="0060626D" w:rsidP="0060626D">
      <w:pPr>
        <w:pStyle w:val="5"/>
        <w:spacing w:line="276" w:lineRule="auto"/>
        <w:rPr>
          <w:rFonts w:ascii="맑은 고딕" w:eastAsia="맑은 고딕" w:hAnsi="맑은 고딕"/>
          <w:noProof/>
          <w:sz w:val="20"/>
          <w:szCs w:val="20"/>
          <w:lang w:eastAsia="ko-KR"/>
        </w:rPr>
      </w:pP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패턴 불러오기</w:t>
      </w:r>
    </w:p>
    <w:p w14:paraId="40F797B8" w14:textId="17853780" w:rsidR="0060626D" w:rsidRPr="001B003C" w:rsidRDefault="0060626D" w:rsidP="0060626D">
      <w:pPr>
        <w:pStyle w:val="5"/>
        <w:spacing w:line="276" w:lineRule="auto"/>
        <w:ind w:firstLineChars="100" w:firstLine="200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 w:hint="eastAsia"/>
          <w:b w:val="0"/>
          <w:bCs w:val="0"/>
          <w:sz w:val="20"/>
          <w:szCs w:val="20"/>
          <w:lang w:eastAsia="ko-KR"/>
        </w:rPr>
        <w:t>P</w:t>
      </w:r>
      <w:r w:rsidRPr="001B003C">
        <w:rPr>
          <w:rFonts w:ascii="맑은 고딕" w:eastAsia="맑은 고딕" w:hAnsi="맑은 고딕"/>
          <w:b w:val="0"/>
          <w:bCs w:val="0"/>
          <w:sz w:val="20"/>
          <w:szCs w:val="20"/>
          <w:lang w:eastAsia="ko-KR"/>
        </w:rPr>
        <w:t xml:space="preserve">TZ </w:t>
      </w:r>
      <w:r w:rsidRPr="001B003C">
        <w:rPr>
          <w:rFonts w:ascii="맑은 고딕" w:eastAsia="맑은 고딕" w:hAnsi="맑은 고딕" w:hint="eastAsia"/>
          <w:b w:val="0"/>
          <w:bCs w:val="0"/>
          <w:sz w:val="20"/>
          <w:szCs w:val="20"/>
          <w:lang w:eastAsia="ko-KR"/>
        </w:rPr>
        <w:t>제어판에서 아래 그림과 같이 패턴 목록에서 정의된 패턴을 선택하고</w:t>
      </w:r>
      <w:r w:rsidRPr="001B003C">
        <w:rPr>
          <w:rFonts w:ascii="맑은 고딕" w:eastAsia="맑은 고딕" w:hAnsi="맑은 고딕"/>
          <w:b w:val="0"/>
          <w:bCs w:val="0"/>
          <w:sz w:val="20"/>
          <w:szCs w:val="20"/>
          <w:lang w:eastAsia="ko-KR"/>
        </w:rPr>
        <w:t xml:space="preserve"> </w:t>
      </w:r>
      <w:r w:rsidRPr="00172F46">
        <w:rPr>
          <w:rFonts w:ascii="맑은 고딕" w:eastAsia="맑은 고딕" w:hAnsi="맑은 고딕"/>
          <w:noProof/>
        </w:rPr>
        <w:drawing>
          <wp:inline distT="0" distB="0" distL="0" distR="0" wp14:anchorId="61A3357D" wp14:editId="473B3743">
            <wp:extent cx="167640" cy="205740"/>
            <wp:effectExtent l="0" t="0" r="0" b="0"/>
            <wp:docPr id="165" name="image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image74.png"/>
                    <pic:cNvPicPr>
                      <a:picLocks noChangeAspect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27" cy="20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B003C">
        <w:rPr>
          <w:rFonts w:ascii="맑은 고딕" w:eastAsia="맑은 고딕" w:hAnsi="맑은 고딕" w:hint="eastAsia"/>
          <w:b w:val="0"/>
          <w:bCs w:val="0"/>
          <w:sz w:val="20"/>
          <w:szCs w:val="20"/>
          <w:lang w:eastAsia="ko-KR"/>
        </w:rPr>
        <w:t>버튼을 클릭하여 불러옵니다.</w:t>
      </w:r>
    </w:p>
    <w:p w14:paraId="6B21D754" w14:textId="77777777" w:rsidR="007F6D0A" w:rsidRPr="00172F46" w:rsidRDefault="007577A8" w:rsidP="001B0B37">
      <w:pPr>
        <w:pStyle w:val="a3"/>
        <w:spacing w:before="9"/>
        <w:jc w:val="both"/>
        <w:rPr>
          <w:rFonts w:ascii="맑은 고딕" w:eastAsia="맑은 고딕" w:hAnsi="맑은 고딕"/>
          <w:sz w:val="11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581440" behindDoc="0" locked="0" layoutInCell="1" allowOverlap="1" wp14:anchorId="7B8E77EE" wp14:editId="15342817">
            <wp:simplePos x="0" y="0"/>
            <wp:positionH relativeFrom="page">
              <wp:posOffset>2933700</wp:posOffset>
            </wp:positionH>
            <wp:positionV relativeFrom="paragraph">
              <wp:posOffset>110490</wp:posOffset>
            </wp:positionV>
            <wp:extent cx="1900555" cy="1236980"/>
            <wp:effectExtent l="0" t="0" r="0" b="0"/>
            <wp:wrapTopAndBottom/>
            <wp:docPr id="167" name="image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image79.png"/>
                    <pic:cNvPicPr>
                      <a:picLocks noChangeAspect="1"/>
                    </pic:cNvPicPr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0434" cy="12369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C4EAD87" w14:textId="77777777" w:rsidR="007F6D0A" w:rsidRPr="00172F46" w:rsidRDefault="007F6D0A" w:rsidP="001B0B37">
      <w:pPr>
        <w:pStyle w:val="a3"/>
        <w:spacing w:before="2"/>
        <w:jc w:val="both"/>
        <w:rPr>
          <w:rFonts w:ascii="맑은 고딕" w:eastAsia="맑은 고딕" w:hAnsi="맑은 고딕"/>
          <w:lang w:eastAsia="ko-KR"/>
        </w:rPr>
      </w:pPr>
    </w:p>
    <w:p w14:paraId="354FA00F" w14:textId="4376F43F" w:rsidR="0060626D" w:rsidRPr="001B003C" w:rsidRDefault="0060626D" w:rsidP="0060626D">
      <w:pPr>
        <w:pStyle w:val="5"/>
        <w:spacing w:line="276" w:lineRule="auto"/>
        <w:ind w:left="44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참고</w:t>
      </w:r>
      <w:r w:rsidR="000E72C7">
        <w:rPr>
          <w:rFonts w:ascii="맑은 고딕" w:eastAsia="맑은 고딕" w:hAnsi="맑은 고딕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5CEE195B" wp14:editId="2D8ADAA1">
                <wp:simplePos x="0" y="0"/>
                <wp:positionH relativeFrom="page">
                  <wp:posOffset>933450</wp:posOffset>
                </wp:positionH>
                <wp:positionV relativeFrom="paragraph">
                  <wp:posOffset>25400</wp:posOffset>
                </wp:positionV>
                <wp:extent cx="152400" cy="152400"/>
                <wp:effectExtent l="0" t="0" r="0" b="0"/>
                <wp:wrapNone/>
                <wp:docPr id="126046729" name="Group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2088230560" name="Picture 3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53764773" name="Picture 3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ACC118" id="Group 384" o:spid="_x0000_s1026" style="position:absolute;left:0;text-align:left;margin-left:73.5pt;margin-top:2pt;width:12pt;height:12pt;z-index:251679744;mso-position-horizontal-relative:pag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">
                <v:shape id="Picture 385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">
                  <v:imagedata r:id="rId17" o:title=""/>
                </v:shape>
                <v:shape id="Picture 386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">
                  <v:imagedata r:id="rId18" o:title=""/>
                </v:shape>
                <w10:wrap anchorx="page"/>
              </v:group>
            </w:pict>
          </mc:Fallback>
        </mc:AlternateConten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proofErr w:type="spellStart"/>
      <w:r w:rsidRPr="001B003C">
        <w:rPr>
          <w:rFonts w:ascii="맑은 고딕" w:eastAsia="맑은 고딕" w:hAnsi="맑은 고딕" w:cs="맑은 고딕" w:hint="eastAsia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>패트롤</w:t>
      </w:r>
      <w:proofErr w:type="spellEnd"/>
      <w:r w:rsidRPr="001B003C">
        <w:rPr>
          <w:rFonts w:ascii="맑은 고딕" w:eastAsia="맑은 고딕" w:hAnsi="맑은 고딕" w:cs="맑은 고딕" w:hint="eastAsia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 xml:space="preserve"> 목록 뒤에 있는 네 개의 버튼은 재생,</w:t>
      </w:r>
      <w:r w:rsidRPr="001B003C">
        <w:rPr>
          <w:rFonts w:ascii="맑은 고딕" w:eastAsia="맑은 고딕" w:hAnsi="맑은 고딕" w:cs="맑은 고딕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>중지,</w:t>
      </w:r>
      <w:r w:rsidRPr="001B003C">
        <w:rPr>
          <w:rFonts w:ascii="맑은 고딕" w:eastAsia="맑은 고딕" w:hAnsi="맑은 고딕" w:cs="맑은 고딕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>녹음 및 삭제를 의미합니다.</w:t>
      </w:r>
      <w:r w:rsidRPr="001B003C">
        <w:rPr>
          <w:rFonts w:ascii="맑은 고딕" w:eastAsia="맑은 고딕" w:hAnsi="맑은 고딕" w:cs="맑은 고딕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>패턴을</w:t>
      </w:r>
      <w:r w:rsidRPr="001B003C">
        <w:rPr>
          <w:rFonts w:ascii="맑은 고딕" w:eastAsia="맑은 고딕" w:hAnsi="맑은 고딕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>구성할</w:t>
      </w:r>
      <w:r w:rsidRPr="001B003C">
        <w:rPr>
          <w:rFonts w:ascii="맑은 고딕" w:eastAsia="맑은 고딕" w:hAnsi="맑은 고딕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>때</w:t>
      </w:r>
      <w:r w:rsidRPr="001B003C">
        <w:rPr>
          <w:rFonts w:ascii="맑은 고딕" w:eastAsia="맑은 고딕" w:hAnsi="맑은 고딕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>이동</w:t>
      </w:r>
      <w:r w:rsidRPr="001B003C">
        <w:rPr>
          <w:rFonts w:ascii="맑은 고딕" w:eastAsia="맑은 고딕" w:hAnsi="맑은 고딕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>및</w:t>
      </w:r>
      <w:r w:rsidRPr="001B003C">
        <w:rPr>
          <w:rFonts w:ascii="맑은 고딕" w:eastAsia="맑은 고딕" w:hAnsi="맑은 고딕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>기울기는</w:t>
      </w:r>
      <w:r w:rsidRPr="001B003C">
        <w:rPr>
          <w:rFonts w:ascii="맑은 고딕" w:eastAsia="맑은 고딕" w:hAnsi="맑은 고딕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>유효하지만</w:t>
      </w:r>
      <w:r w:rsidRPr="001B003C">
        <w:rPr>
          <w:rFonts w:ascii="맑은 고딕" w:eastAsia="맑은 고딕" w:hAnsi="맑은 고딕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>한계가</w:t>
      </w:r>
      <w:r w:rsidRPr="001B003C">
        <w:rPr>
          <w:rFonts w:ascii="맑은 고딕" w:eastAsia="맑은 고딕" w:hAnsi="맑은 고딕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>중지되고</w:t>
      </w:r>
      <w:r w:rsidRPr="001B003C">
        <w:rPr>
          <w:rFonts w:ascii="맑은 고딕" w:eastAsia="맑은 고딕" w:hAnsi="맑은 고딕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>자동</w:t>
      </w:r>
      <w:r w:rsidRPr="001B003C">
        <w:rPr>
          <w:rFonts w:ascii="맑은 고딕" w:eastAsia="맑은 고딕" w:hAnsi="맑은 고딕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>반전이</w:t>
      </w:r>
      <w:r w:rsidRPr="001B003C">
        <w:rPr>
          <w:rFonts w:ascii="맑은 고딕" w:eastAsia="맑은 고딕" w:hAnsi="맑은 고딕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>적용되지 않습니다.</w:t>
      </w:r>
      <w:r w:rsidRPr="001B003C">
        <w:rPr>
          <w:rFonts w:ascii="맑은 고딕" w:eastAsia="맑은 고딕" w:hAnsi="맑은 고딕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>또한,</w:t>
      </w:r>
      <w:r w:rsidRPr="001B003C">
        <w:rPr>
          <w:rFonts w:ascii="맑은 고딕" w:eastAsia="맑은 고딕" w:hAnsi="맑은 고딕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 xml:space="preserve"> 3D </w:t>
      </w:r>
      <w:r w:rsidRPr="001B003C">
        <w:rPr>
          <w:rFonts w:ascii="맑은 고딕" w:eastAsia="맑은 고딕" w:hAnsi="맑은 고딕" w:hint="eastAsia"/>
          <w:b w:val="0"/>
          <w:bCs w:val="0"/>
          <w:color w:val="000000"/>
          <w:sz w:val="20"/>
          <w:szCs w:val="20"/>
          <w:shd w:val="clear" w:color="auto" w:fill="FDFDFD"/>
          <w:lang w:eastAsia="ko-KR"/>
        </w:rPr>
        <w:t>포지셔닝도 지원하지 않습니다.</w:t>
      </w:r>
    </w:p>
    <w:p w14:paraId="205C1D79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4"/>
          <w:lang w:eastAsia="ko-KR"/>
        </w:rPr>
      </w:pPr>
    </w:p>
    <w:p w14:paraId="08E375F7" w14:textId="7C7494BA" w:rsidR="007F6D0A" w:rsidRDefault="007F6D0A" w:rsidP="001B0B37">
      <w:pPr>
        <w:pStyle w:val="a3"/>
        <w:spacing w:before="1"/>
        <w:jc w:val="both"/>
        <w:rPr>
          <w:rFonts w:ascii="맑은 고딕" w:eastAsia="맑은 고딕" w:hAnsi="맑은 고딕"/>
          <w:sz w:val="26"/>
          <w:lang w:eastAsia="ko-KR"/>
        </w:rPr>
      </w:pPr>
    </w:p>
    <w:p w14:paraId="1F7A93BE" w14:textId="3C82905A" w:rsidR="00F7028F" w:rsidRDefault="00F7028F" w:rsidP="001B0B37">
      <w:pPr>
        <w:pStyle w:val="a3"/>
        <w:spacing w:before="1"/>
        <w:jc w:val="both"/>
        <w:rPr>
          <w:rFonts w:ascii="맑은 고딕" w:eastAsia="맑은 고딕" w:hAnsi="맑은 고딕"/>
          <w:sz w:val="26"/>
          <w:lang w:eastAsia="ko-KR"/>
        </w:rPr>
      </w:pPr>
    </w:p>
    <w:p w14:paraId="77E8AC9A" w14:textId="77777777" w:rsidR="00F7028F" w:rsidRPr="00172F46" w:rsidRDefault="00F7028F" w:rsidP="001B0B37">
      <w:pPr>
        <w:pStyle w:val="a3"/>
        <w:spacing w:before="1"/>
        <w:jc w:val="both"/>
        <w:rPr>
          <w:rFonts w:ascii="맑은 고딕" w:eastAsia="맑은 고딕" w:hAnsi="맑은 고딕"/>
          <w:sz w:val="26"/>
          <w:lang w:eastAsia="ko-KR"/>
        </w:rPr>
      </w:pPr>
    </w:p>
    <w:p w14:paraId="19313164" w14:textId="5FA4CA35" w:rsidR="007F6D0A" w:rsidRPr="00172F46" w:rsidRDefault="007577A8" w:rsidP="001B0B37">
      <w:pPr>
        <w:pStyle w:val="2"/>
        <w:numPr>
          <w:ilvl w:val="1"/>
          <w:numId w:val="16"/>
        </w:numPr>
        <w:tabs>
          <w:tab w:val="left" w:pos="687"/>
        </w:tabs>
        <w:jc w:val="both"/>
        <w:rPr>
          <w:rFonts w:ascii="맑은 고딕" w:eastAsia="맑은 고딕" w:hAnsi="맑은 고딕"/>
        </w:rPr>
      </w:pPr>
      <w:bookmarkStart w:id="75" w:name="_bookmark32"/>
      <w:bookmarkStart w:id="76" w:name="6.3_LPR_Mode"/>
      <w:bookmarkEnd w:id="75"/>
      <w:bookmarkEnd w:id="76"/>
      <w:r w:rsidRPr="00172F46">
        <w:rPr>
          <w:rFonts w:ascii="맑은 고딕" w:eastAsia="맑은 고딕" w:hAnsi="맑은 고딕"/>
        </w:rPr>
        <w:lastRenderedPageBreak/>
        <w:t xml:space="preserve">LPR </w:t>
      </w:r>
      <w:r w:rsidR="0060626D">
        <w:rPr>
          <w:rFonts w:ascii="맑은 고딕" w:eastAsia="맑은 고딕" w:hAnsi="맑은 고딕" w:hint="eastAsia"/>
          <w:lang w:eastAsia="ko-KR"/>
        </w:rPr>
        <w:t>모드</w:t>
      </w:r>
    </w:p>
    <w:p w14:paraId="610EB1C2" w14:textId="77777777" w:rsidR="0060626D" w:rsidRPr="0060626D" w:rsidRDefault="0060626D" w:rsidP="0060626D">
      <w:pPr>
        <w:pStyle w:val="a3"/>
        <w:spacing w:before="3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LPR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카메라는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전문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LPR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라이브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뷰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인터페이스를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지원하여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실시간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번호판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인식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결과를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표시하고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감지된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번호판의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스냅샷을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표시하여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독립형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LPR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솔루션을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실현합니다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043FACC1" w14:textId="2276B4D2" w:rsidR="007F6D0A" w:rsidRPr="00172F46" w:rsidRDefault="0060626D" w:rsidP="0060626D">
      <w:pPr>
        <w:pStyle w:val="a3"/>
        <w:spacing w:before="3"/>
        <w:jc w:val="both"/>
        <w:rPr>
          <w:rFonts w:ascii="맑은 고딕" w:eastAsia="맑은 고딕" w:hAnsi="맑은 고딕"/>
          <w:lang w:eastAsia="ko-KR"/>
        </w:rPr>
      </w:pP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LPR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네트워크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카메라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웹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GUI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에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로그인한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후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사용자는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클릭하여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다음과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같은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LPR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모드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페이지에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액세스할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19D32628" w14:textId="7777777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1D31B7E2" wp14:editId="043951B3">
            <wp:extent cx="5947410" cy="3100705"/>
            <wp:effectExtent l="0" t="0" r="0" b="0"/>
            <wp:docPr id="169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image80.jpeg"/>
                    <pic:cNvPicPr>
                      <a:picLocks noChangeAspect="1"/>
                    </pic:cNvPicPr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7706" cy="3100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B8F4B" w14:textId="77777777" w:rsidR="007F6D0A" w:rsidRPr="00172F46" w:rsidRDefault="007F6D0A" w:rsidP="001B0B37">
      <w:pPr>
        <w:pStyle w:val="a3"/>
        <w:spacing w:before="2"/>
        <w:jc w:val="both"/>
        <w:rPr>
          <w:rFonts w:ascii="맑은 고딕" w:eastAsia="맑은 고딕" w:hAnsi="맑은 고딕"/>
          <w:sz w:val="18"/>
        </w:rPr>
      </w:pPr>
    </w:p>
    <w:p w14:paraId="6757EA23" w14:textId="314D454F" w:rsidR="007F6D0A" w:rsidRPr="0060626D" w:rsidRDefault="0060626D" w:rsidP="0060626D">
      <w:pPr>
        <w:spacing w:before="90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60626D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왼쪽 패널</w:t>
      </w:r>
      <w:r w:rsidR="007577A8" w:rsidRPr="0060626D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LPR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카메라의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라이브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뷰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인터페이스</w:t>
      </w:r>
    </w:p>
    <w:p w14:paraId="46043D9B" w14:textId="25BE6EF1" w:rsidR="007F6D0A" w:rsidRPr="0060626D" w:rsidRDefault="0060626D" w:rsidP="0060626D">
      <w:pPr>
        <w:pStyle w:val="a3"/>
        <w:spacing w:line="249" w:lineRule="auto"/>
        <w:ind w:left="100" w:right="21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b/>
          <w:sz w:val="20"/>
          <w:szCs w:val="20"/>
          <w:lang w:eastAsia="ko-KR"/>
        </w:rPr>
        <w:t>오른쪽 패널</w:t>
      </w:r>
      <w:r w:rsidR="007577A8" w:rsidRPr="0060626D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실시간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차량의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스냅샷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및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스냅샷에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따른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차량의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정보를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표시</w:t>
      </w:r>
    </w:p>
    <w:p w14:paraId="2BBC3FC6" w14:textId="27565339" w:rsidR="007F6D0A" w:rsidRPr="0060626D" w:rsidRDefault="0060626D" w:rsidP="001B0B37">
      <w:pPr>
        <w:pStyle w:val="a3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b/>
          <w:sz w:val="20"/>
          <w:szCs w:val="20"/>
          <w:lang w:eastAsia="ko-KR"/>
        </w:rPr>
        <w:t>아래쪽 패널</w:t>
      </w:r>
      <w:r w:rsidR="007577A8" w:rsidRPr="0060626D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최근에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감지된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차량의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정보를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표시</w:t>
      </w:r>
    </w:p>
    <w:p w14:paraId="6FE747F3" w14:textId="5BE60E23" w:rsidR="007F6D0A" w:rsidRPr="0060626D" w:rsidRDefault="007F6D0A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62611470" w14:textId="09449776" w:rsidR="007F6D0A" w:rsidRPr="00172F46" w:rsidRDefault="0060626D" w:rsidP="0060626D">
      <w:pPr>
        <w:pStyle w:val="a3"/>
        <w:ind w:left="445"/>
        <w:jc w:val="both"/>
        <w:rPr>
          <w:rFonts w:ascii="맑은 고딕" w:eastAsia="맑은 고딕" w:hAnsi="맑은 고딕"/>
          <w:sz w:val="22"/>
          <w:lang w:eastAsia="ko-KR"/>
        </w:rPr>
      </w:pPr>
      <w:r w:rsidRPr="00D43940">
        <w:rPr>
          <w:rFonts w:ascii="맑은 고딕" w:eastAsia="맑은 고딕" w:hAnsi="맑은 고딕"/>
          <w:b/>
          <w:bCs/>
          <w:noProof/>
          <w:sz w:val="20"/>
          <w:szCs w:val="20"/>
        </w:rPr>
        <w:drawing>
          <wp:anchor distT="0" distB="0" distL="0" distR="0" simplePos="0" relativeHeight="251616256" behindDoc="0" locked="0" layoutInCell="1" allowOverlap="1" wp14:anchorId="1C412558" wp14:editId="0065CE9B">
            <wp:simplePos x="0" y="0"/>
            <wp:positionH relativeFrom="page">
              <wp:posOffset>850789</wp:posOffset>
            </wp:positionH>
            <wp:positionV relativeFrom="paragraph">
              <wp:posOffset>285280</wp:posOffset>
            </wp:positionV>
            <wp:extent cx="5925185" cy="2983230"/>
            <wp:effectExtent l="0" t="0" r="0" b="0"/>
            <wp:wrapTopAndBottom/>
            <wp:docPr id="171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image81.jpeg"/>
                    <pic:cNvPicPr>
                      <a:picLocks noChangeAspect="1"/>
                    </pic:cNvPicPr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5185" cy="2983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E72C7">
        <w:rPr>
          <w:rFonts w:ascii="맑은 고딕" w:eastAsia="맑은 고딕" w:hAnsi="맑은 고딕"/>
          <w:b/>
          <w:bCs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123527B6" wp14:editId="734B5F10">
                <wp:simplePos x="0" y="0"/>
                <wp:positionH relativeFrom="page">
                  <wp:posOffset>933450</wp:posOffset>
                </wp:positionH>
                <wp:positionV relativeFrom="paragraph">
                  <wp:posOffset>25400</wp:posOffset>
                </wp:positionV>
                <wp:extent cx="152400" cy="152400"/>
                <wp:effectExtent l="0" t="0" r="0" b="0"/>
                <wp:wrapNone/>
                <wp:docPr id="164808966" name="Group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833119973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07749363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ED575D" id="Group 62" o:spid="_x0000_s1026" style="position:absolute;left:0;text-align:left;margin-left:73.5pt;margin-top:2pt;width:12pt;height:12pt;z-index:251661312;mso-position-horizontal-relative:pag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">
                <v:shape id="Picture 63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">
                  <v:imagedata r:id="rId17" o:title=""/>
                </v:shape>
                <v:shape id="Picture 64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">
                  <v:imagedata r:id="rId18" o:title=""/>
                </v:shape>
                <w10:wrap anchorx="page"/>
              </v:group>
            </w:pict>
          </mc:Fallback>
        </mc:AlternateContent>
      </w:r>
      <w:r w:rsidRPr="00D43940">
        <w:rPr>
          <w:rFonts w:ascii="맑은 고딕" w:eastAsia="맑은 고딕" w:hAnsi="맑은 고딕" w:hint="eastAsia"/>
          <w:b/>
          <w:bCs/>
          <w:noProof/>
          <w:sz w:val="20"/>
          <w:szCs w:val="20"/>
          <w:lang w:eastAsia="ko-KR"/>
        </w:rPr>
        <w:t>참고</w:t>
      </w:r>
      <w:r w:rsidR="007577A8" w:rsidRPr="0060626D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속도는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레이더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LPR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네트워크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카메라에서만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감지할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0626D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60626D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4159F6A3" w14:textId="77777777" w:rsidR="007F6D0A" w:rsidRPr="00172F46" w:rsidRDefault="007F6D0A" w:rsidP="001B0B37">
      <w:pPr>
        <w:jc w:val="both"/>
        <w:rPr>
          <w:rFonts w:ascii="맑은 고딕" w:eastAsia="맑은 고딕" w:hAnsi="맑은 고딕"/>
          <w:lang w:eastAsia="ko-KR"/>
        </w:rPr>
        <w:sectPr w:rsidR="007F6D0A" w:rsidRPr="00172F46">
          <w:pgSz w:w="12240" w:h="15840"/>
          <w:pgMar w:top="780" w:right="1280" w:bottom="280" w:left="1340" w:header="595" w:footer="0" w:gutter="0"/>
          <w:cols w:space="720"/>
        </w:sectPr>
      </w:pPr>
    </w:p>
    <w:p w14:paraId="73EEB43E" w14:textId="27F4B0A2" w:rsidR="007F6D0A" w:rsidRPr="00172F46" w:rsidRDefault="0085673A" w:rsidP="001B0B37">
      <w:pPr>
        <w:pStyle w:val="5"/>
        <w:spacing w:before="210" w:after="27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lastRenderedPageBreak/>
        <w:t>표</w:t>
      </w:r>
      <w:r w:rsidR="007577A8" w:rsidRPr="00172F46">
        <w:rPr>
          <w:rFonts w:ascii="맑은 고딕" w:eastAsia="맑은 고딕" w:hAnsi="맑은 고딕"/>
        </w:rPr>
        <w:t xml:space="preserve"> 6.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78"/>
        <w:gridCol w:w="2244"/>
        <w:gridCol w:w="5008"/>
      </w:tblGrid>
      <w:tr w:rsidR="007F6D0A" w:rsidRPr="00172F46" w14:paraId="4AE9B028" w14:textId="77777777" w:rsidTr="0085673A">
        <w:trPr>
          <w:trHeight w:val="500"/>
          <w:jc w:val="center"/>
        </w:trPr>
        <w:tc>
          <w:tcPr>
            <w:tcW w:w="2078" w:type="dxa"/>
            <w:tcBorders>
              <w:right w:val="single" w:sz="6" w:space="0" w:color="000000"/>
            </w:tcBorders>
            <w:vAlign w:val="center"/>
          </w:tcPr>
          <w:p w14:paraId="2785B506" w14:textId="2A191DC4" w:rsidR="007F6D0A" w:rsidRPr="0085673A" w:rsidRDefault="0085673A" w:rsidP="0085673A">
            <w:pPr>
              <w:pStyle w:val="TableParagraph"/>
              <w:jc w:val="center"/>
              <w:rPr>
                <w:rFonts w:ascii="맑은 고딕" w:eastAsia="맑은 고딕" w:hAnsi="맑은 고딕"/>
                <w:b/>
                <w:bCs/>
                <w:sz w:val="23"/>
                <w:szCs w:val="23"/>
                <w:lang w:eastAsia="ko-KR"/>
              </w:rPr>
            </w:pPr>
            <w:r w:rsidRPr="0085673A">
              <w:rPr>
                <w:rFonts w:ascii="맑은 고딕" w:eastAsia="맑은 고딕" w:hAnsi="맑은 고딕" w:hint="eastAsia"/>
                <w:b/>
                <w:bCs/>
                <w:sz w:val="23"/>
                <w:szCs w:val="23"/>
                <w:lang w:eastAsia="ko-KR"/>
              </w:rPr>
              <w:t>N</w:t>
            </w:r>
            <w:r w:rsidRPr="0085673A">
              <w:rPr>
                <w:rFonts w:ascii="맑은 고딕" w:eastAsia="맑은 고딕" w:hAnsi="맑은 고딕"/>
                <w:b/>
                <w:bCs/>
                <w:sz w:val="23"/>
                <w:szCs w:val="23"/>
                <w:lang w:eastAsia="ko-KR"/>
              </w:rPr>
              <w:t>O.</w:t>
            </w:r>
          </w:p>
        </w:tc>
        <w:tc>
          <w:tcPr>
            <w:tcW w:w="224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4F7E5C74" w14:textId="2084F2FF" w:rsidR="007F6D0A" w:rsidRPr="00172F46" w:rsidRDefault="0085673A" w:rsidP="0085673A">
            <w:pPr>
              <w:pStyle w:val="TableParagraph"/>
              <w:spacing w:before="90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5008" w:type="dxa"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14:paraId="3DADAD9A" w14:textId="03FA5755" w:rsidR="007F6D0A" w:rsidRPr="00172F46" w:rsidRDefault="0085673A" w:rsidP="001B0B37">
            <w:pPr>
              <w:pStyle w:val="TableParagraph"/>
              <w:spacing w:before="90"/>
              <w:ind w:left="1915" w:right="1899"/>
              <w:jc w:val="both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E510EE" w:rsidRPr="0085673A" w14:paraId="58122B41" w14:textId="77777777" w:rsidTr="0085673A">
        <w:trPr>
          <w:trHeight w:val="1186"/>
          <w:jc w:val="center"/>
        </w:trPr>
        <w:tc>
          <w:tcPr>
            <w:tcW w:w="20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FAF884B" w14:textId="77777777" w:rsidR="00E510EE" w:rsidRPr="0085673A" w:rsidRDefault="00E510EE" w:rsidP="00E510EE">
            <w:pPr>
              <w:pStyle w:val="TableParagraph"/>
              <w:ind w:right="-52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w w:val="101"/>
                <w:sz w:val="20"/>
                <w:szCs w:val="20"/>
              </w:rPr>
              <w:t>1</w:t>
            </w:r>
          </w:p>
        </w:tc>
        <w:tc>
          <w:tcPr>
            <w:tcW w:w="2244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0FBB25E" w14:textId="0B9858DC" w:rsidR="00E510EE" w:rsidRPr="0085673A" w:rsidRDefault="00E510EE" w:rsidP="00E510EE">
            <w:pPr>
              <w:pStyle w:val="TableParagraph"/>
              <w:ind w:left="92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3126A320" wp14:editId="683BA160">
                  <wp:extent cx="250825" cy="296545"/>
                  <wp:effectExtent l="0" t="0" r="0" b="0"/>
                  <wp:docPr id="173" name="image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image22.png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47" cy="297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E2477BB" w14:textId="2C1D173A" w:rsidR="00E510EE" w:rsidRPr="0085673A" w:rsidRDefault="00E510EE" w:rsidP="00E510EE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라이브 뷰 보기</w:t>
            </w:r>
          </w:p>
        </w:tc>
      </w:tr>
      <w:tr w:rsidR="00E510EE" w:rsidRPr="0085673A" w14:paraId="32C0EBC6" w14:textId="77777777" w:rsidTr="0085673A">
        <w:trPr>
          <w:trHeight w:val="1165"/>
          <w:jc w:val="center"/>
        </w:trPr>
        <w:tc>
          <w:tcPr>
            <w:tcW w:w="2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07FC7F7" w14:textId="77777777" w:rsidR="00E510EE" w:rsidRPr="0085673A" w:rsidRDefault="00E510EE" w:rsidP="00E510EE">
            <w:pPr>
              <w:pStyle w:val="TableParagraph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w w:val="101"/>
                <w:sz w:val="20"/>
                <w:szCs w:val="20"/>
              </w:rPr>
              <w:t>2</w:t>
            </w:r>
          </w:p>
        </w:tc>
        <w:tc>
          <w:tcPr>
            <w:tcW w:w="2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2892517" w14:textId="39DB36A3" w:rsidR="00E510EE" w:rsidRPr="0085673A" w:rsidRDefault="00E510EE" w:rsidP="00E510EE">
            <w:pPr>
              <w:pStyle w:val="TableParagraph"/>
              <w:ind w:left="906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4884C07B" wp14:editId="52AADBE1">
                  <wp:extent cx="273685" cy="281940"/>
                  <wp:effectExtent l="0" t="0" r="0" b="0"/>
                  <wp:docPr id="175" name="image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image23.png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19" cy="28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A1B4207" w14:textId="67BBCB0F" w:rsidR="00E510EE" w:rsidRPr="0085673A" w:rsidRDefault="00E510EE" w:rsidP="00E510EE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재생 페이지 보기</w:t>
            </w:r>
          </w:p>
        </w:tc>
      </w:tr>
      <w:tr w:rsidR="00E510EE" w:rsidRPr="0085673A" w14:paraId="0C835D15" w14:textId="77777777" w:rsidTr="0085673A">
        <w:trPr>
          <w:trHeight w:val="1177"/>
          <w:jc w:val="center"/>
        </w:trPr>
        <w:tc>
          <w:tcPr>
            <w:tcW w:w="2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153CC57" w14:textId="77777777" w:rsidR="00E510EE" w:rsidRPr="0085673A" w:rsidRDefault="00E510EE" w:rsidP="00E510EE">
            <w:pPr>
              <w:pStyle w:val="TableParagraph"/>
              <w:spacing w:before="1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w w:val="101"/>
                <w:sz w:val="20"/>
                <w:szCs w:val="20"/>
              </w:rPr>
              <w:t>3</w:t>
            </w:r>
          </w:p>
        </w:tc>
        <w:tc>
          <w:tcPr>
            <w:tcW w:w="2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634B4CC" w14:textId="701161E7" w:rsidR="00E510EE" w:rsidRPr="0085673A" w:rsidRDefault="00E510EE" w:rsidP="00E510EE">
            <w:pPr>
              <w:pStyle w:val="TableParagraph"/>
              <w:ind w:left="89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4DB29CA2" wp14:editId="7FC2382D">
                  <wp:extent cx="289560" cy="289560"/>
                  <wp:effectExtent l="0" t="0" r="0" b="0"/>
                  <wp:docPr id="177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image24.jpeg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" cy="289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722C8EE" w14:textId="3D9AB284" w:rsidR="00E510EE" w:rsidRPr="0085673A" w:rsidRDefault="00E510EE" w:rsidP="00E510EE">
            <w:pPr>
              <w:pStyle w:val="TableParagraph"/>
              <w:spacing w:before="1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 페이지 보기</w:t>
            </w:r>
          </w:p>
        </w:tc>
      </w:tr>
      <w:tr w:rsidR="007F6D0A" w:rsidRPr="0085673A" w14:paraId="0F7ACA1D" w14:textId="77777777" w:rsidTr="0085673A">
        <w:trPr>
          <w:trHeight w:val="1210"/>
          <w:jc w:val="center"/>
        </w:trPr>
        <w:tc>
          <w:tcPr>
            <w:tcW w:w="20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2696A39B" w14:textId="77777777" w:rsidR="007F6D0A" w:rsidRPr="0085673A" w:rsidRDefault="007F6D0A" w:rsidP="001B0B37">
            <w:pPr>
              <w:pStyle w:val="TableParagraph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</w:p>
          <w:p w14:paraId="6E6D08E2" w14:textId="77777777" w:rsidR="007F6D0A" w:rsidRPr="0085673A" w:rsidRDefault="007577A8" w:rsidP="00E510EE">
            <w:pPr>
              <w:pStyle w:val="TableParagraph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w w:val="101"/>
                <w:sz w:val="20"/>
                <w:szCs w:val="20"/>
              </w:rPr>
              <w:t>4</w:t>
            </w:r>
          </w:p>
        </w:tc>
        <w:tc>
          <w:tcPr>
            <w:tcW w:w="224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1F778A11" w14:textId="173BD6CA" w:rsidR="007F6D0A" w:rsidRPr="0085673A" w:rsidRDefault="007577A8" w:rsidP="00E510EE">
            <w:pPr>
              <w:pStyle w:val="TableParagraph"/>
              <w:ind w:left="86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3E5C01FF" wp14:editId="58F216B3">
                  <wp:extent cx="327025" cy="312420"/>
                  <wp:effectExtent l="0" t="0" r="0" b="0"/>
                  <wp:docPr id="179" name="image8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image82.png"/>
                          <pic:cNvPicPr>
                            <a:picLocks noChangeAspect="1"/>
                          </pic:cNvPicPr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659" cy="312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14FB806E" w14:textId="7C9AF156" w:rsidR="007F6D0A" w:rsidRPr="0085673A" w:rsidRDefault="00E510EE" w:rsidP="001B0B3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LPR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모드 페이지 보기</w:t>
            </w:r>
          </w:p>
        </w:tc>
      </w:tr>
      <w:tr w:rsidR="007F6D0A" w:rsidRPr="0085673A" w14:paraId="7D270B8C" w14:textId="77777777" w:rsidTr="0085673A">
        <w:trPr>
          <w:trHeight w:val="733"/>
          <w:jc w:val="center"/>
        </w:trPr>
        <w:tc>
          <w:tcPr>
            <w:tcW w:w="20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F293CE2" w14:textId="77777777" w:rsidR="007F6D0A" w:rsidRPr="0085673A" w:rsidRDefault="007577A8" w:rsidP="00E510EE">
            <w:pPr>
              <w:pStyle w:val="TableParagraph"/>
              <w:ind w:right="-52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w w:val="101"/>
                <w:sz w:val="20"/>
                <w:szCs w:val="20"/>
              </w:rPr>
              <w:t>5</w:t>
            </w:r>
          </w:p>
        </w:tc>
        <w:tc>
          <w:tcPr>
            <w:tcW w:w="2244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DC1F871" w14:textId="77777777" w:rsidR="007F6D0A" w:rsidRPr="0085673A" w:rsidRDefault="007577A8" w:rsidP="001B0B37">
            <w:pPr>
              <w:pStyle w:val="TableParagraph"/>
              <w:ind w:left="480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33590F3E" wp14:editId="5A5DB0B6">
                  <wp:extent cx="814705" cy="304800"/>
                  <wp:effectExtent l="0" t="0" r="0" b="0"/>
                  <wp:docPr id="181" name="image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image25.png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5339" cy="30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CF9FB35" w14:textId="738569EE" w:rsidR="007F6D0A" w:rsidRPr="0085673A" w:rsidRDefault="00E510EE" w:rsidP="001B0B3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시스템 언어 설정</w:t>
            </w:r>
          </w:p>
        </w:tc>
      </w:tr>
      <w:tr w:rsidR="007F6D0A" w:rsidRPr="0085673A" w14:paraId="114134B9" w14:textId="77777777" w:rsidTr="0085673A">
        <w:trPr>
          <w:trHeight w:val="663"/>
          <w:jc w:val="center"/>
        </w:trPr>
        <w:tc>
          <w:tcPr>
            <w:tcW w:w="2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DF2FE42" w14:textId="77777777" w:rsidR="007F6D0A" w:rsidRPr="0085673A" w:rsidRDefault="007F6D0A" w:rsidP="001B0B37">
            <w:pPr>
              <w:pStyle w:val="TableParagraph"/>
              <w:spacing w:before="9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</w:p>
          <w:p w14:paraId="4E110251" w14:textId="77777777" w:rsidR="007F6D0A" w:rsidRPr="0085673A" w:rsidRDefault="007577A8" w:rsidP="00E510EE">
            <w:pPr>
              <w:pStyle w:val="TableParagraph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w w:val="101"/>
                <w:sz w:val="20"/>
                <w:szCs w:val="20"/>
              </w:rPr>
              <w:t>6</w:t>
            </w:r>
          </w:p>
        </w:tc>
        <w:tc>
          <w:tcPr>
            <w:tcW w:w="2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170932A" w14:textId="77777777" w:rsidR="007F6D0A" w:rsidRPr="0085673A" w:rsidRDefault="007577A8" w:rsidP="001B0B37">
            <w:pPr>
              <w:pStyle w:val="TableParagraph"/>
              <w:ind w:left="516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7CC5A4BB" wp14:editId="57510E3B">
                  <wp:extent cx="768985" cy="258445"/>
                  <wp:effectExtent l="0" t="0" r="0" b="0"/>
                  <wp:docPr id="183" name="image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image26.png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9607" cy="259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AD38FD2" w14:textId="6765A9A7" w:rsidR="007F6D0A" w:rsidRPr="0085673A" w:rsidRDefault="006C6A10" w:rsidP="001B0B3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사용자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이름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표시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및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로그아웃</w:t>
            </w:r>
          </w:p>
        </w:tc>
      </w:tr>
      <w:tr w:rsidR="007F6D0A" w:rsidRPr="0085673A" w14:paraId="3D08A089" w14:textId="77777777" w:rsidTr="0085673A">
        <w:trPr>
          <w:trHeight w:val="711"/>
          <w:jc w:val="center"/>
        </w:trPr>
        <w:tc>
          <w:tcPr>
            <w:tcW w:w="2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47F9ABA" w14:textId="77777777" w:rsidR="007F6D0A" w:rsidRPr="0085673A" w:rsidRDefault="007577A8" w:rsidP="00E510EE">
            <w:pPr>
              <w:pStyle w:val="TableParagraph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w w:val="101"/>
                <w:sz w:val="20"/>
                <w:szCs w:val="20"/>
              </w:rPr>
              <w:t>7</w:t>
            </w:r>
          </w:p>
        </w:tc>
        <w:tc>
          <w:tcPr>
            <w:tcW w:w="2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A75C7E8" w14:textId="77777777" w:rsidR="007F6D0A" w:rsidRPr="0085673A" w:rsidRDefault="007577A8" w:rsidP="001B0B37">
            <w:pPr>
              <w:pStyle w:val="TableParagraph"/>
              <w:ind w:left="180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4C5B8B41" wp14:editId="5B9BDEA6">
                  <wp:extent cx="1195705" cy="289560"/>
                  <wp:effectExtent l="0" t="0" r="0" b="0"/>
                  <wp:docPr id="185" name="image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image27.png"/>
                          <pic:cNvPicPr>
                            <a:picLocks noChangeAspect="1"/>
                          </pic:cNvPicPr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6327" cy="289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382D3EB" w14:textId="4020FE30" w:rsidR="007F6D0A" w:rsidRPr="0085673A" w:rsidRDefault="006C6A10" w:rsidP="001B0B37">
            <w:pPr>
              <w:pStyle w:val="TableParagraph"/>
              <w:spacing w:before="137" w:line="254" w:lineRule="auto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proofErr w:type="spellStart"/>
            <w:r w:rsidRPr="006C6A10">
              <w:rPr>
                <w:rFonts w:ascii="맑은 고딕" w:eastAsia="맑은 고딕" w:hAnsi="맑은 고딕" w:hint="eastAsia"/>
                <w:sz w:val="20"/>
                <w:szCs w:val="20"/>
              </w:rPr>
              <w:t>현재</w:t>
            </w:r>
            <w:proofErr w:type="spellEnd"/>
            <w:r w:rsidRPr="006C6A10">
              <w:rPr>
                <w:rFonts w:ascii="맑은 고딕" w:eastAsia="맑은 고딕" w:hAnsi="맑은 고딕"/>
                <w:sz w:val="20"/>
                <w:szCs w:val="20"/>
              </w:rPr>
              <w:t xml:space="preserve"> </w:t>
            </w:r>
            <w:proofErr w:type="spellStart"/>
            <w:r w:rsidRPr="006C6A10">
              <w:rPr>
                <w:rFonts w:ascii="맑은 고딕" w:eastAsia="맑은 고딕" w:hAnsi="맑은 고딕" w:hint="eastAsia"/>
                <w:sz w:val="20"/>
                <w:szCs w:val="20"/>
              </w:rPr>
              <w:t>영상의</w:t>
            </w:r>
            <w:proofErr w:type="spellEnd"/>
            <w:r w:rsidRPr="006C6A10">
              <w:rPr>
                <w:rFonts w:ascii="맑은 고딕" w:eastAsia="맑은 고딕" w:hAnsi="맑은 고딕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6C6A10">
              <w:rPr>
                <w:rFonts w:ascii="맑은 고딕" w:eastAsia="맑은 고딕" w:hAnsi="맑은 고딕" w:hint="eastAsia"/>
                <w:sz w:val="20"/>
                <w:szCs w:val="20"/>
              </w:rPr>
              <w:t>스트림</w:t>
            </w:r>
            <w:proofErr w:type="spellEnd"/>
            <w:r w:rsidRPr="006C6A10">
              <w:rPr>
                <w:rFonts w:ascii="맑은 고딕" w:eastAsia="맑은 고딕" w:hAnsi="맑은 고딕"/>
                <w:sz w:val="20"/>
                <w:szCs w:val="20"/>
              </w:rPr>
              <w:t>(</w:t>
            </w:r>
            <w:proofErr w:type="gramEnd"/>
            <w:r w:rsidRPr="006C6A10">
              <w:rPr>
                <w:rFonts w:ascii="맑은 고딕" w:eastAsia="맑은 고딕" w:hAnsi="맑은 고딕"/>
                <w:sz w:val="20"/>
                <w:szCs w:val="20"/>
              </w:rPr>
              <w:t xml:space="preserve">Primary/Secondary/Tertiary) </w:t>
            </w:r>
            <w:proofErr w:type="spellStart"/>
            <w:r w:rsidRPr="006C6A10">
              <w:rPr>
                <w:rFonts w:ascii="맑은 고딕" w:eastAsia="맑은 고딕" w:hAnsi="맑은 고딕" w:hint="eastAsia"/>
                <w:sz w:val="20"/>
                <w:szCs w:val="20"/>
              </w:rPr>
              <w:t>선택</w:t>
            </w:r>
            <w:proofErr w:type="spellEnd"/>
          </w:p>
        </w:tc>
      </w:tr>
      <w:tr w:rsidR="007F6D0A" w:rsidRPr="0085673A" w14:paraId="413CD316" w14:textId="77777777" w:rsidTr="0085673A">
        <w:trPr>
          <w:trHeight w:val="3280"/>
          <w:jc w:val="center"/>
        </w:trPr>
        <w:tc>
          <w:tcPr>
            <w:tcW w:w="2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A9B5A0E" w14:textId="77777777" w:rsidR="007F6D0A" w:rsidRPr="0085673A" w:rsidRDefault="007577A8" w:rsidP="00E510EE">
            <w:pPr>
              <w:pStyle w:val="TableParagraph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w w:val="101"/>
                <w:sz w:val="20"/>
                <w:szCs w:val="20"/>
              </w:rPr>
              <w:t>8</w:t>
            </w:r>
          </w:p>
        </w:tc>
        <w:tc>
          <w:tcPr>
            <w:tcW w:w="2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243B4A8" w14:textId="77777777" w:rsidR="007F6D0A" w:rsidRPr="0085673A" w:rsidRDefault="007577A8" w:rsidP="001B0B37">
            <w:pPr>
              <w:pStyle w:val="TableParagraph"/>
              <w:ind w:left="156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0DF6B264" wp14:editId="05B971C1">
                  <wp:extent cx="1226185" cy="259080"/>
                  <wp:effectExtent l="0" t="0" r="0" b="0"/>
                  <wp:docPr id="187" name="image8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image83.png"/>
                          <pic:cNvPicPr>
                            <a:picLocks noChangeAspect="1"/>
                          </pic:cNvPicPr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6794" cy="259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1EA3694" w14:textId="7C42CA68" w:rsidR="007F6D0A" w:rsidRPr="0085673A" w:rsidRDefault="006C6A10" w:rsidP="006C6A10">
            <w:pPr>
              <w:pStyle w:val="TableParagraph"/>
              <w:ind w:left="94" w:rightChars="50" w:right="110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현재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영상 화면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에서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영역을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숨기거나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표시하려면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옵션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(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영역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숨기기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/LPR)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을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선택합니다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  <w:r w:rsidR="007577A8" w:rsidRPr="0085673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75A94D01" wp14:editId="364DBEB9">
                  <wp:extent cx="2886075" cy="1452880"/>
                  <wp:effectExtent l="0" t="0" r="0" b="0"/>
                  <wp:docPr id="189" name="image8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image81.jpeg"/>
                          <pic:cNvPicPr>
                            <a:picLocks noChangeAspect="1"/>
                          </pic:cNvPicPr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573" cy="1453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10EE" w:rsidRPr="0085673A" w14:paraId="5336ABC6" w14:textId="77777777" w:rsidTr="0085673A">
        <w:trPr>
          <w:trHeight w:val="1043"/>
          <w:jc w:val="center"/>
        </w:trPr>
        <w:tc>
          <w:tcPr>
            <w:tcW w:w="20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6EFD8E7C" w14:textId="77777777" w:rsidR="00E510EE" w:rsidRPr="0085673A" w:rsidRDefault="00E510EE" w:rsidP="00E510EE">
            <w:pPr>
              <w:pStyle w:val="TableParagraph"/>
              <w:spacing w:before="1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w w:val="101"/>
                <w:sz w:val="20"/>
                <w:szCs w:val="20"/>
              </w:rPr>
              <w:t>9</w:t>
            </w:r>
          </w:p>
        </w:tc>
        <w:tc>
          <w:tcPr>
            <w:tcW w:w="2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05028A1" w14:textId="53723D09" w:rsidR="00E510EE" w:rsidRPr="0085673A" w:rsidRDefault="00E510EE" w:rsidP="00E510EE">
            <w:pPr>
              <w:pStyle w:val="TableParagraph"/>
              <w:spacing w:before="110" w:line="362" w:lineRule="auto"/>
              <w:ind w:leftChars="-1" w:left="2" w:hanging="4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826183">
              <w:rPr>
                <w:rFonts w:ascii="맑은 고딕" w:eastAsia="맑은 고딕" w:hAnsi="맑은 고딕"/>
                <w:noProof/>
                <w:spacing w:val="-17"/>
                <w:w w:val="101"/>
                <w:sz w:val="20"/>
                <w:szCs w:val="20"/>
              </w:rPr>
              <w:drawing>
                <wp:inline distT="0" distB="0" distL="0" distR="0" wp14:anchorId="609C55D0" wp14:editId="5F9A8F3B">
                  <wp:extent cx="235585" cy="205740"/>
                  <wp:effectExtent l="0" t="0" r="0" b="0"/>
                  <wp:docPr id="50" name="image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image36.png"/>
                          <pic:cNvPicPr>
                            <a:picLocks noChangeAspect="1"/>
                          </pic:cNvPicPr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07" cy="205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26183">
              <w:rPr>
                <w:rFonts w:ascii="맑은 고딕" w:eastAsia="맑은 고딕" w:hAnsi="맑은 고딕"/>
                <w:sz w:val="20"/>
                <w:szCs w:val="20"/>
              </w:rPr>
              <w:t>/</w:t>
            </w:r>
            <w:r w:rsidRPr="00826183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0C7BDB49" wp14:editId="4775A3F9">
                  <wp:extent cx="227965" cy="205740"/>
                  <wp:effectExtent l="0" t="0" r="0" b="0"/>
                  <wp:docPr id="48" name="image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image35.png"/>
                          <pic:cNvPicPr>
                            <a:picLocks noChangeAspect="1"/>
                          </pic:cNvPicPr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587" cy="205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7BD91CE6" w14:textId="1B9EEE3E" w:rsidR="00E510EE" w:rsidRPr="0085673A" w:rsidRDefault="00E510EE" w:rsidP="00E510EE">
            <w:pPr>
              <w:pStyle w:val="TableParagraph"/>
              <w:spacing w:before="1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라이브 뷰 재생/정지</w:t>
            </w:r>
          </w:p>
        </w:tc>
      </w:tr>
    </w:tbl>
    <w:p w14:paraId="7368AD75" w14:textId="77777777" w:rsidR="007F6D0A" w:rsidRPr="0085673A" w:rsidRDefault="007F6D0A" w:rsidP="001B0B37">
      <w:pPr>
        <w:jc w:val="both"/>
        <w:rPr>
          <w:rFonts w:ascii="맑은 고딕" w:eastAsia="맑은 고딕" w:hAnsi="맑은 고딕"/>
          <w:sz w:val="20"/>
          <w:szCs w:val="20"/>
        </w:rPr>
        <w:sectPr w:rsidR="007F6D0A" w:rsidRPr="0085673A">
          <w:pgSz w:w="12240" w:h="15840"/>
          <w:pgMar w:top="780" w:right="1280" w:bottom="280" w:left="1340" w:header="595" w:footer="0" w:gutter="0"/>
          <w:cols w:space="720"/>
        </w:sectPr>
      </w:pPr>
    </w:p>
    <w:p w14:paraId="11D35C3D" w14:textId="77777777" w:rsidR="007F6D0A" w:rsidRPr="0085673A" w:rsidRDefault="007F6D0A" w:rsidP="001B0B37">
      <w:pPr>
        <w:pStyle w:val="a3"/>
        <w:jc w:val="both"/>
        <w:rPr>
          <w:rFonts w:ascii="맑은 고딕" w:eastAsia="맑은 고딕" w:hAnsi="맑은 고딕"/>
          <w:sz w:val="20"/>
          <w:szCs w:val="20"/>
        </w:rPr>
      </w:pPr>
    </w:p>
    <w:p w14:paraId="74865803" w14:textId="77777777" w:rsidR="007F6D0A" w:rsidRPr="0085673A" w:rsidRDefault="007F6D0A" w:rsidP="001B0B37">
      <w:pPr>
        <w:pStyle w:val="a3"/>
        <w:jc w:val="both"/>
        <w:rPr>
          <w:rFonts w:ascii="맑은 고딕" w:eastAsia="맑은 고딕" w:hAnsi="맑은 고딕"/>
          <w:sz w:val="20"/>
          <w:szCs w:val="20"/>
        </w:rPr>
      </w:pPr>
    </w:p>
    <w:p w14:paraId="60EB72B5" w14:textId="77777777" w:rsidR="007F6D0A" w:rsidRPr="0085673A" w:rsidRDefault="007F6D0A" w:rsidP="001B0B37">
      <w:pPr>
        <w:pStyle w:val="a3"/>
        <w:spacing w:before="6"/>
        <w:jc w:val="both"/>
        <w:rPr>
          <w:rFonts w:ascii="맑은 고딕" w:eastAsia="맑은 고딕" w:hAnsi="맑은 고딕"/>
          <w:sz w:val="20"/>
          <w:szCs w:val="20"/>
        </w:rPr>
      </w:pPr>
    </w:p>
    <w:tbl>
      <w:tblPr>
        <w:tblW w:w="0" w:type="auto"/>
        <w:tblInd w:w="12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78"/>
        <w:gridCol w:w="2244"/>
        <w:gridCol w:w="5008"/>
      </w:tblGrid>
      <w:tr w:rsidR="007F6D0A" w:rsidRPr="0085673A" w14:paraId="0DB99F9C" w14:textId="77777777" w:rsidTr="006C6A10">
        <w:trPr>
          <w:trHeight w:val="1151"/>
        </w:trPr>
        <w:tc>
          <w:tcPr>
            <w:tcW w:w="2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E0EBE9" w14:textId="77777777" w:rsidR="007F6D0A" w:rsidRPr="0085673A" w:rsidRDefault="007F6D0A" w:rsidP="001B0B37">
            <w:pPr>
              <w:pStyle w:val="TableParagraph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  <w:p w14:paraId="19157F68" w14:textId="77777777" w:rsidR="007F6D0A" w:rsidRPr="0085673A" w:rsidRDefault="007577A8" w:rsidP="001B0B37">
            <w:pPr>
              <w:pStyle w:val="TableParagraph"/>
              <w:ind w:left="924" w:right="909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sz w:val="20"/>
                <w:szCs w:val="20"/>
              </w:rPr>
              <w:t>10</w:t>
            </w:r>
          </w:p>
        </w:tc>
        <w:tc>
          <w:tcPr>
            <w:tcW w:w="2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C57E2A" w14:textId="77777777" w:rsidR="007F6D0A" w:rsidRPr="0085673A" w:rsidRDefault="007F6D0A" w:rsidP="001B0B37">
            <w:pPr>
              <w:pStyle w:val="TableParagraph"/>
              <w:spacing w:before="6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  <w:p w14:paraId="7B85F2BC" w14:textId="77777777" w:rsidR="007F6D0A" w:rsidRPr="0085673A" w:rsidRDefault="007577A8" w:rsidP="001B0B37">
            <w:pPr>
              <w:pStyle w:val="TableParagraph"/>
              <w:ind w:left="897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65F281E7" wp14:editId="0720639F">
                  <wp:extent cx="284480" cy="272415"/>
                  <wp:effectExtent l="0" t="0" r="0" b="0"/>
                  <wp:docPr id="193" name="image8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image84.jpeg"/>
                          <pic:cNvPicPr>
                            <a:picLocks noChangeAspect="1"/>
                          </pic:cNvPicPr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992" cy="272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40C95B" w14:textId="28DDF72F" w:rsidR="007F6D0A" w:rsidRPr="0085673A" w:rsidRDefault="007F6D0A" w:rsidP="006C6A10">
            <w:pPr>
              <w:pStyle w:val="TableParagraph"/>
              <w:ind w:right="528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</w:tc>
        <w:tc>
          <w:tcPr>
            <w:tcW w:w="5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5F61CBF" w14:textId="57F35252" w:rsidR="007F6D0A" w:rsidRPr="0085673A" w:rsidRDefault="006C6A10" w:rsidP="001B0B37">
            <w:pPr>
              <w:pStyle w:val="TableParagraph"/>
              <w:spacing w:before="150" w:line="254" w:lineRule="auto"/>
              <w:ind w:left="94" w:right="156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블랙리스트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번호판이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지나가면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아이콘이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나타납니다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85673A" w14:paraId="4A030A2A" w14:textId="77777777" w:rsidTr="006C6A10">
        <w:trPr>
          <w:trHeight w:val="1097"/>
        </w:trPr>
        <w:tc>
          <w:tcPr>
            <w:tcW w:w="2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52CDD72" w14:textId="77777777" w:rsidR="007F6D0A" w:rsidRPr="0085673A" w:rsidRDefault="007F6D0A" w:rsidP="001B0B37">
            <w:pPr>
              <w:pStyle w:val="TableParagraph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  <w:p w14:paraId="13554687" w14:textId="77777777" w:rsidR="007F6D0A" w:rsidRPr="0085673A" w:rsidRDefault="007577A8" w:rsidP="001B0B37">
            <w:pPr>
              <w:pStyle w:val="TableParagraph"/>
              <w:spacing w:before="1"/>
              <w:ind w:left="924" w:right="909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sz w:val="20"/>
                <w:szCs w:val="20"/>
              </w:rPr>
              <w:t>11</w:t>
            </w:r>
          </w:p>
        </w:tc>
        <w:tc>
          <w:tcPr>
            <w:tcW w:w="2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7F7060" w14:textId="77777777" w:rsidR="007F6D0A" w:rsidRPr="0085673A" w:rsidRDefault="007F6D0A" w:rsidP="001B0B37">
            <w:pPr>
              <w:pStyle w:val="TableParagraph"/>
              <w:spacing w:before="6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  <w:p w14:paraId="2D8FF7EF" w14:textId="230C0F62" w:rsidR="007F6D0A" w:rsidRPr="0085673A" w:rsidRDefault="007577A8" w:rsidP="006C6A10">
            <w:pPr>
              <w:pStyle w:val="TableParagraph"/>
              <w:ind w:left="897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5C2C1756" wp14:editId="009A8E47">
                  <wp:extent cx="284480" cy="237490"/>
                  <wp:effectExtent l="0" t="0" r="0" b="0"/>
                  <wp:docPr id="195" name="image8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image85.jpeg"/>
                          <pic:cNvPicPr>
                            <a:picLocks noChangeAspect="1"/>
                          </pic:cNvPicPr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709" cy="238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9778A58" w14:textId="516105F5" w:rsidR="007F6D0A" w:rsidRPr="0085673A" w:rsidRDefault="006C6A10" w:rsidP="001B0B37">
            <w:pPr>
              <w:pStyle w:val="TableParagraph"/>
              <w:spacing w:before="123" w:line="254" w:lineRule="auto"/>
              <w:ind w:left="94" w:right="156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화이트리스트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번호판이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지나가면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아이콘이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나타납니다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85673A" w14:paraId="132BF8BA" w14:textId="77777777" w:rsidTr="006C6A10">
        <w:trPr>
          <w:trHeight w:val="1289"/>
        </w:trPr>
        <w:tc>
          <w:tcPr>
            <w:tcW w:w="2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93B239A" w14:textId="2181ABF7" w:rsidR="007F6D0A" w:rsidRPr="0085673A" w:rsidRDefault="006C6A10" w:rsidP="001B0B37">
            <w:pPr>
              <w:pStyle w:val="TableParagraph"/>
              <w:spacing w:before="115"/>
              <w:ind w:left="924" w:right="909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>
              <w:rPr>
                <w:rFonts w:ascii="맑은 고딕" w:eastAsia="맑은 고딕" w:hAnsi="맑은 고딕"/>
                <w:sz w:val="20"/>
                <w:szCs w:val="20"/>
              </w:rPr>
              <w:t>1</w:t>
            </w:r>
            <w:r w:rsidR="007577A8" w:rsidRPr="0085673A">
              <w:rPr>
                <w:rFonts w:ascii="맑은 고딕" w:eastAsia="맑은 고딕" w:hAnsi="맑은 고딕"/>
                <w:sz w:val="20"/>
                <w:szCs w:val="20"/>
              </w:rPr>
              <w:t>2</w:t>
            </w:r>
          </w:p>
        </w:tc>
        <w:tc>
          <w:tcPr>
            <w:tcW w:w="2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EBC3BC8" w14:textId="7F563EA7" w:rsidR="007F6D0A" w:rsidRPr="0085673A" w:rsidRDefault="007577A8" w:rsidP="006C6A10">
            <w:pPr>
              <w:pStyle w:val="TableParagraph"/>
              <w:ind w:left="897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5A332DBF" wp14:editId="4450E028">
                  <wp:extent cx="282575" cy="248285"/>
                  <wp:effectExtent l="0" t="0" r="0" b="0"/>
                  <wp:docPr id="197" name="image8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image86.jpeg"/>
                          <pic:cNvPicPr>
                            <a:picLocks noChangeAspect="1"/>
                          </pic:cNvPicPr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02" cy="2486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BFF7B59" w14:textId="40690600" w:rsidR="007F6D0A" w:rsidRPr="0085673A" w:rsidRDefault="006C6A10" w:rsidP="001B0B37">
            <w:pPr>
              <w:pStyle w:val="TableParagraph"/>
              <w:spacing w:before="115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방문자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번호판이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지나가면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아이콘이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나타납니다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6C6A10" w:rsidRPr="0085673A" w14:paraId="0BFE26FB" w14:textId="77777777" w:rsidTr="00D6521E">
        <w:trPr>
          <w:trHeight w:val="1057"/>
        </w:trPr>
        <w:tc>
          <w:tcPr>
            <w:tcW w:w="2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A94F24" w14:textId="77777777" w:rsidR="006C6A10" w:rsidRPr="0085673A" w:rsidRDefault="006C6A10" w:rsidP="006C6A10">
            <w:pPr>
              <w:pStyle w:val="TableParagraph"/>
              <w:spacing w:before="10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  <w:p w14:paraId="624DCC9A" w14:textId="77777777" w:rsidR="006C6A10" w:rsidRPr="0085673A" w:rsidRDefault="006C6A10" w:rsidP="006C6A10">
            <w:pPr>
              <w:pStyle w:val="TableParagraph"/>
              <w:spacing w:before="1"/>
              <w:ind w:left="924" w:right="909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sz w:val="20"/>
                <w:szCs w:val="20"/>
              </w:rPr>
              <w:t>13</w:t>
            </w:r>
          </w:p>
        </w:tc>
        <w:tc>
          <w:tcPr>
            <w:tcW w:w="2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DAF1672" w14:textId="77777777" w:rsidR="006C6A10" w:rsidRPr="0085673A" w:rsidRDefault="006C6A10" w:rsidP="006C6A10">
            <w:pPr>
              <w:pStyle w:val="TableParagraph"/>
              <w:spacing w:before="6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  <w:p w14:paraId="144966CC" w14:textId="029ED886" w:rsidR="006C6A10" w:rsidRPr="0085673A" w:rsidRDefault="006C6A10" w:rsidP="006C6A10">
            <w:pPr>
              <w:pStyle w:val="TableParagraph"/>
              <w:ind w:left="912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5288DE71" wp14:editId="6DB4385E">
                  <wp:extent cx="266700" cy="213360"/>
                  <wp:effectExtent l="0" t="0" r="0" b="0"/>
                  <wp:docPr id="199" name="image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image37.png"/>
                          <pic:cNvPicPr>
                            <a:picLocks noChangeAspect="1"/>
                          </pic:cNvPicPr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00" cy="213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EB7CB47" w14:textId="6BEFD151" w:rsidR="006C6A10" w:rsidRPr="0085673A" w:rsidRDefault="006C6A10" w:rsidP="006C6A10">
            <w:pPr>
              <w:pStyle w:val="TableParagraph"/>
              <w:spacing w:before="1" w:line="254" w:lineRule="auto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현재 화면을 캡처하고 저장 경로를 설정 (기본 경로:  </w:t>
            </w:r>
            <w:proofErr w:type="gramStart"/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C:VMS</w:t>
            </w:r>
            <w:proofErr w:type="gramEnd"/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\+-1\ IMAGE-MANUAL)</w:t>
            </w:r>
          </w:p>
        </w:tc>
      </w:tr>
      <w:tr w:rsidR="006C6A10" w:rsidRPr="0085673A" w14:paraId="50CEEDEB" w14:textId="77777777" w:rsidTr="006C6A10">
        <w:trPr>
          <w:trHeight w:val="1081"/>
        </w:trPr>
        <w:tc>
          <w:tcPr>
            <w:tcW w:w="2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9E2702B" w14:textId="77777777" w:rsidR="006C6A10" w:rsidRPr="0085673A" w:rsidRDefault="006C6A10" w:rsidP="006C6A10">
            <w:pPr>
              <w:pStyle w:val="TableParagraph"/>
              <w:ind w:left="924" w:right="909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sz w:val="20"/>
                <w:szCs w:val="20"/>
              </w:rPr>
              <w:t>14</w:t>
            </w:r>
          </w:p>
        </w:tc>
        <w:tc>
          <w:tcPr>
            <w:tcW w:w="2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EF5DB51" w14:textId="41C2DA86" w:rsidR="006C6A10" w:rsidRPr="0085673A" w:rsidRDefault="006C6A10" w:rsidP="006C6A10">
            <w:pPr>
              <w:pStyle w:val="TableParagraph"/>
              <w:spacing w:before="110" w:line="350" w:lineRule="auto"/>
              <w:ind w:left="322" w:firstLine="362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5F1ACF52" wp14:editId="35E371A6">
                  <wp:extent cx="243205" cy="198120"/>
                  <wp:effectExtent l="0" t="0" r="0" b="0"/>
                  <wp:docPr id="201" name="image8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image87.png"/>
                          <pic:cNvPicPr>
                            <a:picLocks noChangeAspect="1"/>
                          </pic:cNvPicPr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27" cy="19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5673A">
              <w:rPr>
                <w:rFonts w:ascii="맑은 고딕" w:eastAsia="맑은 고딕" w:hAnsi="맑은 고딕"/>
                <w:sz w:val="20"/>
                <w:szCs w:val="20"/>
              </w:rPr>
              <w:t>/</w:t>
            </w:r>
            <w:r w:rsidRPr="0085673A">
              <w:rPr>
                <w:rFonts w:ascii="맑은 고딕" w:eastAsia="맑은 고딕" w:hAnsi="맑은 고딕"/>
                <w:noProof/>
                <w:w w:val="101"/>
                <w:sz w:val="20"/>
                <w:szCs w:val="20"/>
              </w:rPr>
              <w:drawing>
                <wp:inline distT="0" distB="0" distL="0" distR="0" wp14:anchorId="1AC4BD35" wp14:editId="718BBEC0">
                  <wp:extent cx="281940" cy="228600"/>
                  <wp:effectExtent l="0" t="0" r="0" b="0"/>
                  <wp:docPr id="203" name="image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image38.png"/>
                          <pic:cNvPicPr>
                            <a:picLocks noChangeAspect="1"/>
                          </pic:cNvPicPr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40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5673A">
              <w:rPr>
                <w:rFonts w:ascii="맑은 고딕" w:eastAsia="맑은 고딕" w:hAnsi="맑은 고딕"/>
                <w:w w:val="101"/>
                <w:sz w:val="20"/>
                <w:szCs w:val="20"/>
              </w:rPr>
              <w:t xml:space="preserve"> </w:t>
            </w:r>
          </w:p>
        </w:tc>
        <w:tc>
          <w:tcPr>
            <w:tcW w:w="5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EA7A76E" w14:textId="682DD7F6" w:rsidR="006C6A10" w:rsidRPr="0085673A" w:rsidRDefault="006C6A10" w:rsidP="006C6A10">
            <w:pPr>
              <w:pStyle w:val="TableParagraph"/>
              <w:spacing w:before="114" w:line="254" w:lineRule="auto"/>
              <w:ind w:left="94" w:right="156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영상 녹화를 시작하고 저장 경로를 설정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(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다시 누르면 녹화 중지)</w:t>
            </w:r>
          </w:p>
        </w:tc>
      </w:tr>
      <w:tr w:rsidR="006C6A10" w:rsidRPr="0085673A" w14:paraId="6D79985E" w14:textId="77777777" w:rsidTr="005A3ADE">
        <w:trPr>
          <w:trHeight w:val="1057"/>
        </w:trPr>
        <w:tc>
          <w:tcPr>
            <w:tcW w:w="2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8A2ABC" w14:textId="77777777" w:rsidR="006C6A10" w:rsidRPr="0085673A" w:rsidRDefault="006C6A10" w:rsidP="006C6A10">
            <w:pPr>
              <w:pStyle w:val="TableParagraph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  <w:p w14:paraId="28B07482" w14:textId="77777777" w:rsidR="006C6A10" w:rsidRPr="0085673A" w:rsidRDefault="006C6A10" w:rsidP="006C6A10">
            <w:pPr>
              <w:pStyle w:val="TableParagraph"/>
              <w:spacing w:before="1"/>
              <w:ind w:left="924" w:right="909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sz w:val="20"/>
                <w:szCs w:val="20"/>
              </w:rPr>
              <w:t>15</w:t>
            </w:r>
          </w:p>
        </w:tc>
        <w:tc>
          <w:tcPr>
            <w:tcW w:w="2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4727014" w14:textId="77777777" w:rsidR="006C6A10" w:rsidRPr="0085673A" w:rsidRDefault="006C6A10" w:rsidP="006C6A10">
            <w:pPr>
              <w:pStyle w:val="TableParagraph"/>
              <w:spacing w:before="6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  <w:p w14:paraId="0542625F" w14:textId="77777777" w:rsidR="006C6A10" w:rsidRPr="0085673A" w:rsidRDefault="006C6A10" w:rsidP="006C6A10">
            <w:pPr>
              <w:pStyle w:val="TableParagraph"/>
              <w:ind w:left="948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4CD324A2" wp14:editId="1921B69A">
                  <wp:extent cx="220345" cy="213360"/>
                  <wp:effectExtent l="0" t="0" r="0" b="0"/>
                  <wp:docPr id="205" name="image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image39.png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67" cy="213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3C489A" w14:textId="6B461E91" w:rsidR="006C6A10" w:rsidRPr="0085673A" w:rsidRDefault="006C6A10" w:rsidP="006C6A10">
            <w:pPr>
              <w:pStyle w:val="TableParagraph"/>
              <w:ind w:right="528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</w:tc>
        <w:tc>
          <w:tcPr>
            <w:tcW w:w="5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6DD28F9" w14:textId="2437309E" w:rsidR="006C6A10" w:rsidRPr="0085673A" w:rsidRDefault="006C6A10" w:rsidP="006C6A10">
            <w:pPr>
              <w:pStyle w:val="TableParagraph"/>
              <w:spacing w:before="1" w:line="254" w:lineRule="auto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영상 특정 부분을 마우스 </w:t>
            </w:r>
            <w:proofErr w:type="spellStart"/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휠로</w:t>
            </w:r>
            <w:proofErr w:type="spellEnd"/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줌인 가능</w:t>
            </w:r>
          </w:p>
        </w:tc>
      </w:tr>
      <w:tr w:rsidR="006C6A10" w:rsidRPr="0085673A" w14:paraId="14E705D3" w14:textId="77777777" w:rsidTr="005A3ADE">
        <w:trPr>
          <w:trHeight w:val="1105"/>
        </w:trPr>
        <w:tc>
          <w:tcPr>
            <w:tcW w:w="2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8C8861" w14:textId="77777777" w:rsidR="006C6A10" w:rsidRPr="0085673A" w:rsidRDefault="006C6A10" w:rsidP="006C6A10">
            <w:pPr>
              <w:pStyle w:val="TableParagraph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  <w:p w14:paraId="1C58B101" w14:textId="77777777" w:rsidR="006C6A10" w:rsidRPr="0085673A" w:rsidRDefault="006C6A10" w:rsidP="006C6A10">
            <w:pPr>
              <w:pStyle w:val="TableParagraph"/>
              <w:ind w:left="924" w:right="909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sz w:val="20"/>
                <w:szCs w:val="20"/>
              </w:rPr>
              <w:t>16</w:t>
            </w:r>
          </w:p>
        </w:tc>
        <w:tc>
          <w:tcPr>
            <w:tcW w:w="2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8B3CF2" w14:textId="77777777" w:rsidR="006C6A10" w:rsidRPr="0085673A" w:rsidRDefault="006C6A10" w:rsidP="006C6A10">
            <w:pPr>
              <w:pStyle w:val="TableParagraph"/>
              <w:spacing w:before="6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  <w:p w14:paraId="4862619E" w14:textId="72AB5B2E" w:rsidR="006C6A10" w:rsidRPr="0085673A" w:rsidRDefault="006C6A10" w:rsidP="006C6A10">
            <w:pPr>
              <w:pStyle w:val="TableParagraph"/>
              <w:ind w:left="900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0C6B5D32" wp14:editId="3D66E652">
                  <wp:extent cx="281305" cy="243205"/>
                  <wp:effectExtent l="0" t="0" r="0" b="0"/>
                  <wp:docPr id="207" name="image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image40.png"/>
                          <pic:cNvPicPr>
                            <a:picLocks noChangeAspect="1"/>
                          </pic:cNvPicPr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39" cy="243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894F0CF" w14:textId="5CFF40CF" w:rsidR="006C6A10" w:rsidRPr="0085673A" w:rsidRDefault="006C6A10" w:rsidP="006C6A10">
            <w:pPr>
              <w:pStyle w:val="TableParagraph"/>
              <w:spacing w:before="1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수동으로 카메라 알람 출력 입력</w:t>
            </w:r>
          </w:p>
        </w:tc>
      </w:tr>
      <w:tr w:rsidR="006C6A10" w:rsidRPr="0085673A" w14:paraId="19D2EB4D" w14:textId="77777777" w:rsidTr="006C6A10">
        <w:trPr>
          <w:trHeight w:val="1117"/>
        </w:trPr>
        <w:tc>
          <w:tcPr>
            <w:tcW w:w="2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A03CE02" w14:textId="77777777" w:rsidR="006C6A10" w:rsidRPr="0085673A" w:rsidRDefault="006C6A10" w:rsidP="006C6A10">
            <w:pPr>
              <w:pStyle w:val="TableParagraph"/>
              <w:ind w:left="924" w:right="909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sz w:val="20"/>
                <w:szCs w:val="20"/>
              </w:rPr>
              <w:t>17</w:t>
            </w:r>
          </w:p>
        </w:tc>
        <w:tc>
          <w:tcPr>
            <w:tcW w:w="2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A42186B" w14:textId="6BD2A100" w:rsidR="006C6A10" w:rsidRPr="0085673A" w:rsidRDefault="006C6A10" w:rsidP="006C6A10">
            <w:pPr>
              <w:pStyle w:val="TableParagraph"/>
              <w:ind w:left="546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5A231B50" wp14:editId="2F9EB05B">
                  <wp:extent cx="731520" cy="251460"/>
                  <wp:effectExtent l="0" t="0" r="0" b="0"/>
                  <wp:docPr id="209" name="image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image41.png"/>
                          <pic:cNvPicPr>
                            <a:picLocks noChangeAspect="1"/>
                          </pic:cNvPicPr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1556" cy="251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71849C6" w14:textId="389B5C70" w:rsidR="006C6A10" w:rsidRPr="0085673A" w:rsidRDefault="006C6A10" w:rsidP="006C6A10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F1790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창</w:t>
            </w:r>
            <w:r w:rsidRPr="00F1790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F1790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크기로</w:t>
            </w:r>
            <w:r w:rsidRPr="00F1790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F1790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이미지</w:t>
            </w:r>
            <w:r w:rsidRPr="00F1790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F1790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표시</w:t>
            </w:r>
          </w:p>
        </w:tc>
      </w:tr>
      <w:tr w:rsidR="006C6A10" w:rsidRPr="0085673A" w14:paraId="170E4AA2" w14:textId="77777777" w:rsidTr="006C6A10">
        <w:trPr>
          <w:trHeight w:val="1057"/>
        </w:trPr>
        <w:tc>
          <w:tcPr>
            <w:tcW w:w="2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1F0B878" w14:textId="77777777" w:rsidR="006C6A10" w:rsidRPr="0085673A" w:rsidRDefault="006C6A10" w:rsidP="006C6A10">
            <w:pPr>
              <w:pStyle w:val="TableParagraph"/>
              <w:spacing w:before="10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  <w:p w14:paraId="6AE1C449" w14:textId="77777777" w:rsidR="006C6A10" w:rsidRPr="0085673A" w:rsidRDefault="006C6A10" w:rsidP="006C6A10">
            <w:pPr>
              <w:pStyle w:val="TableParagraph"/>
              <w:spacing w:before="1"/>
              <w:ind w:left="924" w:right="909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sz w:val="20"/>
                <w:szCs w:val="20"/>
              </w:rPr>
              <w:t>18</w:t>
            </w:r>
          </w:p>
        </w:tc>
        <w:tc>
          <w:tcPr>
            <w:tcW w:w="2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234058D" w14:textId="77777777" w:rsidR="006C6A10" w:rsidRPr="0085673A" w:rsidRDefault="006C6A10" w:rsidP="006C6A10">
            <w:pPr>
              <w:pStyle w:val="TableParagraph"/>
              <w:spacing w:before="6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  <w:p w14:paraId="50A470A0" w14:textId="20763A68" w:rsidR="006C6A10" w:rsidRPr="0085673A" w:rsidRDefault="006C6A10" w:rsidP="006C6A10">
            <w:pPr>
              <w:pStyle w:val="TableParagraph"/>
              <w:ind w:left="948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7CFBEC99" wp14:editId="75E0615B">
                  <wp:extent cx="220345" cy="213360"/>
                  <wp:effectExtent l="0" t="0" r="0" b="0"/>
                  <wp:docPr id="211" name="image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image42.png"/>
                          <pic:cNvPicPr>
                            <a:picLocks noChangeAspect="1"/>
                          </pic:cNvPicPr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67" cy="213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E2CC854" w14:textId="2170FE65" w:rsidR="006C6A10" w:rsidRPr="0085673A" w:rsidRDefault="006C6A10" w:rsidP="006C6A10">
            <w:pPr>
              <w:pStyle w:val="TableParagraph"/>
              <w:spacing w:before="1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꽉 찬 크기로 이미지 표시</w:t>
            </w:r>
          </w:p>
        </w:tc>
      </w:tr>
      <w:tr w:rsidR="007F6D0A" w:rsidRPr="0085673A" w14:paraId="0C5C0196" w14:textId="77777777" w:rsidTr="006C6A10">
        <w:trPr>
          <w:trHeight w:val="700"/>
        </w:trPr>
        <w:tc>
          <w:tcPr>
            <w:tcW w:w="2078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555B27B3" w14:textId="77777777" w:rsidR="007F6D0A" w:rsidRPr="0085673A" w:rsidRDefault="007577A8" w:rsidP="001B0B37">
            <w:pPr>
              <w:pStyle w:val="TableParagraph"/>
              <w:ind w:left="286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7E4EE2B2" wp14:editId="3C03D925">
                  <wp:extent cx="952500" cy="183515"/>
                  <wp:effectExtent l="0" t="0" r="0" b="0"/>
                  <wp:docPr id="213" name="image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image88.png"/>
                          <pic:cNvPicPr>
                            <a:picLocks noChangeAspect="1"/>
                          </pic:cNvPicPr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3026" cy="184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5AFEEFE" w14:textId="77777777" w:rsidR="007F6D0A" w:rsidRPr="0085673A" w:rsidRDefault="007577A8" w:rsidP="001B0B37">
            <w:pPr>
              <w:pStyle w:val="TableParagraph"/>
              <w:ind w:left="972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6267AA4A" wp14:editId="7AAE284B">
                  <wp:extent cx="190500" cy="197485"/>
                  <wp:effectExtent l="0" t="0" r="0" b="0"/>
                  <wp:docPr id="215" name="image8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" name="image89.jpeg"/>
                          <pic:cNvPicPr>
                            <a:picLocks noChangeAspect="1"/>
                          </pic:cNvPicPr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1981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37748696" w14:textId="49F9A3EF" w:rsidR="007F6D0A" w:rsidRPr="0085673A" w:rsidRDefault="006C6A10" w:rsidP="001B0B3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선택한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번호판을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큰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그림으로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보려면</w:t>
            </w:r>
            <w:r w:rsidRPr="006C6A1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C6A1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클릭</w:t>
            </w:r>
          </w:p>
        </w:tc>
      </w:tr>
    </w:tbl>
    <w:p w14:paraId="40B589D8" w14:textId="77777777" w:rsidR="007F6D0A" w:rsidRPr="0085673A" w:rsidRDefault="007F6D0A" w:rsidP="001B0B37">
      <w:pPr>
        <w:jc w:val="both"/>
        <w:rPr>
          <w:rFonts w:ascii="맑은 고딕" w:eastAsia="맑은 고딕" w:hAnsi="맑은 고딕"/>
          <w:sz w:val="20"/>
          <w:szCs w:val="20"/>
          <w:lang w:eastAsia="ko-KR"/>
        </w:rPr>
        <w:sectPr w:rsidR="007F6D0A" w:rsidRPr="0085673A">
          <w:pgSz w:w="12240" w:h="15840"/>
          <w:pgMar w:top="780" w:right="1280" w:bottom="280" w:left="1340" w:header="595" w:footer="0" w:gutter="0"/>
          <w:cols w:space="720"/>
        </w:sectPr>
      </w:pPr>
    </w:p>
    <w:p w14:paraId="0F75FFB5" w14:textId="77777777" w:rsidR="007F6D0A" w:rsidRPr="0085673A" w:rsidRDefault="007F6D0A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3CDF8D3C" w14:textId="77777777" w:rsidR="007F6D0A" w:rsidRPr="0085673A" w:rsidRDefault="007F6D0A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6739FF66" w14:textId="77777777" w:rsidR="007F6D0A" w:rsidRPr="0085673A" w:rsidRDefault="007F6D0A" w:rsidP="001B0B37">
      <w:pPr>
        <w:pStyle w:val="a3"/>
        <w:spacing w:before="6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tbl>
      <w:tblPr>
        <w:tblW w:w="0" w:type="auto"/>
        <w:tblInd w:w="12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78"/>
        <w:gridCol w:w="2244"/>
        <w:gridCol w:w="5008"/>
      </w:tblGrid>
      <w:tr w:rsidR="007F6D0A" w:rsidRPr="0085673A" w14:paraId="1C9FBE7D" w14:textId="77777777" w:rsidTr="006C6A10">
        <w:trPr>
          <w:trHeight w:val="2553"/>
        </w:trPr>
        <w:tc>
          <w:tcPr>
            <w:tcW w:w="20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7EE4DF47" w14:textId="77777777" w:rsidR="007F6D0A" w:rsidRPr="0085673A" w:rsidRDefault="007577A8" w:rsidP="001B0B37">
            <w:pPr>
              <w:pStyle w:val="TableParagraph"/>
              <w:ind w:left="289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23724898" wp14:editId="064CCCDF">
                  <wp:extent cx="952500" cy="183515"/>
                  <wp:effectExtent l="0" t="0" r="0" b="0"/>
                  <wp:docPr id="217" name="image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image88.png"/>
                          <pic:cNvPicPr>
                            <a:picLocks noChangeAspect="1"/>
                          </pic:cNvPicPr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3026" cy="184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D5694F0" w14:textId="77777777" w:rsidR="007F6D0A" w:rsidRPr="0085673A" w:rsidRDefault="007F6D0A" w:rsidP="001B0B37">
            <w:pPr>
              <w:pStyle w:val="TableParagraph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  <w:p w14:paraId="7B135925" w14:textId="77777777" w:rsidR="007F6D0A" w:rsidRPr="0085673A" w:rsidRDefault="007577A8" w:rsidP="001B0B37">
            <w:pPr>
              <w:pStyle w:val="TableParagraph"/>
              <w:ind w:left="960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2B8A047A" wp14:editId="4B5C31CC">
                  <wp:extent cx="205105" cy="205740"/>
                  <wp:effectExtent l="0" t="0" r="0" b="0"/>
                  <wp:docPr id="219" name="image9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image90.jpeg"/>
                          <pic:cNvPicPr>
                            <a:picLocks noChangeAspect="1"/>
                          </pic:cNvPicPr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39" cy="205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8" w:type="dxa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7FBDF5E6" w14:textId="4C973D4C" w:rsidR="007F6D0A" w:rsidRDefault="004359A4" w:rsidP="004359A4">
            <w:pPr>
              <w:pStyle w:val="TableParagraph"/>
              <w:spacing w:before="1"/>
              <w:ind w:leftChars="46" w:left="10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4359A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선택한</w:t>
            </w:r>
            <w:r w:rsidRPr="004359A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359A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번호판을</w:t>
            </w:r>
            <w:r w:rsidRPr="004359A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359A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화이트</w:t>
            </w:r>
            <w:r w:rsidRPr="004359A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4359A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블랙</w:t>
            </w:r>
            <w:r w:rsidRPr="004359A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359A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리스트에</w:t>
            </w:r>
            <w:r w:rsidRPr="004359A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359A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추가</w:t>
            </w:r>
          </w:p>
          <w:p w14:paraId="61176AA5" w14:textId="77777777" w:rsidR="004359A4" w:rsidRPr="0085673A" w:rsidRDefault="004359A4" w:rsidP="001B0B37">
            <w:pPr>
              <w:pStyle w:val="TableParagraph"/>
              <w:spacing w:before="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  <w:p w14:paraId="358F7D2E" w14:textId="77777777" w:rsidR="007F6D0A" w:rsidRPr="0085673A" w:rsidRDefault="007577A8" w:rsidP="001B0B3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5673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2440FA42" wp14:editId="2AEF2E16">
                  <wp:extent cx="2842895" cy="1158875"/>
                  <wp:effectExtent l="0" t="0" r="0" b="0"/>
                  <wp:docPr id="221" name="image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image91.png"/>
                          <pic:cNvPicPr>
                            <a:picLocks noChangeAspect="1"/>
                          </pic:cNvPicPr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3044" cy="1159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C214AB" w14:textId="77777777" w:rsidR="007F6D0A" w:rsidRPr="0085673A" w:rsidRDefault="007F6D0A" w:rsidP="001B0B37">
            <w:pPr>
              <w:pStyle w:val="TableParagraph"/>
              <w:spacing w:before="7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</w:tc>
      </w:tr>
    </w:tbl>
    <w:p w14:paraId="375B7722" w14:textId="77777777" w:rsidR="007F6D0A" w:rsidRPr="00172F46" w:rsidRDefault="007F6D0A" w:rsidP="001B0B37">
      <w:pPr>
        <w:jc w:val="both"/>
        <w:rPr>
          <w:rFonts w:ascii="맑은 고딕" w:eastAsia="맑은 고딕" w:hAnsi="맑은 고딕"/>
          <w:sz w:val="20"/>
        </w:rPr>
        <w:sectPr w:rsidR="007F6D0A" w:rsidRPr="00172F46">
          <w:pgSz w:w="12240" w:h="15840"/>
          <w:pgMar w:top="780" w:right="1280" w:bottom="280" w:left="1340" w:header="595" w:footer="0" w:gutter="0"/>
          <w:cols w:space="720"/>
        </w:sectPr>
      </w:pPr>
      <w:bookmarkStart w:id="77" w:name="Chapter_7._Playback"/>
      <w:bookmarkStart w:id="78" w:name="_bookmark33"/>
      <w:bookmarkEnd w:id="77"/>
      <w:bookmarkEnd w:id="78"/>
    </w:p>
    <w:p w14:paraId="4AF63642" w14:textId="3AB27D41" w:rsidR="007F6D0A" w:rsidRDefault="004359A4" w:rsidP="001B0B37">
      <w:pPr>
        <w:pStyle w:val="1"/>
        <w:jc w:val="both"/>
        <w:rPr>
          <w:rFonts w:ascii="맑은 고딕" w:eastAsia="맑은 고딕" w:hAnsi="맑은 고딕"/>
          <w:b/>
          <w:bCs/>
          <w:lang w:eastAsia="ko-KR"/>
        </w:rPr>
      </w:pPr>
      <w:r>
        <w:rPr>
          <w:rFonts w:ascii="맑은 고딕" w:eastAsia="맑은 고딕" w:hAnsi="맑은 고딕" w:hint="eastAsia"/>
          <w:b/>
          <w:bCs/>
          <w:lang w:eastAsia="ko-KR"/>
        </w:rPr>
        <w:lastRenderedPageBreak/>
        <w:t xml:space="preserve">제 </w:t>
      </w:r>
      <w:r>
        <w:rPr>
          <w:rFonts w:ascii="맑은 고딕" w:eastAsia="맑은 고딕" w:hAnsi="맑은 고딕"/>
          <w:b/>
          <w:bCs/>
          <w:lang w:eastAsia="ko-KR"/>
        </w:rPr>
        <w:t>7</w:t>
      </w:r>
      <w:r>
        <w:rPr>
          <w:rFonts w:ascii="맑은 고딕" w:eastAsia="맑은 고딕" w:hAnsi="맑은 고딕" w:hint="eastAsia"/>
          <w:b/>
          <w:bCs/>
          <w:lang w:eastAsia="ko-KR"/>
        </w:rPr>
        <w:t>장</w:t>
      </w:r>
      <w:r w:rsidR="007577A8" w:rsidRPr="004359A4">
        <w:rPr>
          <w:rFonts w:ascii="맑은 고딕" w:eastAsia="맑은 고딕" w:hAnsi="맑은 고딕"/>
          <w:b/>
          <w:bCs/>
          <w:lang w:eastAsia="ko-KR"/>
        </w:rPr>
        <w:t xml:space="preserve">. </w:t>
      </w:r>
      <w:r>
        <w:rPr>
          <w:rFonts w:ascii="맑은 고딕" w:eastAsia="맑은 고딕" w:hAnsi="맑은 고딕" w:hint="eastAsia"/>
          <w:b/>
          <w:bCs/>
          <w:lang w:eastAsia="ko-KR"/>
        </w:rPr>
        <w:t>재생</w:t>
      </w:r>
    </w:p>
    <w:p w14:paraId="6C7C0518" w14:textId="77777777" w:rsidR="004359A4" w:rsidRPr="004359A4" w:rsidRDefault="004359A4" w:rsidP="004359A4">
      <w:pPr>
        <w:rPr>
          <w:rFonts w:eastAsia="맑은 고딕"/>
          <w:sz w:val="28"/>
          <w:szCs w:val="28"/>
          <w:lang w:eastAsia="ko-KR"/>
        </w:rPr>
      </w:pPr>
    </w:p>
    <w:p w14:paraId="3183AEF7" w14:textId="42C5D613" w:rsidR="004359A4" w:rsidRPr="004359A4" w:rsidRDefault="004359A4" w:rsidP="004359A4">
      <w:pPr>
        <w:pStyle w:val="a3"/>
        <w:spacing w:line="247" w:lineRule="auto"/>
        <w:ind w:right="244" w:firstLineChars="100" w:firstLine="23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inline distT="0" distB="0" distL="0" distR="0" wp14:anchorId="1C1FE802" wp14:editId="34C7C6B4">
            <wp:extent cx="285750" cy="227330"/>
            <wp:effectExtent l="0" t="0" r="0" b="0"/>
            <wp:docPr id="223" name="image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image92.png"/>
                    <pic:cNvPicPr>
                      <a:picLocks noChangeAspect="1"/>
                    </pic:cNvPicPr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227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버튼을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클릭하여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재생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인터페이스로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들어갑니다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이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부분에서는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SD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카드나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NAS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에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저장된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녹화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영상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파일을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검색하여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재생할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재생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인터페이스는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다음과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같습니다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6D17670B" w14:textId="5F20312C" w:rsidR="007F6D0A" w:rsidRPr="00172F46" w:rsidRDefault="007577A8" w:rsidP="004359A4">
      <w:pPr>
        <w:pStyle w:val="a3"/>
        <w:jc w:val="both"/>
        <w:rPr>
          <w:rFonts w:ascii="맑은 고딕" w:eastAsia="맑은 고딕" w:hAnsi="맑은 고딕"/>
          <w:sz w:val="22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582464" behindDoc="0" locked="0" layoutInCell="1" allowOverlap="1" wp14:anchorId="7D499513" wp14:editId="0CF2BB9F">
            <wp:simplePos x="0" y="0"/>
            <wp:positionH relativeFrom="page">
              <wp:posOffset>914400</wp:posOffset>
            </wp:positionH>
            <wp:positionV relativeFrom="paragraph">
              <wp:posOffset>185420</wp:posOffset>
            </wp:positionV>
            <wp:extent cx="5888990" cy="3084830"/>
            <wp:effectExtent l="0" t="0" r="0" b="0"/>
            <wp:wrapTopAndBottom/>
            <wp:docPr id="22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image93.jpeg"/>
                    <pic:cNvPicPr>
                      <a:picLocks noChangeAspect="1"/>
                    </pic:cNvPicPr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9131" cy="30851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2770929" w14:textId="6BC1FE87" w:rsidR="007F6D0A" w:rsidRDefault="004359A4" w:rsidP="004359A4">
      <w:pPr>
        <w:pStyle w:val="a3"/>
        <w:spacing w:before="1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4359A4">
        <w:rPr>
          <w:rFonts w:ascii="맑은 고딕" w:eastAsia="맑은 고딕" w:hAnsi="맑은 고딕"/>
          <w:bCs/>
          <w:sz w:val="20"/>
          <w:szCs w:val="20"/>
          <w:lang w:eastAsia="ko-KR"/>
        </w:rPr>
        <w:t>1</w:t>
      </w:r>
      <w:r w:rsidRPr="004359A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="007577A8" w:rsidRPr="004359A4">
        <w:rPr>
          <w:rFonts w:ascii="맑은 고딕" w:eastAsia="맑은 고딕" w:hAnsi="맑은 고딕"/>
          <w:bCs/>
          <w:sz w:val="20"/>
          <w:szCs w:val="20"/>
          <w:lang w:eastAsia="ko-KR"/>
        </w:rPr>
        <w:t>:</w:t>
      </w:r>
      <w:r w:rsidR="007577A8" w:rsidRPr="004359A4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>"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검색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"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버튼을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클릭하고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창이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나타나면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데이터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및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녹화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유형을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선택합니다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15EEB0A3" w14:textId="77777777" w:rsidR="004359A4" w:rsidRPr="00172F46" w:rsidRDefault="004359A4" w:rsidP="004359A4">
      <w:pPr>
        <w:pStyle w:val="a3"/>
        <w:spacing w:before="1"/>
        <w:ind w:left="100"/>
        <w:jc w:val="both"/>
        <w:rPr>
          <w:rFonts w:ascii="맑은 고딕" w:eastAsia="맑은 고딕" w:hAnsi="맑은 고딕"/>
          <w:lang w:eastAsia="ko-KR"/>
        </w:rPr>
      </w:pPr>
    </w:p>
    <w:p w14:paraId="1BA72C6F" w14:textId="7777777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27036D3B" wp14:editId="0766C2F3">
            <wp:extent cx="5894705" cy="2978785"/>
            <wp:effectExtent l="0" t="0" r="0" b="0"/>
            <wp:docPr id="227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image94.jpeg"/>
                    <pic:cNvPicPr>
                      <a:picLocks noChangeAspect="1"/>
                    </pic:cNvPicPr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21" cy="2979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068B0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</w:rPr>
      </w:pPr>
    </w:p>
    <w:p w14:paraId="489D1FA3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</w:rPr>
      </w:pPr>
    </w:p>
    <w:p w14:paraId="4ED37D77" w14:textId="0C4E73C3" w:rsidR="007F6D0A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sz w:val="21"/>
        </w:rPr>
      </w:pPr>
    </w:p>
    <w:p w14:paraId="38BBB6EA" w14:textId="77777777" w:rsidR="004359A4" w:rsidRPr="00172F46" w:rsidRDefault="004359A4" w:rsidP="001B0B37">
      <w:pPr>
        <w:pStyle w:val="a3"/>
        <w:spacing w:before="3"/>
        <w:jc w:val="both"/>
        <w:rPr>
          <w:rFonts w:ascii="맑은 고딕" w:eastAsia="맑은 고딕" w:hAnsi="맑은 고딕"/>
          <w:sz w:val="21"/>
        </w:rPr>
      </w:pPr>
    </w:p>
    <w:p w14:paraId="4F14CA3C" w14:textId="407E3C12" w:rsidR="007F6D0A" w:rsidRDefault="004359A4" w:rsidP="004359A4">
      <w:pPr>
        <w:pStyle w:val="a3"/>
        <w:spacing w:before="91" w:line="249" w:lineRule="auto"/>
        <w:ind w:left="100" w:right="70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4359A4">
        <w:rPr>
          <w:rFonts w:ascii="맑은 고딕" w:eastAsia="맑은 고딕" w:hAnsi="맑은 고딕"/>
          <w:bCs/>
          <w:sz w:val="20"/>
          <w:szCs w:val="20"/>
          <w:lang w:eastAsia="ko-KR"/>
        </w:rPr>
        <w:t>2</w:t>
      </w:r>
      <w:r w:rsidRPr="004359A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="007577A8" w:rsidRPr="004359A4">
        <w:rPr>
          <w:rFonts w:ascii="맑은 고딕" w:eastAsia="맑은 고딕" w:hAnsi="맑은 고딕"/>
          <w:bCs/>
          <w:sz w:val="20"/>
          <w:szCs w:val="20"/>
          <w:lang w:eastAsia="ko-KR"/>
        </w:rPr>
        <w:t>:</w:t>
      </w:r>
      <w:r w:rsidR="007577A8" w:rsidRPr="004359A4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타임라인은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해당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날짜의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영상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파일을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표시하고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선택한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녹화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유형에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따라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다른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색상을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표시합니다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마우스로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진행률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표시줄을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끌어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필요에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따라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정확한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재생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지점을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359A4">
        <w:rPr>
          <w:rFonts w:ascii="맑은 고딕" w:eastAsia="맑은 고딕" w:hAnsi="맑은 고딕" w:hint="eastAsia"/>
          <w:sz w:val="20"/>
          <w:szCs w:val="20"/>
          <w:lang w:eastAsia="ko-KR"/>
        </w:rPr>
        <w:t>찾습니다</w:t>
      </w:r>
      <w:r w:rsidRPr="004359A4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67362BDC" w14:textId="77777777" w:rsidR="004359A4" w:rsidRPr="00172F46" w:rsidRDefault="004359A4" w:rsidP="004359A4">
      <w:pPr>
        <w:pStyle w:val="a3"/>
        <w:spacing w:before="91" w:line="249" w:lineRule="auto"/>
        <w:ind w:left="100" w:right="705"/>
        <w:jc w:val="both"/>
        <w:rPr>
          <w:rFonts w:ascii="맑은 고딕" w:eastAsia="맑은 고딕" w:hAnsi="맑은 고딕"/>
          <w:sz w:val="25"/>
          <w:lang w:eastAsia="ko-KR"/>
        </w:rPr>
      </w:pPr>
    </w:p>
    <w:p w14:paraId="6B9F3BCE" w14:textId="2C578C1A" w:rsidR="007F6D0A" w:rsidRPr="004359A4" w:rsidRDefault="000E72C7" w:rsidP="001B0B37">
      <w:pPr>
        <w:pStyle w:val="a3"/>
        <w:spacing w:before="1" w:line="292" w:lineRule="auto"/>
        <w:ind w:left="1693" w:right="1120" w:hanging="1249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/>
          <w:b/>
          <w:bCs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45952" behindDoc="1" locked="0" layoutInCell="1" allowOverlap="1" wp14:anchorId="220443AC" wp14:editId="6C397506">
                <wp:simplePos x="0" y="0"/>
                <wp:positionH relativeFrom="page">
                  <wp:posOffset>914400</wp:posOffset>
                </wp:positionH>
                <wp:positionV relativeFrom="paragraph">
                  <wp:posOffset>57150</wp:posOffset>
                </wp:positionV>
                <wp:extent cx="975360" cy="384810"/>
                <wp:effectExtent l="0" t="0" r="0" b="0"/>
                <wp:wrapNone/>
                <wp:docPr id="1587461346" name="Group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75360" cy="384810"/>
                          <a:chOff x="1440" y="91"/>
                          <a:chExt cx="1536" cy="606"/>
                        </a:xfrm>
                      </wpg:grpSpPr>
                      <pic:pic xmlns:pic="http://schemas.openxmlformats.org/drawingml/2006/picture">
                        <pic:nvPicPr>
                          <pic:cNvPr id="96587498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9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54366228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5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02890934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40" y="395"/>
                            <a:ext cx="1536" cy="3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A4179F" id="Group 65" o:spid="_x0000_s1026" style="position:absolute;left:0;text-align:left;margin-left:1in;margin-top:4.5pt;width:76.8pt;height:30.3pt;z-index:-251670528;mso-position-horizontal-relative:page" coordorigin="1440,91" coordsize="1536,6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">
                <v:shape id="Picture 66" o:spid="_x0000_s1027" type="#_x0000_t75" style="position:absolute;left:1470;top:9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">
                  <v:imagedata r:id="rId17" o:title=""/>
                </v:shape>
                <v:shape id="Picture 67" o:spid="_x0000_s1028" type="#_x0000_t75" style="position:absolute;left:1530;top:15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">
                  <v:imagedata r:id="rId18" o:title=""/>
                </v:shape>
                <v:shape id="Picture 68" o:spid="_x0000_s1029" type="#_x0000_t75" style="position:absolute;left:1440;top:395;width:1536;height:3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">
                  <v:imagedata r:id="rId114" o:title=""/>
                </v:shape>
                <w10:wrap anchorx="page"/>
              </v:group>
            </w:pict>
          </mc:Fallback>
        </mc:AlternateContent>
      </w:r>
      <w:r w:rsidR="004359A4" w:rsidRPr="004359A4">
        <w:rPr>
          <w:rFonts w:ascii="맑은 고딕" w:eastAsia="맑은 고딕" w:hAnsi="맑은 고딕" w:hint="eastAsia"/>
          <w:b/>
          <w:bCs/>
          <w:sz w:val="20"/>
          <w:szCs w:val="20"/>
          <w:lang w:eastAsia="ko-KR"/>
        </w:rPr>
        <w:t>참고</w:t>
      </w:r>
      <w:r w:rsidR="007577A8" w:rsidRPr="004359A4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4359A4" w:rsidRPr="004359A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시간을</w:t>
      </w:r>
      <w:r w:rsidR="004359A4" w:rsidRPr="004359A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4359A4" w:rsidRPr="004359A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입력하고</w:t>
      </w:r>
      <w:r w:rsidR="004359A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4359A4" w:rsidRPr="004359A4">
        <w:rPr>
          <w:rFonts w:ascii="맑은 고딕" w:eastAsia="맑은 고딕" w:hAnsi="맑은 고딕"/>
          <w:noProof/>
          <w:sz w:val="20"/>
          <w:szCs w:val="20"/>
        </w:rPr>
        <w:drawing>
          <wp:inline distT="0" distB="0" distL="0" distR="0" wp14:anchorId="1B20B3D0" wp14:editId="0C5195A9">
            <wp:extent cx="250825" cy="167005"/>
            <wp:effectExtent l="0" t="0" r="0" b="0"/>
            <wp:docPr id="229" name="image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image96.png"/>
                    <pic:cNvPicPr>
                      <a:picLocks noChangeAspect="1"/>
                    </pic:cNvPicPr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459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359A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4359A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 xml:space="preserve">버튼을 </w:t>
      </w:r>
      <w:r w:rsidR="004359A4" w:rsidRPr="004359A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클릭하여</w:t>
      </w:r>
      <w:r w:rsidR="004359A4" w:rsidRPr="004359A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4359A4" w:rsidRPr="004359A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필드에서</w:t>
      </w:r>
      <w:r w:rsidR="004359A4" w:rsidRPr="004359A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4359A4" w:rsidRPr="004359A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재생</w:t>
      </w:r>
      <w:r w:rsidR="004359A4" w:rsidRPr="004359A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4359A4" w:rsidRPr="004359A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지점을</w:t>
      </w:r>
      <w:r w:rsidR="004359A4" w:rsidRPr="004359A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4359A4" w:rsidRPr="004359A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찾을</w:t>
      </w:r>
      <w:r w:rsidR="004359A4" w:rsidRPr="004359A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4359A4" w:rsidRPr="004359A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수도</w:t>
      </w:r>
      <w:r w:rsidR="004359A4" w:rsidRPr="004359A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4359A4" w:rsidRPr="004359A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있습니다</w:t>
      </w:r>
      <w:r w:rsidR="004359A4" w:rsidRPr="004359A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. </w:t>
      </w:r>
      <w:r w:rsidR="004359A4" w:rsidRPr="004359A4">
        <w:rPr>
          <w:rFonts w:ascii="맑은 고딕" w:eastAsia="맑은 고딕" w:hAnsi="맑은 고딕"/>
          <w:noProof/>
          <w:sz w:val="20"/>
          <w:szCs w:val="20"/>
        </w:rPr>
        <w:drawing>
          <wp:inline distT="0" distB="0" distL="0" distR="0" wp14:anchorId="13F47DF5" wp14:editId="30E71C68">
            <wp:extent cx="365125" cy="198120"/>
            <wp:effectExtent l="0" t="0" r="0" b="0"/>
            <wp:docPr id="231" name="image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image97.png"/>
                    <pic:cNvPicPr>
                      <a:picLocks noChangeAspect="1"/>
                    </pic:cNvPicPr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47" cy="19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359A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4359A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 xml:space="preserve">버튼을 </w:t>
      </w:r>
      <w:r w:rsidR="004359A4" w:rsidRPr="004359A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클릭하여</w:t>
      </w:r>
      <w:r w:rsidR="004359A4" w:rsidRPr="004359A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4359A4" w:rsidRPr="004359A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진행률</w:t>
      </w:r>
      <w:r w:rsidR="004359A4" w:rsidRPr="004359A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4359A4" w:rsidRPr="004359A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표시줄을</w:t>
      </w:r>
      <w:r w:rsidR="004359A4" w:rsidRPr="004359A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4359A4" w:rsidRPr="004359A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축소</w:t>
      </w:r>
      <w:r w:rsidR="004359A4" w:rsidRPr="004359A4">
        <w:rPr>
          <w:rFonts w:ascii="맑은 고딕" w:eastAsia="맑은 고딕" w:hAnsi="맑은 고딕"/>
          <w:bCs/>
          <w:sz w:val="20"/>
          <w:szCs w:val="20"/>
          <w:lang w:eastAsia="ko-KR"/>
        </w:rPr>
        <w:t>/</w:t>
      </w:r>
      <w:r w:rsidR="004359A4" w:rsidRPr="004359A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축소할</w:t>
      </w:r>
      <w:r w:rsidR="004359A4" w:rsidRPr="004359A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4359A4" w:rsidRPr="004359A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수도</w:t>
      </w:r>
      <w:r w:rsidR="004359A4" w:rsidRPr="004359A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4359A4" w:rsidRPr="004359A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있습니다</w:t>
      </w:r>
      <w:r w:rsidR="004359A4" w:rsidRPr="004359A4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10FD23C3" w14:textId="77777777" w:rsidR="007F6D0A" w:rsidRPr="00172F46" w:rsidRDefault="007577A8" w:rsidP="001B0B37">
      <w:pPr>
        <w:pStyle w:val="a3"/>
        <w:spacing w:before="6"/>
        <w:jc w:val="both"/>
        <w:rPr>
          <w:rFonts w:ascii="맑은 고딕" w:eastAsia="맑은 고딕" w:hAnsi="맑은 고딕"/>
          <w:sz w:val="17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583488" behindDoc="0" locked="0" layoutInCell="1" allowOverlap="1" wp14:anchorId="1791ACC4" wp14:editId="57147E41">
            <wp:simplePos x="0" y="0"/>
            <wp:positionH relativeFrom="page">
              <wp:posOffset>914400</wp:posOffset>
            </wp:positionH>
            <wp:positionV relativeFrom="paragraph">
              <wp:posOffset>153035</wp:posOffset>
            </wp:positionV>
            <wp:extent cx="5913755" cy="2983230"/>
            <wp:effectExtent l="0" t="0" r="0" b="0"/>
            <wp:wrapTopAndBottom/>
            <wp:docPr id="233" name="image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image98.png"/>
                    <pic:cNvPicPr>
                      <a:picLocks noChangeAspect="1"/>
                    </pic:cNvPicPr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3886" cy="29829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9DA2AA" w14:textId="46114F93" w:rsidR="007F6D0A" w:rsidRPr="00D4542C" w:rsidRDefault="00D4542C" w:rsidP="001B0B37">
      <w:pPr>
        <w:pStyle w:val="a3"/>
        <w:spacing w:before="41" w:line="249" w:lineRule="auto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D4542C">
        <w:rPr>
          <w:rFonts w:ascii="맑은 고딕" w:eastAsia="맑은 고딕" w:hAnsi="맑은 고딕"/>
          <w:bCs/>
          <w:sz w:val="20"/>
          <w:szCs w:val="20"/>
          <w:lang w:eastAsia="ko-KR"/>
        </w:rPr>
        <w:t>3</w:t>
      </w:r>
      <w:r w:rsidRPr="00D4542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="007577A8" w:rsidRPr="00D4542C">
        <w:rPr>
          <w:rFonts w:ascii="맑은 고딕" w:eastAsia="맑은 고딕" w:hAnsi="맑은 고딕"/>
          <w:bCs/>
          <w:sz w:val="20"/>
          <w:szCs w:val="20"/>
          <w:lang w:eastAsia="ko-KR"/>
        </w:rPr>
        <w:t>:</w:t>
      </w:r>
      <w:r w:rsidR="007577A8" w:rsidRPr="00D4542C">
        <w:rPr>
          <w:rFonts w:ascii="맑은 고딕" w:eastAsia="맑은 고딕" w:hAnsi="맑은 고딕"/>
          <w:b/>
          <w:spacing w:val="-1"/>
          <w:sz w:val="20"/>
          <w:szCs w:val="20"/>
          <w:lang w:eastAsia="ko-KR"/>
        </w:rPr>
        <w:t xml:space="preserve"> </w:t>
      </w:r>
      <w:r w:rsidRPr="00D4542C">
        <w:rPr>
          <w:rFonts w:ascii="맑은 고딕" w:eastAsia="맑은 고딕" w:hAnsi="맑은 고딕" w:hint="eastAsia"/>
          <w:sz w:val="20"/>
          <w:szCs w:val="20"/>
          <w:lang w:eastAsia="ko-KR"/>
        </w:rPr>
        <w:t>이</w:t>
      </w:r>
      <w:r w:rsidRPr="00D4542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4542C">
        <w:rPr>
          <w:rFonts w:ascii="맑은 고딕" w:eastAsia="맑은 고딕" w:hAnsi="맑은 고딕" w:hint="eastAsia"/>
          <w:sz w:val="20"/>
          <w:szCs w:val="20"/>
          <w:lang w:eastAsia="ko-KR"/>
        </w:rPr>
        <w:t>날짜에</w:t>
      </w:r>
      <w:r w:rsidRPr="00D4542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4542C">
        <w:rPr>
          <w:rFonts w:ascii="맑은 고딕" w:eastAsia="맑은 고딕" w:hAnsi="맑은 고딕" w:hint="eastAsia"/>
          <w:sz w:val="20"/>
          <w:szCs w:val="20"/>
          <w:lang w:eastAsia="ko-KR"/>
        </w:rPr>
        <w:t>찾은</w:t>
      </w:r>
      <w:r w:rsidRPr="00D4542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4542C">
        <w:rPr>
          <w:rFonts w:ascii="맑은 고딕" w:eastAsia="맑은 고딕" w:hAnsi="맑은 고딕" w:hint="eastAsia"/>
          <w:sz w:val="20"/>
          <w:szCs w:val="20"/>
          <w:lang w:eastAsia="ko-KR"/>
        </w:rPr>
        <w:t>비디오</w:t>
      </w:r>
      <w:r w:rsidRPr="00D4542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4542C">
        <w:rPr>
          <w:rFonts w:ascii="맑은 고딕" w:eastAsia="맑은 고딕" w:hAnsi="맑은 고딕" w:hint="eastAsia"/>
          <w:sz w:val="20"/>
          <w:szCs w:val="20"/>
          <w:lang w:eastAsia="ko-KR"/>
        </w:rPr>
        <w:t>파일을</w:t>
      </w:r>
      <w:r w:rsidRPr="00D4542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4542C">
        <w:rPr>
          <w:rFonts w:ascii="맑은 고딕" w:eastAsia="맑은 고딕" w:hAnsi="맑은 고딕" w:hint="eastAsia"/>
          <w:sz w:val="20"/>
          <w:szCs w:val="20"/>
          <w:lang w:eastAsia="ko-KR"/>
        </w:rPr>
        <w:t>재생하려면</w:t>
      </w:r>
      <w:r w:rsidRPr="00D4542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/>
          <w:noProof/>
          <w:sz w:val="20"/>
          <w:szCs w:val="20"/>
          <w:lang w:eastAsia="ko-KR"/>
        </w:rPr>
        <w:t xml:space="preserve"> </w:t>
      </w:r>
      <w:r w:rsidRPr="00D4542C">
        <w:rPr>
          <w:rFonts w:ascii="맑은 고딕" w:eastAsia="맑은 고딕" w:hAnsi="맑은 고딕"/>
          <w:noProof/>
          <w:sz w:val="20"/>
          <w:szCs w:val="20"/>
        </w:rPr>
        <w:drawing>
          <wp:inline distT="0" distB="0" distL="0" distR="0" wp14:anchorId="06C68E03" wp14:editId="160E34B2">
            <wp:extent cx="182880" cy="167640"/>
            <wp:effectExtent l="0" t="0" r="0" b="0"/>
            <wp:docPr id="235" name="image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image99.png"/>
                    <pic:cNvPicPr>
                      <a:picLocks noChangeAspect="1"/>
                    </pic:cNvPicPr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8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맑은 고딕" w:eastAsia="맑은 고딕" w:hAnsi="맑은 고딕"/>
          <w:noProof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noProof/>
          <w:sz w:val="20"/>
          <w:szCs w:val="20"/>
          <w:lang w:eastAsia="ko-KR"/>
        </w:rPr>
        <w:t xml:space="preserve">버튼을 </w:t>
      </w:r>
      <w:r w:rsidRPr="00D4542C">
        <w:rPr>
          <w:rFonts w:ascii="맑은 고딕" w:eastAsia="맑은 고딕" w:hAnsi="맑은 고딕" w:hint="eastAsia"/>
          <w:sz w:val="20"/>
          <w:szCs w:val="20"/>
          <w:lang w:eastAsia="ko-KR"/>
        </w:rPr>
        <w:t>클릭하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십시오</w:t>
      </w:r>
      <w:r w:rsidRPr="00D4542C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D4542C">
        <w:rPr>
          <w:rFonts w:ascii="맑은 고딕" w:eastAsia="맑은 고딕" w:hAnsi="맑은 고딕" w:hint="eastAsia"/>
          <w:sz w:val="20"/>
          <w:szCs w:val="20"/>
          <w:lang w:eastAsia="ko-KR"/>
        </w:rPr>
        <w:t>재생</w:t>
      </w:r>
      <w:r w:rsidRPr="00D4542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4542C">
        <w:rPr>
          <w:rFonts w:ascii="맑은 고딕" w:eastAsia="맑은 고딕" w:hAnsi="맑은 고딕" w:hint="eastAsia"/>
          <w:sz w:val="20"/>
          <w:szCs w:val="20"/>
          <w:lang w:eastAsia="ko-KR"/>
        </w:rPr>
        <w:t>인터페이스</w:t>
      </w:r>
      <w:r w:rsidRPr="00D4542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4542C">
        <w:rPr>
          <w:rFonts w:ascii="맑은 고딕" w:eastAsia="맑은 고딕" w:hAnsi="맑은 고딕" w:hint="eastAsia"/>
          <w:sz w:val="20"/>
          <w:szCs w:val="20"/>
          <w:lang w:eastAsia="ko-KR"/>
        </w:rPr>
        <w:t>버튼의</w:t>
      </w:r>
      <w:r w:rsidRPr="00D4542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4542C">
        <w:rPr>
          <w:rFonts w:ascii="맑은 고딕" w:eastAsia="맑은 고딕" w:hAnsi="맑은 고딕" w:hint="eastAsia"/>
          <w:sz w:val="20"/>
          <w:szCs w:val="20"/>
          <w:lang w:eastAsia="ko-KR"/>
        </w:rPr>
        <w:t>도구</w:t>
      </w:r>
      <w:r w:rsidRPr="00D4542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4542C">
        <w:rPr>
          <w:rFonts w:ascii="맑은 고딕" w:eastAsia="맑은 고딕" w:hAnsi="맑은 고딕" w:hint="eastAsia"/>
          <w:sz w:val="20"/>
          <w:szCs w:val="20"/>
          <w:lang w:eastAsia="ko-KR"/>
        </w:rPr>
        <w:t>모음을</w:t>
      </w:r>
      <w:r w:rsidRPr="00D4542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4542C">
        <w:rPr>
          <w:rFonts w:ascii="맑은 고딕" w:eastAsia="맑은 고딕" w:hAnsi="맑은 고딕" w:hint="eastAsia"/>
          <w:sz w:val="20"/>
          <w:szCs w:val="20"/>
          <w:lang w:eastAsia="ko-KR"/>
        </w:rPr>
        <w:t>사용하여</w:t>
      </w:r>
      <w:r w:rsidRPr="00D4542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4542C">
        <w:rPr>
          <w:rFonts w:ascii="맑은 고딕" w:eastAsia="맑은 고딕" w:hAnsi="맑은 고딕" w:hint="eastAsia"/>
          <w:sz w:val="20"/>
          <w:szCs w:val="20"/>
          <w:lang w:eastAsia="ko-KR"/>
        </w:rPr>
        <w:t>재생</w:t>
      </w:r>
      <w:r w:rsidRPr="00D4542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4542C">
        <w:rPr>
          <w:rFonts w:ascii="맑은 고딕" w:eastAsia="맑은 고딕" w:hAnsi="맑은 고딕" w:hint="eastAsia"/>
          <w:sz w:val="20"/>
          <w:szCs w:val="20"/>
          <w:lang w:eastAsia="ko-KR"/>
        </w:rPr>
        <w:t>진행</w:t>
      </w:r>
      <w:r w:rsidRPr="00D4542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4542C">
        <w:rPr>
          <w:rFonts w:ascii="맑은 고딕" w:eastAsia="맑은 고딕" w:hAnsi="맑은 고딕" w:hint="eastAsia"/>
          <w:sz w:val="20"/>
          <w:szCs w:val="20"/>
          <w:lang w:eastAsia="ko-KR"/>
        </w:rPr>
        <w:t>상황을</w:t>
      </w:r>
      <w:r w:rsidRPr="00D4542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4542C">
        <w:rPr>
          <w:rFonts w:ascii="맑은 고딕" w:eastAsia="맑은 고딕" w:hAnsi="맑은 고딕" w:hint="eastAsia"/>
          <w:sz w:val="20"/>
          <w:szCs w:val="20"/>
          <w:lang w:eastAsia="ko-KR"/>
        </w:rPr>
        <w:t>제어할</w:t>
      </w:r>
      <w:r w:rsidRPr="00D4542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4542C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D4542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4542C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D4542C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61035555" w14:textId="2F748FC4" w:rsidR="00D4542C" w:rsidRDefault="007577A8" w:rsidP="008D264E">
      <w:pPr>
        <w:pStyle w:val="a3"/>
        <w:spacing w:before="9"/>
        <w:jc w:val="both"/>
        <w:rPr>
          <w:rFonts w:ascii="맑은 고딕" w:eastAsia="맑은 고딕" w:hAnsi="맑은 고딕"/>
          <w:sz w:val="21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613184" behindDoc="0" locked="0" layoutInCell="1" allowOverlap="1" wp14:anchorId="7A581983" wp14:editId="24A049E1">
            <wp:simplePos x="0" y="0"/>
            <wp:positionH relativeFrom="page">
              <wp:posOffset>914400</wp:posOffset>
            </wp:positionH>
            <wp:positionV relativeFrom="paragraph">
              <wp:posOffset>183515</wp:posOffset>
            </wp:positionV>
            <wp:extent cx="5913755" cy="2986405"/>
            <wp:effectExtent l="0" t="0" r="0" b="0"/>
            <wp:wrapTopAndBottom/>
            <wp:docPr id="237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image100.jpeg"/>
                    <pic:cNvPicPr>
                      <a:picLocks noChangeAspect="1"/>
                    </pic:cNvPicPr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3899" cy="29866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BC29CC" w14:textId="77777777" w:rsidR="008D264E" w:rsidRPr="008D264E" w:rsidRDefault="008D264E" w:rsidP="008D264E">
      <w:pPr>
        <w:pStyle w:val="a3"/>
        <w:spacing w:before="9"/>
        <w:jc w:val="both"/>
        <w:rPr>
          <w:rFonts w:ascii="맑은 고딕" w:eastAsia="맑은 고딕" w:hAnsi="맑은 고딕"/>
          <w:sz w:val="21"/>
          <w:lang w:eastAsia="ko-KR"/>
        </w:rPr>
      </w:pPr>
    </w:p>
    <w:p w14:paraId="7AE8C54F" w14:textId="69C09F41" w:rsidR="007F6D0A" w:rsidRPr="00172F46" w:rsidRDefault="00D4542C" w:rsidP="001B0B37">
      <w:pPr>
        <w:pStyle w:val="5"/>
        <w:spacing w:after="27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lastRenderedPageBreak/>
        <w:t>표</w:t>
      </w:r>
      <w:r w:rsidR="007577A8" w:rsidRPr="00172F46">
        <w:rPr>
          <w:rFonts w:ascii="맑은 고딕" w:eastAsia="맑은 고딕" w:hAnsi="맑은 고딕"/>
        </w:rPr>
        <w:t xml:space="preserve"> 7.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74"/>
        <w:gridCol w:w="3250"/>
        <w:gridCol w:w="4985"/>
      </w:tblGrid>
      <w:tr w:rsidR="007F6D0A" w:rsidRPr="00172F46" w14:paraId="11AAEAC2" w14:textId="77777777" w:rsidTr="00EA719A">
        <w:trPr>
          <w:trHeight w:val="503"/>
          <w:jc w:val="center"/>
        </w:trPr>
        <w:tc>
          <w:tcPr>
            <w:tcW w:w="1074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4EE65252" w14:textId="77777777" w:rsidR="007F6D0A" w:rsidRPr="00172F46" w:rsidRDefault="007577A8" w:rsidP="001B0B37">
            <w:pPr>
              <w:pStyle w:val="TableParagraph"/>
              <w:spacing w:before="90"/>
              <w:ind w:left="350"/>
              <w:jc w:val="both"/>
              <w:rPr>
                <w:rFonts w:ascii="맑은 고딕" w:eastAsia="맑은 고딕" w:hAnsi="맑은 고딕"/>
                <w:b/>
                <w:sz w:val="23"/>
              </w:rPr>
            </w:pPr>
            <w:r w:rsidRPr="00172F46">
              <w:rPr>
                <w:rFonts w:ascii="맑은 고딕" w:eastAsia="맑은 고딕" w:hAnsi="맑은 고딕"/>
                <w:b/>
                <w:sz w:val="23"/>
              </w:rPr>
              <w:t>No.</w:t>
            </w:r>
          </w:p>
        </w:tc>
        <w:tc>
          <w:tcPr>
            <w:tcW w:w="32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74F0FFE8" w14:textId="2ECA790B" w:rsidR="007F6D0A" w:rsidRPr="00172F46" w:rsidRDefault="00D4542C" w:rsidP="00D4542C">
            <w:pPr>
              <w:pStyle w:val="TableParagraph"/>
              <w:spacing w:before="90"/>
              <w:ind w:left="1105" w:right="1088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4985" w:type="dxa"/>
            <w:tcBorders>
              <w:bottom w:val="single" w:sz="6" w:space="0" w:color="000000"/>
            </w:tcBorders>
            <w:vAlign w:val="center"/>
          </w:tcPr>
          <w:p w14:paraId="5C966B9A" w14:textId="03C5C502" w:rsidR="007F6D0A" w:rsidRPr="00172F46" w:rsidRDefault="00D4542C" w:rsidP="00D4542C">
            <w:pPr>
              <w:pStyle w:val="TableParagraph"/>
              <w:spacing w:before="90"/>
              <w:ind w:left="1902" w:right="1888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2C8FFD30" w14:textId="77777777" w:rsidTr="00EA719A">
        <w:trPr>
          <w:trHeight w:val="635"/>
          <w:jc w:val="center"/>
        </w:trPr>
        <w:tc>
          <w:tcPr>
            <w:tcW w:w="1074" w:type="dxa"/>
            <w:vMerge w:val="restart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32D9FE70" w14:textId="77777777" w:rsidR="007F6D0A" w:rsidRPr="00EA719A" w:rsidRDefault="007577A8" w:rsidP="00D4542C">
            <w:pPr>
              <w:pStyle w:val="TableParagraph"/>
              <w:ind w:left="54" w:right="-15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EA719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0DBA8503" wp14:editId="6B55DD4C">
                  <wp:extent cx="608965" cy="175260"/>
                  <wp:effectExtent l="0" t="0" r="0" b="0"/>
                  <wp:docPr id="239" name="image1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9" name="image101.png"/>
                          <pic:cNvPicPr>
                            <a:picLocks noChangeAspect="1"/>
                          </pic:cNvPicPr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587" cy="17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64790EA4" w14:textId="77777777" w:rsidR="007F6D0A" w:rsidRPr="00EA719A" w:rsidRDefault="007577A8" w:rsidP="001B0B37">
            <w:pPr>
              <w:pStyle w:val="TableParagraph"/>
              <w:ind w:left="700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EA719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1A4D5A8C" wp14:editId="5817A5C4">
                  <wp:extent cx="1207770" cy="1609090"/>
                  <wp:effectExtent l="0" t="0" r="0" b="0"/>
                  <wp:docPr id="241" name="image1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1" name="image102.png"/>
                          <pic:cNvPicPr>
                            <a:picLocks noChangeAspect="1"/>
                          </pic:cNvPicPr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247" cy="1609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5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B7903B5" w14:textId="1D3C21BF" w:rsidR="007F6D0A" w:rsidRPr="00EA719A" w:rsidRDefault="004907C7" w:rsidP="001B0B37">
            <w:pPr>
              <w:pStyle w:val="TableParagraph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녹화된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영상을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검색할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날짜를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</w:t>
            </w:r>
          </w:p>
        </w:tc>
      </w:tr>
      <w:tr w:rsidR="007F6D0A" w:rsidRPr="00172F46" w14:paraId="1114A926" w14:textId="77777777" w:rsidTr="00EA719A">
        <w:trPr>
          <w:trHeight w:val="2977"/>
          <w:jc w:val="center"/>
        </w:trPr>
        <w:tc>
          <w:tcPr>
            <w:tcW w:w="1074" w:type="dxa"/>
            <w:vMerge/>
            <w:tcBorders>
              <w:top w:val="nil"/>
              <w:right w:val="single" w:sz="6" w:space="0" w:color="000000"/>
            </w:tcBorders>
            <w:vAlign w:val="center"/>
          </w:tcPr>
          <w:p w14:paraId="2AF0EA63" w14:textId="77777777" w:rsidR="007F6D0A" w:rsidRPr="00EA719A" w:rsidRDefault="007F6D0A" w:rsidP="001B0B37">
            <w:pPr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</w:tc>
        <w:tc>
          <w:tcPr>
            <w:tcW w:w="3248" w:type="dxa"/>
            <w:vMerge/>
            <w:tcBorders>
              <w:top w:val="nil"/>
              <w:left w:val="single" w:sz="6" w:space="0" w:color="000000"/>
              <w:bottom w:val="single" w:sz="6" w:space="0" w:color="000000"/>
            </w:tcBorders>
            <w:vAlign w:val="center"/>
          </w:tcPr>
          <w:p w14:paraId="775CAA88" w14:textId="77777777" w:rsidR="007F6D0A" w:rsidRPr="00EA719A" w:rsidRDefault="007F6D0A" w:rsidP="001B0B37">
            <w:pPr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</w:tc>
        <w:tc>
          <w:tcPr>
            <w:tcW w:w="4985" w:type="dxa"/>
            <w:tcBorders>
              <w:top w:val="single" w:sz="6" w:space="0" w:color="000000"/>
              <w:bottom w:val="single" w:sz="6" w:space="0" w:color="000000"/>
            </w:tcBorders>
            <w:vAlign w:val="center"/>
          </w:tcPr>
          <w:p w14:paraId="4F6419E0" w14:textId="77777777" w:rsidR="004907C7" w:rsidRDefault="004907C7" w:rsidP="004907C7">
            <w:pPr>
              <w:pStyle w:val="TableParagraph"/>
              <w:ind w:leftChars="43" w:left="95" w:rightChars="65" w:right="14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녹화된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영상을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녹화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유형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(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전체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일반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이벤트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/VCA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이벤트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사람 </w:t>
            </w:r>
            <w:proofErr w:type="spellStart"/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카운팅</w:t>
            </w:r>
            <w:proofErr w:type="spellEnd"/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)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으로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검색</w:t>
            </w:r>
          </w:p>
          <w:p w14:paraId="0AC820D4" w14:textId="431421D1" w:rsidR="007F6D0A" w:rsidRDefault="004907C7" w:rsidP="004907C7">
            <w:pPr>
              <w:pStyle w:val="TableParagraph"/>
              <w:ind w:leftChars="43" w:left="95" w:rightChars="65" w:right="14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타임라인은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선택한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레코드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유형에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따라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아래와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같이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다른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색상으로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표시됩니다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7662155B" w14:textId="77777777" w:rsidR="004907C7" w:rsidRPr="00EA719A" w:rsidRDefault="004907C7" w:rsidP="004907C7">
            <w:pPr>
              <w:pStyle w:val="TableParagraph"/>
              <w:ind w:leftChars="43" w:left="95" w:rightChars="65" w:right="143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3AA028FA" w14:textId="77777777" w:rsidR="007F6D0A" w:rsidRPr="00EA719A" w:rsidRDefault="007577A8" w:rsidP="001B0B37">
            <w:pPr>
              <w:pStyle w:val="TableParagraph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EA719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605FDD81" wp14:editId="1E3F4578">
                  <wp:extent cx="2205355" cy="187960"/>
                  <wp:effectExtent l="0" t="0" r="0" b="0"/>
                  <wp:docPr id="243" name="image1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3" name="image103.png"/>
                          <pic:cNvPicPr>
                            <a:picLocks noChangeAspect="1"/>
                          </pic:cNvPicPr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5602" cy="1885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50CEFF" w14:textId="77777777" w:rsidR="007F6D0A" w:rsidRPr="00EA719A" w:rsidRDefault="007F6D0A" w:rsidP="001B0B37">
            <w:pPr>
              <w:pStyle w:val="TableParagraph"/>
              <w:spacing w:before="11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</w:p>
          <w:p w14:paraId="7BDF12AB" w14:textId="1A1566FE" w:rsidR="007F6D0A" w:rsidRDefault="004907C7" w:rsidP="001B0B37">
            <w:pPr>
              <w:pStyle w:val="TableParagraph"/>
              <w:spacing w:before="6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LPR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카메라의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경우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녹화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유형에는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전체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일반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이벤트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/LPR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타임라인은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선택한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레코드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유형에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따라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아래와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같이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다른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색상으로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907C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표시됩니다</w:t>
            </w:r>
            <w:r w:rsidRPr="004907C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421CD532" w14:textId="77777777" w:rsidR="004907C7" w:rsidRPr="00EA719A" w:rsidRDefault="004907C7" w:rsidP="001B0B37">
            <w:pPr>
              <w:pStyle w:val="TableParagraph"/>
              <w:spacing w:before="6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37DC14BF" w14:textId="1D91BDAE" w:rsidR="004907C7" w:rsidRPr="00EA719A" w:rsidRDefault="007577A8" w:rsidP="004907C7">
            <w:pPr>
              <w:pStyle w:val="TableParagraph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EA719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143C01FC" wp14:editId="7C58CA55">
                  <wp:extent cx="1322705" cy="186055"/>
                  <wp:effectExtent l="0" t="0" r="0" b="0"/>
                  <wp:docPr id="245" name="image1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" name="image104.png"/>
                          <pic:cNvPicPr>
                            <a:picLocks noChangeAspect="1"/>
                          </pic:cNvPicPr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2880" cy="186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6D0A" w:rsidRPr="00172F46" w14:paraId="125E8B5B" w14:textId="77777777" w:rsidTr="004907C7">
        <w:trPr>
          <w:trHeight w:val="1776"/>
          <w:jc w:val="center"/>
        </w:trPr>
        <w:tc>
          <w:tcPr>
            <w:tcW w:w="10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75BACD00" w14:textId="245398CD" w:rsidR="007F6D0A" w:rsidRPr="00EA719A" w:rsidRDefault="007577A8" w:rsidP="00D4542C">
            <w:pPr>
              <w:pStyle w:val="TableParagraph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EA719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anchor distT="0" distB="0" distL="0" distR="0" simplePos="0" relativeHeight="251615232" behindDoc="1" locked="0" layoutInCell="1" allowOverlap="1" wp14:anchorId="69009AAF" wp14:editId="71B9CFCD">
                  <wp:simplePos x="0" y="0"/>
                  <wp:positionH relativeFrom="page">
                    <wp:posOffset>2426335</wp:posOffset>
                  </wp:positionH>
                  <wp:positionV relativeFrom="page">
                    <wp:posOffset>7023100</wp:posOffset>
                  </wp:positionV>
                  <wp:extent cx="259080" cy="220980"/>
                  <wp:effectExtent l="0" t="0" r="0" b="0"/>
                  <wp:wrapNone/>
                  <wp:docPr id="247" name="image1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" name="image105.png"/>
                          <pic:cNvPicPr>
                            <a:picLocks noChangeAspect="1"/>
                          </pic:cNvPicPr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" cy="220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EA719A">
              <w:rPr>
                <w:rFonts w:ascii="맑은 고딕" w:eastAsia="맑은 고딕" w:hAnsi="맑은 고딕"/>
                <w:w w:val="101"/>
                <w:sz w:val="20"/>
                <w:szCs w:val="20"/>
              </w:rPr>
              <w:t>1</w:t>
            </w:r>
          </w:p>
        </w:tc>
        <w:tc>
          <w:tcPr>
            <w:tcW w:w="325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4A9E658" w14:textId="704798B9" w:rsidR="007F6D0A" w:rsidRPr="00EA719A" w:rsidRDefault="007577A8" w:rsidP="004907C7">
            <w:pPr>
              <w:pStyle w:val="TableParagraph"/>
              <w:ind w:left="1385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EA719A">
              <w:rPr>
                <w:rFonts w:ascii="맑은 고딕" w:eastAsia="맑은 고딕" w:hAnsi="맑은 고딕"/>
                <w:sz w:val="20"/>
                <w:szCs w:val="20"/>
              </w:rPr>
              <w:t>/</w:t>
            </w:r>
            <w:r w:rsidRPr="00EA719A">
              <w:rPr>
                <w:rFonts w:ascii="맑은 고딕" w:eastAsia="맑은 고딕" w:hAnsi="맑은 고딕"/>
                <w:spacing w:val="-47"/>
                <w:sz w:val="20"/>
                <w:szCs w:val="20"/>
              </w:rPr>
              <w:t xml:space="preserve"> </w:t>
            </w:r>
            <w:r w:rsidRPr="00EA719A">
              <w:rPr>
                <w:rFonts w:ascii="맑은 고딕" w:eastAsia="맑은 고딕" w:hAnsi="맑은 고딕"/>
                <w:noProof/>
                <w:w w:val="101"/>
                <w:sz w:val="20"/>
                <w:szCs w:val="20"/>
              </w:rPr>
              <w:drawing>
                <wp:inline distT="0" distB="0" distL="0" distR="0" wp14:anchorId="142AE18C" wp14:editId="286D501B">
                  <wp:extent cx="190500" cy="190500"/>
                  <wp:effectExtent l="0" t="0" r="0" b="0"/>
                  <wp:docPr id="249" name="image1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9" name="image106.png"/>
                          <pic:cNvPicPr>
                            <a:picLocks noChangeAspect="1"/>
                          </pic:cNvPicPr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A719A">
              <w:rPr>
                <w:rFonts w:ascii="맑은 고딕" w:eastAsia="맑은 고딕" w:hAnsi="맑은 고딕"/>
                <w:sz w:val="20"/>
                <w:szCs w:val="20"/>
              </w:rPr>
              <w:t xml:space="preserve">/ </w:t>
            </w:r>
            <w:r w:rsidRPr="00EA719A">
              <w:rPr>
                <w:rFonts w:ascii="맑은 고딕" w:eastAsia="맑은 고딕" w:hAnsi="맑은 고딕"/>
                <w:noProof/>
                <w:w w:val="101"/>
                <w:sz w:val="20"/>
                <w:szCs w:val="20"/>
              </w:rPr>
              <w:drawing>
                <wp:inline distT="0" distB="0" distL="0" distR="0" wp14:anchorId="51D500B7" wp14:editId="04A6D7AE">
                  <wp:extent cx="285750" cy="233045"/>
                  <wp:effectExtent l="0" t="0" r="0" b="0"/>
                  <wp:docPr id="251" name="image1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1" name="image107.png"/>
                          <pic:cNvPicPr>
                            <a:picLocks noChangeAspect="1"/>
                          </pic:cNvPicPr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" cy="2331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0958F9F" w14:textId="6AFE5D50" w:rsidR="007F6D0A" w:rsidRPr="00EA719A" w:rsidRDefault="004907C7" w:rsidP="00D4542C">
            <w:pPr>
              <w:pStyle w:val="TableParagraph"/>
              <w:ind w:left="93" w:rightChars="-70" w:right="-15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영상 재생 속도 조절</w:t>
            </w:r>
          </w:p>
          <w:p w14:paraId="54B36E8C" w14:textId="77777777" w:rsidR="007F6D0A" w:rsidRPr="00EA719A" w:rsidRDefault="007F6D0A" w:rsidP="001B0B37">
            <w:pPr>
              <w:pStyle w:val="TableParagraph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02A4DC03" w14:textId="79FE9656" w:rsidR="007F6D0A" w:rsidRPr="00EA719A" w:rsidRDefault="004D3CC7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느리게</w:t>
            </w:r>
            <w:r w:rsidR="007577A8" w:rsidRPr="00EA719A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="007577A8" w:rsidRPr="00EA719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0.5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, </w:t>
            </w:r>
            <w:r w:rsidR="007577A8" w:rsidRPr="00EA719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0.25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배속</w:t>
            </w:r>
          </w:p>
          <w:p w14:paraId="4EF46729" w14:textId="34FCBC61" w:rsidR="007F6D0A" w:rsidRPr="00EA719A" w:rsidRDefault="004D3CC7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빠르게</w:t>
            </w:r>
            <w:r w:rsidR="007577A8" w:rsidRPr="00EA719A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2, 4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배속</w:t>
            </w:r>
          </w:p>
          <w:p w14:paraId="0CE0425C" w14:textId="36DA6CD6" w:rsidR="007F6D0A" w:rsidRPr="004D3CC7" w:rsidRDefault="004D3CC7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속도</w:t>
            </w:r>
            <w:r w:rsidR="007577A8" w:rsidRPr="00EA719A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 xml:space="preserve">기본 재생 속도 </w:t>
            </w:r>
            <w:r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1</w:t>
            </w:r>
            <w:r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 xml:space="preserve"> 배속</w:t>
            </w:r>
          </w:p>
        </w:tc>
      </w:tr>
      <w:tr w:rsidR="007F6D0A" w:rsidRPr="00172F46" w14:paraId="5ACCA9E1" w14:textId="77777777" w:rsidTr="004907C7">
        <w:trPr>
          <w:trHeight w:val="1045"/>
          <w:jc w:val="center"/>
        </w:trPr>
        <w:tc>
          <w:tcPr>
            <w:tcW w:w="10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4ADCC572" w14:textId="77777777" w:rsidR="007F6D0A" w:rsidRPr="00EA719A" w:rsidRDefault="007577A8" w:rsidP="00D4542C">
            <w:pPr>
              <w:pStyle w:val="TableParagraph"/>
              <w:spacing w:before="1"/>
              <w:ind w:left="18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EA719A">
              <w:rPr>
                <w:rFonts w:ascii="맑은 고딕" w:eastAsia="맑은 고딕" w:hAnsi="맑은 고딕"/>
                <w:w w:val="101"/>
                <w:sz w:val="20"/>
                <w:szCs w:val="20"/>
              </w:rPr>
              <w:t>2</w:t>
            </w:r>
          </w:p>
        </w:tc>
        <w:tc>
          <w:tcPr>
            <w:tcW w:w="325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28F9636" w14:textId="3C75C280" w:rsidR="007F6D0A" w:rsidRPr="00EA719A" w:rsidRDefault="007577A8" w:rsidP="001B0B37">
            <w:pPr>
              <w:pStyle w:val="TableParagraph"/>
              <w:spacing w:before="110" w:line="362" w:lineRule="auto"/>
              <w:ind w:left="1210" w:right="1190" w:firstLine="370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EA719A">
              <w:rPr>
                <w:rFonts w:ascii="맑은 고딕" w:eastAsia="맑은 고딕" w:hAnsi="맑은 고딕"/>
                <w:sz w:val="20"/>
                <w:szCs w:val="20"/>
              </w:rPr>
              <w:t>/</w:t>
            </w:r>
            <w:r w:rsidRPr="00EA719A">
              <w:rPr>
                <w:rFonts w:ascii="맑은 고딕" w:eastAsia="맑은 고딕" w:hAnsi="맑은 고딕"/>
                <w:noProof/>
                <w:w w:val="101"/>
                <w:sz w:val="20"/>
                <w:szCs w:val="20"/>
              </w:rPr>
              <w:drawing>
                <wp:inline distT="0" distB="0" distL="0" distR="0" wp14:anchorId="77F08034" wp14:editId="0FACE6B6">
                  <wp:extent cx="235585" cy="205740"/>
                  <wp:effectExtent l="0" t="0" r="0" b="0"/>
                  <wp:docPr id="253" name="image1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3" name="image108.png"/>
                          <pic:cNvPicPr>
                            <a:picLocks noChangeAspect="1"/>
                          </pic:cNvPicPr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07" cy="205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A719A">
              <w:rPr>
                <w:rFonts w:ascii="맑은 고딕" w:eastAsia="맑은 고딕" w:hAnsi="맑은 고딕"/>
                <w:w w:val="101"/>
                <w:sz w:val="20"/>
                <w:szCs w:val="20"/>
              </w:rPr>
              <w:t xml:space="preserve"> </w:t>
            </w:r>
          </w:p>
        </w:tc>
        <w:tc>
          <w:tcPr>
            <w:tcW w:w="4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7185047" w14:textId="3363AD93" w:rsidR="007F6D0A" w:rsidRPr="00EA719A" w:rsidRDefault="004D3CC7" w:rsidP="001B0B37">
            <w:pPr>
              <w:pStyle w:val="TableParagraph"/>
              <w:spacing w:before="1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재생/일시정지</w:t>
            </w:r>
          </w:p>
        </w:tc>
      </w:tr>
      <w:tr w:rsidR="007F6D0A" w:rsidRPr="00172F46" w14:paraId="7E5FDDD6" w14:textId="77777777" w:rsidTr="004907C7">
        <w:trPr>
          <w:trHeight w:val="1009"/>
          <w:jc w:val="center"/>
        </w:trPr>
        <w:tc>
          <w:tcPr>
            <w:tcW w:w="10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1ABAAC5C" w14:textId="77777777" w:rsidR="007F6D0A" w:rsidRPr="00EA719A" w:rsidRDefault="007577A8" w:rsidP="004907C7">
            <w:pPr>
              <w:pStyle w:val="TableParagraph"/>
              <w:spacing w:before="1"/>
              <w:ind w:left="18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EA719A">
              <w:rPr>
                <w:rFonts w:ascii="맑은 고딕" w:eastAsia="맑은 고딕" w:hAnsi="맑은 고딕"/>
                <w:w w:val="101"/>
                <w:sz w:val="20"/>
                <w:szCs w:val="20"/>
              </w:rPr>
              <w:t>3</w:t>
            </w:r>
          </w:p>
        </w:tc>
        <w:tc>
          <w:tcPr>
            <w:tcW w:w="325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67307D0" w14:textId="77777777" w:rsidR="007F6D0A" w:rsidRPr="00EA719A" w:rsidRDefault="007F6D0A" w:rsidP="001B0B37">
            <w:pPr>
              <w:pStyle w:val="TableParagraph"/>
              <w:spacing w:before="6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</w:p>
          <w:p w14:paraId="05FF677F" w14:textId="77777777" w:rsidR="007F6D0A" w:rsidRPr="00EA719A" w:rsidRDefault="007577A8" w:rsidP="001B0B37">
            <w:pPr>
              <w:pStyle w:val="TableParagraph"/>
              <w:ind w:left="148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EA719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407C7BD5" wp14:editId="771B85F1">
                  <wp:extent cx="205105" cy="182245"/>
                  <wp:effectExtent l="0" t="0" r="0" b="0"/>
                  <wp:docPr id="255" name="image1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" name="image109.png"/>
                          <pic:cNvPicPr>
                            <a:picLocks noChangeAspect="1"/>
                          </pic:cNvPicPr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27" cy="182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C42071" w14:textId="159CCFBF" w:rsidR="007F6D0A" w:rsidRPr="00EA719A" w:rsidRDefault="007F6D0A" w:rsidP="004907C7">
            <w:pPr>
              <w:pStyle w:val="TableParagraph"/>
              <w:ind w:right="1088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</w:tc>
        <w:tc>
          <w:tcPr>
            <w:tcW w:w="4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BE79584" w14:textId="69633EB2" w:rsidR="007F6D0A" w:rsidRPr="00EA719A" w:rsidRDefault="004D3CC7" w:rsidP="001B0B37">
            <w:pPr>
              <w:pStyle w:val="TableParagraph"/>
              <w:spacing w:before="1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정지</w:t>
            </w:r>
          </w:p>
        </w:tc>
      </w:tr>
      <w:tr w:rsidR="007F6D0A" w:rsidRPr="00172F46" w14:paraId="4E0E13B3" w14:textId="77777777" w:rsidTr="004907C7">
        <w:trPr>
          <w:trHeight w:val="1021"/>
          <w:jc w:val="center"/>
        </w:trPr>
        <w:tc>
          <w:tcPr>
            <w:tcW w:w="10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562B9AA2" w14:textId="77777777" w:rsidR="007F6D0A" w:rsidRPr="00EA719A" w:rsidRDefault="007577A8" w:rsidP="004907C7">
            <w:pPr>
              <w:pStyle w:val="TableParagraph"/>
              <w:ind w:left="18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EA719A">
              <w:rPr>
                <w:rFonts w:ascii="맑은 고딕" w:eastAsia="맑은 고딕" w:hAnsi="맑은 고딕"/>
                <w:w w:val="101"/>
                <w:sz w:val="20"/>
                <w:szCs w:val="20"/>
              </w:rPr>
              <w:t>4</w:t>
            </w:r>
          </w:p>
        </w:tc>
        <w:tc>
          <w:tcPr>
            <w:tcW w:w="325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1D82186" w14:textId="77777777" w:rsidR="007F6D0A" w:rsidRPr="00EA719A" w:rsidRDefault="007F6D0A" w:rsidP="001B0B37">
            <w:pPr>
              <w:pStyle w:val="TableParagraph"/>
              <w:spacing w:before="6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</w:p>
          <w:p w14:paraId="3B8B085E" w14:textId="77777777" w:rsidR="007F6D0A" w:rsidRPr="00EA719A" w:rsidRDefault="007577A8" w:rsidP="001B0B37">
            <w:pPr>
              <w:pStyle w:val="TableParagraph"/>
              <w:ind w:left="878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EA719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69D2602A" wp14:editId="75EE66BC">
                  <wp:extent cx="1232452" cy="240720"/>
                  <wp:effectExtent l="0" t="0" r="0" b="0"/>
                  <wp:docPr id="257" name="image9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" name="image95.png"/>
                          <pic:cNvPicPr>
                            <a:picLocks noChangeAspect="1"/>
                          </pic:cNvPicPr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226" cy="246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E8E934" w14:textId="0CB38C88" w:rsidR="007F6D0A" w:rsidRPr="00EA719A" w:rsidRDefault="007F6D0A" w:rsidP="004907C7">
            <w:pPr>
              <w:pStyle w:val="TableParagraph"/>
              <w:ind w:right="1088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</w:tc>
        <w:tc>
          <w:tcPr>
            <w:tcW w:w="4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D1E4A1D" w14:textId="57CD6697" w:rsidR="007F6D0A" w:rsidRPr="00EA719A" w:rsidRDefault="004D3CC7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원하는 지역의 시간 설정</w:t>
            </w:r>
          </w:p>
        </w:tc>
      </w:tr>
      <w:tr w:rsidR="007F6D0A" w:rsidRPr="00172F46" w14:paraId="1C0319A7" w14:textId="77777777" w:rsidTr="004907C7">
        <w:trPr>
          <w:trHeight w:val="982"/>
          <w:jc w:val="center"/>
        </w:trPr>
        <w:tc>
          <w:tcPr>
            <w:tcW w:w="1074" w:type="dxa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09CFCFA7" w14:textId="77777777" w:rsidR="007F6D0A" w:rsidRPr="00EA719A" w:rsidRDefault="007577A8" w:rsidP="004907C7">
            <w:pPr>
              <w:pStyle w:val="TableParagraph"/>
              <w:ind w:left="18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EA719A">
              <w:rPr>
                <w:rFonts w:ascii="맑은 고딕" w:eastAsia="맑은 고딕" w:hAnsi="맑은 고딕"/>
                <w:w w:val="101"/>
                <w:sz w:val="20"/>
                <w:szCs w:val="20"/>
              </w:rPr>
              <w:t>5</w:t>
            </w:r>
          </w:p>
        </w:tc>
        <w:tc>
          <w:tcPr>
            <w:tcW w:w="325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45DFEC1" w14:textId="77777777" w:rsidR="007F6D0A" w:rsidRPr="00EA719A" w:rsidRDefault="007F6D0A" w:rsidP="001B0B37">
            <w:pPr>
              <w:pStyle w:val="TableParagraph"/>
              <w:spacing w:before="6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</w:p>
          <w:p w14:paraId="05D464FA" w14:textId="5D515F50" w:rsidR="007F6D0A" w:rsidRPr="00EA719A" w:rsidRDefault="007577A8" w:rsidP="004907C7">
            <w:pPr>
              <w:pStyle w:val="TableParagraph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EA719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5375EBE1" wp14:editId="55E8219F">
                  <wp:extent cx="250825" cy="167005"/>
                  <wp:effectExtent l="0" t="0" r="0" b="0"/>
                  <wp:docPr id="259" name="image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9" name="image96.png"/>
                          <pic:cNvPicPr>
                            <a:picLocks noChangeAspect="1"/>
                          </pic:cNvPicPr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59" cy="167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04390F0D" w14:textId="4473F4AA" w:rsidR="007F6D0A" w:rsidRPr="00EA719A" w:rsidRDefault="004907C7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이동</w:t>
            </w:r>
          </w:p>
        </w:tc>
      </w:tr>
    </w:tbl>
    <w:p w14:paraId="74A41A70" w14:textId="77777777" w:rsidR="00EA719A" w:rsidRDefault="00EA719A" w:rsidP="001B0B37">
      <w:pPr>
        <w:spacing w:before="84" w:after="26"/>
        <w:ind w:left="100"/>
        <w:jc w:val="both"/>
        <w:rPr>
          <w:rFonts w:ascii="맑은 고딕" w:eastAsia="맑은 고딕" w:hAnsi="맑은 고딕"/>
          <w:b/>
          <w:sz w:val="23"/>
        </w:rPr>
      </w:pPr>
    </w:p>
    <w:p w14:paraId="2CFB2FF8" w14:textId="3B6C15BC" w:rsidR="00EA719A" w:rsidRPr="00172F46" w:rsidRDefault="00EA719A" w:rsidP="00EA719A">
      <w:pPr>
        <w:spacing w:before="84" w:after="26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>
        <w:rPr>
          <w:rFonts w:ascii="맑은 고딕" w:eastAsia="맑은 고딕" w:hAnsi="맑은 고딕" w:hint="eastAsia"/>
          <w:b/>
          <w:sz w:val="23"/>
          <w:lang w:eastAsia="ko-KR"/>
        </w:rPr>
        <w:t>표8</w:t>
      </w:r>
      <w:r w:rsidR="007577A8" w:rsidRPr="00172F46">
        <w:rPr>
          <w:rFonts w:ascii="맑은 고딕" w:eastAsia="맑은 고딕" w:hAnsi="맑은 고딕"/>
          <w:b/>
          <w:sz w:val="23"/>
        </w:rPr>
        <w:t xml:space="preserve">. </w:t>
      </w:r>
      <w:r>
        <w:rPr>
          <w:rFonts w:ascii="맑은 고딕" w:eastAsia="맑은 고딕" w:hAnsi="맑은 고딕" w:hint="eastAsia"/>
          <w:b/>
          <w:sz w:val="23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12"/>
        <w:gridCol w:w="3264"/>
        <w:gridCol w:w="5027"/>
      </w:tblGrid>
      <w:tr w:rsidR="007F6D0A" w:rsidRPr="00172F46" w14:paraId="58D10E66" w14:textId="77777777" w:rsidTr="00E77916">
        <w:trPr>
          <w:trHeight w:val="503"/>
          <w:jc w:val="center"/>
        </w:trPr>
        <w:tc>
          <w:tcPr>
            <w:tcW w:w="1112" w:type="dxa"/>
            <w:tcBorders>
              <w:bottom w:val="single" w:sz="6" w:space="0" w:color="000000"/>
            </w:tcBorders>
            <w:vAlign w:val="center"/>
          </w:tcPr>
          <w:p w14:paraId="7F917842" w14:textId="77777777" w:rsidR="007F6D0A" w:rsidRPr="00172F46" w:rsidRDefault="007577A8" w:rsidP="001B0B37">
            <w:pPr>
              <w:pStyle w:val="TableParagraph"/>
              <w:spacing w:before="90"/>
              <w:ind w:left="337" w:right="322"/>
              <w:jc w:val="both"/>
              <w:rPr>
                <w:rFonts w:ascii="맑은 고딕" w:eastAsia="맑은 고딕" w:hAnsi="맑은 고딕"/>
                <w:b/>
                <w:sz w:val="23"/>
              </w:rPr>
            </w:pPr>
            <w:r w:rsidRPr="00172F46">
              <w:rPr>
                <w:rFonts w:ascii="맑은 고딕" w:eastAsia="맑은 고딕" w:hAnsi="맑은 고딕"/>
                <w:b/>
                <w:sz w:val="23"/>
              </w:rPr>
              <w:t>No.</w:t>
            </w:r>
          </w:p>
        </w:tc>
        <w:tc>
          <w:tcPr>
            <w:tcW w:w="3264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ABF72D1" w14:textId="6D155C24" w:rsidR="007F6D0A" w:rsidRPr="00172F46" w:rsidRDefault="00EA719A" w:rsidP="00EA719A">
            <w:pPr>
              <w:pStyle w:val="TableParagraph"/>
              <w:spacing w:before="90"/>
              <w:ind w:left="1313" w:right="951"/>
              <w:jc w:val="both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5027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6DA472B2" w14:textId="42E91241" w:rsidR="007F6D0A" w:rsidRPr="00172F46" w:rsidRDefault="00EA719A" w:rsidP="00EA719A">
            <w:pPr>
              <w:pStyle w:val="TableParagraph"/>
              <w:spacing w:before="90"/>
              <w:ind w:left="2156" w:right="1837"/>
              <w:jc w:val="both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EA719A" w14:paraId="2A99F565" w14:textId="77777777" w:rsidTr="00E77916">
        <w:trPr>
          <w:trHeight w:val="1033"/>
          <w:jc w:val="center"/>
        </w:trPr>
        <w:tc>
          <w:tcPr>
            <w:tcW w:w="1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14F78ACF" w14:textId="77777777" w:rsidR="007F6D0A" w:rsidRPr="00EA719A" w:rsidRDefault="007577A8" w:rsidP="00E77916">
            <w:pPr>
              <w:pStyle w:val="TableParagraph"/>
              <w:ind w:left="18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EA719A">
              <w:rPr>
                <w:rFonts w:ascii="맑은 고딕" w:eastAsia="맑은 고딕" w:hAnsi="맑은 고딕"/>
                <w:w w:val="101"/>
                <w:sz w:val="20"/>
                <w:szCs w:val="20"/>
              </w:rPr>
              <w:t>1</w:t>
            </w:r>
          </w:p>
        </w:tc>
        <w:tc>
          <w:tcPr>
            <w:tcW w:w="3264" w:type="dxa"/>
            <w:tcBorders>
              <w:top w:val="single" w:sz="6" w:space="0" w:color="000000"/>
              <w:bottom w:val="single" w:sz="6" w:space="0" w:color="000000"/>
            </w:tcBorders>
            <w:vAlign w:val="center"/>
          </w:tcPr>
          <w:p w14:paraId="7794DBA5" w14:textId="77777777" w:rsidR="007F6D0A" w:rsidRPr="00EA719A" w:rsidRDefault="007F6D0A" w:rsidP="001B0B37">
            <w:pPr>
              <w:pStyle w:val="TableParagraph"/>
              <w:spacing w:before="6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</w:p>
          <w:p w14:paraId="24BB4ED7" w14:textId="77777777" w:rsidR="007F6D0A" w:rsidRPr="00EA719A" w:rsidRDefault="007577A8" w:rsidP="001B0B37">
            <w:pPr>
              <w:pStyle w:val="TableParagraph"/>
              <w:ind w:left="1516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EA719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52658FE2" wp14:editId="455EBD2F">
                  <wp:extent cx="220345" cy="198120"/>
                  <wp:effectExtent l="0" t="0" r="0" b="0"/>
                  <wp:docPr id="261" name="image1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1" name="image110.png"/>
                          <pic:cNvPicPr>
                            <a:picLocks noChangeAspect="1"/>
                          </pic:cNvPicPr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67" cy="19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669B7C" w14:textId="6998AD4D" w:rsidR="007F6D0A" w:rsidRPr="00EA719A" w:rsidRDefault="007F6D0A" w:rsidP="00E77916">
            <w:pPr>
              <w:pStyle w:val="TableParagraph"/>
              <w:ind w:right="856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</w:tc>
        <w:tc>
          <w:tcPr>
            <w:tcW w:w="502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99B6C64" w14:textId="23B0F7C0" w:rsidR="007F6D0A" w:rsidRPr="00EA719A" w:rsidRDefault="00E77916" w:rsidP="001B0B37">
            <w:pPr>
              <w:pStyle w:val="TableParagraph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proofErr w:type="spellStart"/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음소거</w:t>
            </w:r>
            <w:proofErr w:type="spellEnd"/>
          </w:p>
        </w:tc>
      </w:tr>
      <w:tr w:rsidR="007F6D0A" w:rsidRPr="00EA719A" w14:paraId="05E1C068" w14:textId="77777777" w:rsidTr="00E77916">
        <w:trPr>
          <w:trHeight w:val="1045"/>
          <w:jc w:val="center"/>
        </w:trPr>
        <w:tc>
          <w:tcPr>
            <w:tcW w:w="1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1459E0A8" w14:textId="77777777" w:rsidR="007F6D0A" w:rsidRPr="00EA719A" w:rsidRDefault="007577A8" w:rsidP="00E77916">
            <w:pPr>
              <w:pStyle w:val="TableParagraph"/>
              <w:spacing w:before="1"/>
              <w:ind w:left="18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EA719A">
              <w:rPr>
                <w:rFonts w:ascii="맑은 고딕" w:eastAsia="맑은 고딕" w:hAnsi="맑은 고딕"/>
                <w:w w:val="101"/>
                <w:sz w:val="20"/>
                <w:szCs w:val="20"/>
              </w:rPr>
              <w:lastRenderedPageBreak/>
              <w:t>2</w:t>
            </w:r>
          </w:p>
        </w:tc>
        <w:tc>
          <w:tcPr>
            <w:tcW w:w="3264" w:type="dxa"/>
            <w:tcBorders>
              <w:top w:val="single" w:sz="6" w:space="0" w:color="000000"/>
              <w:bottom w:val="single" w:sz="6" w:space="0" w:color="000000"/>
            </w:tcBorders>
            <w:vAlign w:val="center"/>
          </w:tcPr>
          <w:p w14:paraId="4BCC64D5" w14:textId="18DEF5ED" w:rsidR="007F6D0A" w:rsidRPr="00EA719A" w:rsidRDefault="007577A8" w:rsidP="00E77916">
            <w:pPr>
              <w:pStyle w:val="TableParagraph"/>
              <w:ind w:left="1522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EA719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4661BFB5" wp14:editId="5E8C878B">
                  <wp:extent cx="212725" cy="205105"/>
                  <wp:effectExtent l="0" t="0" r="0" b="0"/>
                  <wp:docPr id="263" name="image1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3" name="image111.png"/>
                          <pic:cNvPicPr>
                            <a:picLocks noChangeAspect="1"/>
                          </pic:cNvPicPr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47" cy="205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9A5BA1E" w14:textId="131843E5" w:rsidR="007F6D0A" w:rsidRPr="00EA719A" w:rsidRDefault="00E77916" w:rsidP="001B0B37">
            <w:pPr>
              <w:pStyle w:val="TableParagraph"/>
              <w:spacing w:before="1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스냅샷 촬영</w:t>
            </w:r>
          </w:p>
        </w:tc>
      </w:tr>
      <w:tr w:rsidR="007F6D0A" w:rsidRPr="00EA719A" w14:paraId="18169FAB" w14:textId="77777777" w:rsidTr="00E77916">
        <w:trPr>
          <w:trHeight w:val="1069"/>
          <w:jc w:val="center"/>
        </w:trPr>
        <w:tc>
          <w:tcPr>
            <w:tcW w:w="1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015476BC" w14:textId="77777777" w:rsidR="007F6D0A" w:rsidRPr="00EA719A" w:rsidRDefault="007577A8" w:rsidP="00E77916">
            <w:pPr>
              <w:pStyle w:val="TableParagraph"/>
              <w:ind w:left="18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EA719A">
              <w:rPr>
                <w:rFonts w:ascii="맑은 고딕" w:eastAsia="맑은 고딕" w:hAnsi="맑은 고딕"/>
                <w:w w:val="101"/>
                <w:sz w:val="20"/>
                <w:szCs w:val="20"/>
              </w:rPr>
              <w:t>3</w:t>
            </w:r>
          </w:p>
        </w:tc>
        <w:tc>
          <w:tcPr>
            <w:tcW w:w="3264" w:type="dxa"/>
            <w:tcBorders>
              <w:top w:val="single" w:sz="6" w:space="0" w:color="000000"/>
              <w:bottom w:val="single" w:sz="6" w:space="0" w:color="000000"/>
            </w:tcBorders>
            <w:vAlign w:val="center"/>
          </w:tcPr>
          <w:p w14:paraId="205BAA85" w14:textId="5C05AD65" w:rsidR="007F6D0A" w:rsidRPr="00EA719A" w:rsidRDefault="007577A8" w:rsidP="001B0B37">
            <w:pPr>
              <w:pStyle w:val="TableParagraph"/>
              <w:spacing w:before="158" w:line="372" w:lineRule="auto"/>
              <w:ind w:left="923" w:right="556" w:firstLine="790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EA719A">
              <w:rPr>
                <w:rFonts w:ascii="맑은 고딕" w:eastAsia="맑은 고딕" w:hAnsi="맑은 고딕"/>
                <w:sz w:val="20"/>
                <w:szCs w:val="20"/>
              </w:rPr>
              <w:t>/</w:t>
            </w:r>
            <w:r w:rsidRPr="00EA719A">
              <w:rPr>
                <w:rFonts w:ascii="맑은 고딕" w:eastAsia="맑은 고딕" w:hAnsi="맑은 고딕"/>
                <w:noProof/>
                <w:w w:val="101"/>
                <w:sz w:val="20"/>
                <w:szCs w:val="20"/>
              </w:rPr>
              <w:drawing>
                <wp:inline distT="0" distB="0" distL="0" distR="0" wp14:anchorId="557DC399" wp14:editId="5038C6AC">
                  <wp:extent cx="197485" cy="190500"/>
                  <wp:effectExtent l="0" t="0" r="0" b="0"/>
                  <wp:docPr id="265" name="image1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5" name="image112.png"/>
                          <pic:cNvPicPr>
                            <a:picLocks noChangeAspect="1"/>
                          </pic:cNvPicPr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07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889588C" w14:textId="49FF9D8B" w:rsidR="007F6D0A" w:rsidRPr="00EA719A" w:rsidRDefault="00E77916" w:rsidP="00E77916">
            <w:pPr>
              <w:pStyle w:val="TableParagraph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영상 재생/정지</w:t>
            </w:r>
          </w:p>
        </w:tc>
      </w:tr>
      <w:tr w:rsidR="007F6D0A" w:rsidRPr="00EA719A" w14:paraId="57A4BAB9" w14:textId="77777777" w:rsidTr="00E77916">
        <w:trPr>
          <w:trHeight w:val="1045"/>
          <w:jc w:val="center"/>
        </w:trPr>
        <w:tc>
          <w:tcPr>
            <w:tcW w:w="1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7BEBC93B" w14:textId="77777777" w:rsidR="007F6D0A" w:rsidRPr="00EA719A" w:rsidRDefault="007577A8" w:rsidP="00E77916">
            <w:pPr>
              <w:pStyle w:val="TableParagraph"/>
              <w:spacing w:before="1"/>
              <w:ind w:left="18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EA719A">
              <w:rPr>
                <w:rFonts w:ascii="맑은 고딕" w:eastAsia="맑은 고딕" w:hAnsi="맑은 고딕"/>
                <w:w w:val="101"/>
                <w:sz w:val="20"/>
                <w:szCs w:val="20"/>
              </w:rPr>
              <w:t>4</w:t>
            </w:r>
          </w:p>
        </w:tc>
        <w:tc>
          <w:tcPr>
            <w:tcW w:w="3264" w:type="dxa"/>
            <w:tcBorders>
              <w:top w:val="single" w:sz="6" w:space="0" w:color="000000"/>
              <w:bottom w:val="single" w:sz="6" w:space="0" w:color="000000"/>
            </w:tcBorders>
            <w:vAlign w:val="center"/>
          </w:tcPr>
          <w:p w14:paraId="063A1217" w14:textId="69523516" w:rsidR="007F6D0A" w:rsidRPr="00EA719A" w:rsidRDefault="007577A8" w:rsidP="00E77916">
            <w:pPr>
              <w:pStyle w:val="TableParagraph"/>
              <w:ind w:left="1522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EA719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3BDCEC99" wp14:editId="2D2A92E5">
                  <wp:extent cx="212725" cy="205105"/>
                  <wp:effectExtent l="0" t="0" r="0" b="0"/>
                  <wp:docPr id="267" name="image1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" name="image113.png"/>
                          <pic:cNvPicPr>
                            <a:picLocks noChangeAspect="1"/>
                          </pic:cNvPicPr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47" cy="205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AD3BA73" w14:textId="259C34FA" w:rsidR="007F6D0A" w:rsidRPr="00EA719A" w:rsidRDefault="00E77916" w:rsidP="001B0B37">
            <w:pPr>
              <w:pStyle w:val="TableParagraph"/>
              <w:spacing w:before="1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줌 인/줌 아웃</w:t>
            </w:r>
          </w:p>
        </w:tc>
      </w:tr>
      <w:tr w:rsidR="007F6D0A" w:rsidRPr="00EA719A" w14:paraId="6734591A" w14:textId="77777777" w:rsidTr="00E77916">
        <w:trPr>
          <w:trHeight w:val="1066"/>
          <w:jc w:val="center"/>
        </w:trPr>
        <w:tc>
          <w:tcPr>
            <w:tcW w:w="1112" w:type="dxa"/>
            <w:tcBorders>
              <w:top w:val="single" w:sz="6" w:space="0" w:color="000000"/>
            </w:tcBorders>
            <w:vAlign w:val="center"/>
          </w:tcPr>
          <w:p w14:paraId="6422A92C" w14:textId="77777777" w:rsidR="007F6D0A" w:rsidRPr="00EA719A" w:rsidRDefault="007577A8" w:rsidP="00E77916">
            <w:pPr>
              <w:pStyle w:val="TableParagraph"/>
              <w:ind w:left="15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EA719A">
              <w:rPr>
                <w:rFonts w:ascii="맑은 고딕" w:eastAsia="맑은 고딕" w:hAnsi="맑은 고딕"/>
                <w:w w:val="101"/>
                <w:sz w:val="20"/>
                <w:szCs w:val="20"/>
              </w:rPr>
              <w:t>5</w:t>
            </w:r>
          </w:p>
        </w:tc>
        <w:tc>
          <w:tcPr>
            <w:tcW w:w="3264" w:type="dxa"/>
            <w:tcBorders>
              <w:top w:val="single" w:sz="6" w:space="0" w:color="000000"/>
              <w:bottom w:val="single" w:sz="6" w:space="0" w:color="000000"/>
            </w:tcBorders>
            <w:vAlign w:val="center"/>
          </w:tcPr>
          <w:p w14:paraId="31F26F11" w14:textId="13F1B641" w:rsidR="007F6D0A" w:rsidRPr="00EA719A" w:rsidRDefault="007577A8" w:rsidP="00E77916">
            <w:pPr>
              <w:pStyle w:val="TableParagraph"/>
              <w:ind w:left="1498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EA719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73B3EAC9" wp14:editId="55522FEF">
                  <wp:extent cx="243205" cy="220980"/>
                  <wp:effectExtent l="0" t="0" r="0" b="0"/>
                  <wp:docPr id="269" name="image1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" name="image114.png"/>
                          <pic:cNvPicPr>
                            <a:picLocks noChangeAspect="1"/>
                          </pic:cNvPicPr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27" cy="220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7" w:type="dxa"/>
            <w:tcBorders>
              <w:top w:val="single" w:sz="6" w:space="0" w:color="000000"/>
              <w:bottom w:val="single" w:sz="6" w:space="0" w:color="000000"/>
            </w:tcBorders>
            <w:vAlign w:val="center"/>
          </w:tcPr>
          <w:p w14:paraId="65F44628" w14:textId="0C1EA1C9" w:rsidR="007F6D0A" w:rsidRPr="00EA719A" w:rsidRDefault="00E77916" w:rsidP="001B0B37">
            <w:pPr>
              <w:pStyle w:val="TableParagraph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꽉 찬 화면</w:t>
            </w:r>
          </w:p>
        </w:tc>
      </w:tr>
      <w:tr w:rsidR="007F6D0A" w:rsidRPr="00172F46" w14:paraId="0F51F587" w14:textId="77777777" w:rsidTr="00E77916">
        <w:trPr>
          <w:trHeight w:val="1030"/>
          <w:jc w:val="center"/>
        </w:trPr>
        <w:tc>
          <w:tcPr>
            <w:tcW w:w="1106" w:type="dxa"/>
            <w:tcBorders>
              <w:top w:val="single" w:sz="6" w:space="0" w:color="000000"/>
            </w:tcBorders>
            <w:vAlign w:val="center"/>
          </w:tcPr>
          <w:p w14:paraId="266E238E" w14:textId="77777777" w:rsidR="007F6D0A" w:rsidRPr="00EA719A" w:rsidRDefault="007577A8" w:rsidP="00E77916">
            <w:pPr>
              <w:pStyle w:val="TableParagraph"/>
              <w:ind w:left="15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EA719A">
              <w:rPr>
                <w:rFonts w:ascii="맑은 고딕" w:eastAsia="맑은 고딕" w:hAnsi="맑은 고딕"/>
                <w:w w:val="101"/>
                <w:sz w:val="20"/>
                <w:szCs w:val="20"/>
              </w:rPr>
              <w:t>6</w:t>
            </w:r>
          </w:p>
        </w:tc>
        <w:tc>
          <w:tcPr>
            <w:tcW w:w="3264" w:type="dxa"/>
            <w:tcBorders>
              <w:top w:val="single" w:sz="6" w:space="0" w:color="000000"/>
              <w:bottom w:val="single" w:sz="6" w:space="0" w:color="000000"/>
            </w:tcBorders>
            <w:vAlign w:val="center"/>
          </w:tcPr>
          <w:p w14:paraId="6A56D726" w14:textId="77777777" w:rsidR="007F6D0A" w:rsidRPr="00EA719A" w:rsidRDefault="007F6D0A" w:rsidP="001B0B37">
            <w:pPr>
              <w:pStyle w:val="TableParagraph"/>
              <w:spacing w:before="6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  <w:p w14:paraId="2088C178" w14:textId="77777777" w:rsidR="007F6D0A" w:rsidRPr="00EA719A" w:rsidRDefault="007577A8" w:rsidP="001B0B37">
            <w:pPr>
              <w:pStyle w:val="TableParagraph"/>
              <w:ind w:left="1396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EA719A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207B6F2F" wp14:editId="4D05CE5F">
                  <wp:extent cx="365125" cy="198120"/>
                  <wp:effectExtent l="0" t="0" r="0" b="0"/>
                  <wp:docPr id="271" name="image9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1" name="image97.png"/>
                          <pic:cNvPicPr>
                            <a:picLocks noChangeAspect="1"/>
                          </pic:cNvPicPr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47" cy="19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BA4A49" w14:textId="6B491986" w:rsidR="007F6D0A" w:rsidRPr="00EA719A" w:rsidRDefault="007F6D0A" w:rsidP="00E77916">
            <w:pPr>
              <w:pStyle w:val="TableParagraph"/>
              <w:ind w:right="856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</w:tc>
        <w:tc>
          <w:tcPr>
            <w:tcW w:w="5024" w:type="dxa"/>
            <w:tcBorders>
              <w:top w:val="single" w:sz="6" w:space="0" w:color="000000"/>
              <w:bottom w:val="single" w:sz="6" w:space="0" w:color="000000"/>
            </w:tcBorders>
            <w:vAlign w:val="center"/>
          </w:tcPr>
          <w:p w14:paraId="3E66F857" w14:textId="37530C7D" w:rsidR="007F6D0A" w:rsidRPr="00EA719A" w:rsidRDefault="00E77916" w:rsidP="001B0B37">
            <w:pPr>
              <w:pStyle w:val="TableParagraph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proofErr w:type="spellStart"/>
            <w:r w:rsidRPr="00E77916">
              <w:rPr>
                <w:rFonts w:ascii="맑은 고딕" w:eastAsia="맑은 고딕" w:hAnsi="맑은 고딕" w:hint="eastAsia"/>
                <w:sz w:val="20"/>
                <w:szCs w:val="20"/>
              </w:rPr>
              <w:t>시간</w:t>
            </w:r>
            <w:proofErr w:type="spellEnd"/>
            <w:r w:rsidRPr="00E77916">
              <w:rPr>
                <w:rFonts w:ascii="맑은 고딕" w:eastAsia="맑은 고딕" w:hAnsi="맑은 고딕"/>
                <w:sz w:val="20"/>
                <w:szCs w:val="20"/>
              </w:rPr>
              <w:t xml:space="preserve"> </w:t>
            </w:r>
            <w:proofErr w:type="spellStart"/>
            <w:r w:rsidRPr="00E77916">
              <w:rPr>
                <w:rFonts w:ascii="맑은 고딕" w:eastAsia="맑은 고딕" w:hAnsi="맑은 고딕" w:hint="eastAsia"/>
                <w:sz w:val="20"/>
                <w:szCs w:val="20"/>
              </w:rPr>
              <w:t>축소</w:t>
            </w:r>
            <w:proofErr w:type="spellEnd"/>
            <w:r w:rsidRPr="00E77916">
              <w:rPr>
                <w:rFonts w:ascii="맑은 고딕" w:eastAsia="맑은 고딕" w:hAnsi="맑은 고딕"/>
                <w:sz w:val="20"/>
                <w:szCs w:val="20"/>
              </w:rPr>
              <w:t>/</w:t>
            </w:r>
            <w:proofErr w:type="spellStart"/>
            <w:r w:rsidRPr="00E77916">
              <w:rPr>
                <w:rFonts w:ascii="맑은 고딕" w:eastAsia="맑은 고딕" w:hAnsi="맑은 고딕" w:hint="eastAsia"/>
                <w:sz w:val="20"/>
                <w:szCs w:val="20"/>
              </w:rPr>
              <w:t>확장</w:t>
            </w:r>
            <w:proofErr w:type="spellEnd"/>
          </w:p>
        </w:tc>
      </w:tr>
    </w:tbl>
    <w:p w14:paraId="5645004D" w14:textId="77777777" w:rsidR="007F6D0A" w:rsidRPr="00172F46" w:rsidRDefault="007F6D0A" w:rsidP="001B0B37">
      <w:pPr>
        <w:jc w:val="both"/>
        <w:rPr>
          <w:rFonts w:ascii="맑은 고딕" w:eastAsia="맑은 고딕" w:hAnsi="맑은 고딕"/>
          <w:sz w:val="17"/>
        </w:rPr>
        <w:sectPr w:rsidR="007F6D0A" w:rsidRPr="00172F46">
          <w:headerReference w:type="even" r:id="rId134"/>
          <w:headerReference w:type="default" r:id="rId135"/>
          <w:pgSz w:w="12240" w:h="15840"/>
          <w:pgMar w:top="780" w:right="1280" w:bottom="280" w:left="1340" w:header="595" w:footer="0" w:gutter="0"/>
          <w:cols w:space="720"/>
        </w:sectPr>
      </w:pPr>
      <w:bookmarkStart w:id="79" w:name="Chapter_8._Settings"/>
      <w:bookmarkStart w:id="80" w:name="_bookmark34"/>
      <w:bookmarkEnd w:id="79"/>
      <w:bookmarkEnd w:id="80"/>
    </w:p>
    <w:p w14:paraId="30297605" w14:textId="47AAD2D5" w:rsidR="007F6D0A" w:rsidRPr="00E77916" w:rsidRDefault="00E77916" w:rsidP="001B0B37">
      <w:pPr>
        <w:pStyle w:val="1"/>
        <w:jc w:val="both"/>
        <w:rPr>
          <w:rFonts w:ascii="맑은 고딕" w:eastAsia="맑은 고딕" w:hAnsi="맑은 고딕"/>
          <w:b/>
          <w:bCs/>
        </w:rPr>
      </w:pPr>
      <w:r w:rsidRPr="00E77916">
        <w:rPr>
          <w:rFonts w:ascii="맑은 고딕" w:eastAsia="맑은 고딕" w:hAnsi="맑은 고딕" w:hint="eastAsia"/>
          <w:b/>
          <w:bCs/>
          <w:lang w:eastAsia="ko-KR"/>
        </w:rPr>
        <w:lastRenderedPageBreak/>
        <w:t xml:space="preserve">제 </w:t>
      </w:r>
      <w:r w:rsidRPr="00E77916">
        <w:rPr>
          <w:rFonts w:ascii="맑은 고딕" w:eastAsia="맑은 고딕" w:hAnsi="맑은 고딕"/>
          <w:b/>
          <w:bCs/>
          <w:lang w:eastAsia="ko-KR"/>
        </w:rPr>
        <w:t>8</w:t>
      </w:r>
      <w:r w:rsidRPr="00E77916">
        <w:rPr>
          <w:rFonts w:ascii="맑은 고딕" w:eastAsia="맑은 고딕" w:hAnsi="맑은 고딕" w:hint="eastAsia"/>
          <w:b/>
          <w:bCs/>
          <w:lang w:eastAsia="ko-KR"/>
        </w:rPr>
        <w:t>장</w:t>
      </w:r>
      <w:r w:rsidR="007577A8" w:rsidRPr="00E77916">
        <w:rPr>
          <w:rFonts w:ascii="맑은 고딕" w:eastAsia="맑은 고딕" w:hAnsi="맑은 고딕"/>
          <w:b/>
          <w:bCs/>
        </w:rPr>
        <w:t xml:space="preserve">. </w:t>
      </w:r>
      <w:r w:rsidRPr="00E77916">
        <w:rPr>
          <w:rFonts w:ascii="맑은 고딕" w:eastAsia="맑은 고딕" w:hAnsi="맑은 고딕" w:hint="eastAsia"/>
          <w:b/>
          <w:bCs/>
          <w:lang w:eastAsia="ko-KR"/>
        </w:rPr>
        <w:t>설정</w:t>
      </w:r>
    </w:p>
    <w:p w14:paraId="41A174CF" w14:textId="77777777" w:rsidR="007F6D0A" w:rsidRPr="00E77916" w:rsidRDefault="007F6D0A" w:rsidP="001B0B37">
      <w:pPr>
        <w:pStyle w:val="a3"/>
        <w:spacing w:before="11"/>
        <w:jc w:val="both"/>
        <w:rPr>
          <w:rFonts w:ascii="맑은 고딕" w:eastAsia="맑은 고딕" w:hAnsi="맑은 고딕"/>
          <w:sz w:val="28"/>
          <w:szCs w:val="10"/>
        </w:rPr>
      </w:pPr>
    </w:p>
    <w:p w14:paraId="6A0AFE9D" w14:textId="3E82230E" w:rsidR="007F6D0A" w:rsidRDefault="00E77916" w:rsidP="001B0B37">
      <w:pPr>
        <w:pStyle w:val="2"/>
        <w:numPr>
          <w:ilvl w:val="1"/>
          <w:numId w:val="19"/>
        </w:numPr>
        <w:tabs>
          <w:tab w:val="left" w:pos="687"/>
        </w:tabs>
        <w:jc w:val="both"/>
        <w:rPr>
          <w:rFonts w:ascii="맑은 고딕" w:eastAsia="맑은 고딕" w:hAnsi="맑은 고딕"/>
          <w:lang w:eastAsia="ko-KR"/>
        </w:rPr>
      </w:pPr>
      <w:bookmarkStart w:id="81" w:name="_bookmark35"/>
      <w:bookmarkStart w:id="82" w:name="8.1_Media"/>
      <w:bookmarkEnd w:id="81"/>
      <w:bookmarkEnd w:id="82"/>
      <w:r>
        <w:rPr>
          <w:rFonts w:ascii="맑은 고딕" w:eastAsia="맑은 고딕" w:hAnsi="맑은 고딕" w:hint="eastAsia"/>
          <w:lang w:eastAsia="ko-KR"/>
        </w:rPr>
        <w:t>미디어</w:t>
      </w:r>
    </w:p>
    <w:p w14:paraId="2187A6C8" w14:textId="77777777" w:rsidR="00E77916" w:rsidRPr="00E77916" w:rsidRDefault="00E77916" w:rsidP="00E77916">
      <w:pPr>
        <w:rPr>
          <w:rFonts w:eastAsia="맑은 고딕"/>
          <w:lang w:eastAsia="ko-KR"/>
        </w:rPr>
      </w:pPr>
    </w:p>
    <w:p w14:paraId="45F3EA2D" w14:textId="284D3ABA" w:rsidR="007F6D0A" w:rsidRPr="00172F46" w:rsidRDefault="00E77916" w:rsidP="001B0B37">
      <w:pPr>
        <w:pStyle w:val="a4"/>
        <w:numPr>
          <w:ilvl w:val="2"/>
          <w:numId w:val="19"/>
        </w:numPr>
        <w:tabs>
          <w:tab w:val="left" w:pos="825"/>
        </w:tabs>
        <w:spacing w:before="1"/>
        <w:jc w:val="both"/>
        <w:rPr>
          <w:rFonts w:ascii="맑은 고딕" w:eastAsia="맑은 고딕" w:hAnsi="맑은 고딕"/>
          <w:i/>
          <w:sz w:val="32"/>
        </w:rPr>
      </w:pPr>
      <w:bookmarkStart w:id="83" w:name="8.1.1_Video"/>
      <w:bookmarkStart w:id="84" w:name="_bookmark36"/>
      <w:bookmarkEnd w:id="83"/>
      <w:bookmarkEnd w:id="84"/>
      <w:r>
        <w:rPr>
          <w:rFonts w:ascii="맑은 고딕" w:eastAsia="맑은 고딕" w:hAnsi="맑은 고딕" w:hint="eastAsia"/>
          <w:i/>
          <w:sz w:val="32"/>
          <w:lang w:eastAsia="ko-KR"/>
        </w:rPr>
        <w:t>영상</w:t>
      </w:r>
    </w:p>
    <w:p w14:paraId="62A8A996" w14:textId="77777777" w:rsidR="00E77916" w:rsidRPr="001B003C" w:rsidRDefault="00E77916" w:rsidP="00E77916">
      <w:pPr>
        <w:pStyle w:val="a3"/>
        <w:spacing w:before="254" w:line="276" w:lineRule="auto"/>
        <w:ind w:right="1021" w:firstLineChars="100" w:firstLine="200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모듈에서 스트림 매개 변수를 설정하여 네트워크 환경 및 요구 사항에 맞도록 설정합니다.</w:t>
      </w:r>
    </w:p>
    <w:p w14:paraId="70B92D17" w14:textId="77777777" w:rsidR="007F6D0A" w:rsidRPr="00172F46" w:rsidRDefault="007F6D0A" w:rsidP="001B0B37">
      <w:pPr>
        <w:pStyle w:val="a3"/>
        <w:spacing w:before="2"/>
        <w:jc w:val="both"/>
        <w:rPr>
          <w:rFonts w:ascii="맑은 고딕" w:eastAsia="맑은 고딕" w:hAnsi="맑은 고딕"/>
          <w:sz w:val="20"/>
          <w:lang w:eastAsia="ko-KR"/>
        </w:rPr>
      </w:pPr>
    </w:p>
    <w:p w14:paraId="0B03B1C9" w14:textId="47AFA5FD" w:rsidR="007F6D0A" w:rsidRPr="00314356" w:rsidRDefault="00314356" w:rsidP="001B0B37">
      <w:pPr>
        <w:pStyle w:val="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314356">
        <w:rPr>
          <w:rFonts w:ascii="맑은 고딕" w:eastAsia="맑은 고딕" w:hAnsi="맑은 고딕"/>
          <w:noProof/>
          <w:sz w:val="20"/>
          <w:szCs w:val="20"/>
        </w:rPr>
        <w:drawing>
          <wp:anchor distT="0" distB="0" distL="0" distR="0" simplePos="0" relativeHeight="251610112" behindDoc="0" locked="0" layoutInCell="1" allowOverlap="1" wp14:anchorId="539E318A" wp14:editId="2DE1B38A">
            <wp:simplePos x="0" y="0"/>
            <wp:positionH relativeFrom="page">
              <wp:posOffset>914400</wp:posOffset>
            </wp:positionH>
            <wp:positionV relativeFrom="paragraph">
              <wp:posOffset>435610</wp:posOffset>
            </wp:positionV>
            <wp:extent cx="5534025" cy="2792730"/>
            <wp:effectExtent l="0" t="0" r="0" b="0"/>
            <wp:wrapTopAndBottom/>
            <wp:docPr id="273" name="image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image115.png"/>
                    <pic:cNvPicPr>
                      <a:picLocks noChangeAspect="1"/>
                    </pic:cNvPicPr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4025" cy="2792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D1697" w:rsidRPr="00314356">
        <w:rPr>
          <w:rFonts w:ascii="맑은 고딕" w:eastAsia="맑은 고딕" w:hAnsi="맑은 고딕" w:hint="eastAsia"/>
          <w:sz w:val="20"/>
          <w:szCs w:val="20"/>
          <w:lang w:eastAsia="ko-KR"/>
        </w:rPr>
        <w:t>기본 스트림 설정</w:t>
      </w:r>
    </w:p>
    <w:p w14:paraId="452D88A2" w14:textId="77777777" w:rsidR="007F6D0A" w:rsidRPr="00314356" w:rsidRDefault="007F6D0A" w:rsidP="001B0B37">
      <w:pPr>
        <w:pStyle w:val="a3"/>
        <w:spacing w:before="1"/>
        <w:jc w:val="both"/>
        <w:rPr>
          <w:rFonts w:ascii="맑은 고딕" w:eastAsia="맑은 고딕" w:hAnsi="맑은 고딕"/>
          <w:b/>
          <w:sz w:val="20"/>
          <w:szCs w:val="20"/>
          <w:lang w:eastAsia="ko-KR"/>
        </w:rPr>
      </w:pPr>
    </w:p>
    <w:p w14:paraId="7EDF9187" w14:textId="76813FCF" w:rsidR="007F6D0A" w:rsidRPr="00314356" w:rsidRDefault="00314356" w:rsidP="001B0B37">
      <w:pPr>
        <w:ind w:left="100"/>
        <w:jc w:val="both"/>
        <w:rPr>
          <w:rFonts w:ascii="맑은 고딕" w:eastAsia="맑은 고딕" w:hAnsi="맑은 고딕"/>
          <w:b/>
          <w:sz w:val="20"/>
          <w:szCs w:val="20"/>
          <w:lang w:eastAsia="ko-KR"/>
        </w:rPr>
      </w:pPr>
      <w:r w:rsidRPr="00314356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보조 스트림 설정</w:t>
      </w:r>
    </w:p>
    <w:p w14:paraId="332053E7" w14:textId="77777777" w:rsidR="007F6D0A" w:rsidRPr="0031435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  <w:szCs w:val="20"/>
        </w:rPr>
      </w:pPr>
      <w:r w:rsidRPr="00314356">
        <w:rPr>
          <w:rFonts w:ascii="맑은 고딕" w:eastAsia="맑은 고딕" w:hAnsi="맑은 고딕"/>
          <w:noProof/>
          <w:sz w:val="20"/>
          <w:szCs w:val="20"/>
        </w:rPr>
        <w:drawing>
          <wp:inline distT="0" distB="0" distL="0" distR="0" wp14:anchorId="712A81DC" wp14:editId="6F8936F7">
            <wp:extent cx="5545742" cy="2798859"/>
            <wp:effectExtent l="0" t="0" r="0" b="0"/>
            <wp:docPr id="275" name="image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image116.png"/>
                    <pic:cNvPicPr>
                      <a:picLocks noChangeAspect="1"/>
                    </pic:cNvPicPr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5424" cy="2813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FA3A0" w14:textId="6E9E81CD" w:rsidR="007F6D0A" w:rsidRPr="00314356" w:rsidRDefault="007F6D0A" w:rsidP="001B0B37">
      <w:pPr>
        <w:pStyle w:val="a3"/>
        <w:spacing w:before="8"/>
        <w:jc w:val="both"/>
        <w:rPr>
          <w:rFonts w:ascii="맑은 고딕" w:eastAsia="맑은 고딕" w:hAnsi="맑은 고딕"/>
          <w:b/>
          <w:sz w:val="20"/>
          <w:szCs w:val="20"/>
        </w:rPr>
      </w:pPr>
    </w:p>
    <w:p w14:paraId="51E69706" w14:textId="77777777" w:rsidR="00314356" w:rsidRPr="00314356" w:rsidRDefault="00314356" w:rsidP="001B0B37">
      <w:pPr>
        <w:pStyle w:val="a3"/>
        <w:spacing w:before="8"/>
        <w:jc w:val="both"/>
        <w:rPr>
          <w:rFonts w:ascii="맑은 고딕" w:eastAsia="맑은 고딕" w:hAnsi="맑은 고딕"/>
          <w:b/>
          <w:sz w:val="20"/>
          <w:szCs w:val="20"/>
        </w:rPr>
      </w:pPr>
    </w:p>
    <w:p w14:paraId="767521BD" w14:textId="0438285F" w:rsidR="007F6D0A" w:rsidRPr="00314356" w:rsidRDefault="00314356" w:rsidP="001B0B37">
      <w:pPr>
        <w:spacing w:before="90"/>
        <w:ind w:left="100"/>
        <w:jc w:val="both"/>
        <w:rPr>
          <w:rFonts w:ascii="맑은 고딕" w:eastAsia="맑은 고딕" w:hAnsi="맑은 고딕"/>
          <w:b/>
          <w:bCs/>
          <w:sz w:val="20"/>
          <w:szCs w:val="20"/>
          <w:lang w:eastAsia="ko-KR"/>
        </w:rPr>
      </w:pPr>
      <w:r w:rsidRPr="00314356">
        <w:rPr>
          <w:rFonts w:ascii="맑은 고딕" w:eastAsia="맑은 고딕" w:hAnsi="맑은 고딕"/>
          <w:b/>
          <w:bCs/>
          <w:noProof/>
          <w:sz w:val="20"/>
          <w:szCs w:val="20"/>
        </w:rPr>
        <w:drawing>
          <wp:anchor distT="0" distB="0" distL="0" distR="0" simplePos="0" relativeHeight="251612160" behindDoc="0" locked="0" layoutInCell="1" allowOverlap="1" wp14:anchorId="4500A31A" wp14:editId="2034CCC4">
            <wp:simplePos x="0" y="0"/>
            <wp:positionH relativeFrom="page">
              <wp:posOffset>914400</wp:posOffset>
            </wp:positionH>
            <wp:positionV relativeFrom="paragraph">
              <wp:posOffset>444500</wp:posOffset>
            </wp:positionV>
            <wp:extent cx="5549900" cy="2800350"/>
            <wp:effectExtent l="0" t="0" r="0" b="0"/>
            <wp:wrapTopAndBottom/>
            <wp:docPr id="277" name="image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image117.png"/>
                    <pic:cNvPicPr>
                      <a:picLocks noChangeAspect="1"/>
                    </pic:cNvPicPr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990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14356">
        <w:rPr>
          <w:rFonts w:ascii="맑은 고딕" w:eastAsia="맑은 고딕" w:hAnsi="맑은 고딕" w:hint="eastAsia"/>
          <w:b/>
          <w:bCs/>
          <w:noProof/>
          <w:sz w:val="20"/>
          <w:szCs w:val="20"/>
          <w:lang w:eastAsia="ko-KR"/>
        </w:rPr>
        <w:t>세 번째 스트림 설정</w:t>
      </w:r>
    </w:p>
    <w:p w14:paraId="069C502A" w14:textId="3C8E3DE5" w:rsidR="007F6D0A" w:rsidRPr="00172F46" w:rsidRDefault="007F6D0A" w:rsidP="001B0B37">
      <w:pPr>
        <w:pStyle w:val="a3"/>
        <w:spacing w:before="7"/>
        <w:jc w:val="both"/>
        <w:rPr>
          <w:rFonts w:ascii="맑은 고딕" w:eastAsia="맑은 고딕" w:hAnsi="맑은 고딕"/>
          <w:b/>
          <w:sz w:val="22"/>
          <w:lang w:eastAsia="ko-KR"/>
        </w:rPr>
      </w:pPr>
    </w:p>
    <w:p w14:paraId="35BC2284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b/>
          <w:sz w:val="24"/>
          <w:lang w:eastAsia="ko-KR"/>
        </w:rPr>
      </w:pPr>
    </w:p>
    <w:p w14:paraId="0D84F1D5" w14:textId="77777777" w:rsidR="007F6D0A" w:rsidRPr="00172F46" w:rsidRDefault="007F6D0A" w:rsidP="001B0B37">
      <w:pPr>
        <w:pStyle w:val="a3"/>
        <w:spacing w:before="2"/>
        <w:jc w:val="both"/>
        <w:rPr>
          <w:rFonts w:ascii="맑은 고딕" w:eastAsia="맑은 고딕" w:hAnsi="맑은 고딕"/>
          <w:b/>
          <w:sz w:val="35"/>
          <w:lang w:eastAsia="ko-KR"/>
        </w:rPr>
      </w:pPr>
    </w:p>
    <w:p w14:paraId="403E1D9E" w14:textId="2AC4388F" w:rsidR="007F6D0A" w:rsidRPr="00172F46" w:rsidRDefault="00314356" w:rsidP="001B0B37">
      <w:pPr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>
        <w:rPr>
          <w:rFonts w:ascii="맑은 고딕" w:eastAsia="맑은 고딕" w:hAnsi="맑은 고딕" w:hint="eastAsia"/>
          <w:b/>
          <w:sz w:val="23"/>
          <w:lang w:eastAsia="ko-KR"/>
        </w:rPr>
        <w:t>표</w:t>
      </w:r>
      <w:r w:rsidR="007577A8" w:rsidRPr="00172F46">
        <w:rPr>
          <w:rFonts w:ascii="맑은 고딕" w:eastAsia="맑은 고딕" w:hAnsi="맑은 고딕"/>
          <w:b/>
          <w:sz w:val="23"/>
          <w:lang w:eastAsia="ko-KR"/>
        </w:rPr>
        <w:t xml:space="preserve"> 9. </w:t>
      </w:r>
      <w:r>
        <w:rPr>
          <w:rFonts w:ascii="맑은 고딕" w:eastAsia="맑은 고딕" w:hAnsi="맑은 고딕" w:hint="eastAsia"/>
          <w:b/>
          <w:sz w:val="23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82"/>
        <w:gridCol w:w="6666"/>
      </w:tblGrid>
      <w:tr w:rsidR="007F6D0A" w:rsidRPr="00172F46" w14:paraId="630B0448" w14:textId="77777777" w:rsidTr="00B80B42">
        <w:trPr>
          <w:trHeight w:val="848"/>
          <w:jc w:val="center"/>
        </w:trPr>
        <w:tc>
          <w:tcPr>
            <w:tcW w:w="2671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68E7A349" w14:textId="0E5FD744" w:rsidR="007F6D0A" w:rsidRPr="00172F46" w:rsidRDefault="00314356" w:rsidP="00314356">
            <w:pPr>
              <w:pStyle w:val="TableParagraph"/>
              <w:ind w:left="687" w:right="674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666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79559390" w14:textId="00322DD6" w:rsidR="007F6D0A" w:rsidRPr="00172F46" w:rsidRDefault="00314356" w:rsidP="00314356">
            <w:pPr>
              <w:pStyle w:val="TableParagraph"/>
              <w:ind w:left="2216" w:right="2199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771FB9C3" w14:textId="77777777" w:rsidTr="00B80B42">
        <w:trPr>
          <w:trHeight w:val="2052"/>
          <w:jc w:val="center"/>
        </w:trPr>
        <w:tc>
          <w:tcPr>
            <w:tcW w:w="2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DB05243" w14:textId="5FE3FC8E" w:rsidR="007F6D0A" w:rsidRPr="00314356" w:rsidRDefault="00B80B42" w:rsidP="00B80B42">
            <w:pPr>
              <w:pStyle w:val="TableParagraph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녹화 스트림 타입</w:t>
            </w:r>
          </w:p>
        </w:tc>
        <w:tc>
          <w:tcPr>
            <w:tcW w:w="6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CAEC933" w14:textId="77777777" w:rsidR="00B80B42" w:rsidRDefault="00B80B42" w:rsidP="00B80B42">
            <w:pPr>
              <w:pStyle w:val="TableParagraph"/>
              <w:spacing w:line="252" w:lineRule="auto"/>
              <w:ind w:left="93" w:right="189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일반&amp;이벤트는 기본 스트림에서만 가능합니다. </w:t>
            </w:r>
            <w:r>
              <w:rPr>
                <w:rFonts w:ascii="맑은 고딕" w:eastAsia="맑은 고딕" w:hAnsi="맑은 고딕" w:hint="eastAsia"/>
                <w:b/>
                <w:bCs/>
                <w:sz w:val="20"/>
                <w:szCs w:val="20"/>
                <w:lang w:eastAsia="ko-KR"/>
              </w:rPr>
              <w:t>일반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은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연속</w:t>
            </w:r>
            <w:r>
              <w:rPr>
                <w:rFonts w:ascii="맑은 고딕" w:eastAsia="맑은 고딕" w:hAnsi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녹화</w:t>
            </w:r>
            <w:r>
              <w:rPr>
                <w:rFonts w:ascii="맑은 고딕" w:eastAsia="맑은 고딕" w:hAnsi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비디오</w:t>
            </w:r>
            <w:r>
              <w:rPr>
                <w:rFonts w:ascii="맑은 고딕" w:eastAsia="맑은 고딕" w:hAnsi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, </w:t>
            </w:r>
            <w:r>
              <w:rPr>
                <w:rFonts w:ascii="맑은 고딕" w:eastAsia="맑은 고딕" w:hAnsi="맑은 고딕" w:cs="맑은 고딕" w:hint="eastAsia"/>
                <w:b/>
                <w:bCs/>
                <w:color w:val="000000"/>
                <w:sz w:val="20"/>
                <w:szCs w:val="20"/>
                <w:shd w:val="clear" w:color="auto" w:fill="FDFDFD"/>
                <w:lang w:eastAsia="ko-KR"/>
              </w:rPr>
              <w:t>이벤트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에는</w:t>
            </w:r>
            <w:r>
              <w:rPr>
                <w:rFonts w:ascii="맑은 고딕" w:eastAsia="맑은 고딕" w:hAnsi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모션</w:t>
            </w:r>
            <w:r>
              <w:rPr>
                <w:rFonts w:ascii="맑은 고딕" w:eastAsia="맑은 고딕" w:hAnsi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,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예외</w:t>
            </w:r>
            <w:r>
              <w:rPr>
                <w:rFonts w:ascii="맑은 고딕" w:eastAsia="맑은 고딕" w:hAnsi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, LPR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등과</w:t>
            </w:r>
            <w:r>
              <w:rPr>
                <w:rFonts w:ascii="맑은 고딕" w:eastAsia="맑은 고딕" w:hAnsi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같은</w:t>
            </w:r>
            <w:r>
              <w:rPr>
                <w:rFonts w:ascii="맑은 고딕" w:eastAsia="맑은 고딕" w:hAnsi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경보를</w:t>
            </w:r>
            <w:r>
              <w:rPr>
                <w:rFonts w:ascii="맑은 고딕" w:eastAsia="맑은 고딕" w:hAnsi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작동할</w:t>
            </w:r>
            <w:r>
              <w:rPr>
                <w:rFonts w:ascii="맑은 고딕" w:eastAsia="맑은 고딕" w:hAnsi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수</w:t>
            </w:r>
            <w:r>
              <w:rPr>
                <w:rFonts w:ascii="맑은 고딕" w:eastAsia="맑은 고딕" w:hAnsi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있는</w:t>
            </w:r>
            <w:r>
              <w:rPr>
                <w:rFonts w:ascii="맑은 고딕" w:eastAsia="맑은 고딕" w:hAnsi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이벤트가</w:t>
            </w:r>
            <w:r>
              <w:rPr>
                <w:rFonts w:ascii="맑은 고딕" w:eastAsia="맑은 고딕" w:hAnsi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포함됩니다</w:t>
            </w:r>
            <w:r>
              <w:rPr>
                <w:rFonts w:ascii="맑은 고딕" w:eastAsia="맑은 고딕" w:hAnsi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.</w:t>
            </w:r>
          </w:p>
          <w:p w14:paraId="682BE5E7" w14:textId="786969D0" w:rsidR="007F6D0A" w:rsidRPr="00314356" w:rsidRDefault="00B80B42" w:rsidP="00B80B42">
            <w:pPr>
              <w:pStyle w:val="TableParagraph"/>
              <w:spacing w:line="254" w:lineRule="auto"/>
              <w:ind w:left="93" w:right="189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각자 다른 녹화 스트림 종류에 각각 비트 </w:t>
            </w:r>
            <w:proofErr w:type="spellStart"/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레이트와</w:t>
            </w:r>
            <w:proofErr w:type="spellEnd"/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프레임 </w:t>
            </w:r>
            <w:proofErr w:type="spellStart"/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레이트를</w:t>
            </w:r>
            <w:proofErr w:type="spellEnd"/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설정할 수 있습니다.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사용자가 </w:t>
            </w:r>
            <w:r w:rsidRPr="001B003C">
              <w:rPr>
                <w:rFonts w:ascii="맑은 고딕" w:eastAsia="맑은 고딕" w:hAnsi="맑은 고딕" w:hint="eastAsia"/>
                <w:b/>
                <w:bCs/>
                <w:sz w:val="20"/>
                <w:szCs w:val="20"/>
                <w:lang w:eastAsia="ko-KR"/>
              </w:rPr>
              <w:t>이벤트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를 선택한다면 영상은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이벤트 발생 시 비디오 스트림 유형 구성에 따라 녹화되어 저장 공간이 크게 줄어듭니다.</w:t>
            </w:r>
          </w:p>
        </w:tc>
      </w:tr>
      <w:tr w:rsidR="00B80B42" w:rsidRPr="00172F46" w14:paraId="0237154B" w14:textId="77777777" w:rsidTr="00B80B42">
        <w:trPr>
          <w:trHeight w:val="379"/>
          <w:jc w:val="center"/>
        </w:trPr>
        <w:tc>
          <w:tcPr>
            <w:tcW w:w="2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7266ECB" w14:textId="79DA7773" w:rsidR="00B80B42" w:rsidRPr="00314356" w:rsidRDefault="00B80B42" w:rsidP="00B80B42">
            <w:pPr>
              <w:pStyle w:val="TableParagraph"/>
              <w:spacing w:before="74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이벤트 스트림 기능</w:t>
            </w:r>
          </w:p>
        </w:tc>
        <w:tc>
          <w:tcPr>
            <w:tcW w:w="6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8752C73" w14:textId="3315988D" w:rsidR="00B80B42" w:rsidRPr="00314356" w:rsidRDefault="00B80B42" w:rsidP="00B80B42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bCs/>
                <w:sz w:val="20"/>
                <w:szCs w:val="20"/>
                <w:lang w:eastAsia="ko-KR"/>
              </w:rPr>
              <w:t>이벤트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옵션을 선택한 경우에만 사용 가능</w:t>
            </w:r>
          </w:p>
        </w:tc>
      </w:tr>
      <w:tr w:rsidR="007F6D0A" w:rsidRPr="00172F46" w14:paraId="0CAF1735" w14:textId="77777777" w:rsidTr="00B80B42">
        <w:trPr>
          <w:trHeight w:val="810"/>
          <w:jc w:val="center"/>
        </w:trPr>
        <w:tc>
          <w:tcPr>
            <w:tcW w:w="2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16F4C94" w14:textId="7CA026F4" w:rsidR="007F6D0A" w:rsidRPr="00314356" w:rsidRDefault="00B80B42" w:rsidP="00B80B42">
            <w:pPr>
              <w:pStyle w:val="TableParagraph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비디오 코덱</w:t>
            </w:r>
          </w:p>
        </w:tc>
        <w:tc>
          <w:tcPr>
            <w:tcW w:w="6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25BF412" w14:textId="67B454A1" w:rsidR="007F6D0A" w:rsidRPr="00314356" w:rsidRDefault="007577A8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314356">
              <w:rPr>
                <w:rFonts w:ascii="맑은 고딕" w:eastAsia="맑은 고딕" w:hAnsi="맑은 고딕"/>
                <w:sz w:val="20"/>
                <w:szCs w:val="20"/>
              </w:rPr>
              <w:t>H.265/H.264/MJPEG</w:t>
            </w:r>
          </w:p>
        </w:tc>
      </w:tr>
      <w:tr w:rsidR="007F6D0A" w:rsidRPr="00172F46" w14:paraId="32333BC6" w14:textId="77777777" w:rsidTr="00B80B42">
        <w:trPr>
          <w:trHeight w:val="2897"/>
          <w:jc w:val="center"/>
        </w:trPr>
        <w:tc>
          <w:tcPr>
            <w:tcW w:w="2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92A1E34" w14:textId="2CCB27B7" w:rsidR="007F6D0A" w:rsidRPr="00314356" w:rsidRDefault="00B80B42" w:rsidP="00B80B42">
            <w:pPr>
              <w:pStyle w:val="TableParagraph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lastRenderedPageBreak/>
              <w:t>프레임 사이즈</w:t>
            </w:r>
          </w:p>
        </w:tc>
        <w:tc>
          <w:tcPr>
            <w:tcW w:w="6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9D12C4D" w14:textId="03216D28" w:rsidR="007F6D0A" w:rsidRPr="00314356" w:rsidRDefault="007577A8" w:rsidP="001B0B37">
            <w:pPr>
              <w:pStyle w:val="TableParagraph"/>
              <w:spacing w:line="254" w:lineRule="auto"/>
              <w:ind w:left="93" w:right="206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314356">
              <w:rPr>
                <w:rFonts w:ascii="맑은 고딕" w:eastAsia="맑은 고딕" w:hAnsi="맑은 고딕"/>
                <w:sz w:val="20"/>
                <w:szCs w:val="20"/>
              </w:rPr>
              <w:t>8</w:t>
            </w:r>
            <w:proofErr w:type="gramStart"/>
            <w:r w:rsidRPr="00314356">
              <w:rPr>
                <w:rFonts w:ascii="맑은 고딕" w:eastAsia="맑은 고딕" w:hAnsi="맑은 고딕"/>
                <w:sz w:val="20"/>
                <w:szCs w:val="20"/>
              </w:rPr>
              <w:t>M(</w:t>
            </w:r>
            <w:proofErr w:type="gramEnd"/>
            <w:r w:rsidRPr="00314356">
              <w:rPr>
                <w:rFonts w:ascii="맑은 고딕" w:eastAsia="맑은 고딕" w:hAnsi="맑은 고딕"/>
                <w:sz w:val="20"/>
                <w:szCs w:val="20"/>
              </w:rPr>
              <w:t>3840×2160),  6M(3072×2048),  5M(2592*1944), 5M(2560*1920), 5M(2560*1440), 4M(2592*1520), 3M(2304*1296),</w:t>
            </w:r>
            <w:r w:rsidRPr="00314356">
              <w:rPr>
                <w:rFonts w:ascii="맑은 고딕" w:eastAsia="맑은 고딕" w:hAnsi="맑은 고딕"/>
                <w:spacing w:val="20"/>
                <w:sz w:val="20"/>
                <w:szCs w:val="20"/>
              </w:rPr>
              <w:t xml:space="preserve"> </w:t>
            </w:r>
            <w:r w:rsidRPr="00314356">
              <w:rPr>
                <w:rFonts w:ascii="맑은 고딕" w:eastAsia="맑은 고딕" w:hAnsi="맑은 고딕"/>
                <w:sz w:val="20"/>
                <w:szCs w:val="20"/>
              </w:rPr>
              <w:t>3M(2048*1536),</w:t>
            </w:r>
          </w:p>
          <w:p w14:paraId="789D638E" w14:textId="77777777" w:rsidR="007F6D0A" w:rsidRPr="00314356" w:rsidRDefault="007577A8" w:rsidP="001B0B37">
            <w:pPr>
              <w:pStyle w:val="TableParagraph"/>
              <w:spacing w:line="254" w:lineRule="auto"/>
              <w:ind w:left="93" w:right="189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3143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1080</w:t>
            </w:r>
            <w:proofErr w:type="gramStart"/>
            <w:r w:rsidRPr="003143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P(</w:t>
            </w:r>
            <w:proofErr w:type="gramEnd"/>
            <w:r w:rsidRPr="003143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1920*1080), 2M(1600 *1200), 1.3M(1280*960), 720P(1280*720), D1(704*576).</w:t>
            </w:r>
          </w:p>
          <w:p w14:paraId="4F1205B8" w14:textId="2BF3A165" w:rsidR="007F6D0A" w:rsidRPr="00314356" w:rsidRDefault="00B80B42" w:rsidP="00314356">
            <w:pPr>
              <w:pStyle w:val="TableParagraph"/>
              <w:spacing w:line="254" w:lineRule="auto"/>
              <w:ind w:left="93" w:rightChars="55" w:right="12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보조 스트림:</w:t>
            </w:r>
            <w:r w:rsidR="007577A8" w:rsidRPr="003143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704*576, 640*480, 640*360, 352*288, 320*240, 320*192, 320*176.</w:t>
            </w:r>
          </w:p>
          <w:p w14:paraId="17C647F6" w14:textId="2A0270A7" w:rsidR="007F6D0A" w:rsidRPr="00314356" w:rsidRDefault="00B80B42" w:rsidP="00314356">
            <w:pPr>
              <w:pStyle w:val="TableParagraph"/>
              <w:spacing w:line="254" w:lineRule="auto"/>
              <w:ind w:left="93" w:rightChars="55" w:right="12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세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번째 스트림:</w:t>
            </w:r>
            <w:r w:rsidR="007577A8" w:rsidRPr="003143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1920*1080, 1280*720, 704*576, 640*480, 640*360, 352*288, 320*240, 320*192, 320*176.</w:t>
            </w:r>
          </w:p>
          <w:p w14:paraId="2CC379E4" w14:textId="77777777" w:rsidR="007F6D0A" w:rsidRPr="00314356" w:rsidRDefault="007F6D0A" w:rsidP="001B0B37">
            <w:pPr>
              <w:pStyle w:val="TableParagraph"/>
              <w:spacing w:before="1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  <w:p w14:paraId="6227F6C8" w14:textId="3D42CABE" w:rsidR="007F6D0A" w:rsidRPr="00B80B42" w:rsidRDefault="000E72C7" w:rsidP="00B80B42">
            <w:pPr>
              <w:pStyle w:val="TableParagraph"/>
              <w:ind w:left="160" w:rightChars="55" w:right="121"/>
              <w:jc w:val="both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noProof/>
                <w:sz w:val="20"/>
                <w:szCs w:val="20"/>
              </w:rPr>
              <mc:AlternateContent>
                <mc:Choice Requires="wpg">
                  <w:drawing>
                    <wp:inline distT="0" distB="0" distL="0" distR="0" wp14:anchorId="653D9626" wp14:editId="60851312">
                      <wp:extent cx="152400" cy="152400"/>
                      <wp:effectExtent l="3175" t="1905" r="0" b="0"/>
                      <wp:docPr id="1481616256" name="Group 3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4244" y="8065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6715778" name="Picture 38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44" y="8065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0806045" name="Picture 3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304" y="8125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D3A570" id="Group 387" o:spid="_x0000_s1026" style="width:12pt;height:12pt;mso-position-horizontal-relative:char;mso-position-vertical-relative:line" coordorigin="4244,8065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">
                      <v:shape id="Picture 388" o:spid="_x0000_s1027" type="#_x0000_t75" style="position:absolute;left:4244;top:8065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">
                        <v:imagedata r:id="rId17" o:title=""/>
                      </v:shape>
                      <v:shape id="Picture 389" o:spid="_x0000_s1028" type="#_x0000_t75" style="position:absolute;left:4304;top:8125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B80B4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B80B42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참조</w:t>
            </w:r>
            <w:r w:rsidR="007577A8" w:rsidRPr="00314356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="00B80B42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프레임 사이즈 옵션은 모델에 따라 다름</w:t>
            </w:r>
          </w:p>
        </w:tc>
      </w:tr>
      <w:tr w:rsidR="007F6D0A" w:rsidRPr="00172F46" w14:paraId="1EC37235" w14:textId="77777777" w:rsidTr="00B80B42">
        <w:trPr>
          <w:trHeight w:val="638"/>
          <w:jc w:val="center"/>
        </w:trPr>
        <w:tc>
          <w:tcPr>
            <w:tcW w:w="2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8F83434" w14:textId="6E24D832" w:rsidR="007F6D0A" w:rsidRPr="00314356" w:rsidRDefault="00B80B42" w:rsidP="00314356">
            <w:pPr>
              <w:pStyle w:val="TableParagraph"/>
              <w:ind w:left="302" w:right="537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최대 프레임 </w:t>
            </w:r>
            <w:proofErr w:type="spellStart"/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레이트</w:t>
            </w:r>
            <w:proofErr w:type="spellEnd"/>
          </w:p>
        </w:tc>
        <w:tc>
          <w:tcPr>
            <w:tcW w:w="6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FED5430" w14:textId="61D77A57" w:rsidR="007F6D0A" w:rsidRPr="00314356" w:rsidRDefault="00B80B42" w:rsidP="00314356">
            <w:pPr>
              <w:pStyle w:val="TableParagraph"/>
              <w:ind w:left="93" w:rightChars="55" w:right="121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초당 최대 프레임</w:t>
            </w:r>
          </w:p>
        </w:tc>
      </w:tr>
      <w:tr w:rsidR="007F6D0A" w:rsidRPr="00172F46" w14:paraId="43CE7E85" w14:textId="77777777" w:rsidTr="00B80B42">
        <w:trPr>
          <w:trHeight w:val="1604"/>
          <w:jc w:val="center"/>
        </w:trPr>
        <w:tc>
          <w:tcPr>
            <w:tcW w:w="2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53B6D7F" w14:textId="6C874721" w:rsidR="007F6D0A" w:rsidRPr="00314356" w:rsidRDefault="00B80B42" w:rsidP="00B80B42">
            <w:pPr>
              <w:pStyle w:val="TableParagraph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비트 </w:t>
            </w:r>
            <w:proofErr w:type="spellStart"/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레이트</w:t>
            </w:r>
            <w:proofErr w:type="spellEnd"/>
          </w:p>
        </w:tc>
        <w:tc>
          <w:tcPr>
            <w:tcW w:w="6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F5E4856" w14:textId="30D87E12" w:rsidR="00B80B42" w:rsidRDefault="00B80B42" w:rsidP="001B0B37">
            <w:pPr>
              <w:pStyle w:val="TableParagraph"/>
              <w:spacing w:before="28" w:line="380" w:lineRule="exact"/>
              <w:ind w:left="93" w:right="797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B80B4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초당</w:t>
            </w:r>
            <w:r w:rsidRPr="00B80B4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80B4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데이터</w:t>
            </w:r>
            <w:r w:rsidRPr="00B80B4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80B4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비트</w:t>
            </w:r>
            <w:r w:rsidRPr="00B80B4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80B4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전송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(</w:t>
            </w:r>
            <w:r w:rsidRPr="00B80B4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H.265/H.264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선택 시)</w:t>
            </w:r>
          </w:p>
          <w:p w14:paraId="77EFC110" w14:textId="3C223C24" w:rsidR="007F6D0A" w:rsidRPr="00314356" w:rsidRDefault="00B80B42" w:rsidP="001B0B37">
            <w:pPr>
              <w:pStyle w:val="TableParagraph"/>
              <w:spacing w:before="28" w:line="380" w:lineRule="exact"/>
              <w:ind w:left="93" w:right="797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32~16384 Kbps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로 전송률 설정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(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높을수록 높은 화질이며 높은 대역폭 요구)</w:t>
            </w:r>
          </w:p>
        </w:tc>
      </w:tr>
      <w:tr w:rsidR="007F6D0A" w:rsidRPr="00172F46" w14:paraId="3D507AAF" w14:textId="77777777" w:rsidTr="00B80B42">
        <w:trPr>
          <w:trHeight w:val="1431"/>
          <w:jc w:val="center"/>
        </w:trPr>
        <w:tc>
          <w:tcPr>
            <w:tcW w:w="26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ABDB707" w14:textId="7D67830F" w:rsidR="007F6D0A" w:rsidRPr="00314356" w:rsidRDefault="00B80B42" w:rsidP="00B80B42">
            <w:pPr>
              <w:pStyle w:val="TableParagraph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스마트 스트림</w:t>
            </w:r>
          </w:p>
        </w:tc>
        <w:tc>
          <w:tcPr>
            <w:tcW w:w="6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D33FEB1" w14:textId="1FB2250A" w:rsidR="00B80B42" w:rsidRPr="00B80B42" w:rsidRDefault="00B80B42" w:rsidP="00B80B42">
            <w:pPr>
              <w:pStyle w:val="TableParagraph"/>
              <w:spacing w:line="276" w:lineRule="auto"/>
              <w:ind w:left="93" w:right="93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스마트 스트림은 네트워크 카메라가 높은 화질의 영상을 저장할 때 대역폭과 데이터 저장소 요구사항을 현저히 줄여 주며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10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단계의 코덱 사용 가능</w:t>
            </w:r>
          </w:p>
          <w:p w14:paraId="2EBEAA7D" w14:textId="77777777" w:rsidR="00B80B42" w:rsidRPr="001B003C" w:rsidRDefault="00B80B42" w:rsidP="00B80B42">
            <w:pPr>
              <w:pStyle w:val="TableParagraph"/>
              <w:spacing w:line="276" w:lineRule="auto"/>
              <w:ind w:left="93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스마트 스트림 모드를 사용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사용 안 함으로 설정 가능</w:t>
            </w:r>
          </w:p>
          <w:p w14:paraId="6F2A1ABB" w14:textId="6EFD90CC" w:rsidR="007F6D0A" w:rsidRPr="00314356" w:rsidRDefault="00B80B42" w:rsidP="00B80B42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단계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필요에 따라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1~10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단계 사용</w:t>
            </w:r>
          </w:p>
        </w:tc>
      </w:tr>
      <w:tr w:rsidR="00B80B42" w:rsidRPr="00172F46" w14:paraId="68149BBE" w14:textId="77777777" w:rsidTr="00B80B42">
        <w:trPr>
          <w:trHeight w:val="635"/>
          <w:jc w:val="center"/>
        </w:trPr>
        <w:tc>
          <w:tcPr>
            <w:tcW w:w="267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592EA782" w14:textId="2D16B428" w:rsidR="00B80B42" w:rsidRPr="00314356" w:rsidRDefault="00B80B42" w:rsidP="00B80B42">
            <w:pPr>
              <w:pStyle w:val="TableParagraph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비트 </w:t>
            </w:r>
            <w:proofErr w:type="spellStart"/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레이트</w:t>
            </w:r>
            <w:proofErr w:type="spellEnd"/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 조절</w:t>
            </w:r>
          </w:p>
        </w:tc>
        <w:tc>
          <w:tcPr>
            <w:tcW w:w="666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51E56305" w14:textId="3133EBC6" w:rsidR="00B80B42" w:rsidRPr="00314356" w:rsidRDefault="00B80B42" w:rsidP="00B80B42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/>
                <w:b/>
                <w:sz w:val="20"/>
                <w:szCs w:val="20"/>
              </w:rPr>
              <w:t>CBR</w:t>
            </w: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 xml:space="preserve">: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고정 출력</w:t>
            </w:r>
          </w:p>
        </w:tc>
      </w:tr>
      <w:tr w:rsidR="00B80B42" w:rsidRPr="00172F46" w14:paraId="16365895" w14:textId="77777777" w:rsidTr="00B80B42">
        <w:trPr>
          <w:trHeight w:val="635"/>
          <w:jc w:val="center"/>
        </w:trPr>
        <w:tc>
          <w:tcPr>
            <w:tcW w:w="267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2D36099" w14:textId="7FD57B97" w:rsidR="00B80B42" w:rsidRPr="00314356" w:rsidRDefault="00B80B42" w:rsidP="00B80B42">
            <w:pPr>
              <w:pStyle w:val="TableParagraph"/>
              <w:ind w:left="302" w:right="287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</w:p>
        </w:tc>
        <w:tc>
          <w:tcPr>
            <w:tcW w:w="6666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D516256" w14:textId="124D05E2" w:rsidR="00B80B42" w:rsidRPr="00314356" w:rsidRDefault="00B80B42" w:rsidP="00B80B42">
            <w:pPr>
              <w:pStyle w:val="TableParagraph"/>
              <w:spacing w:before="1"/>
              <w:ind w:left="93" w:rightChars="55" w:right="121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/>
                <w:b/>
                <w:sz w:val="20"/>
                <w:szCs w:val="20"/>
              </w:rPr>
              <w:t>VBR</w:t>
            </w: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 xml:space="preserve">: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가변 출력</w:t>
            </w:r>
          </w:p>
        </w:tc>
      </w:tr>
      <w:tr w:rsidR="00B80B42" w:rsidRPr="00172F46" w14:paraId="02E13994" w14:textId="77777777" w:rsidTr="00B80B42">
        <w:trPr>
          <w:trHeight w:val="635"/>
          <w:jc w:val="center"/>
        </w:trPr>
        <w:tc>
          <w:tcPr>
            <w:tcW w:w="2671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63F4B32C" w14:textId="3A2308AE" w:rsidR="00B80B42" w:rsidRPr="00314356" w:rsidRDefault="00B80B42" w:rsidP="00B80B42">
            <w:pPr>
              <w:pStyle w:val="TableParagraph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이미지 화질</w:t>
            </w:r>
          </w:p>
        </w:tc>
        <w:tc>
          <w:tcPr>
            <w:tcW w:w="6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096BAD3A" w14:textId="360450D9" w:rsidR="00B80B42" w:rsidRPr="00314356" w:rsidRDefault="00B80B42" w:rsidP="00B80B42">
            <w:pPr>
              <w:pStyle w:val="TableParagraph"/>
              <w:ind w:left="93" w:rightChars="55" w:right="12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>Low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>Medium</w:t>
            </w:r>
            <w:r w:rsidRPr="001B003C">
              <w:rPr>
                <w:rFonts w:ascii="맑은 고딕" w:eastAsia="맑은 고딕" w:hAnsi="맑은 고딕"/>
                <w:b/>
                <w:bCs/>
                <w:sz w:val="20"/>
                <w:szCs w:val="20"/>
                <w:lang w:eastAsia="ko-KR"/>
              </w:rPr>
              <w:t>/High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 xml:space="preserve">로 설정되며 </w:t>
            </w:r>
            <w:r w:rsidRPr="001B003C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VBR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(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가변 비트 </w:t>
            </w:r>
            <w:proofErr w:type="spellStart"/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레이트</w:t>
            </w:r>
            <w:proofErr w:type="spellEnd"/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)에서만 적용 가능</w:t>
            </w:r>
          </w:p>
        </w:tc>
      </w:tr>
      <w:tr w:rsidR="00B80B42" w:rsidRPr="00172F46" w14:paraId="5BCEBB4A" w14:textId="77777777" w:rsidTr="00314356">
        <w:trPr>
          <w:trHeight w:val="638"/>
          <w:jc w:val="center"/>
        </w:trPr>
        <w:tc>
          <w:tcPr>
            <w:tcW w:w="26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D08AACE" w14:textId="7F870876" w:rsidR="00B80B42" w:rsidRPr="00314356" w:rsidRDefault="00B80B42" w:rsidP="00B80B42">
            <w:pPr>
              <w:pStyle w:val="TableParagraph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프로필</w:t>
            </w:r>
          </w:p>
        </w:tc>
        <w:tc>
          <w:tcPr>
            <w:tcW w:w="6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C22BD8D" w14:textId="0368ED6A" w:rsidR="00B80B42" w:rsidRPr="00314356" w:rsidRDefault="00B80B42" w:rsidP="00B80B42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/>
                <w:b/>
                <w:bCs/>
                <w:sz w:val="20"/>
                <w:szCs w:val="20"/>
                <w:lang w:eastAsia="ko-KR"/>
              </w:rPr>
              <w:t>Main/High/Base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로 설정되며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H.26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5/H.264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에서만 적용 가능</w:t>
            </w:r>
          </w:p>
        </w:tc>
      </w:tr>
      <w:tr w:rsidR="00B80B42" w:rsidRPr="00172F46" w14:paraId="617B7455" w14:textId="77777777" w:rsidTr="00314356">
        <w:trPr>
          <w:trHeight w:val="842"/>
          <w:jc w:val="center"/>
        </w:trPr>
        <w:tc>
          <w:tcPr>
            <w:tcW w:w="2682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3B6A476A" w14:textId="141383E3" w:rsidR="00B80B42" w:rsidRPr="00314356" w:rsidRDefault="00B80B42" w:rsidP="00B80B42">
            <w:pPr>
              <w:pStyle w:val="TableParagraph"/>
              <w:ind w:left="687" w:right="674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/>
                <w:b/>
                <w:sz w:val="20"/>
                <w:szCs w:val="20"/>
              </w:rPr>
              <w:t>I-</w:t>
            </w: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프레임 간격</w:t>
            </w:r>
          </w:p>
        </w:tc>
        <w:tc>
          <w:tcPr>
            <w:tcW w:w="6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4C1BCC5A" w14:textId="53B535B4" w:rsidR="00B80B42" w:rsidRPr="00314356" w:rsidRDefault="00B80B42" w:rsidP="00B80B42">
            <w:pPr>
              <w:pStyle w:val="TableParagraph"/>
              <w:spacing w:line="254" w:lineRule="auto"/>
              <w:ind w:left="93" w:right="12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1~120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사이의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I-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프레임을 설정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(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 값: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50,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입력 값: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프레임 수의 배수)</w:t>
            </w:r>
          </w:p>
        </w:tc>
      </w:tr>
    </w:tbl>
    <w:p w14:paraId="582AC056" w14:textId="77777777" w:rsidR="007F6D0A" w:rsidRPr="00172F46" w:rsidRDefault="007F6D0A" w:rsidP="001B0B37">
      <w:pPr>
        <w:pStyle w:val="a3"/>
        <w:spacing w:before="6"/>
        <w:jc w:val="both"/>
        <w:rPr>
          <w:rFonts w:ascii="맑은 고딕" w:eastAsia="맑은 고딕" w:hAnsi="맑은 고딕"/>
          <w:sz w:val="25"/>
          <w:lang w:eastAsia="ko-KR"/>
        </w:rPr>
      </w:pPr>
    </w:p>
    <w:p w14:paraId="7B218CD0" w14:textId="75E2AAEC" w:rsidR="007F6D0A" w:rsidRPr="00172F46" w:rsidRDefault="00B80B42" w:rsidP="001B0B37">
      <w:pPr>
        <w:pStyle w:val="a4"/>
        <w:numPr>
          <w:ilvl w:val="2"/>
          <w:numId w:val="19"/>
        </w:numPr>
        <w:tabs>
          <w:tab w:val="left" w:pos="825"/>
        </w:tabs>
        <w:spacing w:before="88"/>
        <w:jc w:val="both"/>
        <w:rPr>
          <w:rFonts w:ascii="맑은 고딕" w:eastAsia="맑은 고딕" w:hAnsi="맑은 고딕"/>
          <w:i/>
          <w:sz w:val="32"/>
        </w:rPr>
      </w:pPr>
      <w:bookmarkStart w:id="85" w:name="8.1.2_Image"/>
      <w:bookmarkStart w:id="86" w:name="_bookmark37"/>
      <w:bookmarkEnd w:id="85"/>
      <w:bookmarkEnd w:id="86"/>
      <w:r>
        <w:rPr>
          <w:rFonts w:ascii="맑은 고딕" w:eastAsia="맑은 고딕" w:hAnsi="맑은 고딕" w:hint="eastAsia"/>
          <w:i/>
          <w:sz w:val="32"/>
          <w:lang w:eastAsia="ko-KR"/>
        </w:rPr>
        <w:t>이미지</w:t>
      </w:r>
    </w:p>
    <w:p w14:paraId="2A8242E8" w14:textId="77777777" w:rsidR="003753B1" w:rsidRPr="003753B1" w:rsidRDefault="003753B1" w:rsidP="003753B1">
      <w:pPr>
        <w:spacing w:line="0" w:lineRule="atLeast"/>
        <w:ind w:firstLineChars="100" w:firstLine="200"/>
        <w:rPr>
          <w:rFonts w:ascii="맑은 고딕" w:eastAsia="맑은 고딕" w:hAnsi="맑은 고딕" w:cs="바탕"/>
          <w:sz w:val="20"/>
          <w:szCs w:val="24"/>
          <w:lang w:eastAsia="ko-KR"/>
        </w:rPr>
      </w:pPr>
      <w:bookmarkStart w:id="87" w:name="_Hlk93655721"/>
      <w:r w:rsidRPr="003753B1">
        <w:rPr>
          <w:rFonts w:ascii="맑은 고딕" w:eastAsia="맑은 고딕" w:hAnsi="맑은 고딕" w:cs="바탕" w:hint="eastAsia"/>
          <w:sz w:val="20"/>
          <w:szCs w:val="24"/>
          <w:lang w:eastAsia="ko-KR"/>
        </w:rPr>
        <w:t xml:space="preserve">이 메뉴에서는 디스플레이 정보, 이미지 개선 및 주야간 설정을 할 수 있습니다. </w:t>
      </w:r>
      <w:r w:rsidRPr="003753B1">
        <w:rPr>
          <w:rFonts w:ascii="맑은 고딕" w:eastAsia="맑은 고딕" w:hAnsi="맑은 고딕" w:cs="바탕"/>
          <w:sz w:val="20"/>
          <w:szCs w:val="24"/>
          <w:lang w:eastAsia="ko-KR"/>
        </w:rPr>
        <w:t xml:space="preserve">OSD(On Screen Display) </w:t>
      </w:r>
      <w:r w:rsidRPr="003753B1">
        <w:rPr>
          <w:rFonts w:ascii="맑은 고딕" w:eastAsia="맑은 고딕" w:hAnsi="맑은 고딕" w:cs="바탕" w:hint="eastAsia"/>
          <w:sz w:val="20"/>
          <w:szCs w:val="24"/>
          <w:lang w:eastAsia="ko-KR"/>
        </w:rPr>
        <w:t>컨텐츠 및 비디오 시간을 이미지에 표시할 수 있습니다.</w:t>
      </w:r>
    </w:p>
    <w:bookmarkEnd w:id="87"/>
    <w:p w14:paraId="6DE62066" w14:textId="630098F6" w:rsidR="007F6D0A" w:rsidRDefault="007F6D0A" w:rsidP="001B0B37">
      <w:pPr>
        <w:pStyle w:val="a3"/>
        <w:spacing w:before="8"/>
        <w:jc w:val="both"/>
        <w:rPr>
          <w:rFonts w:ascii="맑은 고딕" w:eastAsia="맑은 고딕" w:hAnsi="맑은 고딕"/>
          <w:sz w:val="26"/>
          <w:lang w:eastAsia="ko-KR"/>
        </w:rPr>
      </w:pPr>
    </w:p>
    <w:p w14:paraId="28F91220" w14:textId="763919A8" w:rsidR="00BC5B8C" w:rsidRDefault="00BC5B8C" w:rsidP="001B0B37">
      <w:pPr>
        <w:pStyle w:val="a3"/>
        <w:spacing w:before="8"/>
        <w:jc w:val="both"/>
        <w:rPr>
          <w:rFonts w:ascii="맑은 고딕" w:eastAsia="맑은 고딕" w:hAnsi="맑은 고딕"/>
          <w:sz w:val="26"/>
          <w:lang w:eastAsia="ko-KR"/>
        </w:rPr>
      </w:pPr>
    </w:p>
    <w:p w14:paraId="079A3F8A" w14:textId="77777777" w:rsidR="00BC5B8C" w:rsidRPr="00172F46" w:rsidRDefault="00BC5B8C" w:rsidP="001B0B37">
      <w:pPr>
        <w:pStyle w:val="a3"/>
        <w:spacing w:before="8"/>
        <w:jc w:val="both"/>
        <w:rPr>
          <w:rFonts w:ascii="맑은 고딕" w:eastAsia="맑은 고딕" w:hAnsi="맑은 고딕"/>
          <w:sz w:val="26"/>
          <w:lang w:eastAsia="ko-KR"/>
        </w:rPr>
      </w:pPr>
    </w:p>
    <w:p w14:paraId="45B8D5CA" w14:textId="08D790E7" w:rsidR="00BC5B8C" w:rsidRPr="00BC5B8C" w:rsidRDefault="00BC5B8C" w:rsidP="00BC5B8C">
      <w:pPr>
        <w:pStyle w:val="a4"/>
        <w:numPr>
          <w:ilvl w:val="3"/>
          <w:numId w:val="19"/>
        </w:numPr>
        <w:tabs>
          <w:tab w:val="left" w:pos="859"/>
        </w:tabs>
        <w:jc w:val="both"/>
        <w:rPr>
          <w:rFonts w:ascii="맑은 고딕" w:eastAsia="맑은 고딕" w:hAnsi="맑은 고딕"/>
          <w:sz w:val="25"/>
        </w:rPr>
      </w:pPr>
      <w:bookmarkStart w:id="88" w:name="8.1.2.1_General"/>
      <w:bookmarkEnd w:id="88"/>
      <w:r>
        <w:rPr>
          <w:rFonts w:ascii="맑은 고딕" w:eastAsia="맑은 고딕" w:hAnsi="맑은 고딕" w:hint="eastAsia"/>
          <w:sz w:val="25"/>
          <w:lang w:eastAsia="ko-KR"/>
        </w:rPr>
        <w:t>일반</w:t>
      </w:r>
    </w:p>
    <w:p w14:paraId="3066CF8B" w14:textId="43844E33" w:rsidR="007F6D0A" w:rsidRPr="00BC5B8C" w:rsidRDefault="00BC5B8C" w:rsidP="00BC5B8C">
      <w:pPr>
        <w:pStyle w:val="a3"/>
        <w:spacing w:before="9"/>
        <w:ind w:left="100"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BC5B8C">
        <w:rPr>
          <w:rFonts w:ascii="맑은 고딕" w:eastAsia="맑은 고딕" w:hAnsi="맑은 고딕" w:hint="eastAsia"/>
          <w:sz w:val="20"/>
          <w:szCs w:val="20"/>
          <w:lang w:eastAsia="ko-KR"/>
        </w:rPr>
        <w:t>이미지</w:t>
      </w:r>
      <w:r w:rsidRPr="00BC5B8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C5B8C">
        <w:rPr>
          <w:rFonts w:ascii="맑은 고딕" w:eastAsia="맑은 고딕" w:hAnsi="맑은 고딕" w:hint="eastAsia"/>
          <w:sz w:val="20"/>
          <w:szCs w:val="20"/>
          <w:lang w:eastAsia="ko-KR"/>
        </w:rPr>
        <w:t>조정</w:t>
      </w:r>
      <w:r w:rsidRPr="00BC5B8C">
        <w:rPr>
          <w:rFonts w:ascii="맑은 고딕" w:eastAsia="맑은 고딕" w:hAnsi="맑은 고딕"/>
          <w:sz w:val="20"/>
          <w:szCs w:val="20"/>
          <w:lang w:eastAsia="ko-KR"/>
        </w:rPr>
        <w:t xml:space="preserve">, </w:t>
      </w:r>
      <w:r w:rsidRPr="00BC5B8C">
        <w:rPr>
          <w:rFonts w:ascii="맑은 고딕" w:eastAsia="맑은 고딕" w:hAnsi="맑은 고딕" w:hint="eastAsia"/>
          <w:sz w:val="20"/>
          <w:szCs w:val="20"/>
          <w:lang w:eastAsia="ko-KR"/>
        </w:rPr>
        <w:t>주야간</w:t>
      </w:r>
      <w:r w:rsidRPr="00BC5B8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C5B8C">
        <w:rPr>
          <w:rFonts w:ascii="맑은 고딕" w:eastAsia="맑은 고딕" w:hAnsi="맑은 고딕" w:hint="eastAsia"/>
          <w:sz w:val="20"/>
          <w:szCs w:val="20"/>
          <w:lang w:eastAsia="ko-KR"/>
        </w:rPr>
        <w:t>전환</w:t>
      </w:r>
      <w:r w:rsidRPr="00BC5B8C">
        <w:rPr>
          <w:rFonts w:ascii="맑은 고딕" w:eastAsia="맑은 고딕" w:hAnsi="맑은 고딕"/>
          <w:sz w:val="20"/>
          <w:szCs w:val="20"/>
          <w:lang w:eastAsia="ko-KR"/>
        </w:rPr>
        <w:t xml:space="preserve">, </w:t>
      </w:r>
      <w:r w:rsidRPr="00BC5B8C">
        <w:rPr>
          <w:rFonts w:ascii="맑은 고딕" w:eastAsia="맑은 고딕" w:hAnsi="맑은 고딕" w:hint="eastAsia"/>
          <w:sz w:val="20"/>
          <w:szCs w:val="20"/>
          <w:lang w:eastAsia="ko-KR"/>
        </w:rPr>
        <w:t>주야간</w:t>
      </w:r>
      <w:r w:rsidRPr="00BC5B8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C5B8C">
        <w:rPr>
          <w:rFonts w:ascii="맑은 고딕" w:eastAsia="맑은 고딕" w:hAnsi="맑은 고딕" w:hint="eastAsia"/>
          <w:sz w:val="20"/>
          <w:szCs w:val="20"/>
          <w:lang w:eastAsia="ko-KR"/>
        </w:rPr>
        <w:t>매개변수</w:t>
      </w:r>
      <w:r w:rsidRPr="00BC5B8C">
        <w:rPr>
          <w:rFonts w:ascii="맑은 고딕" w:eastAsia="맑은 고딕" w:hAnsi="맑은 고딕"/>
          <w:sz w:val="20"/>
          <w:szCs w:val="20"/>
          <w:lang w:eastAsia="ko-KR"/>
        </w:rPr>
        <w:t xml:space="preserve">, </w:t>
      </w:r>
      <w:r w:rsidRPr="00BC5B8C">
        <w:rPr>
          <w:rFonts w:ascii="맑은 고딕" w:eastAsia="맑은 고딕" w:hAnsi="맑은 고딕" w:hint="eastAsia"/>
          <w:sz w:val="20"/>
          <w:szCs w:val="20"/>
          <w:lang w:eastAsia="ko-KR"/>
        </w:rPr>
        <w:t>노출</w:t>
      </w:r>
      <w:r w:rsidRPr="00BC5B8C">
        <w:rPr>
          <w:rFonts w:ascii="맑은 고딕" w:eastAsia="맑은 고딕" w:hAnsi="맑은 고딕"/>
          <w:sz w:val="20"/>
          <w:szCs w:val="20"/>
          <w:lang w:eastAsia="ko-KR"/>
        </w:rPr>
        <w:t xml:space="preserve">, </w:t>
      </w:r>
      <w:proofErr w:type="spellStart"/>
      <w:r w:rsidRPr="00BC5B8C">
        <w:rPr>
          <w:rFonts w:ascii="맑은 고딕" w:eastAsia="맑은 고딕" w:hAnsi="맑은 고딕" w:hint="eastAsia"/>
          <w:sz w:val="20"/>
          <w:szCs w:val="20"/>
          <w:lang w:eastAsia="ko-KR"/>
        </w:rPr>
        <w:t>백라이트</w:t>
      </w:r>
      <w:proofErr w:type="spellEnd"/>
      <w:r w:rsidRPr="00BC5B8C">
        <w:rPr>
          <w:rFonts w:ascii="맑은 고딕" w:eastAsia="맑은 고딕" w:hAnsi="맑은 고딕"/>
          <w:sz w:val="20"/>
          <w:szCs w:val="20"/>
          <w:lang w:eastAsia="ko-KR"/>
        </w:rPr>
        <w:t xml:space="preserve">, </w:t>
      </w:r>
      <w:r w:rsidRPr="00BC5B8C">
        <w:rPr>
          <w:rFonts w:ascii="맑은 고딕" w:eastAsia="맑은 고딕" w:hAnsi="맑은 고딕" w:hint="eastAsia"/>
          <w:sz w:val="20"/>
          <w:szCs w:val="20"/>
          <w:lang w:eastAsia="ko-KR"/>
        </w:rPr>
        <w:t>화이트</w:t>
      </w:r>
      <w:r w:rsidRPr="00BC5B8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C5B8C">
        <w:rPr>
          <w:rFonts w:ascii="맑은 고딕" w:eastAsia="맑은 고딕" w:hAnsi="맑은 고딕" w:hint="eastAsia"/>
          <w:sz w:val="20"/>
          <w:szCs w:val="20"/>
          <w:lang w:eastAsia="ko-KR"/>
        </w:rPr>
        <w:t>밸런스</w:t>
      </w:r>
      <w:r w:rsidRPr="00BC5B8C">
        <w:rPr>
          <w:rFonts w:ascii="맑은 고딕" w:eastAsia="맑은 고딕" w:hAnsi="맑은 고딕"/>
          <w:sz w:val="20"/>
          <w:szCs w:val="20"/>
          <w:lang w:eastAsia="ko-KR"/>
        </w:rPr>
        <w:t xml:space="preserve">, </w:t>
      </w:r>
      <w:r w:rsidRPr="00BC5B8C">
        <w:rPr>
          <w:rFonts w:ascii="맑은 고딕" w:eastAsia="맑은 고딕" w:hAnsi="맑은 고딕" w:hint="eastAsia"/>
          <w:sz w:val="20"/>
          <w:szCs w:val="20"/>
          <w:lang w:eastAsia="ko-KR"/>
        </w:rPr>
        <w:t>이미지</w:t>
      </w:r>
      <w:r w:rsidRPr="00BC5B8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C5B8C">
        <w:rPr>
          <w:rFonts w:ascii="맑은 고딕" w:eastAsia="맑은 고딕" w:hAnsi="맑은 고딕" w:hint="eastAsia"/>
          <w:sz w:val="20"/>
          <w:szCs w:val="20"/>
          <w:lang w:eastAsia="ko-KR"/>
        </w:rPr>
        <w:t>향상</w:t>
      </w:r>
      <w:r w:rsidRPr="00BC5B8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C5B8C">
        <w:rPr>
          <w:rFonts w:ascii="맑은 고딕" w:eastAsia="맑은 고딕" w:hAnsi="맑은 고딕" w:hint="eastAsia"/>
          <w:sz w:val="20"/>
          <w:szCs w:val="20"/>
          <w:lang w:eastAsia="ko-KR"/>
        </w:rPr>
        <w:t>및</w:t>
      </w:r>
      <w:r w:rsidRPr="00BC5B8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C5B8C">
        <w:rPr>
          <w:rFonts w:ascii="맑은 고딕" w:eastAsia="맑은 고딕" w:hAnsi="맑은 고딕" w:hint="eastAsia"/>
          <w:sz w:val="20"/>
          <w:szCs w:val="20"/>
          <w:lang w:eastAsia="ko-KR"/>
        </w:rPr>
        <w:t>디스플레이를</w:t>
      </w:r>
      <w:r w:rsidRPr="00BC5B8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C5B8C">
        <w:rPr>
          <w:rFonts w:ascii="맑은 고딕" w:eastAsia="맑은 고딕" w:hAnsi="맑은 고딕" w:hint="eastAsia"/>
          <w:sz w:val="20"/>
          <w:szCs w:val="20"/>
          <w:lang w:eastAsia="ko-KR"/>
        </w:rPr>
        <w:t>포함한</w:t>
      </w:r>
      <w:r w:rsidRPr="00BC5B8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C5B8C">
        <w:rPr>
          <w:rFonts w:ascii="맑은 고딕" w:eastAsia="맑은 고딕" w:hAnsi="맑은 고딕" w:hint="eastAsia"/>
          <w:sz w:val="20"/>
          <w:szCs w:val="20"/>
          <w:lang w:eastAsia="ko-KR"/>
        </w:rPr>
        <w:t>이미지의</w:t>
      </w:r>
      <w:r w:rsidRPr="00BC5B8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C5B8C">
        <w:rPr>
          <w:rFonts w:ascii="맑은 고딕" w:eastAsia="맑은 고딕" w:hAnsi="맑은 고딕" w:hint="eastAsia"/>
          <w:sz w:val="20"/>
          <w:szCs w:val="20"/>
          <w:lang w:eastAsia="ko-KR"/>
        </w:rPr>
        <w:t>일반</w:t>
      </w:r>
      <w:r w:rsidRPr="00BC5B8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C5B8C">
        <w:rPr>
          <w:rFonts w:ascii="맑은 고딕" w:eastAsia="맑은 고딕" w:hAnsi="맑은 고딕" w:hint="eastAsia"/>
          <w:sz w:val="20"/>
          <w:szCs w:val="20"/>
          <w:lang w:eastAsia="ko-KR"/>
        </w:rPr>
        <w:t>설정을</w:t>
      </w:r>
      <w:r w:rsidRPr="00BC5B8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C5B8C">
        <w:rPr>
          <w:rFonts w:ascii="맑은 고딕" w:eastAsia="맑은 고딕" w:hAnsi="맑은 고딕" w:hint="eastAsia"/>
          <w:sz w:val="20"/>
          <w:szCs w:val="20"/>
          <w:lang w:eastAsia="ko-KR"/>
        </w:rPr>
        <w:t>이</w:t>
      </w:r>
      <w:r w:rsidRPr="00BC5B8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C5B8C">
        <w:rPr>
          <w:rFonts w:ascii="맑은 고딕" w:eastAsia="맑은 고딕" w:hAnsi="맑은 고딕" w:hint="eastAsia"/>
          <w:sz w:val="20"/>
          <w:szCs w:val="20"/>
          <w:lang w:eastAsia="ko-KR"/>
        </w:rPr>
        <w:t>모듈에서</w:t>
      </w:r>
      <w:r w:rsidRPr="00BC5B8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C5B8C">
        <w:rPr>
          <w:rFonts w:ascii="맑은 고딕" w:eastAsia="맑은 고딕" w:hAnsi="맑은 고딕" w:hint="eastAsia"/>
          <w:sz w:val="20"/>
          <w:szCs w:val="20"/>
          <w:lang w:eastAsia="ko-KR"/>
        </w:rPr>
        <w:t>설정할</w:t>
      </w:r>
      <w:r w:rsidRPr="00BC5B8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C5B8C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BC5B8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C5B8C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BC5B8C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58CEE936" w14:textId="77777777" w:rsidR="00BC5B8C" w:rsidRDefault="00BC5B8C" w:rsidP="001B0B37">
      <w:pPr>
        <w:pStyle w:val="a3"/>
        <w:jc w:val="both"/>
        <w:rPr>
          <w:rFonts w:ascii="맑은 고딕" w:eastAsia="맑은 고딕" w:hAnsi="맑은 고딕"/>
          <w:sz w:val="24"/>
          <w:lang w:eastAsia="ko-KR"/>
        </w:rPr>
      </w:pPr>
    </w:p>
    <w:p w14:paraId="7334C383" w14:textId="7C836BE3" w:rsidR="007F6D0A" w:rsidRPr="00172F46" w:rsidRDefault="00BC5B8C" w:rsidP="001B0B37">
      <w:pPr>
        <w:pStyle w:val="a3"/>
        <w:jc w:val="both"/>
        <w:rPr>
          <w:rFonts w:ascii="맑은 고딕" w:eastAsia="맑은 고딕" w:hAnsi="맑은 고딕"/>
          <w:sz w:val="24"/>
          <w:lang w:eastAsia="ko-KR"/>
        </w:rPr>
      </w:pPr>
      <w:r w:rsidRPr="00BC5B8C">
        <w:rPr>
          <w:rFonts w:ascii="맑은 고딕" w:eastAsia="맑은 고딕" w:hAnsi="맑은 고딕"/>
          <w:noProof/>
          <w:sz w:val="20"/>
          <w:szCs w:val="20"/>
        </w:rPr>
        <w:drawing>
          <wp:inline distT="0" distB="0" distL="0" distR="0" wp14:anchorId="5BD744F3" wp14:editId="11AF27DA">
            <wp:extent cx="5852160" cy="2953385"/>
            <wp:effectExtent l="0" t="0" r="0" b="0"/>
            <wp:docPr id="279" name="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image118.jpeg"/>
                    <pic:cNvPicPr>
                      <a:picLocks noChangeAspect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2160" cy="295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D6563" w14:textId="002C2E53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4"/>
          <w:lang w:eastAsia="ko-KR"/>
        </w:rPr>
      </w:pPr>
    </w:p>
    <w:p w14:paraId="306756EA" w14:textId="354A6448" w:rsidR="007F6D0A" w:rsidRPr="00172F46" w:rsidRDefault="007F6D0A" w:rsidP="001B0B37">
      <w:pPr>
        <w:pStyle w:val="a3"/>
        <w:spacing w:before="1"/>
        <w:jc w:val="both"/>
        <w:rPr>
          <w:rFonts w:ascii="맑은 고딕" w:eastAsia="맑은 고딕" w:hAnsi="맑은 고딕"/>
          <w:sz w:val="21"/>
          <w:lang w:eastAsia="ko-KR"/>
        </w:rPr>
      </w:pPr>
    </w:p>
    <w:p w14:paraId="077E2195" w14:textId="56324272" w:rsidR="007F6D0A" w:rsidRPr="00172F46" w:rsidRDefault="007577A8" w:rsidP="001B0B37">
      <w:pPr>
        <w:pStyle w:val="5"/>
        <w:jc w:val="both"/>
        <w:rPr>
          <w:rFonts w:ascii="맑은 고딕" w:eastAsia="맑은 고딕" w:hAnsi="맑은 고딕"/>
        </w:rPr>
      </w:pPr>
      <w:r w:rsidRPr="00172F46">
        <w:rPr>
          <w:rFonts w:ascii="맑은 고딕" w:eastAsia="맑은 고딕" w:hAnsi="맑은 고딕"/>
        </w:rPr>
        <w:t>[</w:t>
      </w:r>
      <w:r w:rsidR="00BC5B8C">
        <w:rPr>
          <w:rFonts w:ascii="맑은 고딕" w:eastAsia="맑은 고딕" w:hAnsi="맑은 고딕" w:hint="eastAsia"/>
          <w:lang w:eastAsia="ko-KR"/>
        </w:rPr>
        <w:t>이미지 조정</w:t>
      </w:r>
      <w:r w:rsidRPr="00172F46">
        <w:rPr>
          <w:rFonts w:ascii="맑은 고딕" w:eastAsia="맑은 고딕" w:hAnsi="맑은 고딕"/>
        </w:rPr>
        <w:t>]</w:t>
      </w:r>
    </w:p>
    <w:p w14:paraId="60E5C7F9" w14:textId="7777777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3936EF69" wp14:editId="07988B79">
            <wp:extent cx="5857875" cy="2956560"/>
            <wp:effectExtent l="0" t="0" r="0" b="0"/>
            <wp:docPr id="281" name="image1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image119.jpeg"/>
                    <pic:cNvPicPr>
                      <a:picLocks noChangeAspect="1"/>
                    </pic:cNvPicPr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8176" cy="2956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58674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b/>
          <w:sz w:val="20"/>
        </w:rPr>
      </w:pPr>
    </w:p>
    <w:p w14:paraId="5DC3A484" w14:textId="1CE15744" w:rsidR="007F6D0A" w:rsidRPr="00172F46" w:rsidRDefault="00BC5B8C" w:rsidP="001B0B37">
      <w:pPr>
        <w:spacing w:before="90" w:after="27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>
        <w:rPr>
          <w:rFonts w:ascii="맑은 고딕" w:eastAsia="맑은 고딕" w:hAnsi="맑은 고딕" w:hint="eastAsia"/>
          <w:b/>
          <w:sz w:val="23"/>
          <w:lang w:eastAsia="ko-KR"/>
        </w:rPr>
        <w:t>표</w:t>
      </w:r>
      <w:r w:rsidR="007577A8" w:rsidRPr="00172F46">
        <w:rPr>
          <w:rFonts w:ascii="맑은 고딕" w:eastAsia="맑은 고딕" w:hAnsi="맑은 고딕"/>
          <w:b/>
          <w:sz w:val="23"/>
        </w:rPr>
        <w:t xml:space="preserve"> 10. </w:t>
      </w:r>
      <w:r>
        <w:rPr>
          <w:rFonts w:ascii="맑은 고딕" w:eastAsia="맑은 고딕" w:hAnsi="맑은 고딕" w:hint="eastAsia"/>
          <w:b/>
          <w:sz w:val="23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20"/>
        <w:gridCol w:w="6209"/>
      </w:tblGrid>
      <w:tr w:rsidR="007F6D0A" w:rsidRPr="00172F46" w14:paraId="1465200B" w14:textId="77777777" w:rsidTr="00BC5B8C">
        <w:trPr>
          <w:trHeight w:val="503"/>
          <w:jc w:val="center"/>
        </w:trPr>
        <w:tc>
          <w:tcPr>
            <w:tcW w:w="3120" w:type="dxa"/>
            <w:tcBorders>
              <w:bottom w:val="single" w:sz="6" w:space="0" w:color="000000"/>
            </w:tcBorders>
            <w:vAlign w:val="center"/>
          </w:tcPr>
          <w:p w14:paraId="358B4D3F" w14:textId="1C20D2CE" w:rsidR="007F6D0A" w:rsidRPr="00172F46" w:rsidRDefault="00BC5B8C" w:rsidP="00BC5B8C">
            <w:pPr>
              <w:pStyle w:val="TableParagraph"/>
              <w:spacing w:before="90"/>
              <w:ind w:left="969" w:right="953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209" w:type="dxa"/>
            <w:tcBorders>
              <w:bottom w:val="single" w:sz="6" w:space="0" w:color="000000"/>
            </w:tcBorders>
            <w:vAlign w:val="center"/>
          </w:tcPr>
          <w:p w14:paraId="3C1F35F1" w14:textId="6B0EB244" w:rsidR="007F6D0A" w:rsidRPr="00172F46" w:rsidRDefault="00BC5B8C" w:rsidP="00BC5B8C">
            <w:pPr>
              <w:pStyle w:val="TableParagraph"/>
              <w:spacing w:before="90"/>
              <w:ind w:left="1987" w:right="1970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4ABFA3A7" w14:textId="77777777" w:rsidTr="00BC5B8C">
        <w:trPr>
          <w:trHeight w:val="379"/>
          <w:jc w:val="center"/>
        </w:trPr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68AF009" w14:textId="1E3C4C1B" w:rsidR="007F6D0A" w:rsidRPr="00172F46" w:rsidRDefault="00BC5B8C" w:rsidP="00BC5B8C">
            <w:pPr>
              <w:pStyle w:val="TableParagraph"/>
              <w:spacing w:before="74"/>
              <w:ind w:left="255" w:right="239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>
              <w:rPr>
                <w:rFonts w:ascii="맑은 고딕" w:eastAsia="맑은 고딕" w:hAnsi="맑은 고딕" w:hint="eastAsia"/>
                <w:b/>
                <w:sz w:val="17"/>
                <w:lang w:eastAsia="ko-KR"/>
              </w:rPr>
              <w:t>밝기</w:t>
            </w:r>
          </w:p>
        </w:tc>
        <w:tc>
          <w:tcPr>
            <w:tcW w:w="62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B2738ED" w14:textId="76D0B03C" w:rsidR="007F6D0A" w:rsidRPr="00172F46" w:rsidRDefault="00BC5B8C" w:rsidP="001B0B37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17"/>
                <w:lang w:eastAsia="ko-KR"/>
              </w:rPr>
              <w:t>밝기 조절</w:t>
            </w:r>
          </w:p>
        </w:tc>
      </w:tr>
      <w:tr w:rsidR="007F6D0A" w:rsidRPr="00172F46" w14:paraId="2222D7D1" w14:textId="77777777" w:rsidTr="00BC5B8C">
        <w:trPr>
          <w:trHeight w:val="379"/>
          <w:jc w:val="center"/>
        </w:trPr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4F6296A" w14:textId="4795DF81" w:rsidR="007F6D0A" w:rsidRPr="00172F46" w:rsidRDefault="00BC5B8C" w:rsidP="00BC5B8C">
            <w:pPr>
              <w:pStyle w:val="TableParagraph"/>
              <w:spacing w:before="74"/>
              <w:ind w:left="255" w:right="239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>
              <w:rPr>
                <w:rFonts w:ascii="맑은 고딕" w:eastAsia="맑은 고딕" w:hAnsi="맑은 고딕" w:hint="eastAsia"/>
                <w:b/>
                <w:sz w:val="17"/>
                <w:lang w:eastAsia="ko-KR"/>
              </w:rPr>
              <w:lastRenderedPageBreak/>
              <w:t>대비</w:t>
            </w:r>
          </w:p>
        </w:tc>
        <w:tc>
          <w:tcPr>
            <w:tcW w:w="62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29FA8FD" w14:textId="3D94357A" w:rsidR="007F6D0A" w:rsidRPr="00172F46" w:rsidRDefault="00BC5B8C" w:rsidP="001B0B37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17"/>
                <w:lang w:eastAsia="ko-KR"/>
              </w:rPr>
              <w:t>색,</w:t>
            </w:r>
            <w:r>
              <w:rPr>
                <w:rFonts w:ascii="맑은 고딕" w:eastAsia="맑은 고딕" w:hAnsi="맑은 고딕"/>
                <w:sz w:val="17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sz w:val="17"/>
                <w:lang w:eastAsia="ko-KR"/>
              </w:rPr>
              <w:t>빛 대비 조절</w:t>
            </w:r>
          </w:p>
        </w:tc>
      </w:tr>
      <w:tr w:rsidR="007F6D0A" w:rsidRPr="00172F46" w14:paraId="01DE58EF" w14:textId="77777777" w:rsidTr="00BC5B8C">
        <w:trPr>
          <w:trHeight w:val="586"/>
          <w:jc w:val="center"/>
        </w:trPr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21BDF05" w14:textId="7CC8A1F9" w:rsidR="007F6D0A" w:rsidRPr="00172F46" w:rsidRDefault="00BC5B8C" w:rsidP="00BC5B8C">
            <w:pPr>
              <w:pStyle w:val="TableParagraph"/>
              <w:ind w:left="255" w:right="239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>
              <w:rPr>
                <w:rFonts w:ascii="맑은 고딕" w:eastAsia="맑은 고딕" w:hAnsi="맑은 고딕" w:hint="eastAsia"/>
                <w:b/>
                <w:sz w:val="17"/>
                <w:lang w:eastAsia="ko-KR"/>
              </w:rPr>
              <w:t>채도</w:t>
            </w:r>
          </w:p>
        </w:tc>
        <w:tc>
          <w:tcPr>
            <w:tcW w:w="62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247A6FF" w14:textId="67AA5450" w:rsidR="007F6D0A" w:rsidRPr="00172F46" w:rsidRDefault="00BC5B8C" w:rsidP="001B0B37">
            <w:pPr>
              <w:pStyle w:val="TableParagraph"/>
              <w:spacing w:before="74" w:line="254" w:lineRule="auto"/>
              <w:ind w:left="94" w:right="167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17"/>
                <w:lang w:eastAsia="ko-KR"/>
              </w:rPr>
              <w:t>채도 조절</w:t>
            </w:r>
          </w:p>
        </w:tc>
      </w:tr>
      <w:tr w:rsidR="007F6D0A" w:rsidRPr="00172F46" w14:paraId="3416BD5E" w14:textId="77777777" w:rsidTr="00BC5B8C">
        <w:trPr>
          <w:trHeight w:val="586"/>
          <w:jc w:val="center"/>
        </w:trPr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7D830C1" w14:textId="0654CFBB" w:rsidR="007F6D0A" w:rsidRPr="00172F46" w:rsidRDefault="00BC5B8C" w:rsidP="00BC5B8C">
            <w:pPr>
              <w:pStyle w:val="TableParagraph"/>
              <w:ind w:left="255" w:right="239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>
              <w:rPr>
                <w:rFonts w:ascii="맑은 고딕" w:eastAsia="맑은 고딕" w:hAnsi="맑은 고딕" w:hint="eastAsia"/>
                <w:b/>
                <w:sz w:val="17"/>
                <w:lang w:eastAsia="ko-KR"/>
              </w:rPr>
              <w:t>선명함</w:t>
            </w:r>
          </w:p>
        </w:tc>
        <w:tc>
          <w:tcPr>
            <w:tcW w:w="62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BD34BFB" w14:textId="2319457D" w:rsidR="007F6D0A" w:rsidRPr="00172F46" w:rsidRDefault="00BC5B8C" w:rsidP="001B0B37">
            <w:pPr>
              <w:pStyle w:val="TableParagraph"/>
              <w:spacing w:before="74" w:line="254" w:lineRule="auto"/>
              <w:ind w:left="94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17"/>
                <w:lang w:eastAsia="ko-KR"/>
              </w:rPr>
              <w:t>선명함 조절</w:t>
            </w:r>
          </w:p>
        </w:tc>
      </w:tr>
      <w:tr w:rsidR="007F6D0A" w:rsidRPr="00172F46" w14:paraId="2AFC2D97" w14:textId="77777777" w:rsidTr="00BC5B8C">
        <w:trPr>
          <w:trHeight w:val="379"/>
          <w:jc w:val="center"/>
        </w:trPr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76B892D" w14:textId="77777777" w:rsidR="007F6D0A" w:rsidRPr="00172F46" w:rsidRDefault="007577A8" w:rsidP="00BC5B8C">
            <w:pPr>
              <w:pStyle w:val="TableParagraph"/>
              <w:spacing w:before="74"/>
              <w:ind w:left="255" w:right="239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 w:rsidRPr="00172F46">
              <w:rPr>
                <w:rFonts w:ascii="맑은 고딕" w:eastAsia="맑은 고딕" w:hAnsi="맑은 고딕"/>
                <w:b/>
                <w:sz w:val="17"/>
              </w:rPr>
              <w:t>2D DNR</w:t>
            </w:r>
          </w:p>
        </w:tc>
        <w:tc>
          <w:tcPr>
            <w:tcW w:w="62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37A6EDF" w14:textId="62D2B02D" w:rsidR="007F6D0A" w:rsidRPr="00172F46" w:rsidRDefault="00BC5B8C" w:rsidP="001B0B37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17"/>
                <w:lang w:eastAsia="ko-KR"/>
              </w:rPr>
              <w:t>소음 감소</w:t>
            </w:r>
          </w:p>
        </w:tc>
      </w:tr>
      <w:tr w:rsidR="007F6D0A" w:rsidRPr="00172F46" w14:paraId="2CFF3DF8" w14:textId="77777777" w:rsidTr="00BC5B8C">
        <w:trPr>
          <w:trHeight w:val="379"/>
          <w:jc w:val="center"/>
        </w:trPr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76DC5C2" w14:textId="77777777" w:rsidR="007F6D0A" w:rsidRPr="00172F46" w:rsidRDefault="007577A8" w:rsidP="00BC5B8C">
            <w:pPr>
              <w:pStyle w:val="TableParagraph"/>
              <w:spacing w:before="74"/>
              <w:ind w:left="255" w:right="239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 w:rsidRPr="00172F46">
              <w:rPr>
                <w:rFonts w:ascii="맑은 고딕" w:eastAsia="맑은 고딕" w:hAnsi="맑은 고딕"/>
                <w:b/>
                <w:sz w:val="17"/>
              </w:rPr>
              <w:t>3D DNR</w:t>
            </w:r>
          </w:p>
        </w:tc>
        <w:tc>
          <w:tcPr>
            <w:tcW w:w="62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9487D64" w14:textId="1AB2B657" w:rsidR="007F6D0A" w:rsidRPr="00172F46" w:rsidRDefault="00BC5B8C" w:rsidP="001B0B37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BC5B8C">
              <w:rPr>
                <w:rFonts w:ascii="맑은 고딕" w:eastAsia="맑은 고딕" w:hAnsi="맑은 고딕" w:hint="eastAsia"/>
                <w:sz w:val="17"/>
                <w:lang w:eastAsia="ko-KR"/>
              </w:rPr>
              <w:t>밝기</w:t>
            </w:r>
            <w:r w:rsidRPr="00BC5B8C">
              <w:rPr>
                <w:rFonts w:ascii="맑은 고딕" w:eastAsia="맑은 고딕" w:hAnsi="맑은 고딕"/>
                <w:sz w:val="17"/>
                <w:lang w:eastAsia="ko-KR"/>
              </w:rPr>
              <w:t xml:space="preserve">, </w:t>
            </w:r>
            <w:r w:rsidRPr="00BC5B8C">
              <w:rPr>
                <w:rFonts w:ascii="맑은 고딕" w:eastAsia="맑은 고딕" w:hAnsi="맑은 고딕" w:hint="eastAsia"/>
                <w:sz w:val="17"/>
                <w:lang w:eastAsia="ko-KR"/>
              </w:rPr>
              <w:t>대비</w:t>
            </w:r>
            <w:r w:rsidRPr="00BC5B8C">
              <w:rPr>
                <w:rFonts w:ascii="맑은 고딕" w:eastAsia="맑은 고딕" w:hAnsi="맑은 고딕"/>
                <w:sz w:val="17"/>
                <w:lang w:eastAsia="ko-KR"/>
              </w:rPr>
              <w:t xml:space="preserve"> </w:t>
            </w:r>
            <w:r w:rsidRPr="00BC5B8C">
              <w:rPr>
                <w:rFonts w:ascii="맑은 고딕" w:eastAsia="맑은 고딕" w:hAnsi="맑은 고딕" w:hint="eastAsia"/>
                <w:sz w:val="17"/>
                <w:lang w:eastAsia="ko-KR"/>
              </w:rPr>
              <w:t>및</w:t>
            </w:r>
            <w:r w:rsidRPr="00BC5B8C">
              <w:rPr>
                <w:rFonts w:ascii="맑은 고딕" w:eastAsia="맑은 고딕" w:hAnsi="맑은 고딕"/>
                <w:sz w:val="17"/>
                <w:lang w:eastAsia="ko-KR"/>
              </w:rPr>
              <w:t xml:space="preserve"> </w:t>
            </w:r>
            <w:r w:rsidRPr="00BC5B8C">
              <w:rPr>
                <w:rFonts w:ascii="맑은 고딕" w:eastAsia="맑은 고딕" w:hAnsi="맑은 고딕" w:hint="eastAsia"/>
                <w:sz w:val="17"/>
                <w:lang w:eastAsia="ko-KR"/>
              </w:rPr>
              <w:t>채도를</w:t>
            </w:r>
            <w:r w:rsidRPr="00BC5B8C">
              <w:rPr>
                <w:rFonts w:ascii="맑은 고딕" w:eastAsia="맑은 고딕" w:hAnsi="맑은 고딕"/>
                <w:sz w:val="17"/>
                <w:lang w:eastAsia="ko-KR"/>
              </w:rPr>
              <w:t xml:space="preserve"> </w:t>
            </w:r>
            <w:r w:rsidRPr="00BC5B8C">
              <w:rPr>
                <w:rFonts w:ascii="맑은 고딕" w:eastAsia="맑은 고딕" w:hAnsi="맑은 고딕" w:hint="eastAsia"/>
                <w:sz w:val="17"/>
                <w:lang w:eastAsia="ko-KR"/>
              </w:rPr>
              <w:t>기본</w:t>
            </w:r>
            <w:r w:rsidRPr="00BC5B8C">
              <w:rPr>
                <w:rFonts w:ascii="맑은 고딕" w:eastAsia="맑은 고딕" w:hAnsi="맑은 고딕"/>
                <w:sz w:val="17"/>
                <w:lang w:eastAsia="ko-KR"/>
              </w:rPr>
              <w:t xml:space="preserve"> </w:t>
            </w:r>
            <w:r w:rsidRPr="00BC5B8C">
              <w:rPr>
                <w:rFonts w:ascii="맑은 고딕" w:eastAsia="맑은 고딕" w:hAnsi="맑은 고딕" w:hint="eastAsia"/>
                <w:sz w:val="17"/>
                <w:lang w:eastAsia="ko-KR"/>
              </w:rPr>
              <w:t>설정으로</w:t>
            </w:r>
            <w:r w:rsidRPr="00BC5B8C">
              <w:rPr>
                <w:rFonts w:ascii="맑은 고딕" w:eastAsia="맑은 고딕" w:hAnsi="맑은 고딕"/>
                <w:sz w:val="17"/>
                <w:lang w:eastAsia="ko-KR"/>
              </w:rPr>
              <w:t xml:space="preserve"> </w:t>
            </w:r>
            <w:r w:rsidRPr="00BC5B8C">
              <w:rPr>
                <w:rFonts w:ascii="맑은 고딕" w:eastAsia="맑은 고딕" w:hAnsi="맑은 고딕" w:hint="eastAsia"/>
                <w:sz w:val="17"/>
                <w:lang w:eastAsia="ko-KR"/>
              </w:rPr>
              <w:t>복원</w:t>
            </w:r>
          </w:p>
        </w:tc>
      </w:tr>
      <w:tr w:rsidR="007F6D0A" w:rsidRPr="00172F46" w14:paraId="4BE2D550" w14:textId="77777777" w:rsidTr="00BC5B8C">
        <w:trPr>
          <w:trHeight w:val="661"/>
          <w:jc w:val="center"/>
        </w:trPr>
        <w:tc>
          <w:tcPr>
            <w:tcW w:w="3120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56F9285C" w14:textId="77777777" w:rsidR="007F6D0A" w:rsidRPr="00172F46" w:rsidRDefault="007F6D0A" w:rsidP="001B0B37">
            <w:pPr>
              <w:pStyle w:val="TableParagraph"/>
              <w:spacing w:before="6"/>
              <w:jc w:val="both"/>
              <w:rPr>
                <w:rFonts w:ascii="맑은 고딕" w:eastAsia="맑은 고딕" w:hAnsi="맑은 고딕"/>
                <w:b/>
                <w:sz w:val="9"/>
                <w:lang w:eastAsia="ko-KR"/>
              </w:rPr>
            </w:pPr>
          </w:p>
          <w:p w14:paraId="2F8E4663" w14:textId="77777777" w:rsidR="007F6D0A" w:rsidRPr="00172F46" w:rsidRDefault="007577A8" w:rsidP="001B0B37">
            <w:pPr>
              <w:pStyle w:val="TableParagraph"/>
              <w:ind w:left="994"/>
              <w:jc w:val="both"/>
              <w:rPr>
                <w:rFonts w:ascii="맑은 고딕" w:eastAsia="맑은 고딕" w:hAnsi="맑은 고딕"/>
                <w:sz w:val="20"/>
              </w:rPr>
            </w:pPr>
            <w:r w:rsidRPr="00172F46">
              <w:rPr>
                <w:rFonts w:ascii="맑은 고딕" w:eastAsia="맑은 고딕" w:hAnsi="맑은 고딕"/>
                <w:noProof/>
                <w:sz w:val="20"/>
              </w:rPr>
              <w:drawing>
                <wp:inline distT="0" distB="0" distL="0" distR="0" wp14:anchorId="7FC88BE3" wp14:editId="022B5A0E">
                  <wp:extent cx="715645" cy="259080"/>
                  <wp:effectExtent l="0" t="0" r="0" b="0"/>
                  <wp:docPr id="283" name="image1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3" name="image120.png"/>
                          <pic:cNvPicPr>
                            <a:picLocks noChangeAspect="1"/>
                          </pic:cNvPicPr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267" cy="259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27F3B7E7" w14:textId="2CC1A4C2" w:rsidR="007F6D0A" w:rsidRPr="00172F46" w:rsidRDefault="00BC5B8C" w:rsidP="001B0B3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17"/>
              </w:rPr>
            </w:pPr>
            <w:proofErr w:type="spellStart"/>
            <w:r w:rsidRPr="00BC5B8C">
              <w:rPr>
                <w:rFonts w:ascii="맑은 고딕" w:eastAsia="맑은 고딕" w:hAnsi="맑은 고딕" w:hint="eastAsia"/>
                <w:sz w:val="17"/>
              </w:rPr>
              <w:t>장면의</w:t>
            </w:r>
            <w:proofErr w:type="spellEnd"/>
            <w:r w:rsidRPr="00BC5B8C">
              <w:rPr>
                <w:rFonts w:ascii="맑은 고딕" w:eastAsia="맑은 고딕" w:hAnsi="맑은 고딕"/>
                <w:sz w:val="17"/>
              </w:rPr>
              <w:t xml:space="preserve"> </w:t>
            </w:r>
            <w:proofErr w:type="spellStart"/>
            <w:r w:rsidRPr="00BC5B8C">
              <w:rPr>
                <w:rFonts w:ascii="맑은 고딕" w:eastAsia="맑은 고딕" w:hAnsi="맑은 고딕" w:hint="eastAsia"/>
                <w:sz w:val="17"/>
              </w:rPr>
              <w:t>밝기를</w:t>
            </w:r>
            <w:proofErr w:type="spellEnd"/>
            <w:r w:rsidRPr="00BC5B8C">
              <w:rPr>
                <w:rFonts w:ascii="맑은 고딕" w:eastAsia="맑은 고딕" w:hAnsi="맑은 고딕"/>
                <w:sz w:val="17"/>
              </w:rPr>
              <w:t xml:space="preserve"> </w:t>
            </w:r>
            <w:proofErr w:type="spellStart"/>
            <w:r w:rsidRPr="00BC5B8C">
              <w:rPr>
                <w:rFonts w:ascii="맑은 고딕" w:eastAsia="맑은 고딕" w:hAnsi="맑은 고딕" w:hint="eastAsia"/>
                <w:sz w:val="17"/>
              </w:rPr>
              <w:t>조정</w:t>
            </w:r>
            <w:proofErr w:type="spellEnd"/>
          </w:p>
        </w:tc>
      </w:tr>
    </w:tbl>
    <w:p w14:paraId="581E2F5C" w14:textId="61C32151" w:rsidR="007F6D0A" w:rsidRPr="00172F46" w:rsidRDefault="007577A8" w:rsidP="001B0B37">
      <w:pPr>
        <w:spacing w:before="199"/>
        <w:ind w:left="100"/>
        <w:jc w:val="both"/>
        <w:rPr>
          <w:rFonts w:ascii="맑은 고딕" w:eastAsia="맑은 고딕" w:hAnsi="맑은 고딕"/>
          <w:b/>
          <w:sz w:val="23"/>
        </w:rPr>
      </w:pPr>
      <w:r w:rsidRPr="00172F46">
        <w:rPr>
          <w:rFonts w:ascii="맑은 고딕" w:eastAsia="맑은 고딕" w:hAnsi="맑은 고딕"/>
          <w:b/>
          <w:sz w:val="23"/>
        </w:rPr>
        <w:t>[</w:t>
      </w:r>
      <w:r w:rsidR="00BC5B8C">
        <w:rPr>
          <w:rFonts w:ascii="맑은 고딕" w:eastAsia="맑은 고딕" w:hAnsi="맑은 고딕" w:hint="eastAsia"/>
          <w:b/>
          <w:sz w:val="23"/>
          <w:lang w:eastAsia="ko-KR"/>
        </w:rPr>
        <w:t xml:space="preserve">주/야간 </w:t>
      </w:r>
      <w:r w:rsidR="00E11F67">
        <w:rPr>
          <w:rFonts w:ascii="맑은 고딕" w:eastAsia="맑은 고딕" w:hAnsi="맑은 고딕" w:hint="eastAsia"/>
          <w:b/>
          <w:sz w:val="23"/>
          <w:lang w:eastAsia="ko-KR"/>
        </w:rPr>
        <w:t>전환</w:t>
      </w:r>
      <w:r w:rsidRPr="00172F46">
        <w:rPr>
          <w:rFonts w:ascii="맑은 고딕" w:eastAsia="맑은 고딕" w:hAnsi="맑은 고딕"/>
          <w:b/>
          <w:sz w:val="23"/>
        </w:rPr>
        <w:t>]</w:t>
      </w:r>
    </w:p>
    <w:p w14:paraId="0AE14E45" w14:textId="3FAA2893" w:rsidR="007F6D0A" w:rsidRPr="00172F46" w:rsidRDefault="007577A8" w:rsidP="00BC5B8C">
      <w:pPr>
        <w:pStyle w:val="a3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199AA5A8" wp14:editId="542A8E4C">
            <wp:extent cx="5982335" cy="3018155"/>
            <wp:effectExtent l="0" t="0" r="0" b="0"/>
            <wp:docPr id="285" name="image1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image121.jpeg"/>
                    <pic:cNvPicPr>
                      <a:picLocks noChangeAspect="1"/>
                    </pic:cNvPicPr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2859" cy="3018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46FFB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b/>
          <w:sz w:val="20"/>
        </w:rPr>
      </w:pPr>
    </w:p>
    <w:p w14:paraId="74692E7C" w14:textId="28455EFC" w:rsidR="007F6D0A" w:rsidRDefault="00E11F67" w:rsidP="001B0B37">
      <w:pPr>
        <w:spacing w:before="91" w:after="26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>
        <w:rPr>
          <w:rFonts w:ascii="맑은 고딕" w:eastAsia="맑은 고딕" w:hAnsi="맑은 고딕" w:hint="eastAsia"/>
          <w:b/>
          <w:sz w:val="23"/>
          <w:lang w:eastAsia="ko-KR"/>
        </w:rPr>
        <w:t>표</w:t>
      </w:r>
      <w:r w:rsidR="007577A8" w:rsidRPr="00172F46">
        <w:rPr>
          <w:rFonts w:ascii="맑은 고딕" w:eastAsia="맑은 고딕" w:hAnsi="맑은 고딕"/>
          <w:b/>
          <w:sz w:val="23"/>
        </w:rPr>
        <w:t xml:space="preserve"> 11. </w:t>
      </w:r>
      <w:r>
        <w:rPr>
          <w:rFonts w:ascii="맑은 고딕" w:eastAsia="맑은 고딕" w:hAnsi="맑은 고딕" w:hint="eastAsia"/>
          <w:b/>
          <w:sz w:val="23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"/>
        <w:gridCol w:w="2590"/>
        <w:gridCol w:w="98"/>
        <w:gridCol w:w="6593"/>
        <w:gridCol w:w="98"/>
      </w:tblGrid>
      <w:tr w:rsidR="007F6D0A" w:rsidRPr="00172F46" w14:paraId="7F383D56" w14:textId="77777777" w:rsidTr="00E11F67">
        <w:trPr>
          <w:gridAfter w:val="1"/>
          <w:wAfter w:w="98" w:type="dxa"/>
          <w:trHeight w:val="503"/>
          <w:jc w:val="center"/>
        </w:trPr>
        <w:tc>
          <w:tcPr>
            <w:tcW w:w="2682" w:type="dxa"/>
            <w:gridSpan w:val="2"/>
            <w:tcBorders>
              <w:bottom w:val="single" w:sz="6" w:space="0" w:color="000000"/>
            </w:tcBorders>
            <w:vAlign w:val="center"/>
          </w:tcPr>
          <w:p w14:paraId="02294BB4" w14:textId="39AE116E" w:rsidR="007F6D0A" w:rsidRPr="00172F46" w:rsidRDefault="00E11F67" w:rsidP="00E11F67">
            <w:pPr>
              <w:pStyle w:val="TableParagraph"/>
              <w:spacing w:before="90"/>
              <w:ind w:left="738" w:right="722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691" w:type="dxa"/>
            <w:gridSpan w:val="2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0549E73A" w14:textId="5AFA31A8" w:rsidR="007F6D0A" w:rsidRPr="00172F46" w:rsidRDefault="00E11F67" w:rsidP="00E11F67">
            <w:pPr>
              <w:pStyle w:val="TableParagraph"/>
              <w:spacing w:before="90"/>
              <w:ind w:left="2217" w:right="2204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기능</w:t>
            </w:r>
          </w:p>
        </w:tc>
      </w:tr>
      <w:tr w:rsidR="007F6D0A" w:rsidRPr="00E11F67" w14:paraId="3D70B84A" w14:textId="77777777" w:rsidTr="00E11F67">
        <w:trPr>
          <w:gridAfter w:val="1"/>
          <w:wAfter w:w="98" w:type="dxa"/>
          <w:trHeight w:val="2863"/>
          <w:jc w:val="center"/>
        </w:trPr>
        <w:tc>
          <w:tcPr>
            <w:tcW w:w="268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E6BA820" w14:textId="14EDA149" w:rsidR="007F6D0A" w:rsidRPr="00E11F67" w:rsidRDefault="00E11F67" w:rsidP="00E11F67">
            <w:pPr>
              <w:pStyle w:val="TableParagraph"/>
              <w:ind w:left="615" w:right="599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주/야간 전환</w:t>
            </w:r>
          </w:p>
        </w:tc>
        <w:tc>
          <w:tcPr>
            <w:tcW w:w="66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1100E74" w14:textId="77777777" w:rsidR="00E11F67" w:rsidRPr="001B003C" w:rsidRDefault="00E11F67" w:rsidP="00E11F67">
            <w:pPr>
              <w:pStyle w:val="TableParagraph"/>
              <w:spacing w:line="276" w:lineRule="auto"/>
              <w:ind w:left="93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야간 모드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실시간 야간 모드 영상</w:t>
            </w:r>
          </w:p>
          <w:p w14:paraId="400760F7" w14:textId="77777777" w:rsidR="00E11F67" w:rsidRPr="001B003C" w:rsidRDefault="00E11F67" w:rsidP="00E11F67">
            <w:pPr>
              <w:pStyle w:val="TableParagraph"/>
              <w:spacing w:line="276" w:lineRule="auto"/>
              <w:ind w:left="93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주간 모드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실시간 주간 모드 영상</w:t>
            </w:r>
          </w:p>
          <w:p w14:paraId="761FC1FD" w14:textId="77777777" w:rsidR="00E11F67" w:rsidRPr="001B003C" w:rsidRDefault="00E11F67" w:rsidP="00E11F67">
            <w:pPr>
              <w:pStyle w:val="TableParagraph"/>
              <w:spacing w:line="276" w:lineRule="auto"/>
              <w:ind w:left="93" w:right="193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자동 모드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환경에 따라 실시간 영상이 변경되며 주간 모드를 야간 모드로 전환하거나 야간 모드를 주간 모드로 전환하기 위한 감도 설정</w:t>
            </w:r>
          </w:p>
          <w:p w14:paraId="4727EA15" w14:textId="3B61F415" w:rsidR="007F6D0A" w:rsidRDefault="00E11F67" w:rsidP="00E11F67">
            <w:pPr>
              <w:pStyle w:val="TableParagraph"/>
              <w:spacing w:before="11"/>
              <w:ind w:leftChars="42" w:left="92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사용자 설정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사용자가 설정한 야간 모드 시작 시간에 따라 실시간 영상 변경</w:t>
            </w:r>
          </w:p>
          <w:p w14:paraId="10013071" w14:textId="18AC136E" w:rsidR="00E11F67" w:rsidRDefault="00E11F67" w:rsidP="001B0B37">
            <w:pPr>
              <w:pStyle w:val="TableParagraph"/>
              <w:spacing w:before="11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614C0BE2" w14:textId="543B411D" w:rsidR="007F6D0A" w:rsidRPr="00E11F67" w:rsidRDefault="000E72C7" w:rsidP="00E11F67">
            <w:pPr>
              <w:pStyle w:val="TableParagraph"/>
              <w:spacing w:line="254" w:lineRule="auto"/>
              <w:ind w:left="94" w:right="148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b/>
                <w:noProof/>
                <w:sz w:val="23"/>
                <w:lang w:eastAsia="ko-KR"/>
              </w:rPr>
              <mc:AlternateContent>
                <mc:Choice Requires="wpg">
                  <w:drawing>
                    <wp:inline distT="0" distB="0" distL="0" distR="0" wp14:anchorId="002D4B63" wp14:editId="31C7FEC1">
                      <wp:extent cx="152400" cy="152400"/>
                      <wp:effectExtent l="0" t="635" r="1905" b="0"/>
                      <wp:docPr id="2019291523" name="Group 3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4237" y="13773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0196045" name="Picture 39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36" y="13772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78395255" name="Picture 3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96" y="13832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A958E13" id="Group 393" o:spid="_x0000_s1026" style="width:12pt;height:12pt;mso-position-horizontal-relative:char;mso-position-vertical-relative:line" coordorigin="4237,13773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">
                      <v:shape id="Picture 394" o:spid="_x0000_s1027" type="#_x0000_t75" style="position:absolute;left:4236;top:13772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">
                        <v:imagedata r:id="rId17" o:title=""/>
                      </v:shape>
                      <v:shape id="Picture 395" o:spid="_x0000_s1028" type="#_x0000_t75" style="position:absolute;left:4296;top:13832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961956">
              <w:rPr>
                <w:rFonts w:ascii="맑은 고딕" w:eastAsia="맑은 고딕" w:hAnsi="맑은 고딕"/>
                <w:b/>
                <w:sz w:val="23"/>
                <w:lang w:eastAsia="ko-KR"/>
              </w:rPr>
              <w:t xml:space="preserve"> </w:t>
            </w:r>
            <w:r w:rsidR="00E11F67" w:rsidRPr="00E11F67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참고</w:t>
            </w:r>
            <w:r w:rsidR="007577A8" w:rsidRPr="00E11F67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="00E11F67" w:rsidRPr="00E11F6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모드와</w:t>
            </w:r>
            <w:r w:rsidR="00E11F67" w:rsidRPr="00E11F6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E11F67" w:rsidRPr="00E11F6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관련된</w:t>
            </w:r>
            <w:r w:rsidR="00E11F67" w:rsidRPr="00E11F6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E11F67" w:rsidRPr="00E11F6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노출</w:t>
            </w:r>
            <w:r w:rsidR="00E11F67" w:rsidRPr="00E11F6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E11F67" w:rsidRPr="00E11F6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레벨</w:t>
            </w:r>
            <w:r w:rsidR="00E11F67" w:rsidRPr="00E11F6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, </w:t>
            </w:r>
            <w:r w:rsidR="00E11F67" w:rsidRPr="00E11F6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최대</w:t>
            </w:r>
            <w:r w:rsidR="00E11F67" w:rsidRPr="00E11F6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E11F67" w:rsidRPr="00E11F6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노출</w:t>
            </w:r>
            <w:r w:rsidR="00E11F67" w:rsidRPr="00E11F6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E11F67" w:rsidRPr="00E11F6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시간</w:t>
            </w:r>
            <w:r w:rsidR="00E11F67" w:rsidRPr="00E11F6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E11F67" w:rsidRPr="00E11F6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및</w:t>
            </w:r>
            <w:r w:rsidR="00E11F67" w:rsidRPr="00E11F6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IR-CUT </w:t>
            </w:r>
            <w:r w:rsidR="00E11F67" w:rsidRPr="00E11F6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간격</w:t>
            </w:r>
            <w:r w:rsidR="00E11F67" w:rsidRPr="00E11F6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E11F67" w:rsidRPr="00E11F6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등과</w:t>
            </w:r>
            <w:r w:rsidR="00E11F67" w:rsidRPr="00E11F6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E11F67" w:rsidRPr="00E11F6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같은</w:t>
            </w:r>
            <w:r w:rsidR="00E11F67" w:rsidRPr="00E11F6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E11F67" w:rsidRPr="00E11F6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여러</w:t>
            </w:r>
            <w:r w:rsidR="00E11F67" w:rsidRPr="00E11F6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E11F67" w:rsidRPr="00E11F6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매개변수가</w:t>
            </w:r>
            <w:r w:rsidR="00E11F67" w:rsidRPr="00E11F6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E11F67" w:rsidRPr="00E11F6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="00E11F67" w:rsidRPr="00E11F6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E11F67" w14:paraId="08E3C519" w14:textId="77777777" w:rsidTr="00E11F67">
        <w:trPr>
          <w:gridAfter w:val="1"/>
          <w:wAfter w:w="98" w:type="dxa"/>
          <w:trHeight w:val="586"/>
          <w:jc w:val="center"/>
        </w:trPr>
        <w:tc>
          <w:tcPr>
            <w:tcW w:w="268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E268F21" w14:textId="7CB1F27F" w:rsidR="007F6D0A" w:rsidRPr="00E11F67" w:rsidRDefault="00E11F67" w:rsidP="00E11F67">
            <w:pPr>
              <w:pStyle w:val="TableParagraph"/>
              <w:ind w:left="54" w:right="36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주/야간 전환 재 초점</w:t>
            </w:r>
          </w:p>
        </w:tc>
        <w:tc>
          <w:tcPr>
            <w:tcW w:w="66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84DB9F4" w14:textId="2BED8BD1" w:rsidR="007F6D0A" w:rsidRPr="00E11F67" w:rsidRDefault="00E11F67" w:rsidP="001B0B37">
            <w:pPr>
              <w:pStyle w:val="TableParagraph"/>
              <w:spacing w:before="74" w:line="254" w:lineRule="auto"/>
              <w:ind w:left="94"/>
              <w:jc w:val="both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주간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모드와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야간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모드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간에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전환할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때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카메라가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초점을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다시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맞춥니다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E11F67" w14:paraId="053882DF" w14:textId="77777777" w:rsidTr="00E11F67">
        <w:trPr>
          <w:gridAfter w:val="1"/>
          <w:wAfter w:w="98" w:type="dxa"/>
          <w:trHeight w:val="3060"/>
          <w:jc w:val="center"/>
        </w:trPr>
        <w:tc>
          <w:tcPr>
            <w:tcW w:w="2682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3DF12607" w14:textId="5E56689B" w:rsidR="007F6D0A" w:rsidRPr="00E11F67" w:rsidRDefault="00E11F67" w:rsidP="00E11F67">
            <w:pPr>
              <w:pStyle w:val="TableParagraph"/>
              <w:ind w:left="615" w:right="599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lastRenderedPageBreak/>
              <w:t>주/야간 전환</w:t>
            </w:r>
          </w:p>
        </w:tc>
        <w:tc>
          <w:tcPr>
            <w:tcW w:w="66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674CB847" w14:textId="4B988DD5" w:rsidR="007F6D0A" w:rsidRPr="00E11F67" w:rsidRDefault="00E11F67" w:rsidP="001B0B37">
            <w:pPr>
              <w:pStyle w:val="TableParagraph"/>
              <w:spacing w:before="74" w:line="276" w:lineRule="auto"/>
              <w:ind w:left="94" w:right="136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낮~밤:</w:t>
            </w:r>
            <w:r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주간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모드에서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야간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모드로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전환하는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감도를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설정할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수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있습니다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. IR </w:t>
            </w:r>
            <w:r w:rsidR="00961956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L</w:t>
            </w:r>
            <w:r w:rsidR="00961956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ight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센서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전류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값이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이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값보다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낮으면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주간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모드를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야간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모드로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전환합니다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. </w:t>
            </w:r>
            <w:r w:rsidRPr="00E11F67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63F5FCBB" wp14:editId="7FA1D0D3">
                  <wp:extent cx="640080" cy="250825"/>
                  <wp:effectExtent l="0" t="0" r="0" b="0"/>
                  <wp:docPr id="287" name="image1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" name="image122.png"/>
                          <pic:cNvPicPr>
                            <a:picLocks noChangeAspect="1"/>
                          </pic:cNvPicPr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080" cy="251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proofErr w:type="spellStart"/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를</w:t>
            </w:r>
            <w:proofErr w:type="spellEnd"/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클릭하여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값을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36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으로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재설정할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수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있습니다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.</w:t>
            </w:r>
          </w:p>
          <w:p w14:paraId="05465E8D" w14:textId="6C40695E" w:rsidR="007F6D0A" w:rsidRPr="00E11F67" w:rsidRDefault="00E11F67" w:rsidP="001B0B37">
            <w:pPr>
              <w:pStyle w:val="TableParagraph"/>
              <w:spacing w:before="125" w:line="276" w:lineRule="auto"/>
              <w:ind w:left="94" w:right="136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E11F67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밤~낮:</w:t>
            </w:r>
            <w:r w:rsidRPr="00E11F67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야간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모드를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주간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모드로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전환하기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위한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감도입니다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IR </w:t>
            </w:r>
            <w:r w:rsid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L</w:t>
            </w:r>
            <w:r w:rsid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ight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센서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전류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값이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값보다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높으면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야간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모드를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주간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모드로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전환합니다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="00961956" w:rsidRPr="00E11F67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40280EC1" wp14:editId="7DD52FFA">
                  <wp:extent cx="640080" cy="250825"/>
                  <wp:effectExtent l="0" t="0" r="0" b="0"/>
                  <wp:docPr id="289" name="image1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9" name="image122.png"/>
                          <pic:cNvPicPr>
                            <a:picLocks noChangeAspect="1"/>
                          </pic:cNvPicPr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080" cy="251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proofErr w:type="spellStart"/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를</w:t>
            </w:r>
            <w:proofErr w:type="spellEnd"/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클릭하여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값을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82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로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재설정할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77A60A21" w14:textId="6F83B97B" w:rsidR="007F6D0A" w:rsidRPr="00E11F67" w:rsidRDefault="007577A8" w:rsidP="001B0B37">
            <w:pPr>
              <w:pStyle w:val="TableParagraph"/>
              <w:spacing w:before="12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E11F67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IR Light </w:t>
            </w:r>
            <w:r w:rsidR="00961956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센서 값</w:t>
            </w:r>
            <w:r w:rsidRPr="00E11F67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IR </w:t>
            </w:r>
            <w:r w:rsid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L</w:t>
            </w:r>
            <w:r w:rsid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ight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센서의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현재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값</w:t>
            </w:r>
          </w:p>
          <w:p w14:paraId="37DF9C0F" w14:textId="77777777" w:rsidR="007F6D0A" w:rsidRPr="00E11F67" w:rsidRDefault="007F6D0A" w:rsidP="001B0B37">
            <w:pPr>
              <w:pStyle w:val="TableParagraph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1872BFE5" w14:textId="0B2063DD" w:rsidR="007F6D0A" w:rsidRPr="00E11F67" w:rsidRDefault="000E72C7" w:rsidP="00961956">
            <w:pPr>
              <w:pStyle w:val="TableParagraph"/>
              <w:ind w:left="8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b/>
                <w:noProof/>
                <w:sz w:val="23"/>
                <w:lang w:eastAsia="ko-KR"/>
              </w:rPr>
              <mc:AlternateContent>
                <mc:Choice Requires="wpg">
                  <w:drawing>
                    <wp:inline distT="0" distB="0" distL="0" distR="0" wp14:anchorId="4E1239C7" wp14:editId="250E5462">
                      <wp:extent cx="152400" cy="152400"/>
                      <wp:effectExtent l="0" t="0" r="635" b="1905"/>
                      <wp:docPr id="22594772" name="Group 3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4237" y="13773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36776161" name="Picture 3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36" y="13772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24926808" name="Picture 3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96" y="13832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4DDF1AE" id="Group 396" o:spid="_x0000_s1026" style="width:12pt;height:12pt;mso-position-horizontal-relative:char;mso-position-vertical-relative:line" coordorigin="4237,13773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">
                      <v:shape id="Picture 397" o:spid="_x0000_s1027" type="#_x0000_t75" style="position:absolute;left:4236;top:13772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">
                        <v:imagedata r:id="rId17" o:title=""/>
                      </v:shape>
                      <v:shape id="Picture 398" o:spid="_x0000_s1028" type="#_x0000_t75" style="position:absolute;left:4296;top:13832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961956">
              <w:rPr>
                <w:rFonts w:ascii="맑은 고딕" w:eastAsia="맑은 고딕" w:hAnsi="맑은 고딕"/>
                <w:b/>
                <w:sz w:val="23"/>
                <w:lang w:eastAsia="ko-KR"/>
              </w:rPr>
              <w:t xml:space="preserve"> </w:t>
            </w:r>
            <w:r w:rsidR="00961956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참고</w:t>
            </w:r>
            <w:r w:rsidR="007577A8" w:rsidRPr="00E11F67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세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개의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버튼은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자동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모드를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선택한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경우에만</w:t>
            </w:r>
            <w:r w:rsidR="00961956" w:rsidRPr="0096195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961956" w:rsidRP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</w:t>
            </w:r>
            <w:r w:rsidR="0096195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가능</w:t>
            </w:r>
          </w:p>
        </w:tc>
      </w:tr>
      <w:tr w:rsidR="007F6D0A" w:rsidRPr="00172F46" w14:paraId="4D04390E" w14:textId="77777777" w:rsidTr="00E11F67">
        <w:tblPrEx>
          <w:jc w:val="left"/>
        </w:tblPrEx>
        <w:trPr>
          <w:gridBefore w:val="1"/>
          <w:wBefore w:w="92" w:type="dxa"/>
          <w:trHeight w:val="1310"/>
        </w:trPr>
        <w:tc>
          <w:tcPr>
            <w:tcW w:w="268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9291795" w14:textId="4BF67DF6" w:rsidR="007F6D0A" w:rsidRPr="00E11F67" w:rsidRDefault="000E72C7" w:rsidP="001B0B37">
            <w:pPr>
              <w:pStyle w:val="TableParagraph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646976" behindDoc="1" locked="0" layoutInCell="1" allowOverlap="1" wp14:anchorId="44F7BDDE" wp14:editId="2C1E64D0">
                      <wp:simplePos x="0" y="0"/>
                      <wp:positionH relativeFrom="page">
                        <wp:posOffset>2689860</wp:posOffset>
                      </wp:positionH>
                      <wp:positionV relativeFrom="page">
                        <wp:posOffset>1806575</wp:posOffset>
                      </wp:positionV>
                      <wp:extent cx="152400" cy="152400"/>
                      <wp:effectExtent l="0" t="0" r="0" b="0"/>
                      <wp:wrapNone/>
                      <wp:docPr id="544971180" name="Group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4237" y="2845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24954015" name="Picture 7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36" y="2845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7834604" name="Picture 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96" y="2905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F2388EC" id="Group 78" o:spid="_x0000_s1026" style="position:absolute;left:0;text-align:left;margin-left:211.8pt;margin-top:142.25pt;width:12pt;height:12pt;z-index:-251669504;mso-position-horizontal-relative:page;mso-position-vertical-relative:page" coordorigin="4237,2845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">
                      <v:shape id="Picture 79" o:spid="_x0000_s1027" type="#_x0000_t75" style="position:absolute;left:4236;top:2845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">
                        <v:imagedata r:id="rId17" o:title=""/>
                      </v:shape>
                      <v:shape id="Picture 80" o:spid="_x0000_s1028" type="#_x0000_t75" style="position:absolute;left:4296;top:2905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">
                        <v:imagedata r:id="rId18" o:title=""/>
                      </v:shape>
                      <w10:wrap anchorx="page" anchory="page"/>
                    </v:group>
                  </w:pict>
                </mc:Fallback>
              </mc:AlternateContent>
            </w:r>
            <w:r>
              <w:rPr>
                <w:rFonts w:ascii="맑은 고딕" w:eastAsia="맑은 고딕" w:hAnsi="맑은 고딕"/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648000" behindDoc="1" locked="0" layoutInCell="1" allowOverlap="1" wp14:anchorId="6F3BB893" wp14:editId="1F7D7C83">
                      <wp:simplePos x="0" y="0"/>
                      <wp:positionH relativeFrom="page">
                        <wp:posOffset>2689860</wp:posOffset>
                      </wp:positionH>
                      <wp:positionV relativeFrom="page">
                        <wp:posOffset>4114800</wp:posOffset>
                      </wp:positionV>
                      <wp:extent cx="152400" cy="152400"/>
                      <wp:effectExtent l="0" t="0" r="0" b="0"/>
                      <wp:wrapNone/>
                      <wp:docPr id="302439287" name="Group 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4237" y="6480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34962362" name="Picture 8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36" y="6480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3293247" name="Picture 8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96" y="6540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5763249" id="Group 81" o:spid="_x0000_s1026" style="position:absolute;left:0;text-align:left;margin-left:211.8pt;margin-top:324pt;width:12pt;height:12pt;z-index:-251668480;mso-position-horizontal-relative:page;mso-position-vertical-relative:page" coordorigin="4237,6480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">
                      <v:shape id="Picture 82" o:spid="_x0000_s1027" type="#_x0000_t75" style="position:absolute;left:4236;top:648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">
                        <v:imagedata r:id="rId17" o:title=""/>
                      </v:shape>
                      <v:shape id="Picture 83" o:spid="_x0000_s1028" type="#_x0000_t75" style="position:absolute;left:4296;top:654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">
                        <v:imagedata r:id="rId18" o:title=""/>
                      </v:shape>
                      <w10:wrap anchorx="page" anchory="page"/>
                    </v:group>
                  </w:pict>
                </mc:Fallback>
              </mc:AlternateContent>
            </w:r>
          </w:p>
          <w:p w14:paraId="587A6BBF" w14:textId="77777777" w:rsidR="007F6D0A" w:rsidRPr="00E11F67" w:rsidRDefault="007F6D0A" w:rsidP="001B0B37">
            <w:pPr>
              <w:pStyle w:val="TableParagraph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6B845633" w14:textId="1CEA4350" w:rsidR="007F6D0A" w:rsidRPr="00E11F67" w:rsidRDefault="007F6D0A" w:rsidP="001B0B37">
            <w:pPr>
              <w:pStyle w:val="TableParagraph"/>
              <w:spacing w:before="126"/>
              <w:ind w:left="615" w:right="599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</w:tc>
        <w:tc>
          <w:tcPr>
            <w:tcW w:w="66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B74AF20" w14:textId="76CF5AE1" w:rsidR="007F6D0A" w:rsidRPr="00E11F67" w:rsidRDefault="00A557F1" w:rsidP="001B0B3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주/야간 모드 시작 시간 설정 가능</w:t>
            </w:r>
          </w:p>
          <w:p w14:paraId="766F5EF9" w14:textId="77777777" w:rsidR="007F6D0A" w:rsidRPr="00E11F67" w:rsidRDefault="007F6D0A" w:rsidP="001B0B37">
            <w:pPr>
              <w:pStyle w:val="TableParagraph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299B7C81" w14:textId="66A0A5A3" w:rsidR="007F6D0A" w:rsidRPr="00E11F67" w:rsidRDefault="000E72C7" w:rsidP="00A557F1">
            <w:pPr>
              <w:pStyle w:val="TableParagraph"/>
              <w:ind w:left="80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b/>
                <w:noProof/>
                <w:sz w:val="23"/>
                <w:lang w:eastAsia="ko-KR"/>
              </w:rPr>
              <mc:AlternateContent>
                <mc:Choice Requires="wpg">
                  <w:drawing>
                    <wp:inline distT="0" distB="0" distL="0" distR="0" wp14:anchorId="2EC12A9C" wp14:editId="3C90F115">
                      <wp:extent cx="152400" cy="152400"/>
                      <wp:effectExtent l="0" t="2540" r="1905" b="0"/>
                      <wp:docPr id="1093070454" name="Group 3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4237" y="13773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90198603" name="Picture 4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36" y="13772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68239807" name="Picture 40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96" y="13832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32587E6" id="Group 399" o:spid="_x0000_s1026" style="width:12pt;height:12pt;mso-position-horizontal-relative:char;mso-position-vertical-relative:line" coordorigin="4237,13773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">
                      <v:shape id="Picture 400" o:spid="_x0000_s1027" type="#_x0000_t75" style="position:absolute;left:4236;top:13772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">
                        <v:imagedata r:id="rId17" o:title=""/>
                      </v:shape>
                      <v:shape id="Picture 401" o:spid="_x0000_s1028" type="#_x0000_t75" style="position:absolute;left:4296;top:13832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A557F1">
              <w:rPr>
                <w:rFonts w:ascii="맑은 고딕" w:eastAsia="맑은 고딕" w:hAnsi="맑은 고딕"/>
                <w:b/>
                <w:sz w:val="23"/>
                <w:lang w:eastAsia="ko-KR"/>
              </w:rPr>
              <w:t xml:space="preserve"> </w:t>
            </w:r>
            <w:r w:rsidR="00A557F1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참고</w:t>
            </w:r>
            <w:r w:rsidR="00A557F1" w:rsidRPr="00E11F67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="00A557F1" w:rsidRPr="00A557F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야간 모드</w:t>
            </w:r>
            <w:r w:rsidR="00A557F1" w:rsidRPr="00A557F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A557F1" w:rsidRPr="00A557F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시작</w:t>
            </w:r>
            <w:r w:rsidR="00A557F1" w:rsidRPr="00A557F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="00A557F1" w:rsidRPr="00A557F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종료</w:t>
            </w:r>
            <w:r w:rsidR="00A557F1" w:rsidRPr="00A557F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A557F1" w:rsidRPr="00A557F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시간은</w:t>
            </w:r>
            <w:r w:rsidR="00A557F1" w:rsidRPr="00A557F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A557F1" w:rsidRPr="00A557F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사용자</w:t>
            </w:r>
            <w:r w:rsidR="00A557F1" w:rsidRPr="00A557F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A557F1" w:rsidRPr="00A557F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정의</w:t>
            </w:r>
            <w:r w:rsidR="00A557F1" w:rsidRPr="00A557F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A557F1" w:rsidRPr="00A557F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모드를</w:t>
            </w:r>
            <w:r w:rsidR="00A557F1" w:rsidRPr="00A557F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A557F1" w:rsidRPr="00A557F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선택한</w:t>
            </w:r>
            <w:r w:rsidR="00A557F1" w:rsidRPr="00A557F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A557F1" w:rsidRPr="00A557F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경우에만</w:t>
            </w:r>
            <w:r w:rsidR="00A557F1" w:rsidRPr="00A557F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A557F1" w:rsidRPr="00A557F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</w:t>
            </w:r>
            <w:r w:rsidR="00A557F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가능</w:t>
            </w:r>
          </w:p>
        </w:tc>
      </w:tr>
      <w:tr w:rsidR="007F6D0A" w:rsidRPr="00172F46" w14:paraId="7A9D44E2" w14:textId="77777777" w:rsidTr="00A557F1">
        <w:tblPrEx>
          <w:jc w:val="left"/>
        </w:tblPrEx>
        <w:trPr>
          <w:gridBefore w:val="1"/>
          <w:wBefore w:w="92" w:type="dxa"/>
          <w:trHeight w:val="1877"/>
        </w:trPr>
        <w:tc>
          <w:tcPr>
            <w:tcW w:w="2688" w:type="dxa"/>
            <w:gridSpan w:val="2"/>
            <w:vMerge w:val="restart"/>
            <w:tcBorders>
              <w:top w:val="single" w:sz="6" w:space="0" w:color="000000"/>
            </w:tcBorders>
            <w:vAlign w:val="center"/>
          </w:tcPr>
          <w:p w14:paraId="4E137284" w14:textId="26439378" w:rsidR="007F6D0A" w:rsidRPr="00E11F67" w:rsidRDefault="00A557F1" w:rsidP="001B0B37">
            <w:pPr>
              <w:pStyle w:val="TableParagraph"/>
              <w:ind w:left="723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Smart IR </w:t>
            </w: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모드</w:t>
            </w:r>
          </w:p>
        </w:tc>
        <w:tc>
          <w:tcPr>
            <w:tcW w:w="6691" w:type="dxa"/>
            <w:gridSpan w:val="2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C8DB98" w14:textId="73402C2B" w:rsidR="007F6D0A" w:rsidRPr="00E11F67" w:rsidRDefault="00A557F1" w:rsidP="00A557F1">
            <w:pPr>
              <w:pStyle w:val="TableParagraph"/>
              <w:spacing w:line="276" w:lineRule="auto"/>
              <w:ind w:left="93" w:right="214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하이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빔과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로우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빔의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결합으로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IR LED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기술이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업그레이드돼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물체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거리에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상관없이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더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나은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영상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선명도와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화질을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제공합니다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.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또한,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로우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빔과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하이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빔의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밝기는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줌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비율에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따라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수동/자동으로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조정할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수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있으며,</w:t>
            </w:r>
            <w:r w:rsidRPr="001B003C">
              <w:rPr>
                <w:rFonts w:ascii="맑은 고딕" w:eastAsia="맑은 고딕" w:hAnsi="맑은 고딕" w:cs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IR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반사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방지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패널로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적외선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투과율이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매우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높습니다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.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IR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의 강도를 자동 모드로 설정하거나 사용자 설정으로 변환하여 최상의 효과를 얻을 수 있도록 지원합니다.</w:t>
            </w:r>
          </w:p>
        </w:tc>
      </w:tr>
      <w:tr w:rsidR="007F6D0A" w:rsidRPr="00172F46" w14:paraId="3038CC00" w14:textId="77777777" w:rsidTr="00E11F67">
        <w:tblPrEx>
          <w:jc w:val="left"/>
        </w:tblPrEx>
        <w:trPr>
          <w:gridBefore w:val="1"/>
          <w:wBefore w:w="92" w:type="dxa"/>
          <w:trHeight w:val="3109"/>
        </w:trPr>
        <w:tc>
          <w:tcPr>
            <w:tcW w:w="2688" w:type="dxa"/>
            <w:gridSpan w:val="2"/>
            <w:vMerge/>
            <w:tcBorders>
              <w:top w:val="nil"/>
            </w:tcBorders>
          </w:tcPr>
          <w:p w14:paraId="7E689D3D" w14:textId="77777777" w:rsidR="007F6D0A" w:rsidRPr="00E11F67" w:rsidRDefault="007F6D0A" w:rsidP="001B0B37">
            <w:pPr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</w:tc>
        <w:tc>
          <w:tcPr>
            <w:tcW w:w="6691" w:type="dxa"/>
            <w:gridSpan w:val="2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504619" w14:textId="569DE14A" w:rsidR="007F6D0A" w:rsidRPr="00E11F67" w:rsidRDefault="00A557F1" w:rsidP="00A557F1">
            <w:pPr>
              <w:pStyle w:val="TableParagraph"/>
              <w:spacing w:before="10"/>
              <w:ind w:leftChars="36" w:left="79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 xml:space="preserve">근거리 적외선 램프 설정 </w:t>
            </w:r>
            <w:r w:rsidRPr="001B003C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(0~100)</w:t>
            </w:r>
          </w:p>
          <w:p w14:paraId="609EB058" w14:textId="34673CC4" w:rsidR="007F6D0A" w:rsidRDefault="00A557F1" w:rsidP="00A557F1">
            <w:pPr>
              <w:pStyle w:val="TableParagraph"/>
              <w:spacing w:before="11"/>
              <w:ind w:leftChars="36" w:left="79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원거리 적외선 램프 설정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(0~100)</w:t>
            </w:r>
          </w:p>
          <w:p w14:paraId="7792F228" w14:textId="77777777" w:rsidR="00A557F1" w:rsidRPr="00E11F67" w:rsidRDefault="00A557F1" w:rsidP="00A557F1">
            <w:pPr>
              <w:pStyle w:val="TableParagraph"/>
              <w:spacing w:before="11"/>
              <w:ind w:leftChars="36" w:left="79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264B62B1" w14:textId="2733FBA4" w:rsidR="007F6D0A" w:rsidRPr="00E11F67" w:rsidRDefault="000E72C7" w:rsidP="00A557F1">
            <w:pPr>
              <w:pStyle w:val="TableParagraph"/>
              <w:spacing w:before="10"/>
              <w:ind w:leftChars="36" w:left="79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/>
                <w:b/>
                <w:noProof/>
                <w:sz w:val="23"/>
                <w:lang w:eastAsia="ko-KR"/>
              </w:rPr>
              <mc:AlternateContent>
                <mc:Choice Requires="wpg">
                  <w:drawing>
                    <wp:inline distT="0" distB="0" distL="0" distR="0" wp14:anchorId="48EAB8F7" wp14:editId="59EEE340">
                      <wp:extent cx="152400" cy="152400"/>
                      <wp:effectExtent l="0" t="0" r="635" b="1905"/>
                      <wp:docPr id="248807776" name="Group 4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4237" y="13773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31678215" name="Picture 40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36" y="13772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40025372" name="Picture 4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96" y="13832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7B61BC9" id="Group 402" o:spid="_x0000_s1026" style="width:12pt;height:12pt;mso-position-horizontal-relative:char;mso-position-vertical-relative:line" coordorigin="4237,13773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">
                      <v:shape id="Picture 403" o:spid="_x0000_s1027" type="#_x0000_t75" style="position:absolute;left:4236;top:13772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">
                        <v:imagedata r:id="rId17" o:title=""/>
                      </v:shape>
                      <v:shape id="Picture 404" o:spid="_x0000_s1028" type="#_x0000_t75" style="position:absolute;left:4296;top:13832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A557F1">
              <w:rPr>
                <w:rFonts w:ascii="맑은 고딕" w:eastAsia="맑은 고딕" w:hAnsi="맑은 고딕"/>
                <w:b/>
                <w:sz w:val="23"/>
                <w:lang w:eastAsia="ko-KR"/>
              </w:rPr>
              <w:t xml:space="preserve"> </w:t>
            </w:r>
            <w:r w:rsidR="00A557F1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참고</w:t>
            </w:r>
            <w:r w:rsidR="00A557F1" w:rsidRPr="00E11F67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</w:p>
          <w:p w14:paraId="3515E1A4" w14:textId="631E5B6E" w:rsidR="007F6D0A" w:rsidRPr="00E11F67" w:rsidRDefault="00A557F1" w:rsidP="001B0B37">
            <w:pPr>
              <w:pStyle w:val="TableParagraph"/>
              <w:numPr>
                <w:ilvl w:val="0"/>
                <w:numId w:val="20"/>
              </w:numPr>
              <w:tabs>
                <w:tab w:val="left" w:pos="438"/>
              </w:tabs>
              <w:spacing w:before="1"/>
              <w:ind w:hanging="122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pacing w:val="8"/>
                <w:sz w:val="20"/>
                <w:szCs w:val="20"/>
                <w:lang w:eastAsia="ko-KR"/>
              </w:rPr>
              <w:t>근</w:t>
            </w:r>
            <w:r>
              <w:rPr>
                <w:rFonts w:ascii="맑은 고딕" w:eastAsia="맑은 고딕" w:hAnsi="맑은 고딕"/>
                <w:spacing w:val="8"/>
                <w:sz w:val="20"/>
                <w:szCs w:val="20"/>
                <w:lang w:eastAsia="ko-KR"/>
              </w:rPr>
              <w:t>/</w:t>
            </w:r>
            <w:r>
              <w:rPr>
                <w:rFonts w:ascii="맑은 고딕" w:eastAsia="맑은 고딕" w:hAnsi="맑은 고딕" w:hint="eastAsia"/>
                <w:spacing w:val="8"/>
                <w:sz w:val="20"/>
                <w:szCs w:val="20"/>
                <w:lang w:eastAsia="ko-KR"/>
              </w:rPr>
              <w:t xml:space="preserve">원거리 뷰 </w:t>
            </w:r>
            <w:r>
              <w:rPr>
                <w:rFonts w:ascii="맑은 고딕" w:eastAsia="맑은 고딕" w:hAnsi="맑은 고딕"/>
                <w:spacing w:val="8"/>
                <w:sz w:val="20"/>
                <w:szCs w:val="20"/>
                <w:lang w:eastAsia="ko-KR"/>
              </w:rPr>
              <w:t xml:space="preserve">IR </w:t>
            </w:r>
            <w:r>
              <w:rPr>
                <w:rFonts w:ascii="맑은 고딕" w:eastAsia="맑은 고딕" w:hAnsi="맑은 고딕" w:hint="eastAsia"/>
                <w:spacing w:val="8"/>
                <w:sz w:val="20"/>
                <w:szCs w:val="20"/>
                <w:lang w:eastAsia="ko-KR"/>
              </w:rPr>
              <w:t xml:space="preserve">단계는 </w:t>
            </w:r>
            <w:r w:rsidR="007577A8" w:rsidRPr="00E11F6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NC9674-PA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에서만 지원</w:t>
            </w:r>
          </w:p>
          <w:p w14:paraId="77AD1104" w14:textId="10509F67" w:rsidR="00A251E5" w:rsidRPr="00A251E5" w:rsidRDefault="00A557F1" w:rsidP="00A251E5">
            <w:pPr>
              <w:pStyle w:val="TableParagraph"/>
              <w:numPr>
                <w:ilvl w:val="0"/>
                <w:numId w:val="20"/>
              </w:numPr>
              <w:tabs>
                <w:tab w:val="left" w:pos="438"/>
              </w:tabs>
              <w:spacing w:before="38"/>
              <w:ind w:hanging="122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근/원거리 뷰 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IR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단계는 </w:t>
            </w:r>
            <w:r w:rsidRPr="00A557F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Smart IR</w:t>
            </w:r>
            <w:r w:rsidRPr="00A557F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의</w:t>
            </w:r>
            <w:r w:rsidRPr="00A557F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A251E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사용자 모드</w:t>
            </w:r>
            <w:r w:rsidRPr="00A557F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를</w:t>
            </w:r>
            <w:r w:rsidRPr="00A557F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557F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선택한</w:t>
            </w:r>
            <w:r w:rsidRPr="00A557F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557F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경우에만</w:t>
            </w:r>
            <w:r w:rsidRPr="00A557F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557F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</w:t>
            </w:r>
            <w:r w:rsidRPr="00A557F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A251E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가능</w:t>
            </w:r>
            <w:r w:rsidRPr="00A557F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  <w:r w:rsidR="00A251E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</w:p>
          <w:p w14:paraId="36AD44E5" w14:textId="7FFFE73D" w:rsidR="007F6D0A" w:rsidRPr="00E11F67" w:rsidRDefault="007577A8" w:rsidP="00A251E5">
            <w:pPr>
              <w:pStyle w:val="TableParagraph"/>
              <w:numPr>
                <w:ilvl w:val="0"/>
                <w:numId w:val="20"/>
              </w:numPr>
              <w:tabs>
                <w:tab w:val="left" w:pos="438"/>
              </w:tabs>
              <w:spacing w:before="38"/>
              <w:ind w:hanging="122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E11F67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6124D1D1" wp14:editId="769E7770">
                  <wp:extent cx="640080" cy="250825"/>
                  <wp:effectExtent l="0" t="0" r="0" b="0"/>
                  <wp:docPr id="291" name="image1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1" name="image122.png"/>
                          <pic:cNvPicPr>
                            <a:picLocks noChangeAspect="1"/>
                          </pic:cNvPicPr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080" cy="251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11F67">
              <w:rPr>
                <w:rFonts w:ascii="맑은 고딕" w:eastAsia="맑은 고딕" w:hAnsi="맑은 고딕"/>
                <w:spacing w:val="5"/>
                <w:sz w:val="20"/>
                <w:szCs w:val="20"/>
                <w:lang w:eastAsia="ko-KR"/>
              </w:rPr>
              <w:t xml:space="preserve"> </w:t>
            </w:r>
            <w:r w:rsidR="00A251E5" w:rsidRPr="00A251E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조명</w:t>
            </w:r>
            <w:r w:rsidR="00A251E5" w:rsidRPr="00A251E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A251E5" w:rsidRPr="00A251E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강도를</w:t>
            </w:r>
            <w:r w:rsidR="00A251E5" w:rsidRPr="00A251E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50</w:t>
            </w:r>
            <w:r w:rsidR="00A251E5" w:rsidRPr="00A251E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으로</w:t>
            </w:r>
            <w:r w:rsidR="00A251E5" w:rsidRPr="00A251E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A251E5" w:rsidRPr="00A251E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재설정하려면</w:t>
            </w:r>
            <w:r w:rsidR="00A251E5" w:rsidRPr="00A251E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A251E5" w:rsidRPr="00A251E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클릭합니다</w:t>
            </w:r>
            <w:r w:rsidR="00A251E5" w:rsidRPr="00A251E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172F46" w14:paraId="23684341" w14:textId="77777777" w:rsidTr="00E11F67">
        <w:tblPrEx>
          <w:jc w:val="left"/>
        </w:tblPrEx>
        <w:trPr>
          <w:gridBefore w:val="1"/>
          <w:wBefore w:w="92" w:type="dxa"/>
          <w:trHeight w:val="581"/>
        </w:trPr>
        <w:tc>
          <w:tcPr>
            <w:tcW w:w="2688" w:type="dxa"/>
            <w:gridSpan w:val="2"/>
            <w:vMerge/>
            <w:tcBorders>
              <w:top w:val="nil"/>
            </w:tcBorders>
          </w:tcPr>
          <w:p w14:paraId="0DF6E86E" w14:textId="77777777" w:rsidR="007F6D0A" w:rsidRPr="00E11F67" w:rsidRDefault="007F6D0A" w:rsidP="001B0B37">
            <w:pPr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</w:tc>
        <w:tc>
          <w:tcPr>
            <w:tcW w:w="6691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 w14:paraId="543F81ED" w14:textId="17EAC16D" w:rsidR="007F6D0A" w:rsidRPr="00E11F67" w:rsidRDefault="009F1EB4" w:rsidP="001B0B37">
            <w:pPr>
              <w:pStyle w:val="TableParagraph"/>
              <w:spacing w:before="72" w:line="254" w:lineRule="auto"/>
              <w:ind w:left="92" w:right="221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9F1EB4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IR </w:t>
            </w: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강도 값</w:t>
            </w:r>
            <w:r w:rsidRPr="009F1EB4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: Low-Beams </w:t>
            </w:r>
            <w:proofErr w:type="spellStart"/>
            <w:r w:rsidRPr="009F1EB4">
              <w:rPr>
                <w:rFonts w:ascii="맑은 고딕" w:eastAsia="맑은 고딕" w:hAnsi="맑은 고딕"/>
                <w:b/>
                <w:sz w:val="20"/>
                <w:szCs w:val="20"/>
              </w:rPr>
              <w:t>LED</w:t>
            </w:r>
            <w:r w:rsidRPr="009F1EB4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와</w:t>
            </w:r>
            <w:proofErr w:type="spellEnd"/>
            <w:r w:rsidRPr="009F1EB4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 High-Beams LED </w:t>
            </w:r>
            <w:proofErr w:type="spellStart"/>
            <w:r w:rsidRPr="009F1EB4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조명</w:t>
            </w:r>
            <w:proofErr w:type="spellEnd"/>
            <w:r w:rsidRPr="009F1EB4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 </w:t>
            </w:r>
            <w:proofErr w:type="spellStart"/>
            <w:r w:rsidRPr="009F1EB4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값의</w:t>
            </w:r>
            <w:proofErr w:type="spellEnd"/>
            <w:r w:rsidRPr="009F1EB4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 </w:t>
            </w:r>
            <w:proofErr w:type="spellStart"/>
            <w:r w:rsidRPr="009F1EB4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현재</w:t>
            </w:r>
            <w:proofErr w:type="spellEnd"/>
            <w:r w:rsidRPr="009F1EB4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 </w:t>
            </w:r>
            <w:r w:rsidRPr="009F1EB4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값</w:t>
            </w:r>
            <w:r w:rsidRPr="009F1EB4">
              <w:rPr>
                <w:rFonts w:ascii="맑은 고딕" w:eastAsia="맑은 고딕" w:hAnsi="맑은 고딕"/>
                <w:b/>
                <w:sz w:val="20"/>
                <w:szCs w:val="20"/>
              </w:rPr>
              <w:t>.</w:t>
            </w:r>
          </w:p>
        </w:tc>
      </w:tr>
    </w:tbl>
    <w:p w14:paraId="71E8EC80" w14:textId="77777777" w:rsidR="007F6D0A" w:rsidRPr="00172F46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b/>
          <w:sz w:val="9"/>
          <w:lang w:eastAsia="ko-KR"/>
        </w:rPr>
      </w:pPr>
    </w:p>
    <w:p w14:paraId="027EA865" w14:textId="77777777" w:rsidR="009F1EB4" w:rsidRDefault="009F1EB4" w:rsidP="001B0B37">
      <w:pPr>
        <w:spacing w:before="90"/>
        <w:ind w:left="100"/>
        <w:jc w:val="both"/>
        <w:rPr>
          <w:rFonts w:ascii="맑은 고딕" w:eastAsia="맑은 고딕" w:hAnsi="맑은 고딕"/>
          <w:b/>
          <w:sz w:val="23"/>
        </w:rPr>
      </w:pPr>
    </w:p>
    <w:p w14:paraId="6348E1FF" w14:textId="77777777" w:rsidR="009F1EB4" w:rsidRDefault="009F1EB4" w:rsidP="001B0B37">
      <w:pPr>
        <w:spacing w:before="90"/>
        <w:ind w:left="100"/>
        <w:jc w:val="both"/>
        <w:rPr>
          <w:rFonts w:ascii="맑은 고딕" w:eastAsia="맑은 고딕" w:hAnsi="맑은 고딕"/>
          <w:b/>
          <w:sz w:val="23"/>
        </w:rPr>
      </w:pPr>
    </w:p>
    <w:p w14:paraId="32FCCC02" w14:textId="77777777" w:rsidR="009F1EB4" w:rsidRDefault="009F1EB4" w:rsidP="001B0B37">
      <w:pPr>
        <w:spacing w:before="90"/>
        <w:ind w:left="100"/>
        <w:jc w:val="both"/>
        <w:rPr>
          <w:rFonts w:ascii="맑은 고딕" w:eastAsia="맑은 고딕" w:hAnsi="맑은 고딕"/>
          <w:b/>
          <w:sz w:val="23"/>
        </w:rPr>
      </w:pPr>
    </w:p>
    <w:p w14:paraId="42B979EF" w14:textId="77777777" w:rsidR="009F1EB4" w:rsidRDefault="009F1EB4" w:rsidP="001B0B37">
      <w:pPr>
        <w:spacing w:before="90"/>
        <w:ind w:left="100"/>
        <w:jc w:val="both"/>
        <w:rPr>
          <w:rFonts w:ascii="맑은 고딕" w:eastAsia="맑은 고딕" w:hAnsi="맑은 고딕"/>
          <w:b/>
          <w:sz w:val="23"/>
        </w:rPr>
      </w:pPr>
    </w:p>
    <w:p w14:paraId="4C27E3E6" w14:textId="77777777" w:rsidR="009F1EB4" w:rsidRDefault="009F1EB4" w:rsidP="001B0B37">
      <w:pPr>
        <w:spacing w:before="90"/>
        <w:ind w:left="100"/>
        <w:jc w:val="both"/>
        <w:rPr>
          <w:rFonts w:ascii="맑은 고딕" w:eastAsia="맑은 고딕" w:hAnsi="맑은 고딕"/>
          <w:b/>
          <w:sz w:val="23"/>
        </w:rPr>
      </w:pPr>
    </w:p>
    <w:p w14:paraId="76673A0F" w14:textId="77777777" w:rsidR="00F526E6" w:rsidRDefault="00F526E6" w:rsidP="001B0B37">
      <w:pPr>
        <w:spacing w:before="90"/>
        <w:ind w:left="100"/>
        <w:jc w:val="both"/>
        <w:rPr>
          <w:rFonts w:ascii="맑은 고딕" w:eastAsia="맑은 고딕" w:hAnsi="맑은 고딕"/>
          <w:b/>
          <w:sz w:val="23"/>
        </w:rPr>
      </w:pPr>
    </w:p>
    <w:p w14:paraId="0FC5ED2E" w14:textId="0B23C5C8" w:rsidR="007F6D0A" w:rsidRPr="00172F46" w:rsidRDefault="007577A8" w:rsidP="001B0B37">
      <w:pPr>
        <w:spacing w:before="90"/>
        <w:ind w:left="100"/>
        <w:jc w:val="both"/>
        <w:rPr>
          <w:rFonts w:ascii="맑은 고딕" w:eastAsia="맑은 고딕" w:hAnsi="맑은 고딕"/>
          <w:b/>
          <w:sz w:val="23"/>
        </w:rPr>
      </w:pPr>
      <w:r w:rsidRPr="00172F46">
        <w:rPr>
          <w:rFonts w:ascii="맑은 고딕" w:eastAsia="맑은 고딕" w:hAnsi="맑은 고딕"/>
          <w:b/>
          <w:sz w:val="23"/>
        </w:rPr>
        <w:t>[</w:t>
      </w:r>
      <w:r w:rsidR="009F1EB4">
        <w:rPr>
          <w:rFonts w:ascii="맑은 고딕" w:eastAsia="맑은 고딕" w:hAnsi="맑은 고딕" w:hint="eastAsia"/>
          <w:b/>
          <w:sz w:val="23"/>
          <w:lang w:eastAsia="ko-KR"/>
        </w:rPr>
        <w:t>주/야간 매개변수</w:t>
      </w:r>
      <w:r w:rsidRPr="00172F46">
        <w:rPr>
          <w:rFonts w:ascii="맑은 고딕" w:eastAsia="맑은 고딕" w:hAnsi="맑은 고딕"/>
          <w:b/>
          <w:sz w:val="23"/>
        </w:rPr>
        <w:t>]</w:t>
      </w:r>
    </w:p>
    <w:p w14:paraId="5F790D8E" w14:textId="7777777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6DE9508F" wp14:editId="3858FA00">
            <wp:extent cx="5906135" cy="2982595"/>
            <wp:effectExtent l="0" t="0" r="0" b="0"/>
            <wp:docPr id="293" name="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image123.jpeg"/>
                    <pic:cNvPicPr>
                      <a:picLocks noChangeAspect="1"/>
                    </pic:cNvPicPr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6462" cy="2982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9F8EC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b/>
          <w:sz w:val="20"/>
        </w:rPr>
      </w:pPr>
    </w:p>
    <w:p w14:paraId="139F44A3" w14:textId="77777777" w:rsidR="007F6D0A" w:rsidRPr="00172F46" w:rsidRDefault="007F6D0A" w:rsidP="001B0B37">
      <w:pPr>
        <w:pStyle w:val="a3"/>
        <w:spacing w:before="9"/>
        <w:jc w:val="both"/>
        <w:rPr>
          <w:rFonts w:ascii="맑은 고딕" w:eastAsia="맑은 고딕" w:hAnsi="맑은 고딕"/>
          <w:b/>
          <w:sz w:val="29"/>
        </w:rPr>
      </w:pPr>
    </w:p>
    <w:p w14:paraId="6018DEF4" w14:textId="7CFB010D" w:rsidR="007F6D0A" w:rsidRPr="00172F46" w:rsidRDefault="00F526E6" w:rsidP="001B0B37">
      <w:pPr>
        <w:spacing w:before="90" w:after="27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>
        <w:rPr>
          <w:rFonts w:ascii="맑은 고딕" w:eastAsia="맑은 고딕" w:hAnsi="맑은 고딕" w:hint="eastAsia"/>
          <w:b/>
          <w:sz w:val="23"/>
          <w:lang w:eastAsia="ko-KR"/>
        </w:rPr>
        <w:t xml:space="preserve">표 </w:t>
      </w:r>
      <w:r w:rsidR="007577A8" w:rsidRPr="00172F46">
        <w:rPr>
          <w:rFonts w:ascii="맑은 고딕" w:eastAsia="맑은 고딕" w:hAnsi="맑은 고딕"/>
          <w:b/>
          <w:sz w:val="23"/>
        </w:rPr>
        <w:t xml:space="preserve">12. </w:t>
      </w:r>
      <w:r>
        <w:rPr>
          <w:rFonts w:ascii="맑은 고딕" w:eastAsia="맑은 고딕" w:hAnsi="맑은 고딕" w:hint="eastAsia"/>
          <w:b/>
          <w:sz w:val="23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1"/>
        <w:gridCol w:w="6349"/>
      </w:tblGrid>
      <w:tr w:rsidR="007F6D0A" w:rsidRPr="00172F46" w14:paraId="7A8D96D5" w14:textId="77777777" w:rsidTr="00F526E6">
        <w:trPr>
          <w:trHeight w:val="503"/>
          <w:jc w:val="center"/>
        </w:trPr>
        <w:tc>
          <w:tcPr>
            <w:tcW w:w="2981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352E2A42" w14:textId="08283A29" w:rsidR="007F6D0A" w:rsidRPr="00172F46" w:rsidRDefault="00F526E6" w:rsidP="00F526E6">
            <w:pPr>
              <w:pStyle w:val="TableParagraph"/>
              <w:spacing w:before="90"/>
              <w:ind w:left="899" w:right="886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349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4717E3DE" w14:textId="5D49CD9D" w:rsidR="007F6D0A" w:rsidRPr="00172F46" w:rsidRDefault="00F526E6" w:rsidP="00F526E6">
            <w:pPr>
              <w:pStyle w:val="TableParagraph"/>
              <w:spacing w:before="90"/>
              <w:ind w:left="2058" w:right="2040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F526E6" w:rsidRPr="00172F46" w14:paraId="251F72B1" w14:textId="77777777" w:rsidTr="00F526E6">
        <w:trPr>
          <w:trHeight w:val="434"/>
          <w:jc w:val="center"/>
        </w:trPr>
        <w:tc>
          <w:tcPr>
            <w:tcW w:w="2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4E06BC2" w14:textId="7B9F5AF4" w:rsidR="00F526E6" w:rsidRPr="00F526E6" w:rsidRDefault="00F526E6" w:rsidP="00F526E6">
            <w:pPr>
              <w:pStyle w:val="TableParagraph"/>
              <w:spacing w:before="74"/>
              <w:ind w:left="417" w:right="401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F526E6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노출 조절</w:t>
            </w:r>
          </w:p>
        </w:tc>
        <w:tc>
          <w:tcPr>
            <w:tcW w:w="6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092A70D" w14:textId="30440B11" w:rsidR="00F526E6" w:rsidRPr="00F526E6" w:rsidRDefault="00F526E6" w:rsidP="00F526E6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F526E6">
              <w:rPr>
                <w:rFonts w:ascii="맑은 고딕" w:eastAsia="맑은 고딕" w:hAnsi="맑은 고딕"/>
                <w:sz w:val="20"/>
                <w:szCs w:val="20"/>
              </w:rPr>
              <w:t>0~10</w:t>
            </w:r>
            <w:r w:rsidRPr="00F526E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단계 조절</w:t>
            </w:r>
          </w:p>
        </w:tc>
      </w:tr>
      <w:tr w:rsidR="00F526E6" w:rsidRPr="00172F46" w14:paraId="23492C47" w14:textId="77777777" w:rsidTr="00F526E6">
        <w:trPr>
          <w:trHeight w:val="586"/>
          <w:jc w:val="center"/>
        </w:trPr>
        <w:tc>
          <w:tcPr>
            <w:tcW w:w="2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B5DDA0B" w14:textId="0C332036" w:rsidR="00F526E6" w:rsidRPr="00F526E6" w:rsidRDefault="00F526E6" w:rsidP="00F526E6">
            <w:pPr>
              <w:pStyle w:val="TableParagraph"/>
              <w:ind w:left="416" w:right="401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F526E6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최소 셔터 스피드</w:t>
            </w:r>
          </w:p>
        </w:tc>
        <w:tc>
          <w:tcPr>
            <w:tcW w:w="6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A82B43C" w14:textId="3A47EC1B" w:rsidR="00F526E6" w:rsidRPr="00F526E6" w:rsidRDefault="00F526E6" w:rsidP="00F526E6">
            <w:pPr>
              <w:pStyle w:val="TableParagraph"/>
              <w:spacing w:before="74" w:line="254" w:lineRule="auto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F526E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1~1/1000000</w:t>
            </w:r>
            <w:r w:rsidRPr="00F526E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초로 설정</w:t>
            </w:r>
            <w:r w:rsidRPr="00F526E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(</w:t>
            </w:r>
            <w:r w:rsidRPr="00F526E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최소 셔터 스피드는 최대 노출 시간과 동일)</w:t>
            </w:r>
          </w:p>
        </w:tc>
      </w:tr>
      <w:tr w:rsidR="00F526E6" w:rsidRPr="00172F46" w14:paraId="25301D34" w14:textId="77777777" w:rsidTr="00F526E6">
        <w:trPr>
          <w:trHeight w:val="586"/>
          <w:jc w:val="center"/>
        </w:trPr>
        <w:tc>
          <w:tcPr>
            <w:tcW w:w="2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A95EB44" w14:textId="63627ECF" w:rsidR="00F526E6" w:rsidRPr="00F526E6" w:rsidRDefault="00F526E6" w:rsidP="00F526E6">
            <w:pPr>
              <w:pStyle w:val="TableParagraph"/>
              <w:ind w:left="417" w:right="401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F526E6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최대 셔터 스피드</w:t>
            </w:r>
          </w:p>
        </w:tc>
        <w:tc>
          <w:tcPr>
            <w:tcW w:w="6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46F8437" w14:textId="41AF1D0F" w:rsidR="00F526E6" w:rsidRPr="00F526E6" w:rsidRDefault="00F526E6" w:rsidP="00F526E6">
            <w:pPr>
              <w:pStyle w:val="TableParagraph"/>
              <w:spacing w:before="74" w:line="254" w:lineRule="auto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F526E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1~1/1000000</w:t>
            </w:r>
            <w:r w:rsidRPr="00F526E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초로 설정</w:t>
            </w:r>
            <w:r w:rsidRPr="00F526E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(</w:t>
            </w:r>
            <w:r w:rsidRPr="00F526E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최대 셔터 스피드는 최소 노출 시간과 동일)</w:t>
            </w:r>
          </w:p>
        </w:tc>
      </w:tr>
      <w:tr w:rsidR="00F526E6" w:rsidRPr="00172F46" w14:paraId="2C9835BF" w14:textId="77777777" w:rsidTr="00F526E6">
        <w:trPr>
          <w:trHeight w:val="515"/>
          <w:jc w:val="center"/>
        </w:trPr>
        <w:tc>
          <w:tcPr>
            <w:tcW w:w="2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1DD2AF5" w14:textId="2B7B7F32" w:rsidR="00F526E6" w:rsidRPr="00F526E6" w:rsidRDefault="00F526E6" w:rsidP="00F526E6">
            <w:pPr>
              <w:pStyle w:val="TableParagraph"/>
              <w:spacing w:before="74"/>
              <w:ind w:left="416" w:right="401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F526E6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IR-CUT </w:t>
            </w:r>
            <w:r w:rsidRPr="00F526E6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간격</w:t>
            </w:r>
          </w:p>
        </w:tc>
        <w:tc>
          <w:tcPr>
            <w:tcW w:w="6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CC5D564" w14:textId="039A5C52" w:rsidR="00F526E6" w:rsidRPr="00F526E6" w:rsidRDefault="00F526E6" w:rsidP="00F526E6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F526E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해당 모드가 전환되지 않도록 하는 간격</w:t>
            </w:r>
          </w:p>
        </w:tc>
      </w:tr>
      <w:tr w:rsidR="00F526E6" w:rsidRPr="00172F46" w14:paraId="796DA496" w14:textId="77777777" w:rsidTr="00F526E6">
        <w:trPr>
          <w:trHeight w:val="493"/>
          <w:jc w:val="center"/>
        </w:trPr>
        <w:tc>
          <w:tcPr>
            <w:tcW w:w="2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AEDC0B7" w14:textId="18415715" w:rsidR="00F526E6" w:rsidRPr="00F526E6" w:rsidRDefault="00F526E6" w:rsidP="00F526E6">
            <w:pPr>
              <w:pStyle w:val="TableParagraph"/>
              <w:ind w:left="416" w:right="401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F526E6">
              <w:rPr>
                <w:rFonts w:ascii="맑은 고딕" w:eastAsia="맑은 고딕" w:hAnsi="맑은 고딕"/>
                <w:b/>
                <w:sz w:val="20"/>
                <w:szCs w:val="20"/>
              </w:rPr>
              <w:t>IR-CUT</w:t>
            </w:r>
          </w:p>
        </w:tc>
        <w:tc>
          <w:tcPr>
            <w:tcW w:w="6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BBBA9CB" w14:textId="7E2BE379" w:rsidR="00F526E6" w:rsidRPr="00F526E6" w:rsidRDefault="00F526E6" w:rsidP="00F526E6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F526E6">
              <w:rPr>
                <w:rFonts w:ascii="맑은 고딕" w:eastAsia="맑은 고딕" w:hAnsi="맑은 고딕"/>
                <w:sz w:val="20"/>
                <w:szCs w:val="20"/>
              </w:rPr>
              <w:t xml:space="preserve">IR-CUT </w:t>
            </w:r>
            <w:r w:rsidRPr="00F526E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켜기</w:t>
            </w:r>
            <w:r w:rsidRPr="00F526E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F526E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끄기</w:t>
            </w:r>
          </w:p>
        </w:tc>
      </w:tr>
      <w:tr w:rsidR="00F526E6" w:rsidRPr="00172F46" w14:paraId="7C65701F" w14:textId="77777777" w:rsidTr="00F526E6">
        <w:trPr>
          <w:trHeight w:val="559"/>
          <w:jc w:val="center"/>
        </w:trPr>
        <w:tc>
          <w:tcPr>
            <w:tcW w:w="2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E501882" w14:textId="68DC473E" w:rsidR="00F526E6" w:rsidRPr="00F526E6" w:rsidRDefault="00F526E6" w:rsidP="00F526E6">
            <w:pPr>
              <w:pStyle w:val="TableParagraph"/>
              <w:spacing w:before="74"/>
              <w:ind w:left="416" w:right="401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F526E6">
              <w:rPr>
                <w:rFonts w:ascii="맑은 고딕" w:eastAsia="맑은 고딕" w:hAnsi="맑은 고딕"/>
                <w:b/>
                <w:sz w:val="20"/>
                <w:szCs w:val="20"/>
              </w:rPr>
              <w:t>IR LED</w:t>
            </w:r>
          </w:p>
        </w:tc>
        <w:tc>
          <w:tcPr>
            <w:tcW w:w="6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1C9238B" w14:textId="2CD9320F" w:rsidR="00F526E6" w:rsidRPr="00F526E6" w:rsidRDefault="00F526E6" w:rsidP="00F526E6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F526E6">
              <w:rPr>
                <w:rFonts w:ascii="맑은 고딕" w:eastAsia="맑은 고딕" w:hAnsi="맑은 고딕"/>
                <w:sz w:val="20"/>
                <w:szCs w:val="20"/>
              </w:rPr>
              <w:t xml:space="preserve">IR-LED </w:t>
            </w:r>
            <w:r w:rsidRPr="00F526E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켜기</w:t>
            </w:r>
            <w:r w:rsidRPr="00F526E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F526E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끄기</w:t>
            </w:r>
          </w:p>
        </w:tc>
      </w:tr>
      <w:tr w:rsidR="00F526E6" w:rsidRPr="00172F46" w14:paraId="64284338" w14:textId="77777777" w:rsidTr="00F526E6">
        <w:trPr>
          <w:trHeight w:val="453"/>
          <w:jc w:val="center"/>
        </w:trPr>
        <w:tc>
          <w:tcPr>
            <w:tcW w:w="29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A8B534A" w14:textId="085DE65B" w:rsidR="00F526E6" w:rsidRPr="00F526E6" w:rsidRDefault="00F526E6" w:rsidP="00F526E6">
            <w:pPr>
              <w:pStyle w:val="TableParagraph"/>
              <w:spacing w:before="74"/>
              <w:ind w:left="416" w:right="401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F526E6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컬러 모드</w:t>
            </w:r>
          </w:p>
        </w:tc>
        <w:tc>
          <w:tcPr>
            <w:tcW w:w="6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E072BCE" w14:textId="5C3A5F37" w:rsidR="00F526E6" w:rsidRPr="00F526E6" w:rsidRDefault="00F526E6" w:rsidP="00F526E6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F526E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주</w:t>
            </w:r>
            <w:r w:rsidRPr="00F526E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F526E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야간 모드에서 흑백 또는 컬러 선택</w:t>
            </w:r>
          </w:p>
        </w:tc>
      </w:tr>
      <w:tr w:rsidR="00F526E6" w:rsidRPr="00172F46" w14:paraId="2AAB92A0" w14:textId="77777777" w:rsidTr="00F526E6">
        <w:trPr>
          <w:trHeight w:val="545"/>
          <w:jc w:val="center"/>
        </w:trPr>
        <w:tc>
          <w:tcPr>
            <w:tcW w:w="2981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77A79CD3" w14:textId="77343094" w:rsidR="00F526E6" w:rsidRPr="00F526E6" w:rsidRDefault="00F526E6" w:rsidP="00F526E6">
            <w:pPr>
              <w:pStyle w:val="TableParagraph"/>
              <w:spacing w:before="74"/>
              <w:ind w:left="899" w:right="886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F526E6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노출 조절</w:t>
            </w:r>
          </w:p>
        </w:tc>
        <w:tc>
          <w:tcPr>
            <w:tcW w:w="6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7438308D" w14:textId="1C64E39F" w:rsidR="00F526E6" w:rsidRPr="00F526E6" w:rsidRDefault="00F526E6" w:rsidP="00F526E6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F526E6">
              <w:rPr>
                <w:rFonts w:ascii="맑은 고딕" w:eastAsia="맑은 고딕" w:hAnsi="맑은 고딕"/>
                <w:sz w:val="20"/>
                <w:szCs w:val="20"/>
              </w:rPr>
              <w:t>0~10</w:t>
            </w:r>
            <w:r w:rsidRPr="00F526E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단계 조절</w:t>
            </w:r>
          </w:p>
        </w:tc>
      </w:tr>
    </w:tbl>
    <w:p w14:paraId="06A3B295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b/>
          <w:sz w:val="20"/>
        </w:rPr>
      </w:pPr>
    </w:p>
    <w:p w14:paraId="5106A7DD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b/>
          <w:sz w:val="20"/>
        </w:rPr>
      </w:pPr>
    </w:p>
    <w:p w14:paraId="0762A9CC" w14:textId="77777777" w:rsidR="007F6D0A" w:rsidRPr="00172F46" w:rsidRDefault="007F6D0A" w:rsidP="001B0B37">
      <w:pPr>
        <w:pStyle w:val="a3"/>
        <w:spacing w:before="6"/>
        <w:jc w:val="both"/>
        <w:rPr>
          <w:rFonts w:ascii="맑은 고딕" w:eastAsia="맑은 고딕" w:hAnsi="맑은 고딕"/>
          <w:b/>
          <w:sz w:val="19"/>
        </w:rPr>
      </w:pPr>
    </w:p>
    <w:tbl>
      <w:tblPr>
        <w:tblW w:w="0" w:type="auto"/>
        <w:tblInd w:w="12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1"/>
        <w:gridCol w:w="6349"/>
      </w:tblGrid>
      <w:tr w:rsidR="007F6D0A" w:rsidRPr="00172F46" w14:paraId="6288CBB8" w14:textId="77777777" w:rsidTr="00F526E6">
        <w:trPr>
          <w:trHeight w:val="4524"/>
        </w:trPr>
        <w:tc>
          <w:tcPr>
            <w:tcW w:w="2981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6CC91373" w14:textId="77777777" w:rsidR="007F6D0A" w:rsidRPr="00F526E6" w:rsidRDefault="007577A8" w:rsidP="00F526E6">
            <w:pPr>
              <w:pStyle w:val="TableParagraph"/>
              <w:ind w:left="1304"/>
              <w:rPr>
                <w:rFonts w:ascii="맑은 고딕" w:eastAsia="맑은 고딕" w:hAnsi="맑은 고딕"/>
                <w:sz w:val="20"/>
                <w:szCs w:val="20"/>
              </w:rPr>
            </w:pPr>
            <w:r w:rsidRPr="00F526E6">
              <w:rPr>
                <w:rFonts w:ascii="맑은 고딕" w:eastAsia="맑은 고딕" w:hAnsi="맑은 고딕"/>
                <w:noProof/>
                <w:sz w:val="20"/>
                <w:szCs w:val="20"/>
              </w:rPr>
              <w:lastRenderedPageBreak/>
              <w:drawing>
                <wp:inline distT="0" distB="0" distL="0" distR="0" wp14:anchorId="4DF7BD9F" wp14:editId="487BA4A5">
                  <wp:extent cx="236220" cy="250825"/>
                  <wp:effectExtent l="0" t="0" r="0" b="0"/>
                  <wp:docPr id="295" name="image1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5" name="image124.png"/>
                          <pic:cNvPicPr>
                            <a:picLocks noChangeAspect="1"/>
                          </pic:cNvPicPr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" cy="251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FC16C3" w14:textId="0BA19F53" w:rsidR="007F6D0A" w:rsidRPr="00F526E6" w:rsidRDefault="00F526E6" w:rsidP="00F526E6">
            <w:pPr>
              <w:pStyle w:val="TableParagraph"/>
              <w:spacing w:before="133"/>
              <w:ind w:left="417" w:right="401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F526E6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스케줄 모드</w:t>
            </w:r>
          </w:p>
        </w:tc>
        <w:tc>
          <w:tcPr>
            <w:tcW w:w="6349" w:type="dxa"/>
            <w:tcBorders>
              <w:top w:val="single" w:sz="6" w:space="0" w:color="000000"/>
              <w:left w:val="single" w:sz="6" w:space="0" w:color="000000"/>
            </w:tcBorders>
          </w:tcPr>
          <w:p w14:paraId="430EE6D8" w14:textId="7AA1ABC7" w:rsidR="007F6D0A" w:rsidRPr="00F526E6" w:rsidRDefault="00F526E6" w:rsidP="00F526E6">
            <w:pPr>
              <w:pStyle w:val="TableParagraph"/>
              <w:spacing w:before="1"/>
              <w:ind w:leftChars="38" w:left="84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주/야간 모드가 설정한 일정에 따라 자동으로 전환</w:t>
            </w:r>
          </w:p>
          <w:p w14:paraId="7300033A" w14:textId="5DFCEA1C" w:rsidR="007F6D0A" w:rsidRPr="00F526E6" w:rsidRDefault="007577A8" w:rsidP="00F526E6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F526E6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0D645EC3" wp14:editId="4A683531">
                  <wp:extent cx="2872740" cy="2601595"/>
                  <wp:effectExtent l="0" t="0" r="0" b="0"/>
                  <wp:docPr id="297" name="image1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7" name="image125.png"/>
                          <pic:cNvPicPr>
                            <a:picLocks noChangeAspect="1"/>
                          </pic:cNvPicPr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2754" cy="2602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FC313A" w14:textId="77777777" w:rsidR="007F6D0A" w:rsidRPr="00172F46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b/>
          <w:sz w:val="9"/>
        </w:rPr>
      </w:pPr>
    </w:p>
    <w:p w14:paraId="7FF001CE" w14:textId="77777777" w:rsidR="00F526E6" w:rsidRDefault="00F526E6" w:rsidP="00F526E6">
      <w:pPr>
        <w:spacing w:before="90"/>
        <w:ind w:left="100"/>
        <w:jc w:val="both"/>
        <w:rPr>
          <w:rFonts w:ascii="맑은 고딕" w:eastAsia="맑은 고딕" w:hAnsi="맑은 고딕"/>
          <w:b/>
          <w:sz w:val="23"/>
        </w:rPr>
      </w:pPr>
    </w:p>
    <w:p w14:paraId="7EFEA82F" w14:textId="7E5437DC" w:rsidR="007F6D0A" w:rsidRPr="00172F46" w:rsidRDefault="007577A8" w:rsidP="00F526E6">
      <w:pPr>
        <w:spacing w:before="90"/>
        <w:ind w:left="100"/>
        <w:jc w:val="both"/>
        <w:rPr>
          <w:rFonts w:ascii="맑은 고딕" w:eastAsia="맑은 고딕" w:hAnsi="맑은 고딕"/>
          <w:b/>
          <w:sz w:val="20"/>
        </w:rPr>
      </w:pPr>
      <w:r w:rsidRPr="00172F46">
        <w:rPr>
          <w:rFonts w:ascii="맑은 고딕" w:eastAsia="맑은 고딕" w:hAnsi="맑은 고딕"/>
          <w:b/>
          <w:sz w:val="23"/>
        </w:rPr>
        <w:t>[</w:t>
      </w:r>
      <w:r w:rsidR="00F526E6">
        <w:rPr>
          <w:rFonts w:ascii="맑은 고딕" w:eastAsia="맑은 고딕" w:hAnsi="맑은 고딕" w:hint="eastAsia"/>
          <w:b/>
          <w:sz w:val="23"/>
          <w:lang w:eastAsia="ko-KR"/>
        </w:rPr>
        <w:t>노출</w:t>
      </w:r>
      <w:r w:rsidRPr="00172F46">
        <w:rPr>
          <w:rFonts w:ascii="맑은 고딕" w:eastAsia="맑은 고딕" w:hAnsi="맑은 고딕"/>
          <w:b/>
          <w:sz w:val="23"/>
        </w:rPr>
        <w:t>]</w:t>
      </w:r>
    </w:p>
    <w:p w14:paraId="0A86FD07" w14:textId="77777777" w:rsidR="007F6D0A" w:rsidRPr="00172F46" w:rsidRDefault="007577A8" w:rsidP="001B0B37">
      <w:pPr>
        <w:pStyle w:val="a3"/>
        <w:spacing w:before="7"/>
        <w:jc w:val="both"/>
        <w:rPr>
          <w:rFonts w:ascii="맑은 고딕" w:eastAsia="맑은 고딕" w:hAnsi="맑은 고딕"/>
          <w:b/>
          <w:sz w:val="22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606016" behindDoc="0" locked="0" layoutInCell="1" allowOverlap="1" wp14:anchorId="73B48665" wp14:editId="7CB90214">
            <wp:simplePos x="0" y="0"/>
            <wp:positionH relativeFrom="page">
              <wp:posOffset>917575</wp:posOffset>
            </wp:positionH>
            <wp:positionV relativeFrom="paragraph">
              <wp:posOffset>189865</wp:posOffset>
            </wp:positionV>
            <wp:extent cx="5887720" cy="2971800"/>
            <wp:effectExtent l="0" t="0" r="0" b="0"/>
            <wp:wrapTopAndBottom/>
            <wp:docPr id="299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" name="image126.jpeg"/>
                    <pic:cNvPicPr>
                      <a:picLocks noChangeAspect="1"/>
                    </pic:cNvPicPr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7897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7A5A305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b/>
          <w:sz w:val="20"/>
        </w:rPr>
      </w:pPr>
    </w:p>
    <w:p w14:paraId="286C00D6" w14:textId="1CF7585F" w:rsidR="007F6D0A" w:rsidRDefault="007F6D0A" w:rsidP="001B0B37">
      <w:pPr>
        <w:pStyle w:val="a3"/>
        <w:spacing w:before="7"/>
        <w:jc w:val="both"/>
        <w:rPr>
          <w:rFonts w:ascii="맑은 고딕" w:eastAsia="맑은 고딕" w:hAnsi="맑은 고딕"/>
          <w:b/>
          <w:sz w:val="29"/>
        </w:rPr>
      </w:pPr>
    </w:p>
    <w:p w14:paraId="5805E7FC" w14:textId="75A1A694" w:rsidR="00F526E6" w:rsidRDefault="00F526E6" w:rsidP="001B0B37">
      <w:pPr>
        <w:pStyle w:val="a3"/>
        <w:spacing w:before="7"/>
        <w:jc w:val="both"/>
        <w:rPr>
          <w:rFonts w:ascii="맑은 고딕" w:eastAsia="맑은 고딕" w:hAnsi="맑은 고딕"/>
          <w:b/>
          <w:sz w:val="29"/>
        </w:rPr>
      </w:pPr>
    </w:p>
    <w:p w14:paraId="55807B84" w14:textId="3D0F6B9E" w:rsidR="00F526E6" w:rsidRDefault="00F526E6" w:rsidP="001B0B37">
      <w:pPr>
        <w:pStyle w:val="a3"/>
        <w:spacing w:before="7"/>
        <w:jc w:val="both"/>
        <w:rPr>
          <w:rFonts w:ascii="맑은 고딕" w:eastAsia="맑은 고딕" w:hAnsi="맑은 고딕"/>
          <w:b/>
          <w:sz w:val="29"/>
        </w:rPr>
      </w:pPr>
    </w:p>
    <w:p w14:paraId="13A05F1F" w14:textId="0A6DF01F" w:rsidR="00F526E6" w:rsidRDefault="00F526E6" w:rsidP="001B0B37">
      <w:pPr>
        <w:pStyle w:val="a3"/>
        <w:spacing w:before="7"/>
        <w:jc w:val="both"/>
        <w:rPr>
          <w:rFonts w:ascii="맑은 고딕" w:eastAsia="맑은 고딕" w:hAnsi="맑은 고딕"/>
          <w:b/>
          <w:sz w:val="29"/>
        </w:rPr>
      </w:pPr>
    </w:p>
    <w:p w14:paraId="62850383" w14:textId="036249BC" w:rsidR="00F526E6" w:rsidRDefault="00F526E6" w:rsidP="001B0B37">
      <w:pPr>
        <w:spacing w:before="90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</w:p>
    <w:p w14:paraId="6CB3739B" w14:textId="77777777" w:rsidR="008D264E" w:rsidRDefault="008D264E" w:rsidP="001B0B37">
      <w:pPr>
        <w:spacing w:before="90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</w:p>
    <w:p w14:paraId="5268DBB2" w14:textId="7FA5D742" w:rsidR="007F6D0A" w:rsidRPr="00172F46" w:rsidRDefault="00250FEF" w:rsidP="001B0B37">
      <w:pPr>
        <w:spacing w:before="90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>
        <w:rPr>
          <w:rFonts w:ascii="맑은 고딕" w:eastAsia="맑은 고딕" w:hAnsi="맑은 고딕" w:hint="eastAsia"/>
          <w:b/>
          <w:sz w:val="23"/>
          <w:lang w:eastAsia="ko-KR"/>
        </w:rPr>
        <w:lastRenderedPageBreak/>
        <w:t>표</w:t>
      </w:r>
      <w:r w:rsidR="007577A8" w:rsidRPr="00172F46">
        <w:rPr>
          <w:rFonts w:ascii="맑은 고딕" w:eastAsia="맑은 고딕" w:hAnsi="맑은 고딕"/>
          <w:b/>
          <w:sz w:val="23"/>
        </w:rPr>
        <w:t xml:space="preserve"> 13. </w:t>
      </w:r>
      <w:r>
        <w:rPr>
          <w:rFonts w:ascii="맑은 고딕" w:eastAsia="맑은 고딕" w:hAnsi="맑은 고딕" w:hint="eastAsia"/>
          <w:b/>
          <w:sz w:val="23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20"/>
        <w:gridCol w:w="6209"/>
      </w:tblGrid>
      <w:tr w:rsidR="007F6D0A" w:rsidRPr="00172F46" w14:paraId="7BC347ED" w14:textId="77777777" w:rsidTr="00F526E6">
        <w:trPr>
          <w:trHeight w:val="503"/>
          <w:jc w:val="center"/>
        </w:trPr>
        <w:tc>
          <w:tcPr>
            <w:tcW w:w="3120" w:type="dxa"/>
            <w:tcBorders>
              <w:bottom w:val="single" w:sz="6" w:space="0" w:color="000000"/>
            </w:tcBorders>
            <w:vAlign w:val="center"/>
          </w:tcPr>
          <w:p w14:paraId="351611C8" w14:textId="7B0EEEA5" w:rsidR="007F6D0A" w:rsidRPr="00172F46" w:rsidRDefault="00F526E6" w:rsidP="00F526E6">
            <w:pPr>
              <w:pStyle w:val="TableParagraph"/>
              <w:spacing w:before="90"/>
              <w:ind w:left="969" w:right="953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209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2AB4F90E" w14:textId="7E794172" w:rsidR="007F6D0A" w:rsidRPr="00172F46" w:rsidRDefault="00F526E6" w:rsidP="00F526E6">
            <w:pPr>
              <w:pStyle w:val="TableParagraph"/>
              <w:spacing w:before="90"/>
              <w:ind w:left="1986" w:right="1972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0EBE9E24" w14:textId="77777777" w:rsidTr="00F526E6">
        <w:trPr>
          <w:trHeight w:val="6200"/>
          <w:jc w:val="center"/>
        </w:trPr>
        <w:tc>
          <w:tcPr>
            <w:tcW w:w="3120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384810D6" w14:textId="7F0E1C96" w:rsidR="007F6D0A" w:rsidRPr="00172F46" w:rsidRDefault="00F526E6" w:rsidP="00F526E6">
            <w:pPr>
              <w:pStyle w:val="TableParagraph"/>
              <w:ind w:left="760" w:right="746"/>
              <w:jc w:val="center"/>
              <w:rPr>
                <w:rFonts w:ascii="맑은 고딕" w:eastAsia="맑은 고딕" w:hAnsi="맑은 고딕"/>
                <w:b/>
                <w:sz w:val="17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노출 모드</w:t>
            </w:r>
          </w:p>
        </w:tc>
        <w:tc>
          <w:tcPr>
            <w:tcW w:w="62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4DCDDDB5" w14:textId="77777777" w:rsidR="00F526E6" w:rsidRPr="001B003C" w:rsidRDefault="00F526E6" w:rsidP="00F526E6">
            <w:pPr>
              <w:pStyle w:val="TableParagraph"/>
              <w:spacing w:line="276" w:lineRule="auto"/>
              <w:ind w:left="93" w:right="797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자동 모드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빛의 환경에 따라 자동으로 밝기를 조절</w:t>
            </w:r>
          </w:p>
          <w:p w14:paraId="6DBF57DF" w14:textId="77777777" w:rsidR="00F526E6" w:rsidRPr="001B003C" w:rsidRDefault="00F526E6" w:rsidP="00F526E6">
            <w:pPr>
              <w:pStyle w:val="TableParagraph"/>
              <w:spacing w:line="276" w:lineRule="auto"/>
              <w:ind w:left="93" w:right="284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수동 모드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설정한 값에 따라 밝기 조절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(1-~1/100000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초로 조절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,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값이 클수록 영상이 밝음)</w:t>
            </w:r>
          </w:p>
          <w:p w14:paraId="32EC543A" w14:textId="6487D5EE" w:rsidR="007F6D0A" w:rsidRDefault="00F526E6" w:rsidP="00F526E6">
            <w:pPr>
              <w:pStyle w:val="TableParagraph"/>
              <w:spacing w:before="1"/>
              <w:jc w:val="both"/>
              <w:rPr>
                <w:rFonts w:ascii="맑은 고딕" w:eastAsia="맑은 고딕" w:hAnsi="맑은 고딕" w:cs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스케줄 모드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 xml:space="preserve">스케줄에 따라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위의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모드를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활성화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>/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비활성화</w:t>
            </w:r>
          </w:p>
          <w:p w14:paraId="4A26EFDD" w14:textId="77777777" w:rsidR="00F526E6" w:rsidRPr="00172F46" w:rsidRDefault="00F526E6" w:rsidP="00F526E6">
            <w:pPr>
              <w:pStyle w:val="TableParagraph"/>
              <w:spacing w:before="1"/>
              <w:jc w:val="both"/>
              <w:rPr>
                <w:rFonts w:ascii="맑은 고딕" w:eastAsia="맑은 고딕" w:hAnsi="맑은 고딕"/>
                <w:b/>
                <w:sz w:val="18"/>
                <w:lang w:eastAsia="ko-KR"/>
              </w:rPr>
            </w:pPr>
          </w:p>
          <w:p w14:paraId="2F68004D" w14:textId="38D91935" w:rsidR="007F6D0A" w:rsidRPr="00172F46" w:rsidRDefault="007577A8" w:rsidP="001B0B3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</w:rPr>
            </w:pPr>
            <w:r w:rsidRPr="00172F46">
              <w:rPr>
                <w:rFonts w:ascii="맑은 고딕" w:eastAsia="맑은 고딕" w:hAnsi="맑은 고딕"/>
                <w:noProof/>
                <w:sz w:val="20"/>
              </w:rPr>
              <w:drawing>
                <wp:inline distT="0" distB="0" distL="0" distR="0" wp14:anchorId="3813B5E9" wp14:editId="586E7B55">
                  <wp:extent cx="3838575" cy="2248535"/>
                  <wp:effectExtent l="0" t="0" r="0" b="0"/>
                  <wp:docPr id="301" name="image1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1" name="image127.png"/>
                          <pic:cNvPicPr>
                            <a:picLocks noChangeAspect="1"/>
                          </pic:cNvPicPr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8595" cy="2248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E04B89" w14:textId="77777777" w:rsidR="007F6D0A" w:rsidRPr="00172F46" w:rsidRDefault="007F6D0A" w:rsidP="001B0B37">
            <w:pPr>
              <w:pStyle w:val="TableParagraph"/>
              <w:spacing w:before="6"/>
              <w:jc w:val="both"/>
              <w:rPr>
                <w:rFonts w:ascii="맑은 고딕" w:eastAsia="맑은 고딕" w:hAnsi="맑은 고딕"/>
                <w:b/>
                <w:sz w:val="17"/>
              </w:rPr>
            </w:pPr>
          </w:p>
        </w:tc>
      </w:tr>
    </w:tbl>
    <w:p w14:paraId="41C5769D" w14:textId="77777777" w:rsidR="007F6D0A" w:rsidRPr="00172F46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b/>
          <w:sz w:val="9"/>
          <w:lang w:eastAsia="ko-KR"/>
        </w:rPr>
      </w:pPr>
    </w:p>
    <w:p w14:paraId="4F642CF7" w14:textId="29571B6D" w:rsidR="007F6D0A" w:rsidRPr="00172F46" w:rsidRDefault="007577A8" w:rsidP="001B0B37">
      <w:pPr>
        <w:spacing w:before="90"/>
        <w:ind w:left="100"/>
        <w:jc w:val="both"/>
        <w:rPr>
          <w:rFonts w:ascii="맑은 고딕" w:eastAsia="맑은 고딕" w:hAnsi="맑은 고딕"/>
          <w:b/>
          <w:sz w:val="23"/>
        </w:rPr>
      </w:pPr>
      <w:r w:rsidRPr="00172F46">
        <w:rPr>
          <w:rFonts w:ascii="맑은 고딕" w:eastAsia="맑은 고딕" w:hAnsi="맑은 고딕"/>
          <w:b/>
          <w:sz w:val="23"/>
        </w:rPr>
        <w:t>[</w:t>
      </w:r>
      <w:proofErr w:type="spellStart"/>
      <w:r w:rsidR="00172798">
        <w:rPr>
          <w:rFonts w:ascii="맑은 고딕" w:eastAsia="맑은 고딕" w:hAnsi="맑은 고딕" w:hint="eastAsia"/>
          <w:b/>
          <w:sz w:val="23"/>
          <w:lang w:eastAsia="ko-KR"/>
        </w:rPr>
        <w:t>백라이트</w:t>
      </w:r>
      <w:proofErr w:type="spellEnd"/>
      <w:r w:rsidRPr="00172F46">
        <w:rPr>
          <w:rFonts w:ascii="맑은 고딕" w:eastAsia="맑은 고딕" w:hAnsi="맑은 고딕"/>
          <w:b/>
          <w:sz w:val="23"/>
        </w:rPr>
        <w:t>]</w:t>
      </w:r>
    </w:p>
    <w:p w14:paraId="03586EE2" w14:textId="77777777" w:rsidR="007F6D0A" w:rsidRPr="00172F46" w:rsidRDefault="007577A8" w:rsidP="001B0B37">
      <w:pPr>
        <w:pStyle w:val="a3"/>
        <w:spacing w:before="7"/>
        <w:jc w:val="both"/>
        <w:rPr>
          <w:rFonts w:ascii="맑은 고딕" w:eastAsia="맑은 고딕" w:hAnsi="맑은 고딕"/>
          <w:b/>
          <w:sz w:val="22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607040" behindDoc="0" locked="0" layoutInCell="1" allowOverlap="1" wp14:anchorId="324130FF" wp14:editId="6091A982">
            <wp:simplePos x="0" y="0"/>
            <wp:positionH relativeFrom="page">
              <wp:posOffset>914400</wp:posOffset>
            </wp:positionH>
            <wp:positionV relativeFrom="paragraph">
              <wp:posOffset>189865</wp:posOffset>
            </wp:positionV>
            <wp:extent cx="5909945" cy="2983230"/>
            <wp:effectExtent l="0" t="0" r="0" b="0"/>
            <wp:wrapTopAndBottom/>
            <wp:docPr id="303" name="image1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image128.jpeg"/>
                    <pic:cNvPicPr>
                      <a:picLocks noChangeAspect="1"/>
                    </pic:cNvPicPr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0182" cy="29829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2A29583" w14:textId="77777777" w:rsidR="007F6D0A" w:rsidRPr="00172F46" w:rsidRDefault="007F6D0A" w:rsidP="001B0B37">
      <w:pPr>
        <w:jc w:val="both"/>
        <w:rPr>
          <w:rFonts w:ascii="맑은 고딕" w:eastAsia="맑은 고딕" w:hAnsi="맑은 고딕"/>
        </w:rPr>
        <w:sectPr w:rsidR="007F6D0A" w:rsidRPr="00172F46">
          <w:headerReference w:type="even" r:id="rId150"/>
          <w:headerReference w:type="default" r:id="rId151"/>
          <w:pgSz w:w="12240" w:h="15840"/>
          <w:pgMar w:top="780" w:right="1280" w:bottom="280" w:left="1340" w:header="595" w:footer="0" w:gutter="0"/>
          <w:cols w:space="720"/>
        </w:sectPr>
      </w:pPr>
    </w:p>
    <w:p w14:paraId="3AFA0999" w14:textId="50251645" w:rsidR="007F6D0A" w:rsidRDefault="001C549F" w:rsidP="001B0B37">
      <w:pPr>
        <w:spacing w:before="90" w:after="27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 w:rsidRPr="001C549F">
        <w:rPr>
          <w:rFonts w:ascii="맑은 고딕" w:eastAsia="맑은 고딕" w:hAnsi="맑은 고딕" w:hint="eastAsia"/>
          <w:b/>
          <w:bCs/>
          <w:lang w:eastAsia="ko-KR"/>
        </w:rPr>
        <w:lastRenderedPageBreak/>
        <w:t>표</w:t>
      </w:r>
      <w:r w:rsidR="007577A8" w:rsidRPr="00172F46">
        <w:rPr>
          <w:rFonts w:ascii="맑은 고딕" w:eastAsia="맑은 고딕" w:hAnsi="맑은 고딕"/>
          <w:b/>
          <w:sz w:val="23"/>
        </w:rPr>
        <w:t xml:space="preserve"> 14. </w:t>
      </w:r>
      <w:r>
        <w:rPr>
          <w:rFonts w:ascii="맑은 고딕" w:eastAsia="맑은 고딕" w:hAnsi="맑은 고딕" w:hint="eastAsia"/>
          <w:b/>
          <w:sz w:val="23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17"/>
        <w:gridCol w:w="6113"/>
      </w:tblGrid>
      <w:tr w:rsidR="007F6D0A" w:rsidRPr="00172F46" w14:paraId="24AA7F38" w14:textId="77777777" w:rsidTr="001C549F">
        <w:trPr>
          <w:trHeight w:val="500"/>
          <w:jc w:val="center"/>
        </w:trPr>
        <w:tc>
          <w:tcPr>
            <w:tcW w:w="3217" w:type="dxa"/>
            <w:vAlign w:val="center"/>
          </w:tcPr>
          <w:p w14:paraId="254F0741" w14:textId="4C48836F" w:rsidR="007F6D0A" w:rsidRPr="00172F46" w:rsidRDefault="001C549F" w:rsidP="001C549F">
            <w:pPr>
              <w:pStyle w:val="TableParagraph"/>
              <w:spacing w:before="90"/>
              <w:ind w:left="996" w:right="980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113" w:type="dxa"/>
            <w:tcBorders>
              <w:right w:val="single" w:sz="6" w:space="0" w:color="000000"/>
            </w:tcBorders>
            <w:vAlign w:val="center"/>
          </w:tcPr>
          <w:p w14:paraId="63D605D4" w14:textId="313CE39C" w:rsidR="007F6D0A" w:rsidRPr="00172F46" w:rsidRDefault="001C549F" w:rsidP="001C549F">
            <w:pPr>
              <w:pStyle w:val="TableParagraph"/>
              <w:spacing w:before="90"/>
              <w:ind w:left="1958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29704C2D" w14:textId="77777777" w:rsidTr="001C549F">
        <w:trPr>
          <w:trHeight w:val="5881"/>
          <w:jc w:val="center"/>
        </w:trPr>
        <w:tc>
          <w:tcPr>
            <w:tcW w:w="3217" w:type="dxa"/>
            <w:tcBorders>
              <w:left w:val="single" w:sz="6" w:space="0" w:color="000000"/>
            </w:tcBorders>
            <w:vAlign w:val="center"/>
          </w:tcPr>
          <w:p w14:paraId="1CB97CCB" w14:textId="2EAB5388" w:rsidR="007F6D0A" w:rsidRPr="001C549F" w:rsidRDefault="001C549F" w:rsidP="001C549F">
            <w:pPr>
              <w:pStyle w:val="TableParagraph"/>
              <w:spacing w:before="134"/>
              <w:ind w:left="837" w:right="819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설정 타입</w:t>
            </w:r>
          </w:p>
        </w:tc>
        <w:tc>
          <w:tcPr>
            <w:tcW w:w="6113" w:type="dxa"/>
            <w:tcBorders>
              <w:bottom w:val="single" w:sz="6" w:space="0" w:color="000000"/>
            </w:tcBorders>
            <w:vAlign w:val="center"/>
          </w:tcPr>
          <w:p w14:paraId="12F534D1" w14:textId="77777777" w:rsidR="007F6D0A" w:rsidRPr="001C549F" w:rsidRDefault="007F6D0A" w:rsidP="001B0B37">
            <w:pPr>
              <w:pStyle w:val="TableParagraph"/>
              <w:spacing w:before="2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6B703216" w14:textId="0E6282D1" w:rsidR="001C549F" w:rsidRPr="001C549F" w:rsidRDefault="001C549F" w:rsidP="00421C2D">
            <w:pPr>
              <w:pStyle w:val="TableParagraph"/>
              <w:spacing w:before="1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싱글 모드</w:t>
            </w:r>
            <w:r w:rsidR="007577A8" w:rsidRPr="001C549F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="007577A8" w:rsidRPr="001C549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BLC/WDR/HLC</w:t>
            </w:r>
          </w:p>
          <w:p w14:paraId="005AB7F6" w14:textId="08335A96" w:rsidR="001C549F" w:rsidRPr="00421C2D" w:rsidRDefault="000E72C7" w:rsidP="00421C2D">
            <w:pPr>
              <w:pStyle w:val="TableParagraph"/>
              <w:spacing w:line="254" w:lineRule="auto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noProof/>
                <w:sz w:val="20"/>
                <w:szCs w:val="20"/>
                <w:lang w:eastAsia="ko-KR"/>
              </w:rPr>
              <mc:AlternateContent>
                <mc:Choice Requires="wpg">
                  <w:drawing>
                    <wp:inline distT="0" distB="0" distL="0" distR="0" wp14:anchorId="1AB6BBDD" wp14:editId="72163B53">
                      <wp:extent cx="152400" cy="152400"/>
                      <wp:effectExtent l="1905" t="0" r="0" b="1905"/>
                      <wp:docPr id="1123542768" name="Group 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4796" y="1539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03225543" name="Picture 4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795" y="1538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33466220" name="Picture 4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855" y="1598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CA1ECE0" id="Group 405" o:spid="_x0000_s1026" style="width:12pt;height:12pt;mso-position-horizontal-relative:char;mso-position-vertical-relative:line" coordorigin="4796,1539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">
                      <v:shape id="Picture 406" o:spid="_x0000_s1027" type="#_x0000_t75" style="position:absolute;left:4795;top:1538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">
                        <v:imagedata r:id="rId17" o:title=""/>
                      </v:shape>
                      <v:shape id="Picture 407" o:spid="_x0000_s1028" type="#_x0000_t75" style="position:absolute;left:4855;top:1598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1C549F" w:rsidRPr="001C549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1C549F" w:rsidRPr="001C549F">
              <w:rPr>
                <w:rFonts w:ascii="맑은 고딕" w:eastAsia="맑은 고딕" w:hAnsi="맑은 고딕" w:hint="eastAsia"/>
                <w:b/>
                <w:bCs/>
                <w:sz w:val="20"/>
                <w:szCs w:val="20"/>
                <w:lang w:eastAsia="ko-KR"/>
              </w:rPr>
              <w:t>참고</w:t>
            </w:r>
            <w:r w:rsidR="007577A8" w:rsidRPr="001C549F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="001C549F" w:rsidRPr="001C549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High Frame Rate</w:t>
            </w:r>
            <w:r w:rsidR="001C549F" w:rsidRPr="001C549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가</w:t>
            </w:r>
            <w:r w:rsidR="001C549F" w:rsidRPr="001C549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1C549F" w:rsidRPr="001C549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활성화되어</w:t>
            </w:r>
            <w:r w:rsidR="001C549F" w:rsidRPr="001C549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1C549F" w:rsidRPr="001C549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있는</w:t>
            </w:r>
            <w:r w:rsidR="001C549F" w:rsidRPr="001C549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1C549F" w:rsidRPr="001C549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동안에는</w:t>
            </w:r>
            <w:r w:rsidR="001C549F" w:rsidRPr="001C549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WDR </w:t>
            </w:r>
            <w:r w:rsidR="001C549F" w:rsidRPr="001C549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및</w:t>
            </w:r>
            <w:r w:rsidR="001C549F" w:rsidRPr="001C549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1C549F" w:rsidRPr="001C549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일반</w:t>
            </w:r>
            <w:r w:rsidR="001C549F" w:rsidRPr="001C549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HLC</w:t>
            </w:r>
            <w:r w:rsidR="001C549F" w:rsidRPr="001C549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를</w:t>
            </w:r>
            <w:r w:rsidR="001C549F" w:rsidRPr="001C549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1C549F" w:rsidRPr="001C549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지원하지</w:t>
            </w:r>
            <w:r w:rsidR="001C549F" w:rsidRPr="001C549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1C549F" w:rsidRPr="001C549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않습니다</w:t>
            </w:r>
            <w:r w:rsidR="001C549F" w:rsidRPr="001C549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02F248CD" w14:textId="3F4F3996" w:rsidR="007F6D0A" w:rsidRPr="001C549F" w:rsidRDefault="001C549F" w:rsidP="001B0B37">
            <w:pPr>
              <w:pStyle w:val="TableParagraph"/>
              <w:spacing w:line="254" w:lineRule="auto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주/야간 모드</w:t>
            </w:r>
            <w:r w:rsidR="007577A8" w:rsidRPr="001C549F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C549F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 xml:space="preserve">주/야간 </w:t>
            </w:r>
            <w:r w:rsidR="00421C2D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향상</w:t>
            </w:r>
            <w:r w:rsidRPr="001C549F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 xml:space="preserve"> 모드</w:t>
            </w:r>
            <w:r w:rsidRPr="001C549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에서</w:t>
            </w:r>
            <w:r w:rsidRPr="001C549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BLC/WDR/HLC</w:t>
            </w:r>
            <w:r w:rsidRPr="001C549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를</w:t>
            </w:r>
            <w:r w:rsidRPr="001C549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C549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별도로</w:t>
            </w:r>
            <w:r w:rsidRPr="001C549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C549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지원합니다</w:t>
            </w:r>
            <w:r w:rsidRPr="001C549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55BF85FB" w14:textId="4058FB89" w:rsidR="007F6D0A" w:rsidRDefault="00486EF4" w:rsidP="00486EF4">
            <w:pPr>
              <w:pStyle w:val="TableParagraph"/>
              <w:spacing w:before="1"/>
              <w:ind w:leftChars="46" w:left="10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스케줄 모드</w:t>
            </w:r>
            <w:r w:rsidR="007577A8" w:rsidRPr="001C549F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486EF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BLC/WDR/HLC</w:t>
            </w:r>
            <w:r w:rsidRPr="00486EF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의</w:t>
            </w:r>
            <w:r w:rsidRPr="00486EF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86EF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스케줄</w:t>
            </w:r>
            <w:r w:rsidRPr="00486EF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86EF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모드를</w:t>
            </w:r>
            <w:r w:rsidRPr="00486EF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86EF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설정합니다</w:t>
            </w:r>
            <w:r w:rsidRPr="00486EF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BLC/WDR/HLC </w:t>
            </w:r>
            <w:r w:rsidRPr="00486EF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모드를</w:t>
            </w:r>
            <w:r w:rsidRPr="00486EF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86EF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활성화</w:t>
            </w:r>
            <w:r w:rsidRPr="00486EF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486EF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비활성화하도록</w:t>
            </w:r>
            <w:r w:rsidRPr="00486EF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86EF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일정을</w:t>
            </w:r>
            <w:r w:rsidRPr="00486EF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86EF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사용자</w:t>
            </w:r>
            <w:r w:rsidRPr="00486EF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86EF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지정할</w:t>
            </w:r>
            <w:r w:rsidRPr="00486EF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86EF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</w:t>
            </w:r>
            <w:r w:rsidRPr="00486EF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86EF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Pr="00486EF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30B69D33" w14:textId="77777777" w:rsidR="00486EF4" w:rsidRPr="001C549F" w:rsidRDefault="00486EF4" w:rsidP="00486EF4">
            <w:pPr>
              <w:pStyle w:val="TableParagraph"/>
              <w:spacing w:before="1"/>
              <w:ind w:leftChars="46" w:left="101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2F83DC2E" w14:textId="77777777" w:rsidR="007F6D0A" w:rsidRPr="001C549F" w:rsidRDefault="007577A8" w:rsidP="001B0B37">
            <w:pPr>
              <w:pStyle w:val="TableParagraph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C549F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39B7EC1F" wp14:editId="06D4D808">
                  <wp:extent cx="3319145" cy="2098040"/>
                  <wp:effectExtent l="0" t="0" r="0" b="0"/>
                  <wp:docPr id="305" name="image1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5" name="image129.png"/>
                          <pic:cNvPicPr>
                            <a:picLocks noChangeAspect="1"/>
                          </pic:cNvPicPr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9286" cy="20985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A29D0F" w14:textId="77777777" w:rsidR="007F6D0A" w:rsidRPr="001C549F" w:rsidRDefault="007F6D0A" w:rsidP="001B0B37">
            <w:pPr>
              <w:pStyle w:val="TableParagraph"/>
              <w:spacing w:before="2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</w:p>
        </w:tc>
      </w:tr>
    </w:tbl>
    <w:p w14:paraId="54271A69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b/>
          <w:sz w:val="24"/>
        </w:rPr>
      </w:pPr>
    </w:p>
    <w:p w14:paraId="70BAFADC" w14:textId="5BE0871E" w:rsidR="007F6D0A" w:rsidRPr="00172F46" w:rsidRDefault="007577A8" w:rsidP="00421C2D">
      <w:pPr>
        <w:spacing w:before="153"/>
        <w:ind w:left="100"/>
        <w:jc w:val="both"/>
        <w:rPr>
          <w:rFonts w:ascii="맑은 고딕" w:eastAsia="맑은 고딕" w:hAnsi="맑은 고딕"/>
          <w:b/>
          <w:sz w:val="20"/>
        </w:rPr>
      </w:pPr>
      <w:r w:rsidRPr="00172F46">
        <w:rPr>
          <w:rFonts w:ascii="맑은 고딕" w:eastAsia="맑은 고딕" w:hAnsi="맑은 고딕"/>
          <w:b/>
          <w:sz w:val="23"/>
        </w:rPr>
        <w:t>[</w:t>
      </w:r>
      <w:r w:rsidR="00421C2D">
        <w:rPr>
          <w:rFonts w:ascii="맑은 고딕" w:eastAsia="맑은 고딕" w:hAnsi="맑은 고딕" w:hint="eastAsia"/>
          <w:b/>
          <w:sz w:val="23"/>
          <w:lang w:eastAsia="ko-KR"/>
        </w:rPr>
        <w:t>화이트 밸런스]</w:t>
      </w:r>
    </w:p>
    <w:p w14:paraId="5D770784" w14:textId="77777777" w:rsidR="007F6D0A" w:rsidRPr="00172F46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b/>
        </w:rPr>
      </w:pPr>
    </w:p>
    <w:p w14:paraId="3A683C01" w14:textId="7777777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3640B942" wp14:editId="2E70716A">
            <wp:extent cx="5978525" cy="3018155"/>
            <wp:effectExtent l="0" t="0" r="0" b="0"/>
            <wp:docPr id="307" name="image1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image130.jpeg"/>
                    <pic:cNvPicPr>
                      <a:picLocks noChangeAspect="1"/>
                    </pic:cNvPicPr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8952" cy="3018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2E78C" w14:textId="77777777" w:rsidR="00421C2D" w:rsidRDefault="00421C2D" w:rsidP="0090548F">
      <w:pPr>
        <w:spacing w:before="90"/>
        <w:jc w:val="both"/>
        <w:rPr>
          <w:rFonts w:ascii="맑은 고딕" w:eastAsia="맑은 고딕" w:hAnsi="맑은 고딕"/>
          <w:b/>
          <w:sz w:val="23"/>
        </w:rPr>
      </w:pPr>
    </w:p>
    <w:p w14:paraId="6A094CB9" w14:textId="1A6D518A" w:rsidR="007F6D0A" w:rsidRPr="00172F46" w:rsidRDefault="00421C2D" w:rsidP="001B0B37">
      <w:pPr>
        <w:spacing w:before="90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>
        <w:rPr>
          <w:rFonts w:ascii="맑은 고딕" w:eastAsia="맑은 고딕" w:hAnsi="맑은 고딕" w:hint="eastAsia"/>
          <w:b/>
          <w:sz w:val="23"/>
          <w:lang w:eastAsia="ko-KR"/>
        </w:rPr>
        <w:t>표</w:t>
      </w:r>
      <w:r w:rsidR="007577A8" w:rsidRPr="00172F46">
        <w:rPr>
          <w:rFonts w:ascii="맑은 고딕" w:eastAsia="맑은 고딕" w:hAnsi="맑은 고딕"/>
          <w:b/>
          <w:sz w:val="23"/>
        </w:rPr>
        <w:t xml:space="preserve"> 15. </w:t>
      </w:r>
      <w:r>
        <w:rPr>
          <w:rFonts w:ascii="맑은 고딕" w:eastAsia="맑은 고딕" w:hAnsi="맑은 고딕" w:hint="eastAsia"/>
          <w:b/>
          <w:sz w:val="23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62"/>
        <w:gridCol w:w="6068"/>
      </w:tblGrid>
      <w:tr w:rsidR="007F6D0A" w:rsidRPr="00172F46" w14:paraId="6EBADDBF" w14:textId="77777777" w:rsidTr="00421C2D">
        <w:trPr>
          <w:trHeight w:val="503"/>
          <w:jc w:val="center"/>
        </w:trPr>
        <w:tc>
          <w:tcPr>
            <w:tcW w:w="3262" w:type="dxa"/>
            <w:tcBorders>
              <w:bottom w:val="single" w:sz="6" w:space="0" w:color="000000"/>
            </w:tcBorders>
            <w:vAlign w:val="center"/>
          </w:tcPr>
          <w:p w14:paraId="12AAC0B8" w14:textId="0C7A4AFE" w:rsidR="007F6D0A" w:rsidRPr="00172F46" w:rsidRDefault="00421C2D" w:rsidP="00421C2D">
            <w:pPr>
              <w:pStyle w:val="TableParagraph"/>
              <w:spacing w:before="90"/>
              <w:ind w:left="754" w:right="738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068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3BB01FA5" w14:textId="300290D5" w:rsidR="007F6D0A" w:rsidRPr="00172F46" w:rsidRDefault="00421C2D" w:rsidP="00421C2D">
            <w:pPr>
              <w:pStyle w:val="TableParagraph"/>
              <w:spacing w:before="90"/>
              <w:ind w:left="-144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5B11EB80" w14:textId="77777777" w:rsidTr="00421C2D">
        <w:trPr>
          <w:trHeight w:val="7439"/>
          <w:jc w:val="center"/>
        </w:trPr>
        <w:tc>
          <w:tcPr>
            <w:tcW w:w="3262" w:type="dxa"/>
            <w:tcBorders>
              <w:top w:val="single" w:sz="6" w:space="0" w:color="000000"/>
            </w:tcBorders>
            <w:vAlign w:val="center"/>
          </w:tcPr>
          <w:p w14:paraId="3ABC2BEA" w14:textId="13024192" w:rsidR="007F6D0A" w:rsidRPr="00421C2D" w:rsidRDefault="00421C2D" w:rsidP="00421C2D">
            <w:pPr>
              <w:pStyle w:val="TableParagraph"/>
              <w:ind w:left="754" w:right="738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화이트 밸런스</w:t>
            </w:r>
          </w:p>
        </w:tc>
        <w:tc>
          <w:tcPr>
            <w:tcW w:w="6068" w:type="dxa"/>
            <w:tcBorders>
              <w:top w:val="single" w:sz="6" w:space="0" w:color="000000"/>
              <w:bottom w:val="single" w:sz="6" w:space="0" w:color="000000"/>
            </w:tcBorders>
            <w:vAlign w:val="center"/>
          </w:tcPr>
          <w:p w14:paraId="321CD23A" w14:textId="77777777" w:rsidR="00421C2D" w:rsidRPr="001B003C" w:rsidRDefault="00421C2D" w:rsidP="00421C2D">
            <w:pPr>
              <w:pStyle w:val="TableParagraph"/>
              <w:spacing w:line="276" w:lineRule="auto"/>
              <w:ind w:left="93" w:right="193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>자</w:t>
            </w: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동 화이트 밸런스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자동으로 화이트 밸런스 조절</w:t>
            </w:r>
          </w:p>
          <w:p w14:paraId="16B9BF08" w14:textId="77777777" w:rsidR="00421C2D" w:rsidRPr="001B003C" w:rsidRDefault="00421C2D" w:rsidP="00421C2D">
            <w:pPr>
              <w:pStyle w:val="TableParagraph"/>
              <w:spacing w:line="276" w:lineRule="auto"/>
              <w:ind w:left="93" w:right="284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수동 화이트 밸런스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적색 레벨과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청색 레벨 수동 설정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(H.265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시리즈에서 사용 가능)</w:t>
            </w:r>
          </w:p>
          <w:p w14:paraId="6EE26614" w14:textId="77777777" w:rsidR="00421C2D" w:rsidRPr="001B003C" w:rsidRDefault="00421C2D" w:rsidP="00421C2D">
            <w:pPr>
              <w:pStyle w:val="TableParagraph"/>
              <w:spacing w:line="276" w:lineRule="auto"/>
              <w:ind w:left="93" w:right="193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백열등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백열등과 유사한 조명일 경우 선택</w:t>
            </w:r>
          </w:p>
          <w:p w14:paraId="7E72F4BD" w14:textId="77777777" w:rsidR="00421C2D" w:rsidRPr="001B003C" w:rsidRDefault="00421C2D" w:rsidP="00421C2D">
            <w:pPr>
              <w:pStyle w:val="TableParagraph"/>
              <w:spacing w:line="276" w:lineRule="auto"/>
              <w:ind w:left="93" w:right="193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할로겐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따뜻한 색 조명 전구와 유사한 조명일 경우 선택</w:t>
            </w:r>
          </w:p>
          <w:p w14:paraId="1B23F105" w14:textId="77777777" w:rsidR="00421C2D" w:rsidRPr="001B003C" w:rsidRDefault="00421C2D" w:rsidP="00421C2D">
            <w:pPr>
              <w:pStyle w:val="TableParagraph"/>
              <w:spacing w:line="276" w:lineRule="auto"/>
              <w:ind w:left="93" w:right="193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bCs/>
                <w:sz w:val="20"/>
                <w:szCs w:val="20"/>
                <w:lang w:eastAsia="ko-KR"/>
              </w:rPr>
              <w:t>자연광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자연광 이외의 빛이 없을 경우 선택</w:t>
            </w:r>
          </w:p>
          <w:p w14:paraId="4CE2181E" w14:textId="77777777" w:rsidR="00421C2D" w:rsidRPr="001B003C" w:rsidRDefault="00421C2D" w:rsidP="00421C2D">
            <w:pPr>
              <w:pStyle w:val="TableParagraph"/>
              <w:spacing w:line="276" w:lineRule="auto"/>
              <w:ind w:left="93" w:right="193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형광등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형광등과 유사한 조명일 경우 선택</w:t>
            </w:r>
          </w:p>
          <w:p w14:paraId="42BDA25C" w14:textId="195129C5" w:rsidR="007F6D0A" w:rsidRDefault="00421C2D" w:rsidP="00421C2D">
            <w:pPr>
              <w:pStyle w:val="TableParagraph"/>
              <w:ind w:leftChars="43" w:left="95"/>
              <w:jc w:val="both"/>
              <w:rPr>
                <w:rFonts w:ascii="맑은 고딕" w:eastAsia="맑은 고딕" w:hAnsi="맑은 고딕" w:cs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스케줄 모드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 xml:space="preserve">스케줄에 따라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위의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모드를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활성화</w:t>
            </w:r>
            <w:r w:rsidRPr="001B003C">
              <w:rPr>
                <w:rFonts w:ascii="맑은 고딕" w:eastAsia="맑은 고딕" w:hAnsi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>/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비활성화</w:t>
            </w:r>
          </w:p>
          <w:p w14:paraId="59BC3678" w14:textId="77777777" w:rsidR="00421C2D" w:rsidRPr="00421C2D" w:rsidRDefault="00421C2D" w:rsidP="00421C2D">
            <w:pPr>
              <w:pStyle w:val="TableParagraph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000A6B6F" w14:textId="77777777" w:rsidR="007F6D0A" w:rsidRPr="00421C2D" w:rsidRDefault="007577A8" w:rsidP="001B0B37">
            <w:pPr>
              <w:pStyle w:val="TableParagraph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421C2D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3A3C5519" wp14:editId="2ABBC66D">
                  <wp:extent cx="3370580" cy="1867535"/>
                  <wp:effectExtent l="0" t="0" r="0" b="0"/>
                  <wp:docPr id="309" name="image1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9" name="image131.png"/>
                          <pic:cNvPicPr>
                            <a:picLocks noChangeAspect="1"/>
                          </pic:cNvPicPr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0813" cy="1867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C823CB" w14:textId="77777777" w:rsidR="007F6D0A" w:rsidRPr="00421C2D" w:rsidRDefault="007F6D0A" w:rsidP="001B0B37">
            <w:pPr>
              <w:pStyle w:val="TableParagraph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</w:p>
        </w:tc>
      </w:tr>
    </w:tbl>
    <w:p w14:paraId="59848349" w14:textId="77777777" w:rsidR="007F6D0A" w:rsidRPr="00172F46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b/>
          <w:sz w:val="9"/>
        </w:rPr>
      </w:pPr>
    </w:p>
    <w:p w14:paraId="156513EF" w14:textId="3843D532" w:rsidR="007F6D0A" w:rsidRPr="00172F46" w:rsidRDefault="007577A8" w:rsidP="00421C2D">
      <w:pPr>
        <w:spacing w:before="90"/>
        <w:ind w:left="100"/>
        <w:jc w:val="both"/>
        <w:rPr>
          <w:rFonts w:ascii="맑은 고딕" w:eastAsia="맑은 고딕" w:hAnsi="맑은 고딕"/>
          <w:b/>
          <w:sz w:val="20"/>
        </w:rPr>
      </w:pPr>
      <w:r w:rsidRPr="00172F46">
        <w:rPr>
          <w:rFonts w:ascii="맑은 고딕" w:eastAsia="맑은 고딕" w:hAnsi="맑은 고딕"/>
          <w:b/>
          <w:sz w:val="23"/>
        </w:rPr>
        <w:t>[</w:t>
      </w:r>
      <w:r w:rsidR="00421C2D">
        <w:rPr>
          <w:rFonts w:ascii="맑은 고딕" w:eastAsia="맑은 고딕" w:hAnsi="맑은 고딕" w:hint="eastAsia"/>
          <w:b/>
          <w:sz w:val="23"/>
          <w:lang w:eastAsia="ko-KR"/>
        </w:rPr>
        <w:t>이미지 향상</w:t>
      </w:r>
      <w:r w:rsidRPr="00172F46">
        <w:rPr>
          <w:rFonts w:ascii="맑은 고딕" w:eastAsia="맑은 고딕" w:hAnsi="맑은 고딕"/>
          <w:b/>
          <w:sz w:val="23"/>
        </w:rPr>
        <w:t>]</w:t>
      </w:r>
    </w:p>
    <w:p w14:paraId="5726C95A" w14:textId="7777777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172915ED" wp14:editId="00B8120D">
            <wp:extent cx="5947576" cy="3001659"/>
            <wp:effectExtent l="0" t="0" r="0" b="0"/>
            <wp:docPr id="311" name="image1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image132.jpeg"/>
                    <pic:cNvPicPr>
                      <a:picLocks noChangeAspect="1"/>
                    </pic:cNvPicPr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1697" cy="3008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774DD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b/>
          <w:sz w:val="20"/>
        </w:rPr>
      </w:pPr>
    </w:p>
    <w:p w14:paraId="7086A549" w14:textId="5265BF61" w:rsidR="007F6D0A" w:rsidRPr="00172F46" w:rsidRDefault="00421C2D" w:rsidP="001B0B37">
      <w:pPr>
        <w:spacing w:after="26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>
        <w:rPr>
          <w:rFonts w:ascii="맑은 고딕" w:eastAsia="맑은 고딕" w:hAnsi="맑은 고딕" w:hint="eastAsia"/>
          <w:b/>
          <w:sz w:val="23"/>
          <w:lang w:eastAsia="ko-KR"/>
        </w:rPr>
        <w:t>표</w:t>
      </w:r>
      <w:r w:rsidR="007577A8" w:rsidRPr="00172F46">
        <w:rPr>
          <w:rFonts w:ascii="맑은 고딕" w:eastAsia="맑은 고딕" w:hAnsi="맑은 고딕"/>
          <w:b/>
          <w:sz w:val="23"/>
        </w:rPr>
        <w:t xml:space="preserve"> 16. </w:t>
      </w:r>
      <w:r>
        <w:rPr>
          <w:rFonts w:ascii="맑은 고딕" w:eastAsia="맑은 고딕" w:hAnsi="맑은 고딕" w:hint="eastAsia"/>
          <w:b/>
          <w:sz w:val="23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20"/>
        <w:gridCol w:w="6311"/>
      </w:tblGrid>
      <w:tr w:rsidR="007F6D0A" w:rsidRPr="00172F46" w14:paraId="057BA588" w14:textId="77777777" w:rsidTr="00421C2D">
        <w:trPr>
          <w:trHeight w:val="503"/>
          <w:jc w:val="center"/>
        </w:trPr>
        <w:tc>
          <w:tcPr>
            <w:tcW w:w="3020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787FDCB3" w14:textId="4B7C50AB" w:rsidR="007F6D0A" w:rsidRPr="00172F46" w:rsidRDefault="00421C2D" w:rsidP="00421C2D">
            <w:pPr>
              <w:pStyle w:val="TableParagraph"/>
              <w:spacing w:before="90"/>
              <w:ind w:left="684" w:right="671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311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5C42B08B" w14:textId="06A0008F" w:rsidR="007F6D0A" w:rsidRPr="00172F46" w:rsidRDefault="00421C2D" w:rsidP="00421C2D">
            <w:pPr>
              <w:pStyle w:val="TableParagraph"/>
              <w:spacing w:before="90"/>
              <w:ind w:left="2039" w:right="2022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기능</w:t>
            </w:r>
          </w:p>
        </w:tc>
      </w:tr>
      <w:tr w:rsidR="00421C2D" w:rsidRPr="00172F46" w14:paraId="10726473" w14:textId="77777777" w:rsidTr="00421C2D">
        <w:trPr>
          <w:trHeight w:val="1052"/>
          <w:jc w:val="center"/>
        </w:trPr>
        <w:tc>
          <w:tcPr>
            <w:tcW w:w="30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ACA96D2" w14:textId="2BAD10BE" w:rsidR="00421C2D" w:rsidRPr="00421C2D" w:rsidRDefault="00421C2D" w:rsidP="00421C2D">
            <w:pPr>
              <w:pStyle w:val="TableParagraph"/>
              <w:ind w:left="810" w:right="794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IR </w:t>
            </w: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밸런스 모드</w:t>
            </w:r>
          </w:p>
        </w:tc>
        <w:tc>
          <w:tcPr>
            <w:tcW w:w="63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8062CE1" w14:textId="77777777" w:rsidR="00421C2D" w:rsidRPr="001B003C" w:rsidRDefault="00421C2D" w:rsidP="00421C2D">
            <w:pPr>
              <w:pStyle w:val="TableParagraph"/>
              <w:spacing w:line="276" w:lineRule="auto"/>
              <w:ind w:left="93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IR LED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O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n/Off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옵션</w:t>
            </w:r>
          </w:p>
          <w:p w14:paraId="1B4DBDAD" w14:textId="1E1CFB2C" w:rsidR="00421C2D" w:rsidRPr="00421C2D" w:rsidRDefault="00421C2D" w:rsidP="00421C2D">
            <w:pPr>
              <w:pStyle w:val="TableParagraph"/>
              <w:spacing w:line="254" w:lineRule="auto"/>
              <w:ind w:left="93" w:right="80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I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R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밸런스 모드는 노출 과다나 어두운 곳에서 생기는 문제를 방지하며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, IR LED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는 실제 조명에 따라 변경됩니다.</w:t>
            </w:r>
          </w:p>
        </w:tc>
      </w:tr>
      <w:tr w:rsidR="00421C2D" w:rsidRPr="00172F46" w14:paraId="4F07670D" w14:textId="77777777" w:rsidTr="00421C2D">
        <w:trPr>
          <w:trHeight w:val="1015"/>
          <w:jc w:val="center"/>
        </w:trPr>
        <w:tc>
          <w:tcPr>
            <w:tcW w:w="3020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6F03EB9F" w14:textId="41DA7DDB" w:rsidR="00421C2D" w:rsidRPr="00421C2D" w:rsidRDefault="00421C2D" w:rsidP="00421C2D">
            <w:pPr>
              <w:pStyle w:val="TableParagraph"/>
              <w:ind w:left="684" w:right="671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동작 </w:t>
            </w:r>
            <w:proofErr w:type="spellStart"/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블러</w:t>
            </w:r>
            <w:proofErr w:type="spellEnd"/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 감소</w:t>
            </w:r>
          </w:p>
        </w:tc>
        <w:tc>
          <w:tcPr>
            <w:tcW w:w="63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04731C0A" w14:textId="05245EAD" w:rsidR="00421C2D" w:rsidRPr="00421C2D" w:rsidRDefault="00421C2D" w:rsidP="00421C2D">
            <w:pPr>
              <w:pStyle w:val="TableParagraph"/>
              <w:spacing w:before="74" w:line="465" w:lineRule="auto"/>
              <w:ind w:left="93" w:right="88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물체의 동작 </w:t>
            </w:r>
            <w:proofErr w:type="spellStart"/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블러를</w:t>
            </w:r>
            <w:proofErr w:type="spellEnd"/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효과적으로 감소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(1~100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레벨 선택)</w:t>
            </w:r>
          </w:p>
        </w:tc>
      </w:tr>
    </w:tbl>
    <w:p w14:paraId="6A093922" w14:textId="5B61A220" w:rsidR="007F6D0A" w:rsidRPr="00172F46" w:rsidRDefault="007577A8" w:rsidP="001B0B37">
      <w:pPr>
        <w:spacing w:before="199"/>
        <w:ind w:left="100"/>
        <w:jc w:val="both"/>
        <w:rPr>
          <w:rFonts w:ascii="맑은 고딕" w:eastAsia="맑은 고딕" w:hAnsi="맑은 고딕"/>
          <w:b/>
          <w:sz w:val="23"/>
        </w:rPr>
      </w:pPr>
      <w:r w:rsidRPr="00172F46">
        <w:rPr>
          <w:rFonts w:ascii="맑은 고딕" w:eastAsia="맑은 고딕" w:hAnsi="맑은 고딕"/>
          <w:b/>
          <w:sz w:val="23"/>
        </w:rPr>
        <w:t>[</w:t>
      </w:r>
      <w:r w:rsidR="00421C2D">
        <w:rPr>
          <w:rFonts w:ascii="맑은 고딕" w:eastAsia="맑은 고딕" w:hAnsi="맑은 고딕" w:hint="eastAsia"/>
          <w:b/>
          <w:sz w:val="23"/>
          <w:lang w:eastAsia="ko-KR"/>
        </w:rPr>
        <w:t>디스플레이</w:t>
      </w:r>
      <w:r w:rsidRPr="00172F46">
        <w:rPr>
          <w:rFonts w:ascii="맑은 고딕" w:eastAsia="맑은 고딕" w:hAnsi="맑은 고딕"/>
          <w:b/>
          <w:sz w:val="23"/>
        </w:rPr>
        <w:t>]</w:t>
      </w:r>
    </w:p>
    <w:p w14:paraId="6D827648" w14:textId="7CFEEABE" w:rsidR="007F6D0A" w:rsidRPr="00172F46" w:rsidRDefault="007577A8" w:rsidP="00421C2D">
      <w:pPr>
        <w:pStyle w:val="a3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7E8D05B2" wp14:editId="30993705">
            <wp:extent cx="5861685" cy="2956560"/>
            <wp:effectExtent l="0" t="0" r="0" b="0"/>
            <wp:docPr id="313" name="image1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image133.jpeg"/>
                    <pic:cNvPicPr>
                      <a:picLocks noChangeAspect="1"/>
                    </pic:cNvPicPr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1871" cy="2956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098B3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b/>
          <w:sz w:val="20"/>
        </w:rPr>
      </w:pPr>
    </w:p>
    <w:p w14:paraId="4EEEDE46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b/>
          <w:sz w:val="20"/>
        </w:rPr>
      </w:pPr>
    </w:p>
    <w:p w14:paraId="3CD1F5B4" w14:textId="77777777" w:rsidR="007F6D0A" w:rsidRPr="00172F46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b/>
          <w:sz w:val="21"/>
        </w:rPr>
      </w:pPr>
    </w:p>
    <w:p w14:paraId="7B6E35AC" w14:textId="6D6E0AE5" w:rsidR="00F57296" w:rsidRPr="00172F46" w:rsidRDefault="00F57296" w:rsidP="001B0B37">
      <w:pPr>
        <w:spacing w:before="1" w:after="26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>
        <w:rPr>
          <w:rFonts w:ascii="맑은 고딕" w:eastAsia="맑은 고딕" w:hAnsi="맑은 고딕" w:hint="eastAsia"/>
          <w:b/>
          <w:sz w:val="23"/>
          <w:lang w:eastAsia="ko-KR"/>
        </w:rPr>
        <w:t>표</w:t>
      </w:r>
      <w:r w:rsidR="007577A8" w:rsidRPr="00172F46">
        <w:rPr>
          <w:rFonts w:ascii="맑은 고딕" w:eastAsia="맑은 고딕" w:hAnsi="맑은 고딕"/>
          <w:b/>
          <w:sz w:val="23"/>
        </w:rPr>
        <w:t xml:space="preserve"> 17. </w:t>
      </w:r>
      <w:r>
        <w:rPr>
          <w:rFonts w:ascii="맑은 고딕" w:eastAsia="맑은 고딕" w:hAnsi="맑은 고딕" w:hint="eastAsia"/>
          <w:b/>
          <w:sz w:val="23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5"/>
        <w:gridCol w:w="6374"/>
      </w:tblGrid>
      <w:tr w:rsidR="007F6D0A" w:rsidRPr="00172F46" w14:paraId="6A55DED5" w14:textId="77777777" w:rsidTr="008E49C6">
        <w:trPr>
          <w:trHeight w:val="500"/>
          <w:jc w:val="center"/>
        </w:trPr>
        <w:tc>
          <w:tcPr>
            <w:tcW w:w="3055" w:type="dxa"/>
            <w:tcBorders>
              <w:right w:val="single" w:sz="6" w:space="0" w:color="000000"/>
            </w:tcBorders>
            <w:vAlign w:val="center"/>
          </w:tcPr>
          <w:p w14:paraId="6C639217" w14:textId="3A59A57D" w:rsidR="007F6D0A" w:rsidRPr="00172F46" w:rsidRDefault="00F57296" w:rsidP="00F57296">
            <w:pPr>
              <w:pStyle w:val="TableParagraph"/>
              <w:spacing w:before="90"/>
              <w:ind w:left="827" w:right="814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369" w:type="dxa"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14:paraId="42E87178" w14:textId="56B1C01E" w:rsidR="007F6D0A" w:rsidRPr="00172F46" w:rsidRDefault="00F57296" w:rsidP="00F57296">
            <w:pPr>
              <w:pStyle w:val="TableParagraph"/>
              <w:spacing w:before="90"/>
              <w:ind w:left="2010" w:right="1994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F57296" w14:paraId="39EF561C" w14:textId="77777777" w:rsidTr="008E49C6">
        <w:trPr>
          <w:trHeight w:val="376"/>
          <w:jc w:val="center"/>
        </w:trPr>
        <w:tc>
          <w:tcPr>
            <w:tcW w:w="30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B529433" w14:textId="16A511BF" w:rsidR="007F6D0A" w:rsidRPr="00F57296" w:rsidRDefault="00F57296" w:rsidP="00F57296">
            <w:pPr>
              <w:pStyle w:val="TableParagraph"/>
              <w:spacing w:before="72"/>
              <w:ind w:left="409" w:right="393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F57296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전력 </w:t>
            </w: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주파수</w:t>
            </w:r>
          </w:p>
        </w:tc>
        <w:tc>
          <w:tcPr>
            <w:tcW w:w="636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A0C6E47" w14:textId="5CD3571E" w:rsidR="007F6D0A" w:rsidRPr="00F57296" w:rsidRDefault="007577A8" w:rsidP="001B0B37">
            <w:pPr>
              <w:pStyle w:val="TableParagraph"/>
              <w:spacing w:before="72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F57296">
              <w:rPr>
                <w:rFonts w:ascii="맑은 고딕" w:eastAsia="맑은 고딕" w:hAnsi="맑은 고딕"/>
                <w:sz w:val="20"/>
                <w:szCs w:val="20"/>
              </w:rPr>
              <w:t>60Hz</w:t>
            </w:r>
            <w:r w:rsidR="00F57296">
              <w:rPr>
                <w:rFonts w:ascii="맑은 고딕" w:eastAsia="맑은 고딕" w:hAnsi="맑은 고딕"/>
                <w:sz w:val="20"/>
                <w:szCs w:val="20"/>
              </w:rPr>
              <w:t>/</w:t>
            </w:r>
            <w:r w:rsidRPr="00F57296">
              <w:rPr>
                <w:rFonts w:ascii="맑은 고딕" w:eastAsia="맑은 고딕" w:hAnsi="맑은 고딕"/>
                <w:sz w:val="20"/>
                <w:szCs w:val="20"/>
              </w:rPr>
              <w:t>50Hz</w:t>
            </w:r>
          </w:p>
        </w:tc>
      </w:tr>
      <w:tr w:rsidR="007F6D0A" w:rsidRPr="00F57296" w14:paraId="5D439DDF" w14:textId="77777777" w:rsidTr="008E49C6">
        <w:trPr>
          <w:trHeight w:val="379"/>
          <w:jc w:val="center"/>
        </w:trPr>
        <w:tc>
          <w:tcPr>
            <w:tcW w:w="3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DC7527B" w14:textId="4599D5C2" w:rsidR="007F6D0A" w:rsidRPr="00F57296" w:rsidRDefault="00F57296" w:rsidP="00F57296">
            <w:pPr>
              <w:pStyle w:val="TableParagraph"/>
              <w:spacing w:before="74"/>
              <w:ind w:left="409" w:right="393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실외/실내 모드</w:t>
            </w:r>
          </w:p>
        </w:tc>
        <w:tc>
          <w:tcPr>
            <w:tcW w:w="6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2B3F826" w14:textId="1F8874F9" w:rsidR="007F6D0A" w:rsidRPr="00F57296" w:rsidRDefault="00F57296" w:rsidP="001B0B37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실내 또는 실외 모드 선택</w:t>
            </w:r>
          </w:p>
        </w:tc>
      </w:tr>
      <w:tr w:rsidR="00F57296" w:rsidRPr="00F57296" w14:paraId="3C9A5DF0" w14:textId="77777777" w:rsidTr="008E49C6">
        <w:trPr>
          <w:trHeight w:val="1604"/>
          <w:jc w:val="center"/>
        </w:trPr>
        <w:tc>
          <w:tcPr>
            <w:tcW w:w="3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C2383FE" w14:textId="1C26B4BA" w:rsidR="00F57296" w:rsidRPr="00F57296" w:rsidRDefault="00F57296" w:rsidP="00F57296">
            <w:pPr>
              <w:pStyle w:val="TableParagraph"/>
              <w:ind w:left="409" w:right="393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복도 모드</w:t>
            </w:r>
          </w:p>
        </w:tc>
        <w:tc>
          <w:tcPr>
            <w:tcW w:w="6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B85CF41" w14:textId="77777777" w:rsidR="00F57296" w:rsidRPr="001B003C" w:rsidRDefault="00F57296" w:rsidP="00F57296">
            <w:pPr>
              <w:pStyle w:val="TableParagraph"/>
              <w:spacing w:line="276" w:lineRule="auto"/>
              <w:ind w:left="93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Off: 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비활성화</w:t>
            </w:r>
          </w:p>
          <w:p w14:paraId="576CFBFB" w14:textId="77777777" w:rsidR="00F57296" w:rsidRPr="001B003C" w:rsidRDefault="00F57296" w:rsidP="00F57296">
            <w:pPr>
              <w:pStyle w:val="TableParagraph"/>
              <w:spacing w:line="276" w:lineRule="auto"/>
              <w:ind w:left="93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시계 방향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90°: 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 xml:space="preserve">시계 방향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90°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회전</w:t>
            </w:r>
          </w:p>
          <w:p w14:paraId="5D41B3C4" w14:textId="0B0BA055" w:rsidR="00F57296" w:rsidRPr="00F57296" w:rsidRDefault="00F57296" w:rsidP="00F57296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반 시계 방향 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90°: 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반</w:t>
            </w: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 xml:space="preserve">시계 방향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90°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회전</w:t>
            </w:r>
          </w:p>
        </w:tc>
      </w:tr>
      <w:tr w:rsidR="00F57296" w:rsidRPr="00F57296" w14:paraId="494C1D15" w14:textId="77777777" w:rsidTr="008E49C6">
        <w:trPr>
          <w:trHeight w:val="1981"/>
          <w:jc w:val="center"/>
        </w:trPr>
        <w:tc>
          <w:tcPr>
            <w:tcW w:w="305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690D9B01" w14:textId="70809D2B" w:rsidR="00F57296" w:rsidRPr="00F57296" w:rsidRDefault="00F57296" w:rsidP="00F57296">
            <w:pPr>
              <w:pStyle w:val="TableParagraph"/>
              <w:ind w:left="409" w:right="393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lastRenderedPageBreak/>
              <w:t>이미지 회전</w:t>
            </w:r>
          </w:p>
        </w:tc>
        <w:tc>
          <w:tcPr>
            <w:tcW w:w="636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3D2F21B2" w14:textId="77777777" w:rsidR="00F57296" w:rsidRPr="001B003C" w:rsidRDefault="00F57296" w:rsidP="00F57296">
            <w:pPr>
              <w:pStyle w:val="TableParagraph"/>
              <w:spacing w:line="276" w:lineRule="auto"/>
              <w:ind w:left="93" w:right="3279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Off: 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기본 방향</w:t>
            </w:r>
          </w:p>
          <w:p w14:paraId="542C89DF" w14:textId="77777777" w:rsidR="00F57296" w:rsidRPr="001B003C" w:rsidRDefault="00F57296" w:rsidP="00F57296">
            <w:pPr>
              <w:pStyle w:val="TableParagraph"/>
              <w:spacing w:line="276" w:lineRule="auto"/>
              <w:ind w:left="93" w:right="3279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180° </w:t>
            </w: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회전</w:t>
            </w:r>
          </w:p>
          <w:p w14:paraId="4BB2128B" w14:textId="77777777" w:rsidR="00F57296" w:rsidRPr="001B003C" w:rsidRDefault="00F57296" w:rsidP="00F57296">
            <w:pPr>
              <w:pStyle w:val="TableParagraph"/>
              <w:spacing w:line="276" w:lineRule="auto"/>
              <w:ind w:left="93" w:right="3279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수평 반전</w:t>
            </w:r>
          </w:p>
          <w:p w14:paraId="0ED62B69" w14:textId="097E32DE" w:rsidR="00F57296" w:rsidRPr="00F57296" w:rsidRDefault="00F57296" w:rsidP="00F57296">
            <w:pPr>
              <w:pStyle w:val="TableParagraph"/>
              <w:spacing w:line="380" w:lineRule="atLeast"/>
              <w:ind w:left="94" w:right="2821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bCs/>
                <w:sz w:val="20"/>
                <w:szCs w:val="20"/>
                <w:lang w:eastAsia="ko-KR"/>
              </w:rPr>
              <w:t>수직 반전</w:t>
            </w:r>
          </w:p>
        </w:tc>
      </w:tr>
      <w:tr w:rsidR="007F6D0A" w:rsidRPr="00F57296" w14:paraId="77ACB325" w14:textId="77777777" w:rsidTr="008E49C6">
        <w:trPr>
          <w:trHeight w:val="842"/>
          <w:jc w:val="center"/>
        </w:trPr>
        <w:tc>
          <w:tcPr>
            <w:tcW w:w="305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00E3F9D" w14:textId="09D9899B" w:rsidR="007F6D0A" w:rsidRPr="00F57296" w:rsidRDefault="008E49C6" w:rsidP="008E49C6">
            <w:pPr>
              <w:pStyle w:val="TableParagraph"/>
              <w:ind w:left="409" w:right="393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명확한 </w:t>
            </w:r>
            <w:proofErr w:type="spellStart"/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종횡비</w:t>
            </w:r>
            <w:proofErr w:type="spellEnd"/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 유지</w:t>
            </w:r>
          </w:p>
        </w:tc>
        <w:tc>
          <w:tcPr>
            <w:tcW w:w="636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BF095BA" w14:textId="6143DB7D" w:rsidR="007F6D0A" w:rsidRPr="00F57296" w:rsidRDefault="008E49C6" w:rsidP="001B0B37">
            <w:pPr>
              <w:pStyle w:val="TableParagraph"/>
              <w:spacing w:before="1" w:line="254" w:lineRule="auto"/>
              <w:ind w:left="94" w:right="199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8E49C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해상도</w:t>
            </w:r>
            <w:r w:rsidRPr="008E49C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49C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비율이</w:t>
            </w:r>
            <w:r w:rsidRPr="008E49C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49C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변경될</w:t>
            </w:r>
            <w:r w:rsidRPr="008E49C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49C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때</w:t>
            </w:r>
            <w:r w:rsidRPr="008E49C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49C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이미지가</w:t>
            </w:r>
            <w:r w:rsidRPr="008E49C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49C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왜곡되는</w:t>
            </w:r>
            <w:r w:rsidRPr="008E49C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49C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것을</w:t>
            </w:r>
            <w:r w:rsidRPr="008E49C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49C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방지</w:t>
            </w:r>
          </w:p>
        </w:tc>
      </w:tr>
      <w:tr w:rsidR="007F6D0A" w:rsidRPr="00F57296" w14:paraId="74BB111F" w14:textId="77777777" w:rsidTr="008E49C6">
        <w:trPr>
          <w:trHeight w:val="1135"/>
          <w:jc w:val="center"/>
        </w:trPr>
        <w:tc>
          <w:tcPr>
            <w:tcW w:w="305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678C1D24" w14:textId="29A82DFB" w:rsidR="007F6D0A" w:rsidRPr="00F57296" w:rsidRDefault="008E49C6" w:rsidP="008E49C6">
            <w:pPr>
              <w:pStyle w:val="TableParagraph"/>
              <w:ind w:left="409" w:right="393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줌 제한</w:t>
            </w:r>
          </w:p>
        </w:tc>
        <w:tc>
          <w:tcPr>
            <w:tcW w:w="63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107F0A4E" w14:textId="220A6763" w:rsidR="007F6D0A" w:rsidRPr="00F57296" w:rsidRDefault="008E49C6" w:rsidP="008E49C6">
            <w:pPr>
              <w:pStyle w:val="TableParagraph"/>
              <w:spacing w:line="254" w:lineRule="auto"/>
              <w:ind w:leftChars="53" w:left="117" w:right="198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8E49C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광학</w:t>
            </w:r>
            <w:r w:rsidRPr="008E49C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49C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줌이</w:t>
            </w:r>
            <w:r w:rsidRPr="008E49C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20</w:t>
            </w:r>
            <w:r w:rsidRPr="008E49C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배</w:t>
            </w:r>
            <w:r w:rsidRPr="008E49C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49C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이상인</w:t>
            </w:r>
            <w:r w:rsidRPr="008E49C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PTZ </w:t>
            </w:r>
            <w:r w:rsidRPr="008E49C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네트워크</w:t>
            </w:r>
            <w:r w:rsidRPr="008E49C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49C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카메라에만</w:t>
            </w:r>
            <w:r w:rsidRPr="008E49C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49C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해당</w:t>
            </w:r>
          </w:p>
        </w:tc>
      </w:tr>
      <w:tr w:rsidR="007F6D0A" w:rsidRPr="00172F46" w14:paraId="0F56EA2E" w14:textId="77777777" w:rsidTr="008E49C6">
        <w:trPr>
          <w:trHeight w:val="1103"/>
          <w:jc w:val="center"/>
        </w:trPr>
        <w:tc>
          <w:tcPr>
            <w:tcW w:w="3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FEC290A" w14:textId="1C1F8A5D" w:rsidR="007F6D0A" w:rsidRPr="00F57296" w:rsidRDefault="007577A8" w:rsidP="008E49C6">
            <w:pPr>
              <w:pStyle w:val="TableParagraph"/>
              <w:ind w:left="409" w:right="393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F57296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White LED </w:t>
            </w:r>
            <w:r w:rsidR="008E49C6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단계</w:t>
            </w:r>
          </w:p>
        </w:tc>
        <w:tc>
          <w:tcPr>
            <w:tcW w:w="6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48076B5" w14:textId="71FE5F51" w:rsidR="007F6D0A" w:rsidRPr="00F57296" w:rsidRDefault="008E49C6" w:rsidP="008E49C6">
            <w:pPr>
              <w:pStyle w:val="TableParagraph"/>
              <w:ind w:left="95" w:right="2146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1~100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(PTZ Bullet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카메라만 해당)</w:t>
            </w:r>
          </w:p>
        </w:tc>
      </w:tr>
      <w:tr w:rsidR="007F6D0A" w:rsidRPr="00172F46" w14:paraId="320DCAB3" w14:textId="77777777" w:rsidTr="008E49C6">
        <w:trPr>
          <w:trHeight w:val="1135"/>
          <w:jc w:val="center"/>
        </w:trPr>
        <w:tc>
          <w:tcPr>
            <w:tcW w:w="305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7F83E3DA" w14:textId="71A11B8D" w:rsidR="007F6D0A" w:rsidRPr="00F57296" w:rsidRDefault="008E49C6" w:rsidP="008E49C6">
            <w:pPr>
              <w:pStyle w:val="TableParagraph"/>
              <w:ind w:left="409" w:right="393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proofErr w:type="spellStart"/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스모크</w:t>
            </w:r>
            <w:proofErr w:type="spellEnd"/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 돔 커버</w:t>
            </w:r>
          </w:p>
        </w:tc>
        <w:tc>
          <w:tcPr>
            <w:tcW w:w="63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188E9C45" w14:textId="333CBEEA" w:rsidR="007F6D0A" w:rsidRPr="008E49C6" w:rsidRDefault="008E49C6" w:rsidP="008E49C6">
            <w:pPr>
              <w:pStyle w:val="TableParagraph"/>
              <w:spacing w:before="11"/>
              <w:ind w:leftChars="48" w:left="106"/>
              <w:jc w:val="both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 w:rsidRPr="008E49C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Pro Dome</w:t>
            </w:r>
            <w:r w:rsidRPr="008E49C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에</w:t>
            </w:r>
            <w:r w:rsidRPr="008E49C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스모크</w:t>
            </w:r>
            <w:proofErr w:type="spellEnd"/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돔 커버</w:t>
            </w:r>
            <w:r w:rsidRPr="008E49C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가</w:t>
            </w:r>
            <w:r w:rsidRPr="008E49C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49C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장착된</w:t>
            </w:r>
            <w:r w:rsidRPr="008E49C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49C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경우</w:t>
            </w:r>
            <w:r w:rsidRPr="008E49C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49C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</w:t>
            </w:r>
            <w:r w:rsidRPr="008E49C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49C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기능을</w:t>
            </w:r>
            <w:r w:rsidRPr="008E49C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49C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활성화하면</w:t>
            </w:r>
            <w:r w:rsidRPr="008E49C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49C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일반</w:t>
            </w:r>
            <w:r w:rsidRPr="008E49C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49C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이미지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가 표시됩니다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(Pro Dome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전용)</w:t>
            </w:r>
          </w:p>
        </w:tc>
      </w:tr>
    </w:tbl>
    <w:p w14:paraId="56260161" w14:textId="77777777" w:rsidR="007F6D0A" w:rsidRPr="00172F46" w:rsidRDefault="007F6D0A" w:rsidP="001B0B37">
      <w:pPr>
        <w:pStyle w:val="a3"/>
        <w:spacing w:before="8"/>
        <w:jc w:val="both"/>
        <w:rPr>
          <w:rFonts w:ascii="맑은 고딕" w:eastAsia="맑은 고딕" w:hAnsi="맑은 고딕"/>
          <w:b/>
          <w:sz w:val="15"/>
          <w:lang w:eastAsia="ko-KR"/>
        </w:rPr>
      </w:pPr>
    </w:p>
    <w:p w14:paraId="0B0FC39A" w14:textId="1E35A20D" w:rsidR="007F6D0A" w:rsidRPr="00172F46" w:rsidRDefault="007577A8" w:rsidP="001B0B37">
      <w:pPr>
        <w:pStyle w:val="a4"/>
        <w:numPr>
          <w:ilvl w:val="3"/>
          <w:numId w:val="19"/>
        </w:numPr>
        <w:tabs>
          <w:tab w:val="left" w:pos="859"/>
        </w:tabs>
        <w:spacing w:before="92"/>
        <w:jc w:val="both"/>
        <w:rPr>
          <w:rFonts w:ascii="맑은 고딕" w:eastAsia="맑은 고딕" w:hAnsi="맑은 고딕"/>
          <w:sz w:val="25"/>
        </w:rPr>
      </w:pPr>
      <w:bookmarkStart w:id="89" w:name="8.1.2.2_OSD"/>
      <w:bookmarkEnd w:id="89"/>
      <w:r w:rsidRPr="00172F46">
        <w:rPr>
          <w:rFonts w:ascii="맑은 고딕" w:eastAsia="맑은 고딕" w:hAnsi="맑은 고딕"/>
          <w:sz w:val="25"/>
        </w:rPr>
        <w:t>OSD</w:t>
      </w:r>
    </w:p>
    <w:p w14:paraId="17DA9171" w14:textId="77777777" w:rsidR="007F6D0A" w:rsidRPr="00172F46" w:rsidRDefault="007577A8" w:rsidP="001B0B37">
      <w:pPr>
        <w:pStyle w:val="a3"/>
        <w:jc w:val="both"/>
        <w:rPr>
          <w:rFonts w:ascii="맑은 고딕" w:eastAsia="맑은 고딕" w:hAnsi="맑은 고딕"/>
          <w:sz w:val="13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584512" behindDoc="0" locked="0" layoutInCell="1" allowOverlap="1" wp14:anchorId="60AD05FC" wp14:editId="483C65FE">
            <wp:simplePos x="0" y="0"/>
            <wp:positionH relativeFrom="page">
              <wp:posOffset>914400</wp:posOffset>
            </wp:positionH>
            <wp:positionV relativeFrom="paragraph">
              <wp:posOffset>119380</wp:posOffset>
            </wp:positionV>
            <wp:extent cx="5913755" cy="2983230"/>
            <wp:effectExtent l="0" t="0" r="0" b="0"/>
            <wp:wrapTopAndBottom/>
            <wp:docPr id="315" name="image1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image134.jpeg"/>
                    <pic:cNvPicPr>
                      <a:picLocks noChangeAspect="1"/>
                    </pic:cNvPicPr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3901" cy="29829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5DC020" w14:textId="7BFC770C" w:rsidR="007F6D0A" w:rsidRPr="00172F46" w:rsidRDefault="009E19E8" w:rsidP="001B0B37">
      <w:pPr>
        <w:spacing w:before="91" w:after="26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>
        <w:rPr>
          <w:rFonts w:ascii="맑은 고딕" w:eastAsia="맑은 고딕" w:hAnsi="맑은 고딕" w:hint="eastAsia"/>
          <w:b/>
          <w:sz w:val="23"/>
          <w:lang w:eastAsia="ko-KR"/>
        </w:rPr>
        <w:t>표</w:t>
      </w:r>
      <w:r w:rsidR="007577A8" w:rsidRPr="00172F46">
        <w:rPr>
          <w:rFonts w:ascii="맑은 고딕" w:eastAsia="맑은 고딕" w:hAnsi="맑은 고딕"/>
          <w:b/>
          <w:sz w:val="23"/>
        </w:rPr>
        <w:t xml:space="preserve"> 18. </w:t>
      </w:r>
      <w:r>
        <w:rPr>
          <w:rFonts w:ascii="맑은 고딕" w:eastAsia="맑은 고딕" w:hAnsi="맑은 고딕" w:hint="eastAsia"/>
          <w:b/>
          <w:sz w:val="23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98"/>
        <w:gridCol w:w="6433"/>
      </w:tblGrid>
      <w:tr w:rsidR="007F6D0A" w:rsidRPr="00172F46" w14:paraId="5905A180" w14:textId="77777777" w:rsidTr="009E19E8">
        <w:trPr>
          <w:trHeight w:val="503"/>
          <w:jc w:val="center"/>
        </w:trPr>
        <w:tc>
          <w:tcPr>
            <w:tcW w:w="2898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5FA05175" w14:textId="30F7DEC4" w:rsidR="007F6D0A" w:rsidRPr="00172F46" w:rsidRDefault="009E19E8" w:rsidP="009E19E8">
            <w:pPr>
              <w:pStyle w:val="TableParagraph"/>
              <w:spacing w:before="90"/>
              <w:ind w:left="500" w:right="488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433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2461DA6F" w14:textId="7DE2D83F" w:rsidR="007F6D0A" w:rsidRPr="00172F46" w:rsidRDefault="009E19E8" w:rsidP="009E19E8">
            <w:pPr>
              <w:pStyle w:val="TableParagraph"/>
              <w:spacing w:before="90"/>
              <w:ind w:left="2100" w:right="2083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9E19E8" w:rsidRPr="009E19E8" w14:paraId="5A978027" w14:textId="77777777" w:rsidTr="009E19E8">
        <w:trPr>
          <w:trHeight w:val="379"/>
          <w:jc w:val="center"/>
        </w:trPr>
        <w:tc>
          <w:tcPr>
            <w:tcW w:w="2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81188C9" w14:textId="0013F74F" w:rsidR="009E19E8" w:rsidRPr="009E19E8" w:rsidRDefault="009E19E8" w:rsidP="009E19E8">
            <w:pPr>
              <w:pStyle w:val="TableParagraph"/>
              <w:spacing w:before="74"/>
              <w:ind w:left="687" w:right="672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비디오 스트림</w:t>
            </w:r>
          </w:p>
        </w:tc>
        <w:tc>
          <w:tcPr>
            <w:tcW w:w="64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3B96654" w14:textId="2FD7861F" w:rsidR="009E19E8" w:rsidRPr="009E19E8" w:rsidRDefault="009E19E8" w:rsidP="009E19E8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기본 스트림 또는 보조 스트림에 맞는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OSD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적용</w:t>
            </w:r>
          </w:p>
        </w:tc>
      </w:tr>
      <w:tr w:rsidR="009E19E8" w:rsidRPr="009E19E8" w14:paraId="2E02503F" w14:textId="77777777" w:rsidTr="009E19E8">
        <w:trPr>
          <w:trHeight w:val="379"/>
          <w:jc w:val="center"/>
        </w:trPr>
        <w:tc>
          <w:tcPr>
            <w:tcW w:w="2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11C37A1" w14:textId="316CC811" w:rsidR="009E19E8" w:rsidRPr="009E19E8" w:rsidRDefault="009E19E8" w:rsidP="009E19E8">
            <w:pPr>
              <w:pStyle w:val="TableParagraph"/>
              <w:spacing w:before="74"/>
              <w:ind w:left="687" w:right="672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글꼴 사이즈</w:t>
            </w:r>
          </w:p>
        </w:tc>
        <w:tc>
          <w:tcPr>
            <w:tcW w:w="64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28EDEB3" w14:textId="0E61C68F" w:rsidR="009E19E8" w:rsidRPr="009E19E8" w:rsidRDefault="009E19E8" w:rsidP="009E19E8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글꼴,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제목 및 날짜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사이즈 선택</w:t>
            </w:r>
          </w:p>
        </w:tc>
      </w:tr>
      <w:tr w:rsidR="009E19E8" w:rsidRPr="009E19E8" w14:paraId="6DB9D10E" w14:textId="77777777" w:rsidTr="009E19E8">
        <w:trPr>
          <w:trHeight w:val="376"/>
          <w:jc w:val="center"/>
        </w:trPr>
        <w:tc>
          <w:tcPr>
            <w:tcW w:w="289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29CD505A" w14:textId="3E3B792A" w:rsidR="009E19E8" w:rsidRPr="009E19E8" w:rsidRDefault="009E19E8" w:rsidP="009E19E8">
            <w:pPr>
              <w:pStyle w:val="TableParagraph"/>
              <w:spacing w:before="74"/>
              <w:ind w:left="687" w:right="672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lastRenderedPageBreak/>
              <w:t>글꼴 색상</w:t>
            </w:r>
          </w:p>
        </w:tc>
        <w:tc>
          <w:tcPr>
            <w:tcW w:w="64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44904527" w14:textId="5198E4A3" w:rsidR="009E19E8" w:rsidRPr="009E19E8" w:rsidRDefault="009E19E8" w:rsidP="009E19E8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글꼴 색상 선택</w:t>
            </w:r>
          </w:p>
        </w:tc>
      </w:tr>
      <w:tr w:rsidR="007F6D0A" w:rsidRPr="009E19E8" w14:paraId="2ECD6FF1" w14:textId="77777777" w:rsidTr="00DA7161">
        <w:trPr>
          <w:trHeight w:val="4928"/>
          <w:jc w:val="center"/>
        </w:trPr>
        <w:tc>
          <w:tcPr>
            <w:tcW w:w="2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A21C0CE" w14:textId="621AE6FF" w:rsidR="007F6D0A" w:rsidRPr="009E19E8" w:rsidRDefault="009E19E8" w:rsidP="009E19E8">
            <w:pPr>
              <w:pStyle w:val="TableParagraph"/>
              <w:ind w:left="687" w:right="672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배경 색상</w:t>
            </w:r>
          </w:p>
        </w:tc>
        <w:tc>
          <w:tcPr>
            <w:tcW w:w="64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67BBC3E" w14:textId="77777777" w:rsidR="009E19E8" w:rsidRPr="001B003C" w:rsidRDefault="009E19E8" w:rsidP="009E19E8">
            <w:pPr>
              <w:pStyle w:val="TableParagraph"/>
              <w:spacing w:line="276" w:lineRule="auto"/>
              <w:ind w:left="93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화면에 있는 정보 배경색을 설정할 수 있습니다.</w:t>
            </w:r>
          </w:p>
          <w:p w14:paraId="73F15649" w14:textId="77777777" w:rsidR="009E19E8" w:rsidRPr="001B003C" w:rsidRDefault="009E19E8" w:rsidP="009E19E8">
            <w:pPr>
              <w:pStyle w:val="TableParagraph"/>
              <w:spacing w:line="276" w:lineRule="auto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0C881E77" w14:textId="77777777" w:rsidR="009E19E8" w:rsidRPr="001B003C" w:rsidRDefault="009E19E8" w:rsidP="009E19E8">
            <w:pPr>
              <w:pStyle w:val="TableParagraph"/>
              <w:spacing w:line="276" w:lineRule="auto"/>
              <w:ind w:left="93" w:right="193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이미지의 글꼴과 배경의 색상을 다르게 설정할 수 있으며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,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이미지의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OSD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는 다음과 같이 표시됩니다.</w:t>
            </w:r>
          </w:p>
          <w:p w14:paraId="4C2F73BA" w14:textId="77777777" w:rsidR="007F6D0A" w:rsidRPr="009E19E8" w:rsidRDefault="007F6D0A" w:rsidP="001B0B37">
            <w:pPr>
              <w:pStyle w:val="TableParagraph"/>
              <w:spacing w:before="1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53778368" w14:textId="77777777" w:rsidR="007F6D0A" w:rsidRPr="009E19E8" w:rsidRDefault="007577A8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9E19E8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639AEC7E" wp14:editId="3EC5BB78">
                  <wp:extent cx="3354705" cy="1795780"/>
                  <wp:effectExtent l="0" t="0" r="0" b="0"/>
                  <wp:docPr id="317" name="image1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7" name="image135.jpeg"/>
                          <pic:cNvPicPr>
                            <a:picLocks noChangeAspect="1"/>
                          </pic:cNvPicPr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4937" cy="1795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F908A5" w14:textId="77777777" w:rsidR="007F6D0A" w:rsidRPr="009E19E8" w:rsidRDefault="007F6D0A" w:rsidP="001B0B37">
            <w:pPr>
              <w:pStyle w:val="TableParagraph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</w:p>
        </w:tc>
      </w:tr>
      <w:tr w:rsidR="009E19E8" w:rsidRPr="009E19E8" w14:paraId="25A36679" w14:textId="77777777" w:rsidTr="009E19E8">
        <w:trPr>
          <w:trHeight w:val="379"/>
          <w:jc w:val="center"/>
        </w:trPr>
        <w:tc>
          <w:tcPr>
            <w:tcW w:w="2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A4C4DC4" w14:textId="3783EA15" w:rsidR="009E19E8" w:rsidRPr="009E19E8" w:rsidRDefault="009E19E8" w:rsidP="009E19E8">
            <w:pPr>
              <w:pStyle w:val="TableParagraph"/>
              <w:spacing w:before="74"/>
              <w:ind w:left="134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영상 제목 보이기</w:t>
            </w:r>
          </w:p>
        </w:tc>
        <w:tc>
          <w:tcPr>
            <w:tcW w:w="64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C500A2D" w14:textId="5C181890" w:rsidR="009E19E8" w:rsidRPr="009E19E8" w:rsidRDefault="009E19E8" w:rsidP="009E19E8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상단 이미지의 빨간색 박스 제목 참조</w:t>
            </w:r>
          </w:p>
        </w:tc>
      </w:tr>
      <w:tr w:rsidR="009E19E8" w:rsidRPr="009E19E8" w14:paraId="471CDA27" w14:textId="77777777" w:rsidTr="009E19E8">
        <w:trPr>
          <w:trHeight w:val="379"/>
          <w:jc w:val="center"/>
        </w:trPr>
        <w:tc>
          <w:tcPr>
            <w:tcW w:w="2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89EE8D5" w14:textId="161ADA5B" w:rsidR="009E19E8" w:rsidRPr="009E19E8" w:rsidRDefault="009E19E8" w:rsidP="009E19E8">
            <w:pPr>
              <w:pStyle w:val="TableParagraph"/>
              <w:spacing w:before="74"/>
              <w:ind w:left="687" w:right="672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영상 제목</w:t>
            </w:r>
          </w:p>
        </w:tc>
        <w:tc>
          <w:tcPr>
            <w:tcW w:w="64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56E1AF" w14:textId="3357E098" w:rsidR="009E19E8" w:rsidRPr="009E19E8" w:rsidRDefault="009E19E8" w:rsidP="009E19E8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 xml:space="preserve">OSD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항목 설정</w:t>
            </w:r>
          </w:p>
        </w:tc>
      </w:tr>
      <w:tr w:rsidR="009E19E8" w:rsidRPr="009E19E8" w14:paraId="28AED808" w14:textId="77777777" w:rsidTr="009E19E8">
        <w:trPr>
          <w:trHeight w:val="379"/>
          <w:jc w:val="center"/>
        </w:trPr>
        <w:tc>
          <w:tcPr>
            <w:tcW w:w="2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8E9F35E" w14:textId="0F9081C8" w:rsidR="009E19E8" w:rsidRPr="009E19E8" w:rsidRDefault="009E19E8" w:rsidP="009E19E8">
            <w:pPr>
              <w:pStyle w:val="TableParagraph"/>
              <w:spacing w:before="74"/>
              <w:ind w:left="687" w:right="672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텍스트 위치</w:t>
            </w:r>
          </w:p>
        </w:tc>
        <w:tc>
          <w:tcPr>
            <w:tcW w:w="64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22A37E4" w14:textId="779E5A12" w:rsidR="009E19E8" w:rsidRPr="009E19E8" w:rsidRDefault="009E19E8" w:rsidP="009E19E8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OSD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이미지 글꼴 위치 선택</w:t>
            </w:r>
          </w:p>
        </w:tc>
      </w:tr>
      <w:tr w:rsidR="009E19E8" w:rsidRPr="009E19E8" w14:paraId="4A078EF9" w14:textId="77777777" w:rsidTr="009E19E8">
        <w:trPr>
          <w:trHeight w:val="379"/>
          <w:jc w:val="center"/>
        </w:trPr>
        <w:tc>
          <w:tcPr>
            <w:tcW w:w="2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6A27935" w14:textId="3BAE3A30" w:rsidR="009E19E8" w:rsidRPr="009E19E8" w:rsidRDefault="009E19E8" w:rsidP="009E19E8">
            <w:pPr>
              <w:pStyle w:val="TableParagraph"/>
              <w:spacing w:before="74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타임 스탬프 보이기</w:t>
            </w:r>
          </w:p>
        </w:tc>
        <w:tc>
          <w:tcPr>
            <w:tcW w:w="64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210CFFB" w14:textId="2D4BA237" w:rsidR="009E19E8" w:rsidRPr="009E19E8" w:rsidRDefault="009E19E8" w:rsidP="009E19E8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상단 이미지의 빨간색 박스 날짜 참조</w:t>
            </w:r>
          </w:p>
        </w:tc>
      </w:tr>
      <w:tr w:rsidR="009E19E8" w:rsidRPr="009E19E8" w14:paraId="097D2486" w14:textId="77777777" w:rsidTr="009E19E8">
        <w:trPr>
          <w:trHeight w:val="379"/>
          <w:jc w:val="center"/>
        </w:trPr>
        <w:tc>
          <w:tcPr>
            <w:tcW w:w="2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F04C88A" w14:textId="58D4301B" w:rsidR="009E19E8" w:rsidRPr="009E19E8" w:rsidRDefault="009E19E8" w:rsidP="009E19E8">
            <w:pPr>
              <w:pStyle w:val="TableParagraph"/>
              <w:spacing w:before="74"/>
              <w:ind w:left="687" w:right="672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날짜 위치</w:t>
            </w:r>
          </w:p>
        </w:tc>
        <w:tc>
          <w:tcPr>
            <w:tcW w:w="64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58E270F" w14:textId="2A029F73" w:rsidR="009E19E8" w:rsidRPr="009E19E8" w:rsidRDefault="009E19E8" w:rsidP="009E19E8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 xml:space="preserve">OSD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날짜 위치 선택</w:t>
            </w:r>
          </w:p>
        </w:tc>
      </w:tr>
      <w:tr w:rsidR="009E19E8" w:rsidRPr="009E19E8" w14:paraId="2D928B13" w14:textId="77777777" w:rsidTr="009E19E8">
        <w:trPr>
          <w:trHeight w:val="379"/>
          <w:jc w:val="center"/>
        </w:trPr>
        <w:tc>
          <w:tcPr>
            <w:tcW w:w="2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0EED364" w14:textId="774BE675" w:rsidR="009E19E8" w:rsidRPr="009E19E8" w:rsidRDefault="009E19E8" w:rsidP="009E19E8">
            <w:pPr>
              <w:pStyle w:val="TableParagraph"/>
              <w:spacing w:before="74"/>
              <w:ind w:left="687" w:right="672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날짜 형식</w:t>
            </w:r>
          </w:p>
        </w:tc>
        <w:tc>
          <w:tcPr>
            <w:tcW w:w="64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5306B57" w14:textId="49849EB5" w:rsidR="009E19E8" w:rsidRPr="009E19E8" w:rsidRDefault="009E19E8" w:rsidP="009E19E8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날짜 형식 선택</w:t>
            </w:r>
          </w:p>
        </w:tc>
      </w:tr>
      <w:tr w:rsidR="009E19E8" w:rsidRPr="009E19E8" w14:paraId="789E91FB" w14:textId="77777777" w:rsidTr="009E19E8">
        <w:trPr>
          <w:trHeight w:val="376"/>
          <w:jc w:val="center"/>
        </w:trPr>
        <w:tc>
          <w:tcPr>
            <w:tcW w:w="2898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69EE20A8" w14:textId="5D69BF87" w:rsidR="009E19E8" w:rsidRPr="009E19E8" w:rsidRDefault="009E19E8" w:rsidP="009E19E8">
            <w:pPr>
              <w:pStyle w:val="TableParagraph"/>
              <w:spacing w:before="74"/>
              <w:ind w:left="501" w:right="336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다</w:t>
            </w: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른</w:t>
            </w: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 스트림으로 복사</w:t>
            </w:r>
          </w:p>
        </w:tc>
        <w:tc>
          <w:tcPr>
            <w:tcW w:w="64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6F67B52E" w14:textId="4ACD43EB" w:rsidR="009E19E8" w:rsidRPr="009E19E8" w:rsidRDefault="009E19E8" w:rsidP="009E19E8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스트리밍 별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OSD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 값 적용</w:t>
            </w:r>
          </w:p>
        </w:tc>
      </w:tr>
    </w:tbl>
    <w:p w14:paraId="76533627" w14:textId="77777777" w:rsidR="007F6D0A" w:rsidRPr="009E19E8" w:rsidRDefault="007F6D0A" w:rsidP="001B0B37">
      <w:pPr>
        <w:pStyle w:val="a3"/>
        <w:spacing w:before="8"/>
        <w:jc w:val="both"/>
        <w:rPr>
          <w:rFonts w:ascii="맑은 고딕" w:eastAsia="맑은 고딕" w:hAnsi="맑은 고딕"/>
          <w:b/>
          <w:sz w:val="20"/>
          <w:szCs w:val="20"/>
          <w:lang w:eastAsia="ko-KR"/>
        </w:rPr>
      </w:pPr>
    </w:p>
    <w:p w14:paraId="55EF39EB" w14:textId="21221CBE" w:rsidR="00DA7161" w:rsidRDefault="008E358B" w:rsidP="00DA7161">
      <w:pPr>
        <w:pStyle w:val="a4"/>
        <w:numPr>
          <w:ilvl w:val="3"/>
          <w:numId w:val="19"/>
        </w:numPr>
        <w:tabs>
          <w:tab w:val="left" w:pos="859"/>
        </w:tabs>
        <w:spacing w:before="92"/>
        <w:jc w:val="both"/>
        <w:rPr>
          <w:rFonts w:ascii="맑은 고딕" w:eastAsia="맑은 고딕" w:hAnsi="맑은 고딕"/>
          <w:sz w:val="25"/>
        </w:rPr>
      </w:pPr>
      <w:bookmarkStart w:id="90" w:name="8.1.2.3_Privacy_Mask"/>
      <w:bookmarkEnd w:id="90"/>
      <w:r>
        <w:rPr>
          <w:rFonts w:ascii="맑은 고딕" w:eastAsia="맑은 고딕" w:hAnsi="맑은 고딕" w:hint="eastAsia"/>
          <w:sz w:val="25"/>
          <w:lang w:eastAsia="ko-KR"/>
        </w:rPr>
        <w:t>프라이버시 마스</w:t>
      </w:r>
      <w:r w:rsidR="00003FF5">
        <w:rPr>
          <w:rFonts w:ascii="맑은 고딕" w:eastAsia="맑은 고딕" w:hAnsi="맑은 고딕" w:hint="eastAsia"/>
          <w:sz w:val="25"/>
          <w:lang w:eastAsia="ko-KR"/>
        </w:rPr>
        <w:t>크</w:t>
      </w:r>
    </w:p>
    <w:p w14:paraId="34B5689C" w14:textId="77777777" w:rsidR="00DA7161" w:rsidRPr="00DA7161" w:rsidRDefault="00DA7161" w:rsidP="00DA7161">
      <w:pPr>
        <w:tabs>
          <w:tab w:val="left" w:pos="859"/>
        </w:tabs>
        <w:spacing w:before="92"/>
        <w:ind w:left="100"/>
        <w:jc w:val="both"/>
        <w:rPr>
          <w:rFonts w:ascii="맑은 고딕" w:eastAsia="맑은 고딕" w:hAnsi="맑은 고딕"/>
          <w:sz w:val="6"/>
          <w:szCs w:val="2"/>
        </w:rPr>
      </w:pPr>
    </w:p>
    <w:p w14:paraId="1F50BAA0" w14:textId="5F803605" w:rsidR="007F6D0A" w:rsidRDefault="00003FF5" w:rsidP="00003FF5">
      <w:pPr>
        <w:pStyle w:val="a3"/>
        <w:spacing w:before="2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003FF5">
        <w:rPr>
          <w:rFonts w:ascii="맑은 고딕" w:eastAsia="맑은 고딕" w:hAnsi="맑은 고딕" w:hint="eastAsia"/>
          <w:sz w:val="20"/>
          <w:szCs w:val="20"/>
          <w:lang w:eastAsia="ko-KR"/>
        </w:rPr>
        <w:t>프라이버시</w:t>
      </w:r>
      <w:r w:rsidRPr="00003FF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003FF5">
        <w:rPr>
          <w:rFonts w:ascii="맑은 고딕" w:eastAsia="맑은 고딕" w:hAnsi="맑은 고딕" w:hint="eastAsia"/>
          <w:sz w:val="20"/>
          <w:szCs w:val="20"/>
          <w:lang w:eastAsia="ko-KR"/>
        </w:rPr>
        <w:t>마스크를</w:t>
      </w:r>
      <w:r w:rsidRPr="00003FF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003FF5">
        <w:rPr>
          <w:rFonts w:ascii="맑은 고딕" w:eastAsia="맑은 고딕" w:hAnsi="맑은 고딕" w:hint="eastAsia"/>
          <w:sz w:val="20"/>
          <w:szCs w:val="20"/>
          <w:lang w:eastAsia="ko-KR"/>
        </w:rPr>
        <w:t>사용하면</w:t>
      </w:r>
      <w:r w:rsidRPr="00003FF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실시간 영상</w:t>
      </w:r>
      <w:r w:rsidRPr="00003FF5">
        <w:rPr>
          <w:rFonts w:ascii="맑은 고딕" w:eastAsia="맑은 고딕" w:hAnsi="맑은 고딕" w:hint="eastAsia"/>
          <w:sz w:val="20"/>
          <w:szCs w:val="20"/>
          <w:lang w:eastAsia="ko-KR"/>
        </w:rPr>
        <w:t>의</w:t>
      </w:r>
      <w:r w:rsidRPr="00003FF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003FF5">
        <w:rPr>
          <w:rFonts w:ascii="맑은 고딕" w:eastAsia="맑은 고딕" w:hAnsi="맑은 고딕" w:hint="eastAsia"/>
          <w:sz w:val="20"/>
          <w:szCs w:val="20"/>
          <w:lang w:eastAsia="ko-KR"/>
        </w:rPr>
        <w:t>특정</w:t>
      </w:r>
      <w:r w:rsidRPr="00003FF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003FF5">
        <w:rPr>
          <w:rFonts w:ascii="맑은 고딕" w:eastAsia="맑은 고딕" w:hAnsi="맑은 고딕" w:hint="eastAsia"/>
          <w:sz w:val="20"/>
          <w:szCs w:val="20"/>
          <w:lang w:eastAsia="ko-KR"/>
        </w:rPr>
        <w:t>영역을</w:t>
      </w:r>
      <w:r w:rsidRPr="00003FF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003FF5">
        <w:rPr>
          <w:rFonts w:ascii="맑은 고딕" w:eastAsia="맑은 고딕" w:hAnsi="맑은 고딕" w:hint="eastAsia"/>
          <w:sz w:val="20"/>
          <w:szCs w:val="20"/>
          <w:lang w:eastAsia="ko-KR"/>
        </w:rPr>
        <w:t>가려</w:t>
      </w:r>
      <w:r w:rsidRPr="00003FF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003FF5">
        <w:rPr>
          <w:rFonts w:ascii="맑은 고딕" w:eastAsia="맑은 고딕" w:hAnsi="맑은 고딕" w:hint="eastAsia"/>
          <w:sz w:val="20"/>
          <w:szCs w:val="20"/>
          <w:lang w:eastAsia="ko-KR"/>
        </w:rPr>
        <w:t>감시</w:t>
      </w:r>
      <w:r w:rsidRPr="00003FF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003FF5">
        <w:rPr>
          <w:rFonts w:ascii="맑은 고딕" w:eastAsia="맑은 고딕" w:hAnsi="맑은 고딕" w:hint="eastAsia"/>
          <w:sz w:val="20"/>
          <w:szCs w:val="20"/>
          <w:lang w:eastAsia="ko-KR"/>
        </w:rPr>
        <w:t>영역의</w:t>
      </w:r>
      <w:r w:rsidRPr="00003FF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003FF5">
        <w:rPr>
          <w:rFonts w:ascii="맑은 고딕" w:eastAsia="맑은 고딕" w:hAnsi="맑은 고딕" w:hint="eastAsia"/>
          <w:sz w:val="20"/>
          <w:szCs w:val="20"/>
          <w:lang w:eastAsia="ko-KR"/>
        </w:rPr>
        <w:t>특정</w:t>
      </w:r>
      <w:r w:rsidRPr="00003FF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003FF5">
        <w:rPr>
          <w:rFonts w:ascii="맑은 고딕" w:eastAsia="맑은 고딕" w:hAnsi="맑은 고딕" w:hint="eastAsia"/>
          <w:sz w:val="20"/>
          <w:szCs w:val="20"/>
          <w:lang w:eastAsia="ko-KR"/>
        </w:rPr>
        <w:t>지점이</w:t>
      </w:r>
      <w:r w:rsidRPr="00003FF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003FF5">
        <w:rPr>
          <w:rFonts w:ascii="맑은 고딕" w:eastAsia="맑은 고딕" w:hAnsi="맑은 고딕" w:hint="eastAsia"/>
          <w:sz w:val="20"/>
          <w:szCs w:val="20"/>
          <w:lang w:eastAsia="ko-KR"/>
        </w:rPr>
        <w:t>보고</w:t>
      </w:r>
      <w:r w:rsidRPr="00003FF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003FF5">
        <w:rPr>
          <w:rFonts w:ascii="맑은 고딕" w:eastAsia="맑은 고딕" w:hAnsi="맑은 고딕" w:hint="eastAsia"/>
          <w:sz w:val="20"/>
          <w:szCs w:val="20"/>
          <w:lang w:eastAsia="ko-KR"/>
        </w:rPr>
        <w:t>녹화되는</w:t>
      </w:r>
      <w:r w:rsidRPr="00003FF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003FF5">
        <w:rPr>
          <w:rFonts w:ascii="맑은 고딕" w:eastAsia="맑은 고딕" w:hAnsi="맑은 고딕" w:hint="eastAsia"/>
          <w:sz w:val="20"/>
          <w:szCs w:val="20"/>
          <w:lang w:eastAsia="ko-KR"/>
        </w:rPr>
        <w:t>것을</w:t>
      </w:r>
      <w:r w:rsidRPr="00003FF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003FF5">
        <w:rPr>
          <w:rFonts w:ascii="맑은 고딕" w:eastAsia="맑은 고딕" w:hAnsi="맑은 고딕" w:hint="eastAsia"/>
          <w:sz w:val="20"/>
          <w:szCs w:val="20"/>
          <w:lang w:eastAsia="ko-KR"/>
        </w:rPr>
        <w:t>방지할</w:t>
      </w:r>
      <w:r w:rsidRPr="00003FF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003FF5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003FF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003FF5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003FF5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54A55686" w14:textId="77777777" w:rsidR="00003FF5" w:rsidRPr="00003FF5" w:rsidRDefault="00003FF5" w:rsidP="00003FF5">
      <w:pPr>
        <w:pStyle w:val="a3"/>
        <w:spacing w:before="2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4371D14C" w14:textId="1A3AC7E9" w:rsidR="007F6D0A" w:rsidRPr="00172F46" w:rsidRDefault="007577A8" w:rsidP="00003FF5">
      <w:pPr>
        <w:pStyle w:val="5"/>
        <w:jc w:val="both"/>
        <w:rPr>
          <w:rFonts w:ascii="맑은 고딕" w:eastAsia="맑은 고딕" w:hAnsi="맑은 고딕"/>
          <w:b w:val="0"/>
        </w:rPr>
      </w:pPr>
      <w:r w:rsidRPr="00172F46">
        <w:rPr>
          <w:rFonts w:ascii="맑은 고딕" w:eastAsia="맑은 고딕" w:hAnsi="맑은 고딕"/>
        </w:rPr>
        <w:t>[</w:t>
      </w:r>
      <w:r w:rsidR="002C3743">
        <w:rPr>
          <w:rFonts w:ascii="맑은 고딕" w:eastAsia="맑은 고딕" w:hAnsi="맑은 고딕" w:hint="eastAsia"/>
          <w:lang w:eastAsia="ko-KR"/>
        </w:rPr>
        <w:t>프라이버시 마스크</w:t>
      </w:r>
      <w:r w:rsidRPr="00172F46">
        <w:rPr>
          <w:rFonts w:ascii="맑은 고딕" w:eastAsia="맑은 고딕" w:hAnsi="맑은 고딕"/>
        </w:rPr>
        <w:t>]</w:t>
      </w:r>
    </w:p>
    <w:p w14:paraId="0077298E" w14:textId="7777777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5543C896" wp14:editId="42B5C333">
            <wp:extent cx="4389120" cy="2081600"/>
            <wp:effectExtent l="0" t="0" r="0" b="0"/>
            <wp:docPr id="319" name="image1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image136.jpeg"/>
                    <pic:cNvPicPr>
                      <a:picLocks noChangeAspect="1"/>
                    </pic:cNvPicPr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1074" cy="2087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1D100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b/>
          <w:sz w:val="20"/>
        </w:rPr>
      </w:pPr>
    </w:p>
    <w:p w14:paraId="3BDE8F84" w14:textId="23B8266B" w:rsidR="007F6D0A" w:rsidRPr="00D16C28" w:rsidRDefault="00D16C28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D16C28">
        <w:rPr>
          <w:rFonts w:ascii="맑은 고딕" w:eastAsia="맑은 고딕" w:hAnsi="맑은 고딕" w:hint="eastAsia"/>
          <w:sz w:val="20"/>
          <w:szCs w:val="20"/>
          <w:lang w:eastAsia="ko-KR"/>
        </w:rPr>
        <w:t>실시간 영상의</w:t>
      </w:r>
      <w:r w:rsidRPr="00D16C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16C28">
        <w:rPr>
          <w:rFonts w:ascii="맑은 고딕" w:eastAsia="맑은 고딕" w:hAnsi="맑은 고딕" w:hint="eastAsia"/>
          <w:sz w:val="20"/>
          <w:szCs w:val="20"/>
          <w:lang w:eastAsia="ko-KR"/>
        </w:rPr>
        <w:t>특정</w:t>
      </w:r>
      <w:r w:rsidRPr="00D16C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16C28">
        <w:rPr>
          <w:rFonts w:ascii="맑은 고딕" w:eastAsia="맑은 고딕" w:hAnsi="맑은 고딕" w:hint="eastAsia"/>
          <w:sz w:val="20"/>
          <w:szCs w:val="20"/>
          <w:lang w:eastAsia="ko-KR"/>
        </w:rPr>
        <w:t>영역을</w:t>
      </w:r>
      <w:r w:rsidRPr="00D16C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16C28">
        <w:rPr>
          <w:rFonts w:ascii="맑은 고딕" w:eastAsia="맑은 고딕" w:hAnsi="맑은 고딕" w:hint="eastAsia"/>
          <w:sz w:val="20"/>
          <w:szCs w:val="20"/>
          <w:lang w:eastAsia="ko-KR"/>
        </w:rPr>
        <w:t>커버할</w:t>
      </w:r>
      <w:r w:rsidRPr="00D16C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16C28">
        <w:rPr>
          <w:rFonts w:ascii="맑은 고딕" w:eastAsia="맑은 고딕" w:hAnsi="맑은 고딕" w:hint="eastAsia"/>
          <w:sz w:val="20"/>
          <w:szCs w:val="20"/>
          <w:lang w:eastAsia="ko-KR"/>
        </w:rPr>
        <w:t>색상을</w:t>
      </w:r>
      <w:r w:rsidRPr="00D16C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16C28">
        <w:rPr>
          <w:rFonts w:ascii="맑은 고딕" w:eastAsia="맑은 고딕" w:hAnsi="맑은 고딕" w:hint="eastAsia"/>
          <w:sz w:val="20"/>
          <w:szCs w:val="20"/>
          <w:lang w:eastAsia="ko-KR"/>
        </w:rPr>
        <w:t>선택할</w:t>
      </w:r>
      <w:r w:rsidRPr="00D16C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16C28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D16C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16C28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D16C28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3CB5EDB7" w14:textId="77777777" w:rsidR="00D16C28" w:rsidRPr="00172F46" w:rsidRDefault="00D16C28" w:rsidP="001B0B37">
      <w:pPr>
        <w:pStyle w:val="a3"/>
        <w:jc w:val="both"/>
        <w:rPr>
          <w:rFonts w:ascii="맑은 고딕" w:eastAsia="맑은 고딕" w:hAnsi="맑은 고딕"/>
          <w:sz w:val="21"/>
          <w:lang w:eastAsia="ko-KR"/>
        </w:rPr>
      </w:pPr>
    </w:p>
    <w:p w14:paraId="64349517" w14:textId="0F51E069" w:rsidR="007F6D0A" w:rsidRPr="00D16C28" w:rsidRDefault="000E72C7" w:rsidP="001B0B37">
      <w:pPr>
        <w:pStyle w:val="5"/>
        <w:ind w:left="445"/>
        <w:jc w:val="both"/>
        <w:rPr>
          <w:rFonts w:ascii="맑은 고딕" w:eastAsia="맑은 고딕" w:hAnsi="맑은 고딕"/>
          <w:sz w:val="20"/>
          <w:szCs w:val="20"/>
        </w:rPr>
      </w:pPr>
      <w:r>
        <w:rPr>
          <w:rFonts w:ascii="맑은 고딕" w:eastAsia="맑은 고딕" w:hAnsi="맑은 고딕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68D72B1A" wp14:editId="3860BBED">
                <wp:simplePos x="0" y="0"/>
                <wp:positionH relativeFrom="page">
                  <wp:posOffset>933450</wp:posOffset>
                </wp:positionH>
                <wp:positionV relativeFrom="paragraph">
                  <wp:posOffset>25400</wp:posOffset>
                </wp:positionV>
                <wp:extent cx="152400" cy="152400"/>
                <wp:effectExtent l="0" t="0" r="0" b="0"/>
                <wp:wrapNone/>
                <wp:docPr id="72216432" name="Group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2070241386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5705038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CF64221" id="Group 96" o:spid="_x0000_s1026" style="position:absolute;left:0;text-align:left;margin-left:73.5pt;margin-top:2pt;width:12pt;height:12pt;z-index:251662336;mso-position-horizontal-relative:pag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">
                <v:shape id="Picture 97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">
                  <v:imagedata r:id="rId17" o:title=""/>
                </v:shape>
                <v:shape id="Picture 98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">
                  <v:imagedata r:id="rId18" o:title=""/>
                </v:shape>
                <w10:wrap anchorx="page"/>
              </v:group>
            </w:pict>
          </mc:Fallback>
        </mc:AlternateContent>
      </w:r>
      <w:r w:rsidR="00D16C28">
        <w:rPr>
          <w:rFonts w:ascii="맑은 고딕" w:eastAsia="맑은 고딕" w:hAnsi="맑은 고딕" w:hint="eastAsia"/>
          <w:sz w:val="20"/>
          <w:szCs w:val="20"/>
          <w:lang w:eastAsia="ko-KR"/>
        </w:rPr>
        <w:t>참고</w:t>
      </w:r>
      <w:r w:rsidR="007577A8" w:rsidRPr="00D16C28">
        <w:rPr>
          <w:rFonts w:ascii="맑은 고딕" w:eastAsia="맑은 고딕" w:hAnsi="맑은 고딕"/>
          <w:sz w:val="20"/>
          <w:szCs w:val="20"/>
        </w:rPr>
        <w:t>:</w:t>
      </w:r>
    </w:p>
    <w:p w14:paraId="0885E6D4" w14:textId="70F3A862" w:rsidR="007F6D0A" w:rsidRPr="00D16C28" w:rsidRDefault="007577A8" w:rsidP="001B0B37">
      <w:pPr>
        <w:pStyle w:val="a4"/>
        <w:numPr>
          <w:ilvl w:val="4"/>
          <w:numId w:val="19"/>
        </w:numPr>
        <w:tabs>
          <w:tab w:val="left" w:pos="560"/>
        </w:tabs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D16C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proofErr w:type="spellStart"/>
      <w:r w:rsidRPr="00D16C28">
        <w:rPr>
          <w:rFonts w:ascii="맑은 고딕" w:eastAsia="맑은 고딕" w:hAnsi="맑은 고딕"/>
          <w:sz w:val="20"/>
          <w:szCs w:val="20"/>
          <w:lang w:eastAsia="ko-KR"/>
        </w:rPr>
        <w:t>NCxxxx-xPA</w:t>
      </w:r>
      <w:proofErr w:type="spellEnd"/>
      <w:r w:rsidRPr="00D16C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D16C28" w:rsidRPr="00D16C28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모델: 최대 </w:t>
      </w:r>
      <w:r w:rsidR="00D16C28" w:rsidRPr="00D16C28">
        <w:rPr>
          <w:rFonts w:ascii="맑은 고딕" w:eastAsia="맑은 고딕" w:hAnsi="맑은 고딕"/>
          <w:sz w:val="20"/>
          <w:szCs w:val="20"/>
          <w:lang w:eastAsia="ko-KR"/>
        </w:rPr>
        <w:t xml:space="preserve">24 </w:t>
      </w:r>
      <w:r w:rsidR="00D16C28" w:rsidRPr="00D16C28">
        <w:rPr>
          <w:rFonts w:ascii="맑은 고딕" w:eastAsia="맑은 고딕" w:hAnsi="맑은 고딕" w:hint="eastAsia"/>
          <w:sz w:val="20"/>
          <w:szCs w:val="20"/>
          <w:lang w:eastAsia="ko-KR"/>
        </w:rPr>
        <w:t>영역 설정 가능</w:t>
      </w:r>
    </w:p>
    <w:p w14:paraId="13F4FC61" w14:textId="7631213E" w:rsidR="007F6D0A" w:rsidRPr="00D16C28" w:rsidRDefault="00D16C28" w:rsidP="001B0B37">
      <w:pPr>
        <w:pStyle w:val="a4"/>
        <w:numPr>
          <w:ilvl w:val="4"/>
          <w:numId w:val="19"/>
        </w:numPr>
        <w:tabs>
          <w:tab w:val="left" w:pos="560"/>
        </w:tabs>
        <w:spacing w:before="14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D16C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proofErr w:type="spellStart"/>
      <w:r w:rsidR="007577A8" w:rsidRPr="00D16C28">
        <w:rPr>
          <w:rFonts w:ascii="맑은 고딕" w:eastAsia="맑은 고딕" w:hAnsi="맑은 고딕"/>
          <w:sz w:val="20"/>
          <w:szCs w:val="20"/>
          <w:lang w:eastAsia="ko-KR"/>
        </w:rPr>
        <w:t>NCxxxx-xPD</w:t>
      </w:r>
      <w:proofErr w:type="spellEnd"/>
      <w:r w:rsidR="007577A8" w:rsidRPr="00D16C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16C28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모델: 최대 </w:t>
      </w:r>
      <w:r w:rsidRPr="00D16C28">
        <w:rPr>
          <w:rFonts w:ascii="맑은 고딕" w:eastAsia="맑은 고딕" w:hAnsi="맑은 고딕"/>
          <w:sz w:val="20"/>
          <w:szCs w:val="20"/>
          <w:lang w:eastAsia="ko-KR"/>
        </w:rPr>
        <w:t xml:space="preserve">4 </w:t>
      </w:r>
      <w:r w:rsidRPr="00D16C28">
        <w:rPr>
          <w:rFonts w:ascii="맑은 고딕" w:eastAsia="맑은 고딕" w:hAnsi="맑은 고딕" w:hint="eastAsia"/>
          <w:sz w:val="20"/>
          <w:szCs w:val="20"/>
          <w:lang w:eastAsia="ko-KR"/>
        </w:rPr>
        <w:t>영역 설정 가능</w:t>
      </w:r>
    </w:p>
    <w:p w14:paraId="3882D2E8" w14:textId="77777777" w:rsidR="007F6D0A" w:rsidRPr="00172F46" w:rsidRDefault="007F6D0A" w:rsidP="001B0B37">
      <w:pPr>
        <w:pStyle w:val="a3"/>
        <w:spacing w:before="8"/>
        <w:jc w:val="both"/>
        <w:rPr>
          <w:rFonts w:ascii="맑은 고딕" w:eastAsia="맑은 고딕" w:hAnsi="맑은 고딕"/>
          <w:sz w:val="27"/>
          <w:lang w:eastAsia="ko-KR"/>
        </w:rPr>
      </w:pPr>
    </w:p>
    <w:p w14:paraId="0DE1D491" w14:textId="48A3C92E" w:rsidR="007F6D0A" w:rsidRPr="00172F46" w:rsidRDefault="00D16C28" w:rsidP="001B0B37">
      <w:pPr>
        <w:pStyle w:val="5"/>
        <w:spacing w:after="26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19. </w:t>
      </w:r>
      <w:r w:rsidR="00064EFB">
        <w:rPr>
          <w:rFonts w:ascii="맑은 고딕" w:eastAsia="맑은 고딕" w:hAnsi="맑은 고딕" w:hint="eastAsia"/>
          <w:lang w:eastAsia="ko-KR"/>
        </w:rPr>
        <w:t>옵션 설</w:t>
      </w:r>
      <w:r w:rsidR="000F23C8">
        <w:rPr>
          <w:rFonts w:ascii="맑은 고딕" w:eastAsia="맑은 고딕" w:hAnsi="맑은 고딕" w:hint="eastAsia"/>
          <w:lang w:eastAsia="ko-KR"/>
        </w:rPr>
        <w:t>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66"/>
        <w:gridCol w:w="6665"/>
      </w:tblGrid>
      <w:tr w:rsidR="007F6D0A" w:rsidRPr="00172F46" w14:paraId="01AE374A" w14:textId="77777777" w:rsidTr="00064EFB">
        <w:trPr>
          <w:trHeight w:val="503"/>
          <w:jc w:val="center"/>
        </w:trPr>
        <w:tc>
          <w:tcPr>
            <w:tcW w:w="2666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2BA480B0" w14:textId="64C5A4C2" w:rsidR="007F6D0A" w:rsidRPr="00172F46" w:rsidRDefault="00064EFB" w:rsidP="00064EFB">
            <w:pPr>
              <w:pStyle w:val="TableParagraph"/>
              <w:spacing w:before="90"/>
              <w:ind w:left="687" w:right="674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665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60E9BAC0" w14:textId="53287629" w:rsidR="007F6D0A" w:rsidRPr="00172F46" w:rsidRDefault="000F23C8" w:rsidP="00064EFB">
            <w:pPr>
              <w:pStyle w:val="TableParagraph"/>
              <w:spacing w:before="90"/>
              <w:ind w:left="2216" w:right="2199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D16C28" w:rsidRPr="00172F46" w14:paraId="207C7AFE" w14:textId="77777777" w:rsidTr="00064EFB">
        <w:trPr>
          <w:trHeight w:val="638"/>
          <w:jc w:val="center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1C6671F" w14:textId="17E39627" w:rsidR="00D16C28" w:rsidRPr="00172F46" w:rsidRDefault="00D16C28" w:rsidP="00064EFB">
            <w:pPr>
              <w:pStyle w:val="TableParagraph"/>
              <w:ind w:left="302" w:right="287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활성화</w:t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710F464" w14:textId="642C2284" w:rsidR="00D16C28" w:rsidRPr="00172F46" w:rsidRDefault="00D16C28" w:rsidP="00D16C28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 시 프라이버시 마스크 활성화</w:t>
            </w:r>
          </w:p>
        </w:tc>
      </w:tr>
      <w:tr w:rsidR="00064EFB" w:rsidRPr="00172F46" w14:paraId="6AF262A7" w14:textId="77777777" w:rsidTr="00064EFB">
        <w:trPr>
          <w:trHeight w:val="845"/>
          <w:jc w:val="center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7DDC46E" w14:textId="143F92BD" w:rsidR="00064EFB" w:rsidRPr="00172F46" w:rsidRDefault="00064EFB" w:rsidP="00064EFB">
            <w:pPr>
              <w:pStyle w:val="TableParagraph"/>
              <w:ind w:left="302" w:right="287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형식</w:t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6E499EF" w14:textId="56A45171" w:rsidR="00064EFB" w:rsidRPr="00172F46" w:rsidRDefault="00064EFB" w:rsidP="00064EFB">
            <w:pPr>
              <w:pStyle w:val="TableParagraph"/>
              <w:spacing w:line="254" w:lineRule="auto"/>
              <w:ind w:left="93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프라이버시 영역의 색상 선택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(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화이트,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블랙,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파랑,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노랑,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초록,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갈색,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빨강,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보라)</w:t>
            </w:r>
          </w:p>
        </w:tc>
      </w:tr>
      <w:tr w:rsidR="00064EFB" w:rsidRPr="00172F46" w14:paraId="3A0C84CA" w14:textId="77777777" w:rsidTr="00064EFB">
        <w:trPr>
          <w:trHeight w:val="697"/>
          <w:jc w:val="center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2352365E" w14:textId="77777777" w:rsidR="00064EFB" w:rsidRPr="00172F46" w:rsidRDefault="00064EFB" w:rsidP="00064EFB">
            <w:pPr>
              <w:pStyle w:val="TableParagraph"/>
              <w:ind w:left="889"/>
              <w:rPr>
                <w:rFonts w:ascii="맑은 고딕" w:eastAsia="맑은 고딕" w:hAnsi="맑은 고딕"/>
                <w:sz w:val="20"/>
              </w:rPr>
            </w:pPr>
            <w:r w:rsidRPr="00172F46">
              <w:rPr>
                <w:rFonts w:ascii="맑은 고딕" w:eastAsia="맑은 고딕" w:hAnsi="맑은 고딕"/>
                <w:noProof/>
                <w:sz w:val="20"/>
              </w:rPr>
              <w:drawing>
                <wp:inline distT="0" distB="0" distL="0" distR="0" wp14:anchorId="219D7A9C" wp14:editId="520E45A1">
                  <wp:extent cx="563245" cy="281305"/>
                  <wp:effectExtent l="0" t="0" r="0" b="0"/>
                  <wp:docPr id="321" name="image1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1" name="image137.png"/>
                          <pic:cNvPicPr>
                            <a:picLocks noChangeAspect="1"/>
                          </pic:cNvPicPr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879" cy="281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27A9D992" w14:textId="5DD1ECA3" w:rsidR="00064EFB" w:rsidRPr="00172F46" w:rsidRDefault="00064EFB" w:rsidP="00064EFB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프라이버시 마스크 영역 추가</w:t>
            </w:r>
          </w:p>
        </w:tc>
      </w:tr>
      <w:tr w:rsidR="00064EFB" w:rsidRPr="00172F46" w14:paraId="6575B627" w14:textId="77777777" w:rsidTr="00064EFB">
        <w:trPr>
          <w:trHeight w:val="673"/>
          <w:jc w:val="center"/>
        </w:trPr>
        <w:tc>
          <w:tcPr>
            <w:tcW w:w="2666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D1469B8" w14:textId="77777777" w:rsidR="00064EFB" w:rsidRPr="00172F46" w:rsidRDefault="00064EFB" w:rsidP="00064EFB">
            <w:pPr>
              <w:pStyle w:val="TableParagraph"/>
              <w:ind w:left="841"/>
              <w:rPr>
                <w:rFonts w:ascii="맑은 고딕" w:eastAsia="맑은 고딕" w:hAnsi="맑은 고딕"/>
                <w:sz w:val="20"/>
              </w:rPr>
            </w:pPr>
            <w:r w:rsidRPr="00172F46">
              <w:rPr>
                <w:rFonts w:ascii="맑은 고딕" w:eastAsia="맑은 고딕" w:hAnsi="맑은 고딕"/>
                <w:noProof/>
                <w:sz w:val="20"/>
              </w:rPr>
              <w:drawing>
                <wp:inline distT="0" distB="0" distL="0" distR="0" wp14:anchorId="026ED3DD" wp14:editId="089223FB">
                  <wp:extent cx="624205" cy="266700"/>
                  <wp:effectExtent l="0" t="0" r="0" b="0"/>
                  <wp:docPr id="323" name="image1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3" name="image138.png"/>
                          <pic:cNvPicPr>
                            <a:picLocks noChangeAspect="1"/>
                          </pic:cNvPicPr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27" cy="26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6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21CC9C7" w14:textId="395A3FF3" w:rsidR="00064EFB" w:rsidRPr="00172F46" w:rsidRDefault="00064EFB" w:rsidP="00064EFB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프라이버시 마스크 영역 삭제</w:t>
            </w:r>
          </w:p>
        </w:tc>
      </w:tr>
      <w:tr w:rsidR="00064EFB" w:rsidRPr="00172F46" w14:paraId="146E1C8A" w14:textId="77777777" w:rsidTr="00064EFB">
        <w:trPr>
          <w:trHeight w:val="635"/>
          <w:jc w:val="center"/>
        </w:trPr>
        <w:tc>
          <w:tcPr>
            <w:tcW w:w="2666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1540E98B" w14:textId="7FA320F7" w:rsidR="00064EFB" w:rsidRPr="00172F46" w:rsidRDefault="00064EFB" w:rsidP="00064EFB">
            <w:pPr>
              <w:pStyle w:val="TableParagraph"/>
              <w:ind w:left="687" w:right="674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모두 삭제</w:t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658E054C" w14:textId="70D4DEDF" w:rsidR="00064EFB" w:rsidRPr="00172F46" w:rsidRDefault="00064EFB" w:rsidP="00064EFB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모든 프라이버시 마스크 영역 삭제</w:t>
            </w:r>
          </w:p>
        </w:tc>
      </w:tr>
    </w:tbl>
    <w:p w14:paraId="4A1EEBF4" w14:textId="761D449F" w:rsidR="007F6D0A" w:rsidRPr="00172F46" w:rsidRDefault="007577A8" w:rsidP="00D16C28">
      <w:pPr>
        <w:pStyle w:val="a3"/>
        <w:jc w:val="both"/>
        <w:rPr>
          <w:rFonts w:ascii="맑은 고딕" w:eastAsia="맑은 고딕" w:hAnsi="맑은 고딕"/>
          <w:b/>
          <w:sz w:val="16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611136" behindDoc="1" locked="0" layoutInCell="1" allowOverlap="1" wp14:anchorId="71DBA8C7" wp14:editId="46B1707A">
            <wp:simplePos x="0" y="0"/>
            <wp:positionH relativeFrom="page">
              <wp:posOffset>2468880</wp:posOffset>
            </wp:positionH>
            <wp:positionV relativeFrom="page">
              <wp:posOffset>7966710</wp:posOffset>
            </wp:positionV>
            <wp:extent cx="236220" cy="228600"/>
            <wp:effectExtent l="0" t="0" r="0" b="0"/>
            <wp:wrapNone/>
            <wp:docPr id="325" name="image1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" name="image139.png"/>
                    <pic:cNvPicPr>
                      <a:picLocks noChangeAspect="1"/>
                    </pic:cNvPicPr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207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76CE600" w14:textId="22B6E719" w:rsidR="00DA7161" w:rsidRDefault="007577A8" w:rsidP="00DA7161">
      <w:pPr>
        <w:pStyle w:val="a4"/>
        <w:numPr>
          <w:ilvl w:val="3"/>
          <w:numId w:val="19"/>
        </w:numPr>
        <w:tabs>
          <w:tab w:val="left" w:pos="859"/>
        </w:tabs>
        <w:spacing w:before="92"/>
        <w:jc w:val="both"/>
        <w:rPr>
          <w:rFonts w:ascii="맑은 고딕" w:eastAsia="맑은 고딕" w:hAnsi="맑은 고딕"/>
          <w:sz w:val="25"/>
        </w:rPr>
      </w:pPr>
      <w:bookmarkStart w:id="91" w:name="8.1.2.4_ROI"/>
      <w:bookmarkEnd w:id="91"/>
      <w:r w:rsidRPr="00172F46">
        <w:rPr>
          <w:rFonts w:ascii="맑은 고딕" w:eastAsia="맑은 고딕" w:hAnsi="맑은 고딕"/>
          <w:sz w:val="25"/>
        </w:rPr>
        <w:t>ROI</w:t>
      </w:r>
    </w:p>
    <w:p w14:paraId="5DCC7BFA" w14:textId="77777777" w:rsidR="00DA7161" w:rsidRPr="00DA7161" w:rsidRDefault="00DA7161" w:rsidP="00DA7161">
      <w:pPr>
        <w:tabs>
          <w:tab w:val="left" w:pos="859"/>
        </w:tabs>
        <w:spacing w:before="92"/>
        <w:ind w:left="100"/>
        <w:jc w:val="both"/>
        <w:rPr>
          <w:rFonts w:ascii="맑은 고딕" w:eastAsia="맑은 고딕" w:hAnsi="맑은 고딕"/>
          <w:sz w:val="25"/>
        </w:rPr>
      </w:pPr>
    </w:p>
    <w:p w14:paraId="068A7394" w14:textId="2C8B4F45" w:rsidR="00DA7161" w:rsidRPr="00DA7161" w:rsidRDefault="00DA7161" w:rsidP="00DA7161">
      <w:pPr>
        <w:spacing w:line="276" w:lineRule="auto"/>
        <w:ind w:firstLineChars="100" w:firstLine="200"/>
        <w:jc w:val="both"/>
        <w:rPr>
          <w:rFonts w:ascii="맑은 고딕" w:eastAsia="맑은 고딕" w:hAnsi="맑은 고딕" w:cs="Calibri"/>
          <w:sz w:val="20"/>
          <w:szCs w:val="20"/>
          <w:lang w:eastAsia="ko-KR"/>
        </w:rPr>
      </w:pPr>
      <w:r w:rsidRPr="00DA7161">
        <w:rPr>
          <w:rFonts w:ascii="맑은 고딕" w:eastAsia="맑은 고딕" w:hAnsi="맑은 고딕" w:cs="Calibri" w:hint="eastAsia"/>
          <w:sz w:val="20"/>
          <w:szCs w:val="20"/>
          <w:lang w:eastAsia="ko-KR"/>
        </w:rPr>
        <w:t>관심 영역(</w:t>
      </w:r>
      <w:r w:rsidRPr="00DA7161">
        <w:rPr>
          <w:rFonts w:ascii="맑은 고딕" w:eastAsia="맑은 고딕" w:hAnsi="맑은 고딕" w:cs="Calibri"/>
          <w:sz w:val="20"/>
          <w:szCs w:val="20"/>
          <w:lang w:eastAsia="ko-KR"/>
        </w:rPr>
        <w:t>ROI)</w:t>
      </w:r>
      <w:r w:rsidRPr="00DA7161">
        <w:rPr>
          <w:rFonts w:ascii="맑은 고딕" w:eastAsia="맑은 고딕" w:hAnsi="맑은 고딕" w:cs="Calibri" w:hint="eastAsia"/>
          <w:sz w:val="20"/>
          <w:szCs w:val="20"/>
          <w:lang w:eastAsia="ko-KR"/>
        </w:rPr>
        <w:t>은 특정 목적으로 식별된 데이터 집합 내의 샘플의 선택된 하위 집합입니다.</w:t>
      </w:r>
      <w:r w:rsidRPr="00DA7161">
        <w:rPr>
          <w:rFonts w:ascii="맑은 고딕" w:eastAsia="맑은 고딕" w:hAnsi="맑은 고딕" w:cs="Calibri"/>
          <w:sz w:val="20"/>
          <w:szCs w:val="20"/>
          <w:lang w:eastAsia="ko-KR"/>
        </w:rPr>
        <w:t xml:space="preserve"> </w:t>
      </w:r>
      <w:r w:rsidRPr="00DA7161">
        <w:rPr>
          <w:rFonts w:ascii="맑은 고딕" w:eastAsia="맑은 고딕" w:hAnsi="맑은 고딕" w:cs="Calibri" w:hint="eastAsia"/>
          <w:sz w:val="20"/>
          <w:szCs w:val="20"/>
          <w:lang w:eastAsia="ko-KR"/>
        </w:rPr>
        <w:t>사용자는 영상의 미리보기 및 녹화를 위해 최대 3개 관심 영역을 선택하여 별도의 스트림으로 전송할 수 있습니다.</w:t>
      </w:r>
      <w:r w:rsidRPr="00DA7161">
        <w:rPr>
          <w:rFonts w:ascii="맑은 고딕" w:eastAsia="맑은 고딕" w:hAnsi="맑은 고딕" w:cs="Calibri"/>
          <w:sz w:val="20"/>
          <w:szCs w:val="20"/>
          <w:lang w:eastAsia="ko-KR"/>
        </w:rPr>
        <w:t xml:space="preserve"> ROI </w:t>
      </w:r>
      <w:r w:rsidRPr="00DA7161">
        <w:rPr>
          <w:rFonts w:ascii="맑은 고딕" w:eastAsia="맑은 고딕" w:hAnsi="맑은 고딕" w:cs="Calibri" w:hint="eastAsia"/>
          <w:sz w:val="20"/>
          <w:szCs w:val="20"/>
          <w:lang w:eastAsia="ko-KR"/>
        </w:rPr>
        <w:t>기술을 사용하면 기존 비트 전송률의 50%</w:t>
      </w:r>
      <w:r w:rsidRPr="00DA7161">
        <w:rPr>
          <w:rFonts w:ascii="맑은 고딕" w:eastAsia="맑은 고딕" w:hAnsi="맑은 고딕" w:cs="Calibri"/>
          <w:sz w:val="20"/>
          <w:szCs w:val="20"/>
          <w:lang w:eastAsia="ko-KR"/>
        </w:rPr>
        <w:t xml:space="preserve"> </w:t>
      </w:r>
      <w:r w:rsidRPr="00DA7161">
        <w:rPr>
          <w:rFonts w:ascii="맑은 고딕" w:eastAsia="맑은 고딕" w:hAnsi="맑은 고딕" w:cs="Calibri" w:hint="eastAsia"/>
          <w:sz w:val="20"/>
          <w:szCs w:val="20"/>
          <w:lang w:eastAsia="ko-KR"/>
        </w:rPr>
        <w:t>이상을 절약할 수 있으므로, 대역폭 요구가 적어지고 저장 공간 사용이 줄어 듭니다.</w:t>
      </w:r>
      <w:r w:rsidRPr="00DA7161">
        <w:rPr>
          <w:rFonts w:ascii="맑은 고딕" w:eastAsia="맑은 고딕" w:hAnsi="맑은 고딕" w:cs="Calibri"/>
          <w:sz w:val="20"/>
          <w:szCs w:val="20"/>
          <w:lang w:eastAsia="ko-KR"/>
        </w:rPr>
        <w:t xml:space="preserve"> </w:t>
      </w:r>
      <w:r w:rsidRPr="00DA7161">
        <w:rPr>
          <w:rFonts w:ascii="맑은 고딕" w:eastAsia="맑은 고딕" w:hAnsi="맑은 고딕" w:cs="Calibri" w:hint="eastAsia"/>
          <w:sz w:val="20"/>
          <w:szCs w:val="20"/>
          <w:lang w:eastAsia="ko-KR"/>
        </w:rPr>
        <w:t>이것을 사용하여 고해상도를 위해 적은 비트를 설정할 수 있습니다.</w:t>
      </w:r>
      <w:r w:rsidRPr="00DA7161">
        <w:rPr>
          <w:rFonts w:ascii="맑은 고딕" w:eastAsia="맑은 고딕" w:hAnsi="맑은 고딕" w:cs="Calibri"/>
          <w:sz w:val="20"/>
          <w:szCs w:val="20"/>
          <w:lang w:eastAsia="ko-KR"/>
        </w:rPr>
        <w:t xml:space="preserve"> </w:t>
      </w:r>
    </w:p>
    <w:p w14:paraId="10E20125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  <w:lang w:eastAsia="ko-KR"/>
        </w:rPr>
      </w:pPr>
    </w:p>
    <w:p w14:paraId="49529AB8" w14:textId="77777777" w:rsidR="007F6D0A" w:rsidRPr="00172F46" w:rsidRDefault="007577A8" w:rsidP="001B0B37">
      <w:pPr>
        <w:pStyle w:val="a3"/>
        <w:spacing w:before="10"/>
        <w:jc w:val="both"/>
        <w:rPr>
          <w:rFonts w:ascii="맑은 고딕" w:eastAsia="맑은 고딕" w:hAnsi="맑은 고딕"/>
          <w:sz w:val="11"/>
          <w:lang w:eastAsia="ko-KR"/>
        </w:rPr>
      </w:pPr>
      <w:r w:rsidRPr="00172F46">
        <w:rPr>
          <w:rFonts w:ascii="맑은 고딕" w:eastAsia="맑은 고딕" w:hAnsi="맑은 고딕"/>
          <w:noProof/>
        </w:rPr>
        <w:lastRenderedPageBreak/>
        <w:drawing>
          <wp:anchor distT="0" distB="0" distL="0" distR="0" simplePos="0" relativeHeight="251585536" behindDoc="0" locked="0" layoutInCell="1" allowOverlap="1" wp14:anchorId="38CFC022" wp14:editId="5021AE12">
            <wp:simplePos x="0" y="0"/>
            <wp:positionH relativeFrom="page">
              <wp:posOffset>914400</wp:posOffset>
            </wp:positionH>
            <wp:positionV relativeFrom="paragraph">
              <wp:posOffset>111760</wp:posOffset>
            </wp:positionV>
            <wp:extent cx="5902960" cy="2979420"/>
            <wp:effectExtent l="0" t="0" r="0" b="0"/>
            <wp:wrapTopAndBottom/>
            <wp:docPr id="327" name="image1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" name="image140.jpeg"/>
                    <pic:cNvPicPr>
                      <a:picLocks noChangeAspect="1"/>
                    </pic:cNvPicPr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2745" cy="29792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065A1E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  <w:lang w:eastAsia="ko-KR"/>
        </w:rPr>
      </w:pPr>
    </w:p>
    <w:p w14:paraId="2085DBF3" w14:textId="719D8ACF" w:rsidR="007F6D0A" w:rsidRPr="00172F46" w:rsidRDefault="0045476C" w:rsidP="001B0B37">
      <w:pPr>
        <w:pStyle w:val="5"/>
        <w:spacing w:before="91" w:after="26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20.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43"/>
        <w:gridCol w:w="1584"/>
        <w:gridCol w:w="5703"/>
      </w:tblGrid>
      <w:tr w:rsidR="007F6D0A" w:rsidRPr="00172F46" w14:paraId="5F334D47" w14:textId="77777777" w:rsidTr="0045476C">
        <w:trPr>
          <w:trHeight w:val="848"/>
          <w:jc w:val="center"/>
        </w:trPr>
        <w:tc>
          <w:tcPr>
            <w:tcW w:w="2043" w:type="dxa"/>
            <w:tcBorders>
              <w:bottom w:val="single" w:sz="6" w:space="0" w:color="000000"/>
            </w:tcBorders>
            <w:vAlign w:val="center"/>
          </w:tcPr>
          <w:p w14:paraId="09675F26" w14:textId="0657B1EA" w:rsidR="007F6D0A" w:rsidRPr="00172F46" w:rsidRDefault="0045476C" w:rsidP="0045476C">
            <w:pPr>
              <w:pStyle w:val="TableParagraph"/>
              <w:ind w:left="431" w:right="415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7287" w:type="dxa"/>
            <w:gridSpan w:val="2"/>
            <w:tcBorders>
              <w:bottom w:val="single" w:sz="6" w:space="0" w:color="000000"/>
            </w:tcBorders>
            <w:vAlign w:val="center"/>
          </w:tcPr>
          <w:p w14:paraId="3F41ED24" w14:textId="405DCBD1" w:rsidR="007F6D0A" w:rsidRPr="00172F46" w:rsidRDefault="0045476C" w:rsidP="0045476C">
            <w:pPr>
              <w:pStyle w:val="TableParagraph"/>
              <w:ind w:left="2525" w:right="2509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45476C" w:rsidRPr="00172F46" w14:paraId="7875DC76" w14:textId="77777777" w:rsidTr="0045476C">
        <w:trPr>
          <w:trHeight w:val="635"/>
          <w:jc w:val="center"/>
        </w:trPr>
        <w:tc>
          <w:tcPr>
            <w:tcW w:w="2043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015356EA" w14:textId="0BBDC108" w:rsidR="0045476C" w:rsidRPr="00172F46" w:rsidRDefault="0045476C" w:rsidP="0045476C">
            <w:pPr>
              <w:pStyle w:val="TableParagraph"/>
              <w:ind w:left="458" w:right="442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활성화</w:t>
            </w:r>
          </w:p>
        </w:tc>
        <w:tc>
          <w:tcPr>
            <w:tcW w:w="7287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4F472C28" w14:textId="4C69C7EC" w:rsidR="0045476C" w:rsidRPr="00172F46" w:rsidRDefault="0045476C" w:rsidP="0045476C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사용 체크</w:t>
            </w:r>
          </w:p>
        </w:tc>
      </w:tr>
      <w:tr w:rsidR="007F6D0A" w:rsidRPr="00172F46" w14:paraId="73B62F41" w14:textId="77777777" w:rsidTr="0045476C">
        <w:trPr>
          <w:trHeight w:val="635"/>
          <w:jc w:val="center"/>
        </w:trPr>
        <w:tc>
          <w:tcPr>
            <w:tcW w:w="2043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BB81ACE" w14:textId="4FD452DD" w:rsidR="007F6D0A" w:rsidRPr="00172F46" w:rsidRDefault="0045476C" w:rsidP="0045476C">
            <w:pPr>
              <w:pStyle w:val="TableParagraph"/>
              <w:spacing w:before="1"/>
              <w:ind w:left="458" w:right="442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>
              <w:rPr>
                <w:rFonts w:ascii="맑은 고딕" w:eastAsia="맑은 고딕" w:hAnsi="맑은 고딕" w:hint="eastAsia"/>
                <w:b/>
                <w:sz w:val="17"/>
                <w:lang w:eastAsia="ko-KR"/>
              </w:rPr>
              <w:t>영상 스트림</w:t>
            </w:r>
          </w:p>
        </w:tc>
        <w:tc>
          <w:tcPr>
            <w:tcW w:w="7287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CC098E4" w14:textId="0A586C87" w:rsidR="007F6D0A" w:rsidRPr="00172F46" w:rsidRDefault="0045476C" w:rsidP="001B0B37">
            <w:pPr>
              <w:pStyle w:val="TableParagraph"/>
              <w:spacing w:before="1"/>
              <w:ind w:left="94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17"/>
                <w:lang w:eastAsia="ko-KR"/>
              </w:rPr>
              <w:t>영상 스트림 선택</w:t>
            </w:r>
          </w:p>
        </w:tc>
      </w:tr>
      <w:tr w:rsidR="007F6D0A" w:rsidRPr="00172F46" w14:paraId="198C461B" w14:textId="77777777" w:rsidTr="0045476C">
        <w:trPr>
          <w:trHeight w:val="613"/>
          <w:jc w:val="center"/>
        </w:trPr>
        <w:tc>
          <w:tcPr>
            <w:tcW w:w="2043" w:type="dxa"/>
            <w:vMerge w:val="restart"/>
            <w:tcBorders>
              <w:top w:val="single" w:sz="6" w:space="0" w:color="000000"/>
            </w:tcBorders>
            <w:vAlign w:val="center"/>
          </w:tcPr>
          <w:p w14:paraId="2EB9CE84" w14:textId="77777777" w:rsidR="007F6D0A" w:rsidRPr="0045476C" w:rsidRDefault="007577A8" w:rsidP="0045476C">
            <w:pPr>
              <w:pStyle w:val="TableParagraph"/>
              <w:ind w:left="431" w:right="415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45476C">
              <w:rPr>
                <w:rFonts w:ascii="맑은 고딕" w:eastAsia="맑은 고딕" w:hAnsi="맑은 고딕"/>
                <w:b/>
                <w:sz w:val="20"/>
                <w:szCs w:val="20"/>
              </w:rPr>
              <w:t>ROI</w:t>
            </w:r>
          </w:p>
        </w:tc>
        <w:tc>
          <w:tcPr>
            <w:tcW w:w="1584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9347625" w14:textId="77777777" w:rsidR="007F6D0A" w:rsidRPr="0045476C" w:rsidRDefault="007577A8" w:rsidP="001B0B37">
            <w:pPr>
              <w:pStyle w:val="TableParagraph"/>
              <w:spacing w:before="146"/>
              <w:ind w:left="760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45476C">
              <w:rPr>
                <w:rFonts w:ascii="맑은 고딕" w:eastAsia="맑은 고딕" w:hAnsi="맑은 고딕"/>
                <w:w w:val="101"/>
                <w:sz w:val="20"/>
                <w:szCs w:val="20"/>
              </w:rPr>
              <w:t>/</w:t>
            </w:r>
            <w:r w:rsidRPr="0045476C">
              <w:rPr>
                <w:rFonts w:ascii="맑은 고딕" w:eastAsia="맑은 고딕" w:hAnsi="맑은 고딕"/>
                <w:noProof/>
                <w:w w:val="101"/>
                <w:sz w:val="20"/>
                <w:szCs w:val="20"/>
              </w:rPr>
              <w:drawing>
                <wp:inline distT="0" distB="0" distL="0" distR="0" wp14:anchorId="53E7900E" wp14:editId="1D3026F4">
                  <wp:extent cx="243205" cy="205740"/>
                  <wp:effectExtent l="0" t="0" r="0" b="0"/>
                  <wp:docPr id="329" name="image1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9" name="image141.png"/>
                          <pic:cNvPicPr>
                            <a:picLocks noChangeAspect="1"/>
                          </pic:cNvPicPr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27" cy="205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CA53B43" w14:textId="77777777" w:rsidR="007F6D0A" w:rsidRPr="0045476C" w:rsidRDefault="007F6D0A" w:rsidP="001B0B37">
            <w:pPr>
              <w:pStyle w:val="TableParagraph"/>
              <w:spacing w:before="8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49DF60AA" w14:textId="53785CB2" w:rsidR="007F6D0A" w:rsidRPr="0045476C" w:rsidRDefault="0045476C" w:rsidP="001B0B3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선택한 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ROI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영역 활성화/비활성화</w:t>
            </w:r>
          </w:p>
        </w:tc>
      </w:tr>
      <w:tr w:rsidR="007F6D0A" w:rsidRPr="00172F46" w14:paraId="0FF2C857" w14:textId="77777777" w:rsidTr="0045476C">
        <w:trPr>
          <w:trHeight w:val="622"/>
          <w:jc w:val="center"/>
        </w:trPr>
        <w:tc>
          <w:tcPr>
            <w:tcW w:w="2043" w:type="dxa"/>
            <w:vMerge/>
            <w:tcBorders>
              <w:top w:val="nil"/>
            </w:tcBorders>
            <w:vAlign w:val="center"/>
          </w:tcPr>
          <w:p w14:paraId="356A4650" w14:textId="77777777" w:rsidR="007F6D0A" w:rsidRPr="0045476C" w:rsidRDefault="007F6D0A" w:rsidP="0045476C">
            <w:pPr>
              <w:jc w:val="center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</w:tc>
        <w:tc>
          <w:tcPr>
            <w:tcW w:w="1584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9182FFF" w14:textId="77777777" w:rsidR="007F6D0A" w:rsidRPr="0045476C" w:rsidRDefault="007F6D0A" w:rsidP="001B0B37">
            <w:pPr>
              <w:pStyle w:val="TableParagraph"/>
              <w:spacing w:before="3" w:after="1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3FF627AC" w14:textId="77777777" w:rsidR="007F6D0A" w:rsidRPr="0045476C" w:rsidRDefault="007577A8" w:rsidP="001B0B37">
            <w:pPr>
              <w:pStyle w:val="TableParagraph"/>
              <w:ind w:left="580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45476C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6C1AC1BE" wp14:editId="5B5322AD">
                  <wp:extent cx="266700" cy="235585"/>
                  <wp:effectExtent l="0" t="0" r="0" b="0"/>
                  <wp:docPr id="331" name="image1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1" name="image142.png"/>
                          <pic:cNvPicPr>
                            <a:picLocks noChangeAspect="1"/>
                          </pic:cNvPicPr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00" cy="236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3" w:type="dxa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615CC9C0" w14:textId="77777777" w:rsidR="007F6D0A" w:rsidRPr="0045476C" w:rsidRDefault="007F6D0A" w:rsidP="001B0B37">
            <w:pPr>
              <w:pStyle w:val="TableParagraph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</w:p>
          <w:p w14:paraId="3FB4A38A" w14:textId="21EEAA9F" w:rsidR="0045476C" w:rsidRPr="0045476C" w:rsidRDefault="0045476C" w:rsidP="0045476C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선택한 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ROI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영역 삭제</w:t>
            </w:r>
          </w:p>
        </w:tc>
      </w:tr>
      <w:tr w:rsidR="0045476C" w:rsidRPr="00172F46" w14:paraId="552ED398" w14:textId="77777777" w:rsidTr="0045476C">
        <w:trPr>
          <w:trHeight w:val="635"/>
          <w:jc w:val="center"/>
        </w:trPr>
        <w:tc>
          <w:tcPr>
            <w:tcW w:w="2043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2402990E" w14:textId="4E7EC720" w:rsidR="0045476C" w:rsidRPr="00172F46" w:rsidRDefault="0045476C" w:rsidP="0045476C">
            <w:pPr>
              <w:pStyle w:val="TableParagraph"/>
              <w:ind w:left="612" w:right="598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형식</w:t>
            </w:r>
          </w:p>
        </w:tc>
        <w:tc>
          <w:tcPr>
            <w:tcW w:w="7287" w:type="dxa"/>
            <w:gridSpan w:val="2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7B7BBDD7" w14:textId="42DF7260" w:rsidR="0045476C" w:rsidRPr="00172F46" w:rsidRDefault="0045476C" w:rsidP="0045476C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비디오 스트림 선택</w:t>
            </w:r>
          </w:p>
        </w:tc>
      </w:tr>
    </w:tbl>
    <w:p w14:paraId="00785D0B" w14:textId="77777777" w:rsidR="007F6D0A" w:rsidRPr="00172F46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b/>
          <w:sz w:val="9"/>
        </w:rPr>
      </w:pPr>
    </w:p>
    <w:p w14:paraId="249614E9" w14:textId="385FDFFE" w:rsidR="007F6D0A" w:rsidRPr="00D0509E" w:rsidRDefault="000E72C7" w:rsidP="001B0B37">
      <w:pPr>
        <w:spacing w:before="90"/>
        <w:ind w:left="445"/>
        <w:jc w:val="both"/>
        <w:rPr>
          <w:rFonts w:ascii="맑은 고딕" w:eastAsia="맑은 고딕" w:hAnsi="맑은 고딕"/>
          <w:b/>
          <w:sz w:val="20"/>
          <w:szCs w:val="20"/>
        </w:rPr>
      </w:pPr>
      <w:r>
        <w:rPr>
          <w:rFonts w:ascii="맑은 고딕" w:eastAsia="맑은 고딕" w:hAnsi="맑은 고딕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12805FE" wp14:editId="0425C770">
                <wp:simplePos x="0" y="0"/>
                <wp:positionH relativeFrom="page">
                  <wp:posOffset>933450</wp:posOffset>
                </wp:positionH>
                <wp:positionV relativeFrom="paragraph">
                  <wp:posOffset>82550</wp:posOffset>
                </wp:positionV>
                <wp:extent cx="152400" cy="152400"/>
                <wp:effectExtent l="0" t="0" r="0" b="0"/>
                <wp:wrapNone/>
                <wp:docPr id="1066158523" name="Group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13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935748442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13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26135599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9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9BE5979" id="Group 99" o:spid="_x0000_s1026" style="position:absolute;left:0;text-align:left;margin-left:73.5pt;margin-top:6.5pt;width:12pt;height:12pt;z-index:251663360;mso-position-horizontal-relative:page" coordorigin="1470,13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">
                <v:shape id="Picture 100" o:spid="_x0000_s1027" type="#_x0000_t75" style="position:absolute;left:1470;top:13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">
                  <v:imagedata r:id="rId17" o:title=""/>
                </v:shape>
                <v:shape id="Picture 101" o:spid="_x0000_s1028" type="#_x0000_t75" style="position:absolute;left:1530;top:19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">
                  <v:imagedata r:id="rId18" o:title=""/>
                </v:shape>
                <w10:wrap anchorx="page"/>
              </v:group>
            </w:pict>
          </mc:Fallback>
        </mc:AlternateContent>
      </w:r>
      <w:r w:rsidR="00D0509E">
        <w:rPr>
          <w:rFonts w:ascii="맑은 고딕" w:eastAsia="맑은 고딕" w:hAnsi="맑은 고딕" w:hint="eastAsia"/>
          <w:b/>
          <w:bCs/>
          <w:sz w:val="20"/>
          <w:szCs w:val="20"/>
          <w:lang w:eastAsia="ko-KR"/>
        </w:rPr>
        <w:t>참고</w:t>
      </w:r>
      <w:r w:rsidR="007577A8" w:rsidRPr="00D0509E">
        <w:rPr>
          <w:rFonts w:ascii="맑은 고딕" w:eastAsia="맑은 고딕" w:hAnsi="맑은 고딕"/>
          <w:b/>
          <w:sz w:val="20"/>
          <w:szCs w:val="20"/>
        </w:rPr>
        <w:t>:</w:t>
      </w:r>
    </w:p>
    <w:p w14:paraId="1A89F76A" w14:textId="38BFFEB0" w:rsidR="007F6D0A" w:rsidRDefault="00D0509E" w:rsidP="00D0509E">
      <w:pPr>
        <w:pStyle w:val="a3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D0509E">
        <w:rPr>
          <w:rFonts w:ascii="맑은 고딕" w:eastAsia="맑은 고딕" w:hAnsi="맑은 고딕" w:hint="eastAsia"/>
          <w:sz w:val="20"/>
          <w:szCs w:val="20"/>
          <w:lang w:eastAsia="ko-KR"/>
        </w:rPr>
        <w:t>낮은</w:t>
      </w:r>
      <w:r w:rsidRPr="00D0509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0509E">
        <w:rPr>
          <w:rFonts w:ascii="맑은 고딕" w:eastAsia="맑은 고딕" w:hAnsi="맑은 고딕" w:hint="eastAsia"/>
          <w:sz w:val="20"/>
          <w:szCs w:val="20"/>
          <w:lang w:eastAsia="ko-KR"/>
        </w:rPr>
        <w:t>비트</w:t>
      </w:r>
      <w:r w:rsidRPr="00D0509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0509E">
        <w:rPr>
          <w:rFonts w:ascii="맑은 고딕" w:eastAsia="맑은 고딕" w:hAnsi="맑은 고딕" w:hint="eastAsia"/>
          <w:sz w:val="20"/>
          <w:szCs w:val="20"/>
          <w:lang w:eastAsia="ko-KR"/>
        </w:rPr>
        <w:t>전송률을</w:t>
      </w:r>
      <w:r w:rsidRPr="00D0509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0509E">
        <w:rPr>
          <w:rFonts w:ascii="맑은 고딕" w:eastAsia="맑은 고딕" w:hAnsi="맑은 고딕" w:hint="eastAsia"/>
          <w:sz w:val="20"/>
          <w:szCs w:val="20"/>
          <w:lang w:eastAsia="ko-KR"/>
        </w:rPr>
        <w:t>설정할</w:t>
      </w:r>
      <w:r w:rsidRPr="00D0509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0509E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D0509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0509E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D0509E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D0509E">
        <w:rPr>
          <w:rFonts w:ascii="맑은 고딕" w:eastAsia="맑은 고딕" w:hAnsi="맑은 고딕" w:hint="eastAsia"/>
          <w:sz w:val="20"/>
          <w:szCs w:val="20"/>
          <w:lang w:eastAsia="ko-KR"/>
        </w:rPr>
        <w:t>예를</w:t>
      </w:r>
      <w:r w:rsidRPr="00D0509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0509E">
        <w:rPr>
          <w:rFonts w:ascii="맑은 고딕" w:eastAsia="맑은 고딕" w:hAnsi="맑은 고딕" w:hint="eastAsia"/>
          <w:sz w:val="20"/>
          <w:szCs w:val="20"/>
          <w:lang w:eastAsia="ko-KR"/>
        </w:rPr>
        <w:t>들어</w:t>
      </w:r>
      <w:r w:rsidRPr="00D0509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proofErr w:type="spellStart"/>
      <w:r w:rsidRPr="00D0509E">
        <w:rPr>
          <w:rFonts w:ascii="맑은 고딕" w:eastAsia="맑은 고딕" w:hAnsi="맑은 고딕" w:hint="eastAsia"/>
          <w:sz w:val="20"/>
          <w:szCs w:val="20"/>
          <w:lang w:eastAsia="ko-KR"/>
        </w:rPr>
        <w:t>비트레이트를</w:t>
      </w:r>
      <w:proofErr w:type="spellEnd"/>
      <w:r w:rsidRPr="00D0509E">
        <w:rPr>
          <w:rFonts w:ascii="맑은 고딕" w:eastAsia="맑은 고딕" w:hAnsi="맑은 고딕"/>
          <w:sz w:val="20"/>
          <w:szCs w:val="20"/>
          <w:lang w:eastAsia="ko-KR"/>
        </w:rPr>
        <w:t xml:space="preserve"> 512Kbps</w:t>
      </w:r>
      <w:r w:rsidRPr="00D0509E">
        <w:rPr>
          <w:rFonts w:ascii="맑은 고딕" w:eastAsia="맑은 고딕" w:hAnsi="맑은 고딕" w:hint="eastAsia"/>
          <w:sz w:val="20"/>
          <w:szCs w:val="20"/>
          <w:lang w:eastAsia="ko-KR"/>
        </w:rPr>
        <w:t>로</w:t>
      </w:r>
      <w:r w:rsidRPr="00D0509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0509E">
        <w:rPr>
          <w:rFonts w:ascii="맑은 고딕" w:eastAsia="맑은 고딕" w:hAnsi="맑은 고딕" w:hint="eastAsia"/>
          <w:sz w:val="20"/>
          <w:szCs w:val="20"/>
          <w:lang w:eastAsia="ko-KR"/>
        </w:rPr>
        <w:t>설정하고</w:t>
      </w:r>
      <w:r w:rsidRPr="00D0509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0509E">
        <w:rPr>
          <w:rFonts w:ascii="맑은 고딕" w:eastAsia="맑은 고딕" w:hAnsi="맑은 고딕" w:hint="eastAsia"/>
          <w:sz w:val="20"/>
          <w:szCs w:val="20"/>
          <w:lang w:eastAsia="ko-KR"/>
        </w:rPr>
        <w:t>해상도를</w:t>
      </w:r>
      <w:r w:rsidRPr="00D0509E">
        <w:rPr>
          <w:rFonts w:ascii="맑은 고딕" w:eastAsia="맑은 고딕" w:hAnsi="맑은 고딕"/>
          <w:sz w:val="20"/>
          <w:szCs w:val="20"/>
          <w:lang w:eastAsia="ko-KR"/>
        </w:rPr>
        <w:t xml:space="preserve"> 1080P</w:t>
      </w:r>
      <w:r w:rsidRPr="00D0509E">
        <w:rPr>
          <w:rFonts w:ascii="맑은 고딕" w:eastAsia="맑은 고딕" w:hAnsi="맑은 고딕" w:hint="eastAsia"/>
          <w:sz w:val="20"/>
          <w:szCs w:val="20"/>
          <w:lang w:eastAsia="ko-KR"/>
        </w:rPr>
        <w:t>로</w:t>
      </w:r>
      <w:r w:rsidRPr="00D0509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0509E">
        <w:rPr>
          <w:rFonts w:ascii="맑은 고딕" w:eastAsia="맑은 고딕" w:hAnsi="맑은 고딕" w:hint="eastAsia"/>
          <w:sz w:val="20"/>
          <w:szCs w:val="20"/>
          <w:lang w:eastAsia="ko-KR"/>
        </w:rPr>
        <w:t>설정하면</w:t>
      </w:r>
      <w:r w:rsidRPr="00D0509E">
        <w:rPr>
          <w:rFonts w:ascii="맑은 고딕" w:eastAsia="맑은 고딕" w:hAnsi="맑은 고딕"/>
          <w:sz w:val="20"/>
          <w:szCs w:val="20"/>
          <w:lang w:eastAsia="ko-KR"/>
        </w:rPr>
        <w:t xml:space="preserve"> ROI</w:t>
      </w:r>
      <w:r w:rsidRPr="00D0509E">
        <w:rPr>
          <w:rFonts w:ascii="맑은 고딕" w:eastAsia="맑은 고딕" w:hAnsi="맑은 고딕" w:hint="eastAsia"/>
          <w:sz w:val="20"/>
          <w:szCs w:val="20"/>
          <w:lang w:eastAsia="ko-KR"/>
        </w:rPr>
        <w:t>의</w:t>
      </w:r>
      <w:r w:rsidRPr="00D0509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0509E">
        <w:rPr>
          <w:rFonts w:ascii="맑은 고딕" w:eastAsia="맑은 고딕" w:hAnsi="맑은 고딕" w:hint="eastAsia"/>
          <w:sz w:val="20"/>
          <w:szCs w:val="20"/>
          <w:lang w:eastAsia="ko-KR"/>
        </w:rPr>
        <w:t>이미지</w:t>
      </w:r>
      <w:r w:rsidRPr="00D0509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0509E">
        <w:rPr>
          <w:rFonts w:ascii="맑은 고딕" w:eastAsia="맑은 고딕" w:hAnsi="맑은 고딕" w:hint="eastAsia"/>
          <w:sz w:val="20"/>
          <w:szCs w:val="20"/>
          <w:lang w:eastAsia="ko-KR"/>
        </w:rPr>
        <w:t>품질이</w:t>
      </w:r>
      <w:r w:rsidRPr="00D0509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0509E">
        <w:rPr>
          <w:rFonts w:ascii="맑은 고딕" w:eastAsia="맑은 고딕" w:hAnsi="맑은 고딕" w:hint="eastAsia"/>
          <w:sz w:val="20"/>
          <w:szCs w:val="20"/>
          <w:lang w:eastAsia="ko-KR"/>
        </w:rPr>
        <w:t>다른</w:t>
      </w:r>
      <w:r w:rsidRPr="00D0509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0509E">
        <w:rPr>
          <w:rFonts w:ascii="맑은 고딕" w:eastAsia="맑은 고딕" w:hAnsi="맑은 고딕" w:hint="eastAsia"/>
          <w:sz w:val="20"/>
          <w:szCs w:val="20"/>
          <w:lang w:eastAsia="ko-KR"/>
        </w:rPr>
        <w:t>영역보다</w:t>
      </w:r>
      <w:r w:rsidRPr="00D0509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0509E">
        <w:rPr>
          <w:rFonts w:ascii="맑은 고딕" w:eastAsia="맑은 고딕" w:hAnsi="맑은 고딕" w:hint="eastAsia"/>
          <w:sz w:val="20"/>
          <w:szCs w:val="20"/>
          <w:lang w:eastAsia="ko-KR"/>
        </w:rPr>
        <w:t>더</w:t>
      </w:r>
      <w:r w:rsidRPr="00D0509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0509E">
        <w:rPr>
          <w:rFonts w:ascii="맑은 고딕" w:eastAsia="맑은 고딕" w:hAnsi="맑은 고딕" w:hint="eastAsia"/>
          <w:sz w:val="20"/>
          <w:szCs w:val="20"/>
          <w:lang w:eastAsia="ko-KR"/>
        </w:rPr>
        <w:t>선명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한 </w:t>
      </w:r>
      <w:r w:rsidRPr="00D0509E">
        <w:rPr>
          <w:rFonts w:ascii="맑은 고딕" w:eastAsia="맑은 고딕" w:hAnsi="맑은 고딕" w:hint="eastAsia"/>
          <w:sz w:val="20"/>
          <w:szCs w:val="20"/>
          <w:lang w:eastAsia="ko-KR"/>
        </w:rPr>
        <w:t>것을</w:t>
      </w:r>
      <w:r w:rsidRPr="00D0509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0509E">
        <w:rPr>
          <w:rFonts w:ascii="맑은 고딕" w:eastAsia="맑은 고딕" w:hAnsi="맑은 고딕" w:hint="eastAsia"/>
          <w:sz w:val="20"/>
          <w:szCs w:val="20"/>
          <w:lang w:eastAsia="ko-KR"/>
        </w:rPr>
        <w:t>확인할</w:t>
      </w:r>
      <w:r w:rsidRPr="00D0509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0509E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D0509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0509E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D0509E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4DE392BF" w14:textId="0CDBA5CC" w:rsidR="00D0509E" w:rsidRDefault="00D0509E" w:rsidP="00D0509E">
      <w:pPr>
        <w:pStyle w:val="a3"/>
        <w:ind w:firstLineChars="100" w:firstLine="240"/>
        <w:jc w:val="both"/>
        <w:rPr>
          <w:rFonts w:ascii="맑은 고딕" w:eastAsia="맑은 고딕" w:hAnsi="맑은 고딕"/>
          <w:sz w:val="24"/>
          <w:lang w:eastAsia="ko-KR"/>
        </w:rPr>
      </w:pPr>
    </w:p>
    <w:p w14:paraId="61744738" w14:textId="44DD0D74" w:rsidR="00EE2205" w:rsidRDefault="00EE2205" w:rsidP="00D0509E">
      <w:pPr>
        <w:pStyle w:val="a3"/>
        <w:ind w:firstLineChars="100" w:firstLine="240"/>
        <w:jc w:val="both"/>
        <w:rPr>
          <w:rFonts w:ascii="맑은 고딕" w:eastAsia="맑은 고딕" w:hAnsi="맑은 고딕"/>
          <w:sz w:val="24"/>
          <w:lang w:eastAsia="ko-KR"/>
        </w:rPr>
      </w:pPr>
    </w:p>
    <w:p w14:paraId="6F59FA5F" w14:textId="69E7098B" w:rsidR="00EE2205" w:rsidRDefault="00EE2205" w:rsidP="00D0509E">
      <w:pPr>
        <w:pStyle w:val="a3"/>
        <w:ind w:firstLineChars="100" w:firstLine="240"/>
        <w:jc w:val="both"/>
        <w:rPr>
          <w:rFonts w:ascii="맑은 고딕" w:eastAsia="맑은 고딕" w:hAnsi="맑은 고딕"/>
          <w:sz w:val="24"/>
          <w:lang w:eastAsia="ko-KR"/>
        </w:rPr>
      </w:pPr>
    </w:p>
    <w:p w14:paraId="5F65FD39" w14:textId="66B06AD7" w:rsidR="00EE2205" w:rsidRDefault="00EE2205" w:rsidP="00D0509E">
      <w:pPr>
        <w:pStyle w:val="a3"/>
        <w:ind w:firstLineChars="100" w:firstLine="240"/>
        <w:jc w:val="both"/>
        <w:rPr>
          <w:rFonts w:ascii="맑은 고딕" w:eastAsia="맑은 고딕" w:hAnsi="맑은 고딕"/>
          <w:sz w:val="24"/>
          <w:lang w:eastAsia="ko-KR"/>
        </w:rPr>
      </w:pPr>
    </w:p>
    <w:p w14:paraId="18FFB2F8" w14:textId="2481870C" w:rsidR="00EE2205" w:rsidRDefault="00EE2205" w:rsidP="00D0509E">
      <w:pPr>
        <w:pStyle w:val="a3"/>
        <w:ind w:firstLineChars="100" w:firstLine="240"/>
        <w:jc w:val="both"/>
        <w:rPr>
          <w:rFonts w:ascii="맑은 고딕" w:eastAsia="맑은 고딕" w:hAnsi="맑은 고딕"/>
          <w:sz w:val="24"/>
          <w:lang w:eastAsia="ko-KR"/>
        </w:rPr>
      </w:pPr>
    </w:p>
    <w:p w14:paraId="18269E9E" w14:textId="77777777" w:rsidR="00EE2205" w:rsidRPr="00172F46" w:rsidRDefault="00EE2205" w:rsidP="00D0509E">
      <w:pPr>
        <w:pStyle w:val="a3"/>
        <w:ind w:firstLineChars="100" w:firstLine="240"/>
        <w:jc w:val="both"/>
        <w:rPr>
          <w:rFonts w:ascii="맑은 고딕" w:eastAsia="맑은 고딕" w:hAnsi="맑은 고딕"/>
          <w:sz w:val="24"/>
          <w:lang w:eastAsia="ko-KR"/>
        </w:rPr>
      </w:pPr>
    </w:p>
    <w:p w14:paraId="39E55AEA" w14:textId="30723BAA" w:rsidR="007F6D0A" w:rsidRPr="00172F46" w:rsidRDefault="00D0509E" w:rsidP="001B0B37">
      <w:pPr>
        <w:pStyle w:val="a4"/>
        <w:numPr>
          <w:ilvl w:val="2"/>
          <w:numId w:val="19"/>
        </w:numPr>
        <w:tabs>
          <w:tab w:val="left" w:pos="825"/>
        </w:tabs>
        <w:spacing w:before="140"/>
        <w:jc w:val="both"/>
        <w:rPr>
          <w:rFonts w:ascii="맑은 고딕" w:eastAsia="맑은 고딕" w:hAnsi="맑은 고딕"/>
          <w:i/>
          <w:sz w:val="32"/>
        </w:rPr>
      </w:pPr>
      <w:bookmarkStart w:id="92" w:name="8.1.3_Audio"/>
      <w:bookmarkStart w:id="93" w:name="_bookmark38"/>
      <w:bookmarkEnd w:id="92"/>
      <w:bookmarkEnd w:id="93"/>
      <w:r>
        <w:rPr>
          <w:rFonts w:ascii="맑은 고딕" w:eastAsia="맑은 고딕" w:hAnsi="맑은 고딕" w:hint="eastAsia"/>
          <w:i/>
          <w:sz w:val="32"/>
          <w:lang w:eastAsia="ko-KR"/>
        </w:rPr>
        <w:lastRenderedPageBreak/>
        <w:t>오디오</w:t>
      </w:r>
    </w:p>
    <w:p w14:paraId="2EDD8416" w14:textId="77777777" w:rsidR="007F6D0A" w:rsidRPr="00172F46" w:rsidRDefault="007F6D0A" w:rsidP="001B0B37">
      <w:pPr>
        <w:pStyle w:val="a3"/>
        <w:spacing w:before="6"/>
        <w:jc w:val="both"/>
        <w:rPr>
          <w:rFonts w:ascii="맑은 고딕" w:eastAsia="맑은 고딕" w:hAnsi="맑은 고딕"/>
          <w:i/>
          <w:sz w:val="28"/>
        </w:rPr>
      </w:pPr>
    </w:p>
    <w:p w14:paraId="0320FD4A" w14:textId="75BD52A2" w:rsidR="007F6D0A" w:rsidRPr="00172F46" w:rsidRDefault="00F1149B" w:rsidP="001B0B37">
      <w:pPr>
        <w:pStyle w:val="4"/>
        <w:numPr>
          <w:ilvl w:val="3"/>
          <w:numId w:val="19"/>
        </w:numPr>
        <w:tabs>
          <w:tab w:val="left" w:pos="859"/>
        </w:tabs>
        <w:jc w:val="both"/>
        <w:rPr>
          <w:rFonts w:ascii="맑은 고딕" w:eastAsia="맑은 고딕" w:hAnsi="맑은 고딕"/>
        </w:rPr>
      </w:pPr>
      <w:bookmarkStart w:id="94" w:name="8.1.3.1_Audio"/>
      <w:bookmarkEnd w:id="94"/>
      <w:r>
        <w:rPr>
          <w:rFonts w:ascii="맑은 고딕" w:eastAsia="맑은 고딕" w:hAnsi="맑은 고딕" w:hint="eastAsia"/>
          <w:lang w:eastAsia="ko-KR"/>
        </w:rPr>
        <w:t>오디오</w:t>
      </w:r>
    </w:p>
    <w:p w14:paraId="52078A37" w14:textId="064E413E" w:rsidR="00F1149B" w:rsidRDefault="00F1149B" w:rsidP="00F1149B">
      <w:pPr>
        <w:spacing w:line="276" w:lineRule="auto"/>
        <w:ind w:firstLineChars="100" w:firstLine="60"/>
        <w:rPr>
          <w:rFonts w:ascii="맑은 고딕" w:eastAsia="맑은 고딕" w:hAnsi="맑은 고딕" w:cs="맑은 고딕"/>
          <w:sz w:val="6"/>
          <w:szCs w:val="6"/>
          <w:lang w:eastAsia="ko-KR"/>
        </w:rPr>
      </w:pPr>
      <w:bookmarkStart w:id="95" w:name="_Hlk93659915"/>
    </w:p>
    <w:p w14:paraId="03299229" w14:textId="6CD8EFEE" w:rsidR="00F1149B" w:rsidRDefault="00F1149B" w:rsidP="00F1149B">
      <w:pPr>
        <w:spacing w:line="276" w:lineRule="auto"/>
        <w:ind w:firstLineChars="100" w:firstLine="60"/>
        <w:rPr>
          <w:rFonts w:ascii="맑은 고딕" w:eastAsia="맑은 고딕" w:hAnsi="맑은 고딕" w:cs="맑은 고딕"/>
          <w:sz w:val="6"/>
          <w:szCs w:val="6"/>
          <w:lang w:eastAsia="ko-KR"/>
        </w:rPr>
      </w:pPr>
    </w:p>
    <w:p w14:paraId="597970C7" w14:textId="77777777" w:rsidR="00F1149B" w:rsidRPr="00F1149B" w:rsidRDefault="00F1149B" w:rsidP="00F1149B">
      <w:pPr>
        <w:spacing w:line="276" w:lineRule="auto"/>
        <w:ind w:firstLineChars="100" w:firstLine="60"/>
        <w:rPr>
          <w:rFonts w:ascii="맑은 고딕" w:eastAsia="맑은 고딕" w:hAnsi="맑은 고딕" w:cs="맑은 고딕"/>
          <w:sz w:val="6"/>
          <w:szCs w:val="6"/>
          <w:lang w:eastAsia="ko-KR"/>
        </w:rPr>
      </w:pPr>
    </w:p>
    <w:p w14:paraId="321B72EA" w14:textId="42061627" w:rsidR="00F1149B" w:rsidRPr="00F1149B" w:rsidRDefault="00F1149B" w:rsidP="00F1149B">
      <w:pPr>
        <w:spacing w:line="276" w:lineRule="auto"/>
        <w:ind w:firstLineChars="100" w:firstLine="220"/>
        <w:rPr>
          <w:rFonts w:ascii="맑은 고딕" w:eastAsia="맑은 고딕" w:hAnsi="맑은 고딕" w:cs="바탕"/>
          <w:sz w:val="20"/>
          <w:szCs w:val="20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604992" behindDoc="0" locked="0" layoutInCell="1" allowOverlap="1" wp14:anchorId="377AA6A8" wp14:editId="47F42840">
            <wp:simplePos x="0" y="0"/>
            <wp:positionH relativeFrom="page">
              <wp:posOffset>858740</wp:posOffset>
            </wp:positionH>
            <wp:positionV relativeFrom="paragraph">
              <wp:posOffset>894577</wp:posOffset>
            </wp:positionV>
            <wp:extent cx="5358765" cy="2704465"/>
            <wp:effectExtent l="0" t="0" r="0" b="0"/>
            <wp:wrapTopAndBottom/>
            <wp:docPr id="333" name="image1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" name="image143.jpeg"/>
                    <pic:cNvPicPr>
                      <a:picLocks noChangeAspect="1"/>
                    </pic:cNvPicPr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8765" cy="2704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이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오디오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기능을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사용하여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카메라의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사운드를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듣거나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카메라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측으로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사운드를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전송할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수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있습니다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.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이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기능으로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양방향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통신이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가능합니다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.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오디오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입력이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사용자가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설정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한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특정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알람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레벨보다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높으면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알람을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작동할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수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있으며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알람이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발생할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때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구성된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오디오를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재생할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수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 xml:space="preserve"> </w:t>
      </w:r>
      <w:r w:rsidRPr="00F1149B">
        <w:rPr>
          <w:rFonts w:ascii="맑은 고딕" w:eastAsia="맑은 고딕" w:hAnsi="맑은 고딕" w:cs="맑은 고딕" w:hint="eastAsia"/>
          <w:sz w:val="20"/>
          <w:szCs w:val="20"/>
          <w:lang w:eastAsia="ko-KR"/>
        </w:rPr>
        <w:t>있습니다</w:t>
      </w:r>
      <w:r w:rsidRPr="00F1149B">
        <w:rPr>
          <w:rFonts w:ascii="맑은 고딕" w:eastAsia="맑은 고딕" w:hAnsi="맑은 고딕" w:cs="바탕"/>
          <w:sz w:val="20"/>
          <w:szCs w:val="20"/>
          <w:lang w:eastAsia="ko-KR"/>
        </w:rPr>
        <w:t>.</w:t>
      </w:r>
    </w:p>
    <w:bookmarkEnd w:id="95"/>
    <w:p w14:paraId="0B037DC6" w14:textId="1A40C659" w:rsidR="007F6D0A" w:rsidRPr="00172F46" w:rsidRDefault="007F6D0A" w:rsidP="001B0B37">
      <w:pPr>
        <w:pStyle w:val="a3"/>
        <w:spacing w:before="11"/>
        <w:jc w:val="both"/>
        <w:rPr>
          <w:rFonts w:ascii="맑은 고딕" w:eastAsia="맑은 고딕" w:hAnsi="맑은 고딕"/>
          <w:sz w:val="21"/>
          <w:lang w:eastAsia="ko-KR"/>
        </w:rPr>
      </w:pPr>
    </w:p>
    <w:p w14:paraId="33FEB447" w14:textId="4CB2C91A" w:rsidR="007F6D0A" w:rsidRPr="00172F46" w:rsidRDefault="00F317D2" w:rsidP="001B0B37">
      <w:pPr>
        <w:pStyle w:val="5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21.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08"/>
        <w:gridCol w:w="6822"/>
      </w:tblGrid>
      <w:tr w:rsidR="007F6D0A" w:rsidRPr="00172F46" w14:paraId="484A9B2B" w14:textId="77777777" w:rsidTr="00F317D2">
        <w:trPr>
          <w:trHeight w:val="503"/>
          <w:jc w:val="center"/>
        </w:trPr>
        <w:tc>
          <w:tcPr>
            <w:tcW w:w="2508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5694FA40" w14:textId="2684F1A4" w:rsidR="007F6D0A" w:rsidRPr="00172F46" w:rsidRDefault="00F317D2" w:rsidP="00F317D2">
            <w:pPr>
              <w:pStyle w:val="TableParagraph"/>
              <w:spacing w:before="90"/>
              <w:ind w:leftChars="318" w:left="700" w:right="668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822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C515C31" w14:textId="4B2CDD62" w:rsidR="007F6D0A" w:rsidRPr="00172F46" w:rsidRDefault="00F317D2" w:rsidP="00F317D2">
            <w:pPr>
              <w:pStyle w:val="TableParagraph"/>
              <w:spacing w:before="90"/>
              <w:ind w:left="2295" w:right="2279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0A7DB5EC" w14:textId="77777777" w:rsidTr="00F317D2">
        <w:trPr>
          <w:trHeight w:val="638"/>
          <w:jc w:val="center"/>
        </w:trPr>
        <w:tc>
          <w:tcPr>
            <w:tcW w:w="25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4914C03F" w14:textId="5B2F5CAE" w:rsidR="007F6D0A" w:rsidRPr="00F317D2" w:rsidRDefault="00F317D2" w:rsidP="00F317D2">
            <w:pPr>
              <w:pStyle w:val="TableParagraph"/>
              <w:ind w:left="417" w:right="374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오디오 활성화</w:t>
            </w:r>
          </w:p>
        </w:tc>
        <w:tc>
          <w:tcPr>
            <w:tcW w:w="6822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6703A6A" w14:textId="5A16075E" w:rsidR="007F6D0A" w:rsidRPr="00F317D2" w:rsidRDefault="00F317D2" w:rsidP="001B0B37">
            <w:pPr>
              <w:pStyle w:val="TableParagraph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활성화 시 체크</w:t>
            </w:r>
          </w:p>
        </w:tc>
      </w:tr>
      <w:tr w:rsidR="007F6D0A" w:rsidRPr="00172F46" w14:paraId="6004A93C" w14:textId="77777777" w:rsidTr="00F317D2">
        <w:trPr>
          <w:trHeight w:val="379"/>
          <w:jc w:val="center"/>
        </w:trPr>
        <w:tc>
          <w:tcPr>
            <w:tcW w:w="25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13B8E82B" w14:textId="1C98F50E" w:rsidR="007F6D0A" w:rsidRPr="00F317D2" w:rsidRDefault="00F317D2" w:rsidP="00F317D2">
            <w:pPr>
              <w:pStyle w:val="TableParagraph"/>
              <w:spacing w:before="74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오디오 모드</w:t>
            </w:r>
          </w:p>
        </w:tc>
        <w:tc>
          <w:tcPr>
            <w:tcW w:w="6822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7AF6D66" w14:textId="18E598D4" w:rsidR="007F6D0A" w:rsidRPr="00F317D2" w:rsidRDefault="00F317D2" w:rsidP="001B0B37">
            <w:pPr>
              <w:pStyle w:val="TableParagraph"/>
              <w:spacing w:before="74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오디오 출력/오디오 입력/둘 다</w:t>
            </w:r>
          </w:p>
        </w:tc>
      </w:tr>
      <w:tr w:rsidR="00F317D2" w:rsidRPr="00172F46" w14:paraId="6BB0287B" w14:textId="77777777" w:rsidTr="00F317D2">
        <w:trPr>
          <w:trHeight w:val="3156"/>
          <w:jc w:val="center"/>
        </w:trPr>
        <w:tc>
          <w:tcPr>
            <w:tcW w:w="25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2ACFA3C9" w14:textId="6177F917" w:rsidR="00F317D2" w:rsidRPr="00F317D2" w:rsidRDefault="00F317D2" w:rsidP="00F317D2">
            <w:pPr>
              <w:pStyle w:val="TableParagraph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입력</w:t>
            </w:r>
          </w:p>
        </w:tc>
        <w:tc>
          <w:tcPr>
            <w:tcW w:w="6822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D4F4154" w14:textId="77777777" w:rsidR="00F317D2" w:rsidRPr="001B003C" w:rsidRDefault="00F317D2" w:rsidP="00F317D2">
            <w:pPr>
              <w:pStyle w:val="TableParagraph"/>
              <w:spacing w:line="276" w:lineRule="auto"/>
              <w:ind w:left="91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bCs/>
                <w:sz w:val="20"/>
                <w:szCs w:val="20"/>
                <w:lang w:eastAsia="ko-KR"/>
              </w:rPr>
              <w:t>잡음 제거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: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사용 체크</w:t>
            </w:r>
          </w:p>
          <w:p w14:paraId="2489F767" w14:textId="77777777" w:rsidR="00F317D2" w:rsidRPr="001B003C" w:rsidRDefault="00F317D2" w:rsidP="00F317D2">
            <w:pPr>
              <w:pStyle w:val="TableParagraph"/>
              <w:spacing w:line="276" w:lineRule="auto"/>
              <w:ind w:left="91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인코딩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G.711-ULaw, G.711-ALaw, AAC LC, G.722, G.726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지원</w:t>
            </w:r>
          </w:p>
          <w:p w14:paraId="5BE4F39F" w14:textId="77777777" w:rsidR="00F317D2" w:rsidRPr="001B003C" w:rsidRDefault="00F317D2" w:rsidP="00F317D2">
            <w:pPr>
              <w:pStyle w:val="TableParagraph"/>
              <w:spacing w:line="276" w:lineRule="auto"/>
              <w:ind w:left="91" w:right="223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오디오 비트 </w:t>
            </w:r>
            <w:proofErr w:type="spellStart"/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레이트</w:t>
            </w:r>
            <w:proofErr w:type="spellEnd"/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AAC LC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에서 최대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256kbps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지원</w:t>
            </w:r>
          </w:p>
          <w:p w14:paraId="7963065B" w14:textId="77777777" w:rsidR="00F317D2" w:rsidRPr="001B003C" w:rsidRDefault="00F317D2" w:rsidP="00F317D2">
            <w:pPr>
              <w:pStyle w:val="TableParagraph"/>
              <w:spacing w:line="276" w:lineRule="auto"/>
              <w:ind w:left="91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샘플 </w:t>
            </w:r>
            <w:proofErr w:type="spellStart"/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레이트</w:t>
            </w:r>
            <w:proofErr w:type="spellEnd"/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8KHz, 16KHz, 32KHz, 44.1KHz, 48KHz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지원</w:t>
            </w:r>
          </w:p>
          <w:p w14:paraId="66F7CAF7" w14:textId="77777777" w:rsidR="00F317D2" w:rsidRPr="001B003C" w:rsidRDefault="00F317D2" w:rsidP="00F317D2">
            <w:pPr>
              <w:pStyle w:val="TableParagraph"/>
              <w:spacing w:line="276" w:lineRule="auto"/>
              <w:ind w:left="91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입력 수준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0-100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단계로 입력</w:t>
            </w:r>
          </w:p>
          <w:p w14:paraId="6DE0FF54" w14:textId="4B3253F3" w:rsidR="00F317D2" w:rsidRPr="00F317D2" w:rsidRDefault="00F317D2" w:rsidP="00F317D2">
            <w:pPr>
              <w:pStyle w:val="TableParagraph"/>
              <w:spacing w:line="254" w:lineRule="auto"/>
              <w:ind w:left="91" w:right="90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알람 레벨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 w:cs="Calibri" w:hint="eastAsia"/>
                <w:iCs/>
                <w:sz w:val="20"/>
                <w:szCs w:val="20"/>
                <w:lang w:eastAsia="ko-KR"/>
              </w:rPr>
              <w:t xml:space="preserve">음성 경보가 활성화되어 있고 입력된 볼륨이 경보 수준인 </w:t>
            </w:r>
            <w:r w:rsidRPr="001B003C">
              <w:rPr>
                <w:rFonts w:ascii="맑은 고딕" w:eastAsia="맑은 고딕" w:hAnsi="맑은 고딕" w:cs="Calibri"/>
                <w:iCs/>
                <w:sz w:val="20"/>
                <w:szCs w:val="20"/>
                <w:lang w:eastAsia="ko-KR"/>
              </w:rPr>
              <w:t>0~100</w:t>
            </w:r>
            <w:r w:rsidRPr="001B003C">
              <w:rPr>
                <w:rFonts w:ascii="맑은 고딕" w:eastAsia="맑은 고딕" w:hAnsi="맑은 고딕" w:cs="Calibri" w:hint="eastAsia"/>
                <w:iCs/>
                <w:sz w:val="20"/>
                <w:szCs w:val="20"/>
                <w:lang w:eastAsia="ko-KR"/>
              </w:rPr>
              <w:t>보다 높으면 경보가 활성화됩니다.</w:t>
            </w:r>
          </w:p>
        </w:tc>
      </w:tr>
      <w:tr w:rsidR="00F317D2" w:rsidRPr="00172F46" w14:paraId="143B2898" w14:textId="77777777" w:rsidTr="00F317D2">
        <w:trPr>
          <w:trHeight w:val="1015"/>
          <w:jc w:val="center"/>
        </w:trPr>
        <w:tc>
          <w:tcPr>
            <w:tcW w:w="2508" w:type="dxa"/>
            <w:tcBorders>
              <w:top w:val="single" w:sz="6" w:space="0" w:color="000000"/>
            </w:tcBorders>
            <w:vAlign w:val="center"/>
          </w:tcPr>
          <w:p w14:paraId="48175752" w14:textId="0A57BF27" w:rsidR="00F317D2" w:rsidRPr="00F317D2" w:rsidRDefault="00F317D2" w:rsidP="00F317D2">
            <w:pPr>
              <w:pStyle w:val="TableParagraph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오디오 출력</w:t>
            </w:r>
          </w:p>
        </w:tc>
        <w:tc>
          <w:tcPr>
            <w:tcW w:w="6822" w:type="dxa"/>
            <w:tcBorders>
              <w:top w:val="single" w:sz="6" w:space="0" w:color="000000"/>
              <w:bottom w:val="single" w:sz="6" w:space="0" w:color="000000"/>
            </w:tcBorders>
            <w:vAlign w:val="center"/>
          </w:tcPr>
          <w:p w14:paraId="1ACD91B5" w14:textId="77777777" w:rsidR="00F317D2" w:rsidRPr="001B003C" w:rsidRDefault="00F317D2" w:rsidP="00F317D2">
            <w:pPr>
              <w:pStyle w:val="TableParagraph"/>
              <w:spacing w:line="276" w:lineRule="auto"/>
              <w:ind w:left="91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자동 수준 조절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H.265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에서 지원</w:t>
            </w:r>
          </w:p>
          <w:p w14:paraId="389A5853" w14:textId="5B5B9DFA" w:rsidR="00F317D2" w:rsidRPr="00F317D2" w:rsidRDefault="00F317D2" w:rsidP="00F317D2">
            <w:pPr>
              <w:pStyle w:val="TableParagraph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출력 볼륨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출력 볼륨 조절</w:t>
            </w:r>
          </w:p>
        </w:tc>
      </w:tr>
    </w:tbl>
    <w:p w14:paraId="3C910ACA" w14:textId="77777777" w:rsidR="007F6D0A" w:rsidRPr="00172F46" w:rsidRDefault="007F6D0A" w:rsidP="001B0B37">
      <w:pPr>
        <w:pStyle w:val="a3"/>
        <w:spacing w:before="8"/>
        <w:jc w:val="both"/>
        <w:rPr>
          <w:rFonts w:ascii="맑은 고딕" w:eastAsia="맑은 고딕" w:hAnsi="맑은 고딕"/>
          <w:b/>
          <w:sz w:val="15"/>
          <w:lang w:eastAsia="ko-KR"/>
        </w:rPr>
      </w:pPr>
    </w:p>
    <w:p w14:paraId="2357AA5F" w14:textId="2DEA984A" w:rsidR="007F6D0A" w:rsidRPr="00172F46" w:rsidRDefault="00F317D2" w:rsidP="001B0B37">
      <w:pPr>
        <w:pStyle w:val="a4"/>
        <w:numPr>
          <w:ilvl w:val="3"/>
          <w:numId w:val="19"/>
        </w:numPr>
        <w:tabs>
          <w:tab w:val="left" w:pos="859"/>
        </w:tabs>
        <w:spacing w:before="92"/>
        <w:jc w:val="both"/>
        <w:rPr>
          <w:rFonts w:ascii="맑은 고딕" w:eastAsia="맑은 고딕" w:hAnsi="맑은 고딕"/>
          <w:sz w:val="25"/>
        </w:rPr>
      </w:pPr>
      <w:bookmarkStart w:id="96" w:name="8.1.3.2_Auto_File_Management"/>
      <w:bookmarkEnd w:id="96"/>
      <w:r>
        <w:rPr>
          <w:rFonts w:ascii="맑은 고딕" w:eastAsia="맑은 고딕" w:hAnsi="맑은 고딕" w:hint="eastAsia"/>
          <w:sz w:val="25"/>
          <w:lang w:eastAsia="ko-KR"/>
        </w:rPr>
        <w:lastRenderedPageBreak/>
        <w:t>오디오 파일 관리</w:t>
      </w:r>
    </w:p>
    <w:p w14:paraId="4B8D535A" w14:textId="77777777" w:rsidR="00F317D2" w:rsidRDefault="00F317D2" w:rsidP="001B0B37">
      <w:pPr>
        <w:pStyle w:val="a3"/>
        <w:jc w:val="both"/>
        <w:rPr>
          <w:rFonts w:ascii="맑은 고딕" w:eastAsia="맑은 고딕" w:hAnsi="맑은 고딕"/>
          <w:lang w:eastAsia="ko-KR"/>
        </w:rPr>
      </w:pPr>
    </w:p>
    <w:p w14:paraId="44052EFA" w14:textId="07C3937E" w:rsidR="007F6D0A" w:rsidRPr="00F317D2" w:rsidRDefault="00F317D2" w:rsidP="00F317D2">
      <w:pPr>
        <w:pStyle w:val="a3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오디오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웹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페이지에서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플래시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또는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SD 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카드에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최대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5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개의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오디오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파일을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수동으로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업로드할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있으며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,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업로드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시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오디오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파일의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이름을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편집할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수도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15E7FBDF" w14:textId="77777777" w:rsidR="007F6D0A" w:rsidRPr="00172F46" w:rsidRDefault="007577A8" w:rsidP="001B0B37">
      <w:pPr>
        <w:pStyle w:val="a3"/>
        <w:spacing w:before="9"/>
        <w:jc w:val="both"/>
        <w:rPr>
          <w:rFonts w:ascii="맑은 고딕" w:eastAsia="맑은 고딕" w:hAnsi="맑은 고딕"/>
          <w:sz w:val="21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586560" behindDoc="0" locked="0" layoutInCell="1" allowOverlap="1" wp14:anchorId="13E1F37F" wp14:editId="371FB87D">
            <wp:simplePos x="0" y="0"/>
            <wp:positionH relativeFrom="page">
              <wp:posOffset>914400</wp:posOffset>
            </wp:positionH>
            <wp:positionV relativeFrom="paragraph">
              <wp:posOffset>183515</wp:posOffset>
            </wp:positionV>
            <wp:extent cx="5852160" cy="2953385"/>
            <wp:effectExtent l="0" t="0" r="0" b="0"/>
            <wp:wrapTopAndBottom/>
            <wp:docPr id="335" name="image1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" name="image144.png"/>
                    <pic:cNvPicPr>
                      <a:picLocks noChangeAspect="1"/>
                    </pic:cNvPicPr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B665B0" w14:textId="77777777" w:rsidR="007F6D0A" w:rsidRPr="00172F46" w:rsidRDefault="007F6D0A" w:rsidP="001B0B37">
      <w:pPr>
        <w:jc w:val="both"/>
        <w:rPr>
          <w:rFonts w:ascii="맑은 고딕" w:eastAsia="맑은 고딕" w:hAnsi="맑은 고딕"/>
          <w:sz w:val="21"/>
          <w:lang w:eastAsia="ko-KR"/>
        </w:rPr>
        <w:sectPr w:rsidR="007F6D0A" w:rsidRPr="00172F46">
          <w:pgSz w:w="12240" w:h="15840"/>
          <w:pgMar w:top="780" w:right="1280" w:bottom="280" w:left="1340" w:header="595" w:footer="0" w:gutter="0"/>
          <w:cols w:space="720"/>
        </w:sectPr>
      </w:pPr>
    </w:p>
    <w:bookmarkStart w:id="97" w:name="8.2_Network"/>
    <w:bookmarkStart w:id="98" w:name="_bookmark39"/>
    <w:bookmarkEnd w:id="97"/>
    <w:bookmarkEnd w:id="98"/>
    <w:p w14:paraId="2EAD02D4" w14:textId="16AADE53" w:rsidR="007F6D0A" w:rsidRPr="00F317D2" w:rsidRDefault="000E72C7" w:rsidP="001B0B37">
      <w:pPr>
        <w:pStyle w:val="5"/>
        <w:spacing w:before="210"/>
        <w:ind w:left="445"/>
        <w:jc w:val="both"/>
        <w:rPr>
          <w:rFonts w:ascii="맑은 고딕" w:eastAsia="맑은 고딕" w:hAnsi="맑은 고딕"/>
          <w:sz w:val="20"/>
          <w:szCs w:val="20"/>
        </w:rPr>
      </w:pPr>
      <w:r>
        <w:rPr>
          <w:rFonts w:ascii="맑은 고딕" w:eastAsia="맑은 고딕" w:hAnsi="맑은 고딕"/>
          <w:noProof/>
          <w:sz w:val="20"/>
          <w:szCs w:val="20"/>
        </w:rPr>
        <w:lastRenderedPageBreak/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656A10A3" wp14:editId="6FAE1342">
                <wp:simplePos x="0" y="0"/>
                <wp:positionH relativeFrom="page">
                  <wp:posOffset>933450</wp:posOffset>
                </wp:positionH>
                <wp:positionV relativeFrom="paragraph">
                  <wp:posOffset>158750</wp:posOffset>
                </wp:positionV>
                <wp:extent cx="152400" cy="152400"/>
                <wp:effectExtent l="0" t="0" r="0" b="0"/>
                <wp:wrapNone/>
                <wp:docPr id="1961745130" name="Group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25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2076839395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25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68489298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31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296A42" id="Group 102" o:spid="_x0000_s1026" style="position:absolute;left:0;text-align:left;margin-left:73.5pt;margin-top:12.5pt;width:12pt;height:12pt;z-index:251664384;mso-position-horizontal-relative:page" coordorigin="1470,25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">
                <v:shape id="Picture 103" o:spid="_x0000_s1027" type="#_x0000_t75" style="position:absolute;left:1470;top:25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">
                  <v:imagedata r:id="rId17" o:title=""/>
                </v:shape>
                <v:shape id="Picture 104" o:spid="_x0000_s1028" type="#_x0000_t75" style="position:absolute;left:1530;top:31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">
                  <v:imagedata r:id="rId18" o:title=""/>
                </v:shape>
                <w10:wrap anchorx="page"/>
              </v:group>
            </w:pict>
          </mc:Fallback>
        </mc:AlternateContent>
      </w:r>
      <w:r w:rsidR="00F317D2"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참고</w:t>
      </w:r>
      <w:r w:rsidR="007577A8" w:rsidRPr="00F317D2">
        <w:rPr>
          <w:rFonts w:ascii="맑은 고딕" w:eastAsia="맑은 고딕" w:hAnsi="맑은 고딕"/>
          <w:sz w:val="20"/>
          <w:szCs w:val="20"/>
        </w:rPr>
        <w:t>:</w:t>
      </w:r>
    </w:p>
    <w:p w14:paraId="3E5238B6" w14:textId="77777777" w:rsidR="007F6D0A" w:rsidRPr="00F317D2" w:rsidRDefault="007F6D0A" w:rsidP="001B0B37">
      <w:pPr>
        <w:pStyle w:val="a3"/>
        <w:spacing w:before="9"/>
        <w:jc w:val="both"/>
        <w:rPr>
          <w:rFonts w:ascii="맑은 고딕" w:eastAsia="맑은 고딕" w:hAnsi="맑은 고딕"/>
          <w:b/>
          <w:sz w:val="20"/>
          <w:szCs w:val="20"/>
        </w:rPr>
      </w:pPr>
    </w:p>
    <w:p w14:paraId="101E278D" w14:textId="77777777" w:rsidR="00F317D2" w:rsidRDefault="00F317D2" w:rsidP="00F317D2">
      <w:pPr>
        <w:pStyle w:val="a4"/>
        <w:numPr>
          <w:ilvl w:val="4"/>
          <w:numId w:val="19"/>
        </w:numPr>
        <w:tabs>
          <w:tab w:val="left" w:pos="560"/>
        </w:tabs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오디오 모드 및 오디오 출력은 특정 모듈에만 해당됩니다.</w:t>
      </w:r>
    </w:p>
    <w:p w14:paraId="3554ECE3" w14:textId="763283EC" w:rsidR="007F6D0A" w:rsidRPr="00F317D2" w:rsidRDefault="00F317D2" w:rsidP="001B0B37">
      <w:pPr>
        <w:pStyle w:val="a4"/>
        <w:numPr>
          <w:ilvl w:val="4"/>
          <w:numId w:val="19"/>
        </w:numPr>
        <w:tabs>
          <w:tab w:val="left" w:pos="560"/>
        </w:tabs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코덱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유형이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PCM/PCMU/PCMA, 64kbps 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또는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128kbps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이고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500k 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이하인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'.wav' 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오디오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파일만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317D2">
        <w:rPr>
          <w:rFonts w:ascii="맑은 고딕" w:eastAsia="맑은 고딕" w:hAnsi="맑은 고딕" w:hint="eastAsia"/>
          <w:sz w:val="20"/>
          <w:szCs w:val="20"/>
          <w:lang w:eastAsia="ko-KR"/>
        </w:rPr>
        <w:t>지원합니다</w:t>
      </w:r>
      <w:r w:rsidRPr="00F317D2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1610A360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6"/>
          <w:lang w:eastAsia="ko-KR"/>
        </w:rPr>
      </w:pPr>
    </w:p>
    <w:p w14:paraId="1758445D" w14:textId="0C5A002F" w:rsidR="007F6D0A" w:rsidRPr="00172F46" w:rsidRDefault="00F317D2" w:rsidP="001B0B37">
      <w:pPr>
        <w:pStyle w:val="2"/>
        <w:numPr>
          <w:ilvl w:val="1"/>
          <w:numId w:val="21"/>
        </w:numPr>
        <w:tabs>
          <w:tab w:val="left" w:pos="687"/>
        </w:tabs>
        <w:jc w:val="both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  <w:lang w:eastAsia="ko-KR"/>
        </w:rPr>
        <w:t>네트워크</w:t>
      </w:r>
    </w:p>
    <w:p w14:paraId="304356E3" w14:textId="77777777" w:rsidR="007F6D0A" w:rsidRPr="00823EDE" w:rsidRDefault="007F6D0A" w:rsidP="001B0B37">
      <w:pPr>
        <w:pStyle w:val="a3"/>
        <w:spacing w:before="10"/>
        <w:jc w:val="both"/>
        <w:rPr>
          <w:rFonts w:ascii="맑은 고딕" w:eastAsia="맑은 고딕" w:hAnsi="맑은 고딕"/>
          <w:i/>
          <w:sz w:val="28"/>
          <w:szCs w:val="8"/>
        </w:rPr>
      </w:pPr>
      <w:bookmarkStart w:id="99" w:name="_bookmark40"/>
      <w:bookmarkStart w:id="100" w:name="8.2.1_Basic"/>
      <w:bookmarkEnd w:id="99"/>
      <w:bookmarkEnd w:id="100"/>
    </w:p>
    <w:p w14:paraId="226917A9" w14:textId="529630C8" w:rsidR="007F6D0A" w:rsidRPr="00172F46" w:rsidRDefault="00823EDE" w:rsidP="001B0B37">
      <w:pPr>
        <w:pStyle w:val="3"/>
        <w:numPr>
          <w:ilvl w:val="2"/>
          <w:numId w:val="21"/>
        </w:numPr>
        <w:tabs>
          <w:tab w:val="left" w:pos="825"/>
        </w:tabs>
        <w:spacing w:before="0"/>
        <w:jc w:val="both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  <w:lang w:eastAsia="ko-KR"/>
        </w:rPr>
        <w:t>기본</w:t>
      </w:r>
    </w:p>
    <w:p w14:paraId="34BD7607" w14:textId="77777777" w:rsidR="007F6D0A" w:rsidRPr="00172F46" w:rsidRDefault="007F6D0A" w:rsidP="001B0B37">
      <w:pPr>
        <w:pStyle w:val="a3"/>
        <w:spacing w:before="6"/>
        <w:jc w:val="both"/>
        <w:rPr>
          <w:rFonts w:ascii="맑은 고딕" w:eastAsia="맑은 고딕" w:hAnsi="맑은 고딕"/>
          <w:i/>
          <w:sz w:val="28"/>
        </w:rPr>
      </w:pPr>
    </w:p>
    <w:p w14:paraId="6365B6E5" w14:textId="77777777" w:rsidR="007F6D0A" w:rsidRPr="00172F46" w:rsidRDefault="007577A8" w:rsidP="001B0B37">
      <w:pPr>
        <w:pStyle w:val="4"/>
        <w:numPr>
          <w:ilvl w:val="3"/>
          <w:numId w:val="21"/>
        </w:numPr>
        <w:tabs>
          <w:tab w:val="left" w:pos="859"/>
        </w:tabs>
        <w:jc w:val="both"/>
        <w:rPr>
          <w:rFonts w:ascii="맑은 고딕" w:eastAsia="맑은 고딕" w:hAnsi="맑은 고딕"/>
        </w:rPr>
      </w:pPr>
      <w:bookmarkStart w:id="101" w:name="8.2.1.1_TCP/IP"/>
      <w:bookmarkEnd w:id="101"/>
      <w:r w:rsidRPr="00172F46">
        <w:rPr>
          <w:rFonts w:ascii="맑은 고딕" w:eastAsia="맑은 고딕" w:hAnsi="맑은 고딕"/>
        </w:rPr>
        <w:t>TCP/IP</w:t>
      </w:r>
    </w:p>
    <w:p w14:paraId="50264C8D" w14:textId="2C429285" w:rsidR="007F6D0A" w:rsidRPr="00172F46" w:rsidRDefault="007577A8" w:rsidP="001B0B37">
      <w:pPr>
        <w:pStyle w:val="a3"/>
        <w:jc w:val="both"/>
        <w:rPr>
          <w:rFonts w:ascii="맑은 고딕" w:eastAsia="맑은 고딕" w:hAnsi="맑은 고딕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587584" behindDoc="0" locked="0" layoutInCell="1" allowOverlap="1" wp14:anchorId="5FC6F3E9" wp14:editId="56F565FB">
            <wp:simplePos x="0" y="0"/>
            <wp:positionH relativeFrom="page">
              <wp:posOffset>914400</wp:posOffset>
            </wp:positionH>
            <wp:positionV relativeFrom="paragraph">
              <wp:posOffset>192405</wp:posOffset>
            </wp:positionV>
            <wp:extent cx="5852160" cy="2953385"/>
            <wp:effectExtent l="0" t="0" r="0" b="0"/>
            <wp:wrapTopAndBottom/>
            <wp:docPr id="337" name="image1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" name="image145.png"/>
                    <pic:cNvPicPr>
                      <a:picLocks noChangeAspect="1"/>
                    </pic:cNvPicPr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163F2B" w14:textId="77777777" w:rsidR="00823EDE" w:rsidRDefault="00823EDE" w:rsidP="001B0B37">
      <w:pPr>
        <w:pStyle w:val="5"/>
        <w:spacing w:before="220"/>
        <w:jc w:val="both"/>
        <w:rPr>
          <w:rFonts w:ascii="맑은 고딕" w:eastAsia="맑은 고딕" w:hAnsi="맑은 고딕"/>
        </w:rPr>
      </w:pPr>
    </w:p>
    <w:p w14:paraId="42709D31" w14:textId="77777777" w:rsidR="00823EDE" w:rsidRDefault="00823EDE" w:rsidP="001B0B37">
      <w:pPr>
        <w:pStyle w:val="5"/>
        <w:spacing w:before="220"/>
        <w:jc w:val="both"/>
        <w:rPr>
          <w:rFonts w:ascii="맑은 고딕" w:eastAsia="맑은 고딕" w:hAnsi="맑은 고딕"/>
        </w:rPr>
      </w:pPr>
    </w:p>
    <w:p w14:paraId="61B97B63" w14:textId="77777777" w:rsidR="00823EDE" w:rsidRDefault="00823EDE" w:rsidP="001B0B37">
      <w:pPr>
        <w:pStyle w:val="5"/>
        <w:spacing w:before="220"/>
        <w:jc w:val="both"/>
        <w:rPr>
          <w:rFonts w:ascii="맑은 고딕" w:eastAsia="맑은 고딕" w:hAnsi="맑은 고딕"/>
        </w:rPr>
      </w:pPr>
    </w:p>
    <w:p w14:paraId="021D3A0F" w14:textId="77777777" w:rsidR="00823EDE" w:rsidRDefault="00823EDE" w:rsidP="001B0B37">
      <w:pPr>
        <w:pStyle w:val="5"/>
        <w:spacing w:before="220"/>
        <w:jc w:val="both"/>
        <w:rPr>
          <w:rFonts w:ascii="맑은 고딕" w:eastAsia="맑은 고딕" w:hAnsi="맑은 고딕"/>
        </w:rPr>
      </w:pPr>
    </w:p>
    <w:p w14:paraId="2C59F23C" w14:textId="77777777" w:rsidR="00823EDE" w:rsidRDefault="00823EDE" w:rsidP="001B0B37">
      <w:pPr>
        <w:pStyle w:val="5"/>
        <w:spacing w:before="220"/>
        <w:jc w:val="both"/>
        <w:rPr>
          <w:rFonts w:ascii="맑은 고딕" w:eastAsia="맑은 고딕" w:hAnsi="맑은 고딕"/>
        </w:rPr>
      </w:pPr>
    </w:p>
    <w:p w14:paraId="787DF96D" w14:textId="77777777" w:rsidR="00823EDE" w:rsidRDefault="00823EDE" w:rsidP="001B0B37">
      <w:pPr>
        <w:pStyle w:val="5"/>
        <w:spacing w:before="220"/>
        <w:jc w:val="both"/>
        <w:rPr>
          <w:rFonts w:ascii="맑은 고딕" w:eastAsia="맑은 고딕" w:hAnsi="맑은 고딕"/>
        </w:rPr>
      </w:pPr>
    </w:p>
    <w:p w14:paraId="31E14FA3" w14:textId="77777777" w:rsidR="00823EDE" w:rsidRDefault="00823EDE" w:rsidP="001B0B37">
      <w:pPr>
        <w:pStyle w:val="5"/>
        <w:spacing w:before="220"/>
        <w:jc w:val="both"/>
        <w:rPr>
          <w:rFonts w:ascii="맑은 고딕" w:eastAsia="맑은 고딕" w:hAnsi="맑은 고딕"/>
        </w:rPr>
      </w:pPr>
    </w:p>
    <w:p w14:paraId="6853A37F" w14:textId="7A1BE7BF" w:rsidR="007F6D0A" w:rsidRPr="00172F46" w:rsidRDefault="00823EDE" w:rsidP="001B0B37">
      <w:pPr>
        <w:pStyle w:val="5"/>
        <w:spacing w:before="220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22.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66"/>
        <w:gridCol w:w="6665"/>
      </w:tblGrid>
      <w:tr w:rsidR="007F6D0A" w:rsidRPr="00172F46" w14:paraId="0C989B5D" w14:textId="77777777" w:rsidTr="00823EDE">
        <w:trPr>
          <w:trHeight w:val="848"/>
          <w:jc w:val="center"/>
        </w:trPr>
        <w:tc>
          <w:tcPr>
            <w:tcW w:w="2666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43111C8B" w14:textId="53F7144E" w:rsidR="007F6D0A" w:rsidRPr="00172F46" w:rsidRDefault="000E72C7" w:rsidP="00823EDE">
            <w:pPr>
              <w:pStyle w:val="TableParagraph"/>
              <w:spacing w:before="9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/>
                <w:noProof/>
                <w:sz w:val="23"/>
              </w:rPr>
              <mc:AlternateContent>
                <mc:Choice Requires="wpg">
                  <w:drawing>
                    <wp:anchor distT="0" distB="0" distL="114300" distR="114300" simplePos="0" relativeHeight="251649024" behindDoc="1" locked="0" layoutInCell="1" allowOverlap="1" wp14:anchorId="751EDADA" wp14:editId="4374B770">
                      <wp:simplePos x="0" y="0"/>
                      <wp:positionH relativeFrom="page">
                        <wp:posOffset>2694940</wp:posOffset>
                      </wp:positionH>
                      <wp:positionV relativeFrom="page">
                        <wp:posOffset>2266315</wp:posOffset>
                      </wp:positionV>
                      <wp:extent cx="152400" cy="152400"/>
                      <wp:effectExtent l="0" t="0" r="0" b="0"/>
                      <wp:wrapNone/>
                      <wp:docPr id="1655321905" name="Group 1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4244" y="3570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99985610" name="Picture 1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44" y="3569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96006705" name="Picture 1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304" y="3629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8C4B465" id="Group 108" o:spid="_x0000_s1026" style="position:absolute;left:0;text-align:left;margin-left:212.2pt;margin-top:178.45pt;width:12pt;height:12pt;z-index:-251667456;mso-position-horizontal-relative:page;mso-position-vertical-relative:page" coordorigin="4244,3570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">
                      <v:shape id="Picture 109" o:spid="_x0000_s1027" type="#_x0000_t75" style="position:absolute;left:4244;top:3569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">
                        <v:imagedata r:id="rId17" o:title=""/>
                      </v:shape>
                      <v:shape id="Picture 110" o:spid="_x0000_s1028" type="#_x0000_t75" style="position:absolute;left:4304;top:3629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">
                        <v:imagedata r:id="rId18" o:title=""/>
                      </v:shape>
                      <w10:wrap anchorx="page" anchory="page"/>
                    </v:group>
                  </w:pict>
                </mc:Fallback>
              </mc:AlternateContent>
            </w:r>
            <w:r w:rsidR="00823EDE"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665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21E94213" w14:textId="25BE7C43" w:rsidR="007F6D0A" w:rsidRPr="00172F46" w:rsidRDefault="00823EDE" w:rsidP="00823EDE">
            <w:pPr>
              <w:pStyle w:val="TableParagraph"/>
              <w:ind w:left="2216" w:right="2199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6347CE3B" w14:textId="77777777" w:rsidTr="00823EDE">
        <w:trPr>
          <w:trHeight w:val="2949"/>
          <w:jc w:val="center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072B440" w14:textId="77777777" w:rsidR="007F6D0A" w:rsidRPr="00823EDE" w:rsidRDefault="007577A8" w:rsidP="00823EDE">
            <w:pPr>
              <w:pStyle w:val="TableParagraph"/>
              <w:spacing w:before="160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823EDE">
              <w:rPr>
                <w:rFonts w:ascii="맑은 고딕" w:eastAsia="맑은 고딕" w:hAnsi="맑은 고딕"/>
                <w:b/>
                <w:sz w:val="20"/>
                <w:szCs w:val="20"/>
              </w:rPr>
              <w:t>IPv4</w:t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0180B4B" w14:textId="1B522A7C" w:rsidR="007F6D0A" w:rsidRDefault="003C65A3" w:rsidP="003C65A3">
            <w:pPr>
              <w:pStyle w:val="TableParagraph"/>
              <w:spacing w:before="11"/>
              <w:ind w:leftChars="75" w:left="165" w:rightChars="51" w:right="112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3C65A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Static Type </w:t>
            </w:r>
            <w:r w:rsidRPr="003C65A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및</w:t>
            </w:r>
            <w:r w:rsidRPr="003C65A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DHCP Type</w:t>
            </w:r>
            <w:r w:rsidRPr="003C65A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은</w:t>
            </w:r>
            <w:r w:rsidRPr="003C65A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3C65A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사용자가</w:t>
            </w:r>
            <w:r w:rsidRPr="003C65A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IPv4 </w:t>
            </w:r>
            <w:r w:rsidRPr="003C65A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주소를</w:t>
            </w:r>
            <w:r w:rsidRPr="003C65A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3C65A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자동으로</w:t>
            </w:r>
            <w:r w:rsidRPr="003C65A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3C65A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가져오거나</w:t>
            </w:r>
            <w:r w:rsidRPr="003C65A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3C65A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고정</w:t>
            </w:r>
            <w:r w:rsidRPr="003C65A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IP </w:t>
            </w:r>
            <w:r w:rsidRPr="003C65A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주소를</w:t>
            </w:r>
            <w:r w:rsidRPr="003C65A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3C65A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사용하기</w:t>
            </w:r>
            <w:r w:rsidRPr="003C65A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3C65A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위해</w:t>
            </w:r>
            <w:r w:rsidRPr="003C65A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3C65A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</w:t>
            </w:r>
            <w:r w:rsidRPr="003C65A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3C65A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사항입니다</w:t>
            </w:r>
            <w:r w:rsidRPr="003C65A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3A34A0DA" w14:textId="77777777" w:rsidR="003C65A3" w:rsidRPr="00823EDE" w:rsidRDefault="003C65A3" w:rsidP="003C65A3">
            <w:pPr>
              <w:pStyle w:val="TableParagraph"/>
              <w:spacing w:before="11"/>
              <w:ind w:leftChars="75" w:left="165" w:rightChars="51" w:right="112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32184FBE" w14:textId="77777777" w:rsidR="003C65A3" w:rsidRPr="001B003C" w:rsidRDefault="003C65A3" w:rsidP="003C65A3">
            <w:pPr>
              <w:pStyle w:val="TableParagraph"/>
              <w:spacing w:line="276" w:lineRule="auto"/>
              <w:ind w:left="93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IPv4 </w:t>
            </w: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주소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네트워크에서 네트워크 카메라를 식별하는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IP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주소</w:t>
            </w:r>
          </w:p>
          <w:p w14:paraId="69B7F3CD" w14:textId="77777777" w:rsidR="003C65A3" w:rsidRPr="001B003C" w:rsidRDefault="003C65A3" w:rsidP="003C65A3">
            <w:pPr>
              <w:pStyle w:val="TableParagraph"/>
              <w:spacing w:line="276" w:lineRule="auto"/>
              <w:ind w:left="93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IPv4 </w:t>
            </w:r>
            <w:proofErr w:type="spellStart"/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서브넷</w:t>
            </w:r>
            <w:proofErr w:type="spellEnd"/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 마스크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네트워크 카메라가 위치한 서브넷을 식별하는 주소</w:t>
            </w:r>
          </w:p>
          <w:p w14:paraId="51110020" w14:textId="77777777" w:rsidR="003C65A3" w:rsidRPr="001B003C" w:rsidRDefault="003C65A3" w:rsidP="003C65A3">
            <w:pPr>
              <w:pStyle w:val="TableParagraph"/>
              <w:spacing w:line="276" w:lineRule="auto"/>
              <w:ind w:left="93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IPv4 </w:t>
            </w: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기본 게이트웨이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 게이트웨이 주소</w:t>
            </w:r>
          </w:p>
          <w:p w14:paraId="73CB8F5D" w14:textId="5610BCD5" w:rsidR="007F6D0A" w:rsidRPr="003C65A3" w:rsidRDefault="003C65A3" w:rsidP="003C65A3">
            <w:pPr>
              <w:pStyle w:val="TableParagraph"/>
              <w:spacing w:line="276" w:lineRule="auto"/>
              <w:ind w:left="93" w:right="194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기본 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DNS: </w:t>
            </w:r>
            <w:r w:rsidRPr="001B003C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DNS 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 xml:space="preserve">서버가 도메인 이름을 </w:t>
            </w:r>
            <w:r w:rsidRPr="001B003C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IP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주소로 변환합니다.</w:t>
            </w:r>
          </w:p>
        </w:tc>
      </w:tr>
      <w:tr w:rsidR="007F6D0A" w:rsidRPr="00172F46" w14:paraId="32000E21" w14:textId="77777777" w:rsidTr="00823EDE">
        <w:trPr>
          <w:trHeight w:val="1983"/>
          <w:jc w:val="center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D2C2EE1" w14:textId="77777777" w:rsidR="007F6D0A" w:rsidRPr="00823EDE" w:rsidRDefault="007577A8" w:rsidP="00823EDE">
            <w:pPr>
              <w:pStyle w:val="TableParagraph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823EDE">
              <w:rPr>
                <w:rFonts w:ascii="맑은 고딕" w:eastAsia="맑은 고딕" w:hAnsi="맑은 고딕"/>
                <w:b/>
                <w:sz w:val="20"/>
                <w:szCs w:val="20"/>
              </w:rPr>
              <w:t>IPv6</w:t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03E2F7B" w14:textId="77777777" w:rsidR="003C65A3" w:rsidRPr="001B003C" w:rsidRDefault="003C65A3" w:rsidP="003C65A3">
            <w:pPr>
              <w:pStyle w:val="TableParagraph"/>
              <w:spacing w:line="276" w:lineRule="auto"/>
              <w:ind w:left="93" w:right="194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IPv6 </w:t>
            </w: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모드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I</w:t>
            </w:r>
            <w:r w:rsidRPr="001B003C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Pv6 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수동</w:t>
            </w:r>
            <w:r w:rsidRPr="001B003C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/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경로 알림</w:t>
            </w:r>
            <w:r w:rsidRPr="001B003C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/DHCPv6 </w:t>
            </w:r>
          </w:p>
          <w:p w14:paraId="1CB07274" w14:textId="77777777" w:rsidR="003C65A3" w:rsidRPr="001B003C" w:rsidRDefault="003C65A3" w:rsidP="003C65A3">
            <w:pPr>
              <w:pStyle w:val="TableParagraph"/>
              <w:spacing w:line="276" w:lineRule="auto"/>
              <w:ind w:left="93" w:right="194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IPv6 </w:t>
            </w: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주소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네트워크에서 네트워크 카메라를 식별하는 데 사용되는 주소</w:t>
            </w:r>
          </w:p>
          <w:p w14:paraId="38238DDB" w14:textId="77777777" w:rsidR="003C65A3" w:rsidRPr="001B003C" w:rsidRDefault="003C65A3" w:rsidP="003C65A3">
            <w:pPr>
              <w:pStyle w:val="TableParagraph"/>
              <w:spacing w:line="276" w:lineRule="auto"/>
              <w:ind w:left="93" w:right="194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IPv6 </w:t>
            </w: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앞자리 수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IPv6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의 기본 앞자리 수</w:t>
            </w:r>
          </w:p>
          <w:p w14:paraId="6A96B08D" w14:textId="5D927148" w:rsidR="007F6D0A" w:rsidRPr="00823EDE" w:rsidRDefault="003C65A3" w:rsidP="003C65A3">
            <w:pPr>
              <w:pStyle w:val="TableParagraph"/>
              <w:spacing w:before="1" w:line="276" w:lineRule="auto"/>
              <w:ind w:left="93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IPv6 </w:t>
            </w: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기본 게이트웨이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IPv6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의 기본 라우터</w:t>
            </w:r>
          </w:p>
        </w:tc>
      </w:tr>
      <w:tr w:rsidR="007F6D0A" w:rsidRPr="00172F46" w14:paraId="71E05F73" w14:textId="77777777" w:rsidTr="00823EDE">
        <w:trPr>
          <w:trHeight w:val="586"/>
          <w:jc w:val="center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1F88144" w14:textId="77777777" w:rsidR="007F6D0A" w:rsidRPr="00823EDE" w:rsidRDefault="007577A8" w:rsidP="00441ACB">
            <w:pPr>
              <w:pStyle w:val="TableParagraph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823EDE">
              <w:rPr>
                <w:rFonts w:ascii="맑은 고딕" w:eastAsia="맑은 고딕" w:hAnsi="맑은 고딕"/>
                <w:b/>
                <w:sz w:val="20"/>
                <w:szCs w:val="20"/>
              </w:rPr>
              <w:t>MTU</w:t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583F1CF" w14:textId="52D63A3D" w:rsidR="007F6D0A" w:rsidRPr="00823EDE" w:rsidRDefault="003C65A3" w:rsidP="001B0B37">
            <w:pPr>
              <w:pStyle w:val="TableParagraph"/>
              <w:spacing w:before="74" w:line="254" w:lineRule="auto"/>
              <w:ind w:left="93" w:right="217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Maximum Transmission Unit (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기본 값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1500, 1200~1500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사이에서 조절 가능)</w:t>
            </w:r>
          </w:p>
        </w:tc>
      </w:tr>
      <w:tr w:rsidR="007F6D0A" w:rsidRPr="00172F46" w14:paraId="5D4406A7" w14:textId="77777777" w:rsidTr="00823EDE">
        <w:trPr>
          <w:trHeight w:val="589"/>
          <w:jc w:val="center"/>
        </w:trPr>
        <w:tc>
          <w:tcPr>
            <w:tcW w:w="2666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5E0D453E" w14:textId="77777777" w:rsidR="007F6D0A" w:rsidRPr="00823EDE" w:rsidRDefault="007577A8" w:rsidP="001B0B37">
            <w:pPr>
              <w:pStyle w:val="TableParagraph"/>
              <w:ind w:left="81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823EDE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3BBEDC33" wp14:editId="770A17BC">
                  <wp:extent cx="654685" cy="213360"/>
                  <wp:effectExtent l="0" t="0" r="0" b="0"/>
                  <wp:docPr id="339" name="image1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9" name="image146.png"/>
                          <pic:cNvPicPr>
                            <a:picLocks noChangeAspect="1"/>
                          </pic:cNvPicPr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5307" cy="213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3E264579" w14:textId="08389780" w:rsidR="007F6D0A" w:rsidRPr="00823EDE" w:rsidRDefault="003C65A3" w:rsidP="001B0B37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 저장</w:t>
            </w:r>
          </w:p>
        </w:tc>
      </w:tr>
    </w:tbl>
    <w:p w14:paraId="15C00A64" w14:textId="77777777" w:rsidR="007F6D0A" w:rsidRPr="00172F46" w:rsidRDefault="007F6D0A" w:rsidP="001B0B37">
      <w:pPr>
        <w:pStyle w:val="a3"/>
        <w:spacing w:before="8"/>
        <w:jc w:val="both"/>
        <w:rPr>
          <w:rFonts w:ascii="맑은 고딕" w:eastAsia="맑은 고딕" w:hAnsi="맑은 고딕"/>
          <w:b/>
          <w:sz w:val="15"/>
        </w:rPr>
      </w:pPr>
    </w:p>
    <w:p w14:paraId="79544660" w14:textId="42DDE3B2" w:rsidR="009C5132" w:rsidRPr="009C5132" w:rsidRDefault="007577A8" w:rsidP="009C5132">
      <w:pPr>
        <w:pStyle w:val="a4"/>
        <w:numPr>
          <w:ilvl w:val="3"/>
          <w:numId w:val="21"/>
        </w:numPr>
        <w:tabs>
          <w:tab w:val="left" w:pos="859"/>
        </w:tabs>
        <w:spacing w:before="92"/>
        <w:jc w:val="both"/>
        <w:rPr>
          <w:rFonts w:ascii="맑은 고딕" w:eastAsia="맑은 고딕" w:hAnsi="맑은 고딕"/>
          <w:sz w:val="25"/>
        </w:rPr>
      </w:pPr>
      <w:bookmarkStart w:id="102" w:name="8.2.1.2_HTTP"/>
      <w:bookmarkEnd w:id="102"/>
      <w:r w:rsidRPr="00172F46">
        <w:rPr>
          <w:rFonts w:ascii="맑은 고딕" w:eastAsia="맑은 고딕" w:hAnsi="맑은 고딕"/>
          <w:sz w:val="25"/>
        </w:rPr>
        <w:t>HTTP</w:t>
      </w:r>
    </w:p>
    <w:p w14:paraId="0772CA86" w14:textId="7777777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70DAF194" wp14:editId="593D851A">
            <wp:extent cx="5852160" cy="2953385"/>
            <wp:effectExtent l="0" t="0" r="0" b="0"/>
            <wp:docPr id="341" name="image1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" name="image147.png"/>
                    <pic:cNvPicPr>
                      <a:picLocks noChangeAspect="1"/>
                    </pic:cNvPicPr>
                  </pic:nvPicPr>
                  <pic:blipFill>
                    <a:blip r:embed="rId1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1C4E0" w14:textId="77777777" w:rsidR="009C5132" w:rsidRDefault="009C5132" w:rsidP="001B0B37">
      <w:pPr>
        <w:spacing w:before="90" w:after="26"/>
        <w:ind w:left="100"/>
        <w:jc w:val="both"/>
        <w:rPr>
          <w:rFonts w:ascii="맑은 고딕" w:eastAsia="맑은 고딕" w:hAnsi="맑은 고딕"/>
          <w:b/>
          <w:sz w:val="23"/>
        </w:rPr>
      </w:pPr>
    </w:p>
    <w:p w14:paraId="23949F32" w14:textId="79D325C2" w:rsidR="007F6D0A" w:rsidRPr="00172F46" w:rsidRDefault="009C5132" w:rsidP="001B0B37">
      <w:pPr>
        <w:spacing w:before="90" w:after="26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>
        <w:rPr>
          <w:rFonts w:ascii="맑은 고딕" w:eastAsia="맑은 고딕" w:hAnsi="맑은 고딕" w:hint="eastAsia"/>
          <w:b/>
          <w:sz w:val="23"/>
          <w:lang w:eastAsia="ko-KR"/>
        </w:rPr>
        <w:lastRenderedPageBreak/>
        <w:t>표</w:t>
      </w:r>
      <w:r w:rsidR="007577A8" w:rsidRPr="00172F46">
        <w:rPr>
          <w:rFonts w:ascii="맑은 고딕" w:eastAsia="맑은 고딕" w:hAnsi="맑은 고딕"/>
          <w:b/>
          <w:sz w:val="23"/>
        </w:rPr>
        <w:t xml:space="preserve"> 23.</w:t>
      </w:r>
      <w:r>
        <w:rPr>
          <w:rFonts w:ascii="맑은 고딕" w:eastAsia="맑은 고딕" w:hAnsi="맑은 고딕" w:hint="eastAsia"/>
          <w:b/>
          <w:sz w:val="23"/>
          <w:lang w:eastAsia="ko-KR"/>
        </w:rPr>
        <w:t xml:space="preserve"> 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66"/>
        <w:gridCol w:w="6665"/>
      </w:tblGrid>
      <w:tr w:rsidR="007F6D0A" w:rsidRPr="00172F46" w14:paraId="0719FCDC" w14:textId="77777777" w:rsidTr="00DF42EC">
        <w:trPr>
          <w:trHeight w:val="848"/>
          <w:jc w:val="center"/>
        </w:trPr>
        <w:tc>
          <w:tcPr>
            <w:tcW w:w="2666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3BF75C30" w14:textId="15584551" w:rsidR="007F6D0A" w:rsidRPr="00172F46" w:rsidRDefault="00DF42EC" w:rsidP="00DF42EC">
            <w:pPr>
              <w:pStyle w:val="TableParagraph"/>
              <w:ind w:left="687" w:right="674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665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43F0C748" w14:textId="08F7BC60" w:rsidR="007F6D0A" w:rsidRPr="00172F46" w:rsidRDefault="00DF42EC" w:rsidP="00DF42EC">
            <w:pPr>
              <w:pStyle w:val="TableParagraph"/>
              <w:ind w:left="2216" w:right="2199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40046BCC" w14:textId="77777777" w:rsidTr="00DF42EC">
        <w:trPr>
          <w:trHeight w:val="845"/>
          <w:jc w:val="center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AC6FBDD" w14:textId="77777777" w:rsidR="007F6D0A" w:rsidRPr="00DF42EC" w:rsidRDefault="007577A8" w:rsidP="00DF42EC">
            <w:pPr>
              <w:pStyle w:val="TableParagraph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DF42EC">
              <w:rPr>
                <w:rFonts w:ascii="맑은 고딕" w:eastAsia="맑은 고딕" w:hAnsi="맑은 고딕"/>
                <w:b/>
                <w:sz w:val="20"/>
                <w:szCs w:val="20"/>
              </w:rPr>
              <w:t>HTTP</w:t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D44A925" w14:textId="00FE5D77" w:rsidR="007F6D0A" w:rsidRPr="00DF42EC" w:rsidRDefault="00DF42EC" w:rsidP="00DF42EC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사용 시 체크</w:t>
            </w:r>
          </w:p>
          <w:p w14:paraId="7E19D4C4" w14:textId="5CCB2C51" w:rsidR="007F6D0A" w:rsidRPr="00DF42EC" w:rsidRDefault="007577A8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DF42E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Port: </w:t>
            </w:r>
            <w:r w:rsidR="00DF42EC"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Web GUI </w:t>
            </w:r>
            <w:r w:rsidR="00DF42EC"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로그인 포트 </w:t>
            </w:r>
            <w:r w:rsidR="00DF42EC"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(</w:t>
            </w:r>
            <w:r w:rsidR="00DF42EC"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기본 값 </w:t>
            </w:r>
            <w:r w:rsidR="00DF42EC"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80, ONVIF</w:t>
            </w:r>
            <w:r w:rsidR="00DF42EC"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값과 동일</w:t>
            </w:r>
            <w:r w:rsidR="00DF42EC"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)</w:t>
            </w:r>
          </w:p>
        </w:tc>
      </w:tr>
      <w:tr w:rsidR="007F6D0A" w:rsidRPr="00172F46" w14:paraId="22ECB45A" w14:textId="77777777" w:rsidTr="00DF42EC">
        <w:trPr>
          <w:trHeight w:val="1017"/>
          <w:jc w:val="center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24DED3C" w14:textId="77777777" w:rsidR="007F6D0A" w:rsidRPr="00DF42EC" w:rsidRDefault="007577A8" w:rsidP="00DF42EC">
            <w:pPr>
              <w:pStyle w:val="TableParagraph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DF42EC">
              <w:rPr>
                <w:rFonts w:ascii="맑은 고딕" w:eastAsia="맑은 고딕" w:hAnsi="맑은 고딕"/>
                <w:b/>
                <w:sz w:val="20"/>
                <w:szCs w:val="20"/>
              </w:rPr>
              <w:t>HTTPs</w:t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292D822" w14:textId="0B44E53B" w:rsidR="007F6D0A" w:rsidRPr="00DF42EC" w:rsidRDefault="008978C5" w:rsidP="001B0B37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사용 시 체크</w:t>
            </w:r>
          </w:p>
          <w:p w14:paraId="238791AF" w14:textId="60E09248" w:rsidR="007F6D0A" w:rsidRPr="00DF42EC" w:rsidRDefault="007577A8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DF42E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Port: </w:t>
            </w:r>
            <w:r w:rsidR="008978C5"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HTTPS</w:t>
            </w:r>
            <w:r w:rsidR="008978C5"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를 통한 </w:t>
            </w:r>
            <w:r w:rsidR="008978C5"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Web</w:t>
            </w:r>
            <w:r w:rsidR="008978C5"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</w:t>
            </w:r>
            <w:r w:rsidR="008978C5"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GUI </w:t>
            </w:r>
            <w:r w:rsidR="008978C5"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로그인 </w:t>
            </w:r>
            <w:r w:rsidR="008978C5"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(</w:t>
            </w:r>
            <w:r w:rsidR="008978C5"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기본 값 </w:t>
            </w:r>
            <w:r w:rsidR="008978C5"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443)</w:t>
            </w:r>
          </w:p>
        </w:tc>
      </w:tr>
      <w:tr w:rsidR="007F6D0A" w:rsidRPr="00172F46" w14:paraId="3993DB5A" w14:textId="77777777" w:rsidTr="00DF42EC">
        <w:trPr>
          <w:trHeight w:val="379"/>
          <w:jc w:val="center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DCFA900" w14:textId="6AF66B96" w:rsidR="007F6D0A" w:rsidRPr="00DF42EC" w:rsidRDefault="008978C5" w:rsidP="008978C5">
            <w:pPr>
              <w:pStyle w:val="TableParagraph"/>
              <w:spacing w:before="74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설치된 인증서</w:t>
            </w:r>
          </w:p>
        </w:tc>
        <w:tc>
          <w:tcPr>
            <w:tcW w:w="666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6C2098D4" w14:textId="3F945F26" w:rsidR="007F6D0A" w:rsidRPr="00DF42EC" w:rsidRDefault="008978C5" w:rsidP="001B0B37">
            <w:pPr>
              <w:pStyle w:val="TableParagraph"/>
              <w:spacing w:before="1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8978C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SSL </w:t>
            </w:r>
            <w:r w:rsidRPr="008978C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인증서를</w:t>
            </w:r>
            <w:r w:rsidRPr="008978C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978C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업로드하고</w:t>
            </w:r>
            <w:r w:rsidRPr="008978C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978C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</w:t>
            </w:r>
          </w:p>
        </w:tc>
      </w:tr>
      <w:tr w:rsidR="007F6D0A" w:rsidRPr="00172F46" w14:paraId="0495BC17" w14:textId="77777777" w:rsidTr="00DF42EC">
        <w:trPr>
          <w:trHeight w:val="379"/>
          <w:jc w:val="center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852D98B" w14:textId="7BFF2537" w:rsidR="007F6D0A" w:rsidRPr="00DF42EC" w:rsidRDefault="008978C5" w:rsidP="008978C5">
            <w:pPr>
              <w:pStyle w:val="TableParagraph"/>
              <w:spacing w:before="74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속성</w:t>
            </w:r>
          </w:p>
        </w:tc>
        <w:tc>
          <w:tcPr>
            <w:tcW w:w="6665" w:type="dxa"/>
            <w:vMerge/>
            <w:tcBorders>
              <w:top w:val="nil"/>
              <w:left w:val="single" w:sz="6" w:space="0" w:color="000000"/>
              <w:bottom w:val="single" w:sz="6" w:space="0" w:color="000000"/>
            </w:tcBorders>
            <w:vAlign w:val="center"/>
          </w:tcPr>
          <w:p w14:paraId="1D709F23" w14:textId="77777777" w:rsidR="007F6D0A" w:rsidRPr="00DF42EC" w:rsidRDefault="007F6D0A" w:rsidP="001B0B37">
            <w:pPr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</w:tc>
      </w:tr>
      <w:tr w:rsidR="007F6D0A" w:rsidRPr="00172F46" w14:paraId="3577E04A" w14:textId="77777777" w:rsidTr="00DF42EC">
        <w:trPr>
          <w:trHeight w:val="379"/>
          <w:jc w:val="center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F5D5E92" w14:textId="7262F4A9" w:rsidR="007F6D0A" w:rsidRPr="00DF42EC" w:rsidRDefault="008978C5" w:rsidP="008978C5">
            <w:pPr>
              <w:pStyle w:val="TableParagraph"/>
              <w:spacing w:before="74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설치 유형</w:t>
            </w:r>
          </w:p>
        </w:tc>
        <w:tc>
          <w:tcPr>
            <w:tcW w:w="6665" w:type="dxa"/>
            <w:vMerge/>
            <w:tcBorders>
              <w:top w:val="nil"/>
              <w:left w:val="single" w:sz="6" w:space="0" w:color="000000"/>
              <w:bottom w:val="single" w:sz="6" w:space="0" w:color="000000"/>
            </w:tcBorders>
            <w:vAlign w:val="center"/>
          </w:tcPr>
          <w:p w14:paraId="3C020B4A" w14:textId="77777777" w:rsidR="007F6D0A" w:rsidRPr="00DF42EC" w:rsidRDefault="007F6D0A" w:rsidP="001B0B37">
            <w:pPr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</w:tc>
      </w:tr>
      <w:tr w:rsidR="007F6D0A" w:rsidRPr="00172F46" w14:paraId="17E4E88D" w14:textId="77777777" w:rsidTr="00DF42EC">
        <w:trPr>
          <w:trHeight w:val="589"/>
          <w:jc w:val="center"/>
        </w:trPr>
        <w:tc>
          <w:tcPr>
            <w:tcW w:w="2666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185924A7" w14:textId="77777777" w:rsidR="007F6D0A" w:rsidRPr="00DF42EC" w:rsidRDefault="007577A8" w:rsidP="001B0B37">
            <w:pPr>
              <w:pStyle w:val="TableParagraph"/>
              <w:ind w:left="81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DF42EC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3B39F358" wp14:editId="28280F63">
                  <wp:extent cx="654685" cy="213360"/>
                  <wp:effectExtent l="0" t="0" r="0" b="0"/>
                  <wp:docPr id="343" name="image1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3" name="image146.png"/>
                          <pic:cNvPicPr>
                            <a:picLocks noChangeAspect="1"/>
                          </pic:cNvPicPr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5307" cy="213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5EE525B8" w14:textId="0C43B896" w:rsidR="007F6D0A" w:rsidRPr="00DF42EC" w:rsidRDefault="008978C5" w:rsidP="001B0B37">
            <w:pPr>
              <w:pStyle w:val="TableParagraph"/>
              <w:spacing w:before="1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 저장</w:t>
            </w:r>
          </w:p>
        </w:tc>
      </w:tr>
    </w:tbl>
    <w:p w14:paraId="73606B79" w14:textId="77777777" w:rsidR="00923817" w:rsidRDefault="00923817" w:rsidP="001B0B37">
      <w:pPr>
        <w:spacing w:before="84" w:after="27"/>
        <w:ind w:left="100"/>
        <w:jc w:val="both"/>
        <w:rPr>
          <w:rFonts w:ascii="맑은 고딕" w:eastAsia="맑은 고딕" w:hAnsi="맑은 고딕"/>
          <w:b/>
          <w:sz w:val="23"/>
        </w:rPr>
      </w:pPr>
    </w:p>
    <w:p w14:paraId="43BA217E" w14:textId="11702683" w:rsidR="007F6D0A" w:rsidRPr="00172F46" w:rsidRDefault="00923817" w:rsidP="001B0B37">
      <w:pPr>
        <w:spacing w:before="84" w:after="27"/>
        <w:ind w:left="100"/>
        <w:jc w:val="both"/>
        <w:rPr>
          <w:rFonts w:ascii="맑은 고딕" w:eastAsia="맑은 고딕" w:hAnsi="맑은 고딕"/>
          <w:b/>
          <w:sz w:val="23"/>
        </w:rPr>
      </w:pPr>
      <w:r>
        <w:rPr>
          <w:rFonts w:ascii="맑은 고딕" w:eastAsia="맑은 고딕" w:hAnsi="맑은 고딕" w:hint="eastAsia"/>
          <w:b/>
          <w:sz w:val="23"/>
          <w:lang w:eastAsia="ko-KR"/>
        </w:rPr>
        <w:t>표</w:t>
      </w:r>
      <w:r w:rsidR="007577A8" w:rsidRPr="00172F46">
        <w:rPr>
          <w:rFonts w:ascii="맑은 고딕" w:eastAsia="맑은 고딕" w:hAnsi="맑은 고딕"/>
          <w:b/>
          <w:sz w:val="23"/>
        </w:rPr>
        <w:t xml:space="preserve"> 24. HTTP URL 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66"/>
        <w:gridCol w:w="6665"/>
      </w:tblGrid>
      <w:tr w:rsidR="007F6D0A" w:rsidRPr="00172F46" w14:paraId="4BF6B4CE" w14:textId="77777777" w:rsidTr="00923817">
        <w:trPr>
          <w:trHeight w:val="845"/>
          <w:jc w:val="center"/>
        </w:trPr>
        <w:tc>
          <w:tcPr>
            <w:tcW w:w="2666" w:type="dxa"/>
            <w:tcBorders>
              <w:right w:val="single" w:sz="6" w:space="0" w:color="000000"/>
            </w:tcBorders>
            <w:vAlign w:val="center"/>
          </w:tcPr>
          <w:p w14:paraId="644CB56B" w14:textId="77777777" w:rsidR="007F6D0A" w:rsidRPr="00172F46" w:rsidRDefault="007577A8" w:rsidP="00923817">
            <w:pPr>
              <w:pStyle w:val="TableParagraph"/>
              <w:ind w:left="687" w:right="674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 w:rsidRPr="00172F46">
              <w:rPr>
                <w:rFonts w:ascii="맑은 고딕" w:eastAsia="맑은 고딕" w:hAnsi="맑은 고딕"/>
                <w:b/>
                <w:sz w:val="23"/>
              </w:rPr>
              <w:t>Stream</w:t>
            </w:r>
          </w:p>
        </w:tc>
        <w:tc>
          <w:tcPr>
            <w:tcW w:w="6665" w:type="dxa"/>
            <w:tcBorders>
              <w:left w:val="single" w:sz="6" w:space="0" w:color="000000"/>
            </w:tcBorders>
            <w:vAlign w:val="center"/>
          </w:tcPr>
          <w:p w14:paraId="2CE79974" w14:textId="77777777" w:rsidR="007F6D0A" w:rsidRPr="00172F46" w:rsidRDefault="007577A8" w:rsidP="00923817">
            <w:pPr>
              <w:pStyle w:val="TableParagraph"/>
              <w:ind w:left="2216" w:right="2199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 w:rsidRPr="00172F46">
              <w:rPr>
                <w:rFonts w:ascii="맑은 고딕" w:eastAsia="맑은 고딕" w:hAnsi="맑은 고딕"/>
                <w:b/>
                <w:sz w:val="23"/>
              </w:rPr>
              <w:t>URL</w:t>
            </w:r>
          </w:p>
        </w:tc>
      </w:tr>
      <w:tr w:rsidR="007F6D0A" w:rsidRPr="00172F46" w14:paraId="61BB7C8D" w14:textId="77777777" w:rsidTr="00923817">
        <w:trPr>
          <w:trHeight w:val="635"/>
          <w:jc w:val="center"/>
        </w:trPr>
        <w:tc>
          <w:tcPr>
            <w:tcW w:w="2666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DC16A10" w14:textId="77777777" w:rsidR="007F6D0A" w:rsidRPr="00172F46" w:rsidRDefault="007577A8" w:rsidP="00923817">
            <w:pPr>
              <w:pStyle w:val="TableParagraph"/>
              <w:spacing w:before="1"/>
              <w:ind w:left="302" w:right="287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 w:rsidRPr="00172F46">
              <w:rPr>
                <w:rFonts w:ascii="맑은 고딕" w:eastAsia="맑은 고딕" w:hAnsi="맑은 고딕"/>
                <w:b/>
                <w:sz w:val="17"/>
              </w:rPr>
              <w:t>Main Stream</w:t>
            </w:r>
          </w:p>
        </w:tc>
        <w:tc>
          <w:tcPr>
            <w:tcW w:w="666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B8D95DF" w14:textId="77777777" w:rsidR="007F6D0A" w:rsidRPr="00172F46" w:rsidRDefault="007577A8" w:rsidP="001B0B37">
            <w:pPr>
              <w:pStyle w:val="TableParagraph"/>
              <w:spacing w:before="1"/>
              <w:ind w:left="93"/>
              <w:jc w:val="both"/>
              <w:rPr>
                <w:rFonts w:ascii="맑은 고딕" w:eastAsia="맑은 고딕" w:hAnsi="맑은 고딕"/>
                <w:sz w:val="17"/>
              </w:rPr>
            </w:pPr>
            <w:r w:rsidRPr="00172F46">
              <w:rPr>
                <w:rFonts w:ascii="맑은 고딕" w:eastAsia="맑은 고딕" w:hAnsi="맑은 고딕"/>
                <w:sz w:val="17"/>
              </w:rPr>
              <w:t>http://username:password@IP:port/ipcam/mjpeg.cgi</w:t>
            </w:r>
          </w:p>
        </w:tc>
      </w:tr>
      <w:tr w:rsidR="007F6D0A" w:rsidRPr="00172F46" w14:paraId="3BDA887A" w14:textId="77777777" w:rsidTr="00923817">
        <w:trPr>
          <w:trHeight w:val="635"/>
          <w:jc w:val="center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3126CBE9" w14:textId="77777777" w:rsidR="007F6D0A" w:rsidRPr="00172F46" w:rsidRDefault="007577A8" w:rsidP="00923817">
            <w:pPr>
              <w:pStyle w:val="TableParagraph"/>
              <w:ind w:left="302" w:right="286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 w:rsidRPr="00172F46">
              <w:rPr>
                <w:rFonts w:ascii="맑은 고딕" w:eastAsia="맑은 고딕" w:hAnsi="맑은 고딕"/>
                <w:b/>
                <w:sz w:val="17"/>
              </w:rPr>
              <w:t>Secondary Stream</w:t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40EC147B" w14:textId="77777777" w:rsidR="007F6D0A" w:rsidRPr="00172F46" w:rsidRDefault="007577A8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17"/>
              </w:rPr>
            </w:pPr>
            <w:r w:rsidRPr="00172F46">
              <w:rPr>
                <w:rFonts w:ascii="맑은 고딕" w:eastAsia="맑은 고딕" w:hAnsi="맑은 고딕"/>
                <w:sz w:val="17"/>
              </w:rPr>
              <w:t>http://username:password@IP:port/ipcam/mjpegcif.cgi</w:t>
            </w:r>
          </w:p>
        </w:tc>
      </w:tr>
      <w:tr w:rsidR="007F6D0A" w:rsidRPr="00172F46" w14:paraId="77CB29B3" w14:textId="77777777" w:rsidTr="00923817">
        <w:trPr>
          <w:trHeight w:val="635"/>
          <w:jc w:val="center"/>
        </w:trPr>
        <w:tc>
          <w:tcPr>
            <w:tcW w:w="2666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38260D96" w14:textId="77777777" w:rsidR="007F6D0A" w:rsidRPr="00172F46" w:rsidRDefault="007577A8" w:rsidP="001B0B37">
            <w:pPr>
              <w:pStyle w:val="TableParagraph"/>
              <w:ind w:left="687" w:right="674"/>
              <w:jc w:val="both"/>
              <w:rPr>
                <w:rFonts w:ascii="맑은 고딕" w:eastAsia="맑은 고딕" w:hAnsi="맑은 고딕"/>
                <w:b/>
                <w:sz w:val="17"/>
              </w:rPr>
            </w:pPr>
            <w:r w:rsidRPr="00172F46">
              <w:rPr>
                <w:rFonts w:ascii="맑은 고딕" w:eastAsia="맑은 고딕" w:hAnsi="맑은 고딕"/>
                <w:b/>
                <w:sz w:val="17"/>
              </w:rPr>
              <w:t>Tertiary Stream</w:t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150B9120" w14:textId="77777777" w:rsidR="007F6D0A" w:rsidRPr="00172F46" w:rsidRDefault="007577A8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17"/>
              </w:rPr>
            </w:pPr>
            <w:r w:rsidRPr="00172F46">
              <w:rPr>
                <w:rFonts w:ascii="맑은 고딕" w:eastAsia="맑은 고딕" w:hAnsi="맑은 고딕"/>
                <w:sz w:val="17"/>
              </w:rPr>
              <w:t>http://username:password@IP:port/ipcam/mjpegthird.cgi</w:t>
            </w:r>
          </w:p>
        </w:tc>
      </w:tr>
    </w:tbl>
    <w:p w14:paraId="480BB741" w14:textId="77777777" w:rsidR="007F6D0A" w:rsidRPr="00172F46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b/>
          <w:sz w:val="9"/>
        </w:rPr>
      </w:pPr>
    </w:p>
    <w:p w14:paraId="0F83215D" w14:textId="3EA4B472" w:rsidR="007F6D0A" w:rsidRDefault="000E72C7" w:rsidP="0090548F">
      <w:pPr>
        <w:pStyle w:val="a3"/>
        <w:spacing w:before="90" w:line="249" w:lineRule="auto"/>
        <w:ind w:left="100" w:firstLine="34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/>
          <w:b/>
          <w:bCs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50048" behindDoc="1" locked="0" layoutInCell="1" allowOverlap="1" wp14:anchorId="68B83188" wp14:editId="5B96CE49">
                <wp:simplePos x="0" y="0"/>
                <wp:positionH relativeFrom="page">
                  <wp:posOffset>933450</wp:posOffset>
                </wp:positionH>
                <wp:positionV relativeFrom="paragraph">
                  <wp:posOffset>82550</wp:posOffset>
                </wp:positionV>
                <wp:extent cx="152400" cy="152400"/>
                <wp:effectExtent l="0" t="0" r="0" b="0"/>
                <wp:wrapNone/>
                <wp:docPr id="1115766645" name="Group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13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315794977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13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726276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9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38BA83" id="Group 111" o:spid="_x0000_s1026" style="position:absolute;left:0;text-align:left;margin-left:73.5pt;margin-top:6.5pt;width:12pt;height:12pt;z-index:-251666432;mso-position-horizontal-relative:page" coordorigin="1470,13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">
                <v:shape id="Picture 112" o:spid="_x0000_s1027" type="#_x0000_t75" style="position:absolute;left:1470;top:13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">
                  <v:imagedata r:id="rId17" o:title=""/>
                </v:shape>
                <v:shape id="Picture 113" o:spid="_x0000_s1028" type="#_x0000_t75" style="position:absolute;left:1530;top:19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">
                  <v:imagedata r:id="rId18" o:title=""/>
                </v:shape>
                <w10:wrap anchorx="page"/>
              </v:group>
            </w:pict>
          </mc:Fallback>
        </mc:AlternateContent>
      </w:r>
      <w:r w:rsidR="009B503D" w:rsidRPr="009B503D">
        <w:rPr>
          <w:rFonts w:ascii="맑은 고딕" w:eastAsia="맑은 고딕" w:hAnsi="맑은 고딕" w:hint="eastAsia"/>
          <w:b/>
          <w:bCs/>
          <w:sz w:val="20"/>
          <w:szCs w:val="20"/>
          <w:lang w:eastAsia="ko-KR"/>
        </w:rPr>
        <w:t>참고</w:t>
      </w:r>
      <w:r w:rsidR="007577A8" w:rsidRPr="009B503D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9B503D" w:rsidRPr="009B503D">
        <w:rPr>
          <w:rFonts w:ascii="맑은 고딕" w:eastAsia="맑은 고딕" w:hAnsi="맑은 고딕"/>
          <w:sz w:val="20"/>
          <w:szCs w:val="20"/>
          <w:lang w:eastAsia="ko-KR"/>
        </w:rPr>
        <w:t>"-A"</w:t>
      </w:r>
      <w:r w:rsidR="009B503D" w:rsidRPr="009B503D">
        <w:rPr>
          <w:rFonts w:ascii="맑은 고딕" w:eastAsia="맑은 고딕" w:hAnsi="맑은 고딕" w:hint="eastAsia"/>
          <w:sz w:val="20"/>
          <w:szCs w:val="20"/>
          <w:lang w:eastAsia="ko-KR"/>
        </w:rPr>
        <w:t>가</w:t>
      </w:r>
      <w:r w:rsidR="009B503D" w:rsidRPr="009B503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9B503D" w:rsidRPr="009B503D">
        <w:rPr>
          <w:rFonts w:ascii="맑은 고딕" w:eastAsia="맑은 고딕" w:hAnsi="맑은 고딕" w:hint="eastAsia"/>
          <w:sz w:val="20"/>
          <w:szCs w:val="20"/>
          <w:lang w:eastAsia="ko-KR"/>
        </w:rPr>
        <w:t>있는</w:t>
      </w:r>
      <w:r w:rsidR="009B503D" w:rsidRPr="009B503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9B503D" w:rsidRPr="009B503D">
        <w:rPr>
          <w:rFonts w:ascii="맑은 고딕" w:eastAsia="맑은 고딕" w:hAnsi="맑은 고딕" w:hint="eastAsia"/>
          <w:sz w:val="20"/>
          <w:szCs w:val="20"/>
          <w:lang w:eastAsia="ko-KR"/>
        </w:rPr>
        <w:t>모델의</w:t>
      </w:r>
      <w:r w:rsidR="009B503D" w:rsidRPr="009B503D">
        <w:rPr>
          <w:rFonts w:ascii="맑은 고딕" w:eastAsia="맑은 고딕" w:hAnsi="맑은 고딕"/>
          <w:sz w:val="20"/>
          <w:szCs w:val="20"/>
          <w:lang w:eastAsia="ko-KR"/>
        </w:rPr>
        <w:t xml:space="preserve"> H.264 </w:t>
      </w:r>
      <w:r w:rsidR="009B503D" w:rsidRPr="009B503D">
        <w:rPr>
          <w:rFonts w:ascii="맑은 고딕" w:eastAsia="맑은 고딕" w:hAnsi="맑은 고딕" w:hint="eastAsia"/>
          <w:sz w:val="20"/>
          <w:szCs w:val="20"/>
          <w:lang w:eastAsia="ko-KR"/>
        </w:rPr>
        <w:t>카메라의</w:t>
      </w:r>
      <w:r w:rsidR="009B503D" w:rsidRPr="009B503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9B503D" w:rsidRPr="009B503D">
        <w:rPr>
          <w:rFonts w:ascii="맑은 고딕" w:eastAsia="맑은 고딕" w:hAnsi="맑은 고딕" w:hint="eastAsia"/>
          <w:sz w:val="20"/>
          <w:szCs w:val="20"/>
          <w:lang w:eastAsia="ko-KR"/>
        </w:rPr>
        <w:t>메인</w:t>
      </w:r>
      <w:r w:rsidR="009B503D" w:rsidRPr="009B503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9B503D" w:rsidRPr="009B503D">
        <w:rPr>
          <w:rFonts w:ascii="맑은 고딕" w:eastAsia="맑은 고딕" w:hAnsi="맑은 고딕" w:hint="eastAsia"/>
          <w:sz w:val="20"/>
          <w:szCs w:val="20"/>
          <w:lang w:eastAsia="ko-KR"/>
        </w:rPr>
        <w:t>스트림을</w:t>
      </w:r>
      <w:r w:rsidR="009B503D" w:rsidRPr="009B503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9B503D" w:rsidRPr="009B503D">
        <w:rPr>
          <w:rFonts w:ascii="맑은 고딕" w:eastAsia="맑은 고딕" w:hAnsi="맑은 고딕" w:hint="eastAsia"/>
          <w:sz w:val="20"/>
          <w:szCs w:val="20"/>
          <w:lang w:eastAsia="ko-KR"/>
        </w:rPr>
        <w:t>제외한</w:t>
      </w:r>
      <w:r w:rsidR="009B503D" w:rsidRPr="009B503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9B503D" w:rsidRPr="009B503D">
        <w:rPr>
          <w:rFonts w:ascii="맑은 고딕" w:eastAsia="맑은 고딕" w:hAnsi="맑은 고딕" w:hint="eastAsia"/>
          <w:sz w:val="20"/>
          <w:szCs w:val="20"/>
          <w:lang w:eastAsia="ko-KR"/>
        </w:rPr>
        <w:t>스트림의</w:t>
      </w:r>
      <w:r w:rsidR="009B503D" w:rsidRPr="009B503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9B503D" w:rsidRPr="009B503D">
        <w:rPr>
          <w:rFonts w:ascii="맑은 고딕" w:eastAsia="맑은 고딕" w:hAnsi="맑은 고딕" w:hint="eastAsia"/>
          <w:sz w:val="20"/>
          <w:szCs w:val="20"/>
          <w:lang w:eastAsia="ko-KR"/>
        </w:rPr>
        <w:t>코덱</w:t>
      </w:r>
      <w:r w:rsidR="009B503D" w:rsidRPr="009B503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9B503D" w:rsidRPr="009B503D">
        <w:rPr>
          <w:rFonts w:ascii="맑은 고딕" w:eastAsia="맑은 고딕" w:hAnsi="맑은 고딕" w:hint="eastAsia"/>
          <w:sz w:val="20"/>
          <w:szCs w:val="20"/>
          <w:lang w:eastAsia="ko-KR"/>
        </w:rPr>
        <w:t>유형을</w:t>
      </w:r>
      <w:r w:rsidR="009B503D" w:rsidRPr="009B503D">
        <w:rPr>
          <w:rFonts w:ascii="맑은 고딕" w:eastAsia="맑은 고딕" w:hAnsi="맑은 고딕"/>
          <w:sz w:val="20"/>
          <w:szCs w:val="20"/>
          <w:lang w:eastAsia="ko-KR"/>
        </w:rPr>
        <w:t xml:space="preserve"> MJPEG</w:t>
      </w:r>
      <w:r w:rsidR="009B503D" w:rsidRPr="009B503D">
        <w:rPr>
          <w:rFonts w:ascii="맑은 고딕" w:eastAsia="맑은 고딕" w:hAnsi="맑은 고딕" w:hint="eastAsia"/>
          <w:sz w:val="20"/>
          <w:szCs w:val="20"/>
          <w:lang w:eastAsia="ko-KR"/>
        </w:rPr>
        <w:t>로</w:t>
      </w:r>
      <w:r w:rsidR="009B503D" w:rsidRPr="009B503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9B503D" w:rsidRPr="009B503D">
        <w:rPr>
          <w:rFonts w:ascii="맑은 고딕" w:eastAsia="맑은 고딕" w:hAnsi="맑은 고딕" w:hint="eastAsia"/>
          <w:sz w:val="20"/>
          <w:szCs w:val="20"/>
          <w:lang w:eastAsia="ko-KR"/>
        </w:rPr>
        <w:t>변경해야</w:t>
      </w:r>
      <w:r w:rsidR="009B503D" w:rsidRPr="009B503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9B503D" w:rsidRPr="009B503D">
        <w:rPr>
          <w:rFonts w:ascii="맑은 고딕" w:eastAsia="맑은 고딕" w:hAnsi="맑은 고딕" w:hint="eastAsia"/>
          <w:sz w:val="20"/>
          <w:szCs w:val="20"/>
          <w:lang w:eastAsia="ko-KR"/>
        </w:rPr>
        <w:t>합니다</w:t>
      </w:r>
      <w:r w:rsidR="009B503D" w:rsidRPr="009B503D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349ADE23" w14:textId="3448A7C7" w:rsidR="0090548F" w:rsidRDefault="0090548F" w:rsidP="0090548F">
      <w:pPr>
        <w:pStyle w:val="a3"/>
        <w:spacing w:before="90" w:line="249" w:lineRule="auto"/>
        <w:ind w:left="100" w:firstLine="34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62594692" w14:textId="15F5419B" w:rsidR="0090548F" w:rsidRDefault="0090548F" w:rsidP="0090548F">
      <w:pPr>
        <w:pStyle w:val="a3"/>
        <w:spacing w:before="90" w:line="249" w:lineRule="auto"/>
        <w:ind w:left="100" w:firstLine="34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7CE2A6BB" w14:textId="1E234275" w:rsidR="0090548F" w:rsidRDefault="0090548F" w:rsidP="0090548F">
      <w:pPr>
        <w:pStyle w:val="a3"/>
        <w:spacing w:before="90" w:line="249" w:lineRule="auto"/>
        <w:ind w:left="100" w:firstLine="34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49B932FB" w14:textId="60E5B507" w:rsidR="0090548F" w:rsidRDefault="0090548F" w:rsidP="0090548F">
      <w:pPr>
        <w:pStyle w:val="a3"/>
        <w:spacing w:before="90" w:line="249" w:lineRule="auto"/>
        <w:ind w:left="100" w:firstLine="34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675EB252" w14:textId="36EBD965" w:rsidR="0090548F" w:rsidRDefault="0090548F" w:rsidP="0090548F">
      <w:pPr>
        <w:pStyle w:val="a3"/>
        <w:spacing w:before="90" w:line="249" w:lineRule="auto"/>
        <w:ind w:left="100" w:firstLine="34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10FFB6DC" w14:textId="3D16CE1E" w:rsidR="0090548F" w:rsidRDefault="0090548F" w:rsidP="0090548F">
      <w:pPr>
        <w:pStyle w:val="a3"/>
        <w:spacing w:before="90" w:line="249" w:lineRule="auto"/>
        <w:ind w:left="100" w:firstLine="34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2EEE3795" w14:textId="03D70B13" w:rsidR="0090548F" w:rsidRDefault="0090548F" w:rsidP="0090548F">
      <w:pPr>
        <w:pStyle w:val="a3"/>
        <w:spacing w:before="90" w:line="249" w:lineRule="auto"/>
        <w:ind w:left="100" w:firstLine="34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6BD0975D" w14:textId="3C4BC538" w:rsidR="0090548F" w:rsidRDefault="0090548F" w:rsidP="0090548F">
      <w:pPr>
        <w:pStyle w:val="a3"/>
        <w:spacing w:before="90" w:line="249" w:lineRule="auto"/>
        <w:ind w:left="100" w:firstLine="34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41D9C7B1" w14:textId="5ACE9CAD" w:rsidR="0090548F" w:rsidRDefault="0090548F" w:rsidP="0090548F">
      <w:pPr>
        <w:pStyle w:val="a3"/>
        <w:spacing w:before="90" w:line="249" w:lineRule="auto"/>
        <w:ind w:left="100" w:firstLine="34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435D8EB6" w14:textId="77777777" w:rsidR="0090548F" w:rsidRPr="0090548F" w:rsidRDefault="0090548F" w:rsidP="0090548F">
      <w:pPr>
        <w:pStyle w:val="a3"/>
        <w:spacing w:before="90" w:line="249" w:lineRule="auto"/>
        <w:ind w:left="100" w:firstLine="34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3EAB2095" w14:textId="5C1F2FA8" w:rsidR="007F6D0A" w:rsidRPr="009B503D" w:rsidRDefault="007577A8" w:rsidP="001B0B37">
      <w:pPr>
        <w:pStyle w:val="4"/>
        <w:numPr>
          <w:ilvl w:val="3"/>
          <w:numId w:val="21"/>
        </w:numPr>
        <w:tabs>
          <w:tab w:val="left" w:pos="859"/>
        </w:tabs>
        <w:jc w:val="both"/>
        <w:rPr>
          <w:rFonts w:ascii="맑은 고딕" w:eastAsia="맑은 고딕" w:hAnsi="맑은 고딕"/>
        </w:rPr>
      </w:pPr>
      <w:bookmarkStart w:id="103" w:name="8.2.1.3_RTSP"/>
      <w:bookmarkEnd w:id="103"/>
      <w:r w:rsidRPr="009B503D">
        <w:rPr>
          <w:rFonts w:ascii="맑은 고딕" w:eastAsia="맑은 고딕" w:hAnsi="맑은 고딕"/>
        </w:rPr>
        <w:lastRenderedPageBreak/>
        <w:t>RTSP</w:t>
      </w:r>
    </w:p>
    <w:p w14:paraId="460DB9D0" w14:textId="510C62C1" w:rsidR="007F6D0A" w:rsidRPr="00172F46" w:rsidRDefault="009B503D" w:rsidP="009B503D">
      <w:pPr>
        <w:pStyle w:val="a3"/>
        <w:spacing w:before="3"/>
        <w:jc w:val="center"/>
        <w:rPr>
          <w:rFonts w:ascii="맑은 고딕" w:eastAsia="맑은 고딕" w:hAnsi="맑은 고딕"/>
          <w:sz w:val="11"/>
        </w:rPr>
      </w:pPr>
      <w:r w:rsidRPr="00172F46">
        <w:rPr>
          <w:rFonts w:ascii="맑은 고딕" w:eastAsia="맑은 고딕" w:hAnsi="맑은 고딕"/>
          <w:noProof/>
        </w:rPr>
        <w:drawing>
          <wp:inline distT="0" distB="0" distL="0" distR="0" wp14:anchorId="7D51125B" wp14:editId="23E313BF">
            <wp:extent cx="4630420" cy="2336800"/>
            <wp:effectExtent l="0" t="0" r="0" b="0"/>
            <wp:docPr id="345" name="image1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" name="image148.png"/>
                    <pic:cNvPicPr>
                      <a:picLocks noChangeAspect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0420" cy="23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E378F" w14:textId="5AAB621D" w:rsidR="007F6D0A" w:rsidRDefault="00F37592" w:rsidP="001B0B37">
      <w:pPr>
        <w:pStyle w:val="5"/>
        <w:spacing w:before="91" w:after="26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25.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66"/>
        <w:gridCol w:w="6665"/>
      </w:tblGrid>
      <w:tr w:rsidR="007F6D0A" w:rsidRPr="00172F46" w14:paraId="6375EFE8" w14:textId="77777777" w:rsidTr="00F37592">
        <w:trPr>
          <w:trHeight w:val="503"/>
          <w:jc w:val="center"/>
        </w:trPr>
        <w:tc>
          <w:tcPr>
            <w:tcW w:w="2666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2BC61801" w14:textId="30D23442" w:rsidR="007F6D0A" w:rsidRPr="00172F46" w:rsidRDefault="00F37592" w:rsidP="007B188D">
            <w:pPr>
              <w:pStyle w:val="TableParagraph"/>
              <w:spacing w:before="90"/>
              <w:ind w:left="687" w:right="674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665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6993BAE6" w14:textId="3B4C7F31" w:rsidR="007F6D0A" w:rsidRPr="00172F46" w:rsidRDefault="00F37592" w:rsidP="007B188D">
            <w:pPr>
              <w:pStyle w:val="TableParagraph"/>
              <w:spacing w:before="90"/>
              <w:ind w:left="1584" w:right="2199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B188D" w:rsidRPr="00172F46" w14:paraId="72D94AE2" w14:textId="77777777" w:rsidTr="00F37592">
        <w:trPr>
          <w:trHeight w:val="638"/>
          <w:jc w:val="center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78FBBEB" w14:textId="7DF7AFA7" w:rsidR="007B188D" w:rsidRPr="007B188D" w:rsidRDefault="007B188D" w:rsidP="007B188D">
            <w:pPr>
              <w:pStyle w:val="TableParagraph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/>
                <w:b/>
                <w:sz w:val="20"/>
                <w:szCs w:val="20"/>
              </w:rPr>
              <w:t>RTSP Port</w:t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C1D15C7" w14:textId="704EC009" w:rsidR="007B188D" w:rsidRPr="007B188D" w:rsidRDefault="007B188D" w:rsidP="007B188D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기본 값 </w:t>
            </w: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554</w:t>
            </w:r>
          </w:p>
        </w:tc>
      </w:tr>
      <w:tr w:rsidR="007F6D0A" w:rsidRPr="00172F46" w14:paraId="15B808E0" w14:textId="77777777" w:rsidTr="00F37592">
        <w:trPr>
          <w:trHeight w:val="1103"/>
          <w:jc w:val="center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0C2E72F" w14:textId="77777777" w:rsidR="007F6D0A" w:rsidRPr="007B188D" w:rsidRDefault="007577A8" w:rsidP="007B188D">
            <w:pPr>
              <w:pStyle w:val="TableParagraph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7B188D">
              <w:rPr>
                <w:rFonts w:ascii="맑은 고딕" w:eastAsia="맑은 고딕" w:hAnsi="맑은 고딕"/>
                <w:b/>
                <w:sz w:val="20"/>
                <w:szCs w:val="20"/>
              </w:rPr>
              <w:t>Playback Port</w:t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FF2ABEF" w14:textId="039051FA" w:rsidR="007F6D0A" w:rsidRPr="007B188D" w:rsidRDefault="007B188D" w:rsidP="007B188D">
            <w:pPr>
              <w:pStyle w:val="TableParagraph"/>
              <w:ind w:firstLineChars="43" w:firstLine="86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기본 값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555</w:t>
            </w:r>
          </w:p>
          <w:p w14:paraId="0BBABB81" w14:textId="12DFE239" w:rsidR="007F6D0A" w:rsidRPr="007B188D" w:rsidRDefault="000E72C7" w:rsidP="007B188D">
            <w:pPr>
              <w:pStyle w:val="TableParagraph"/>
              <w:ind w:left="10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b/>
                <w:noProof/>
                <w:sz w:val="20"/>
                <w:szCs w:val="20"/>
                <w:lang w:eastAsia="ko-KR"/>
              </w:rPr>
              <mc:AlternateContent>
                <mc:Choice Requires="wpg">
                  <w:drawing>
                    <wp:inline distT="0" distB="0" distL="0" distR="0" wp14:anchorId="22399421" wp14:editId="7190D05F">
                      <wp:extent cx="152400" cy="152400"/>
                      <wp:effectExtent l="0" t="635" r="1270" b="0"/>
                      <wp:docPr id="657044618" name="Group 4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1470" y="251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51641667" name="Picture 4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70" y="250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9561802" name="Picture 4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530" y="310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EC75772" id="Group 417" o:spid="_x0000_s1026" style="width:12pt;height:12pt;mso-position-horizontal-relative:char;mso-position-vertical-relative:line" coordorigin="1470,25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">
                      <v:shape id="Picture 418" o:spid="_x0000_s1027" type="#_x0000_t75" style="position:absolute;left:1470;top:25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">
                        <v:imagedata r:id="rId17" o:title=""/>
                      </v:shape>
                      <v:shape id="Picture 419" o:spid="_x0000_s1028" type="#_x0000_t75" style="position:absolute;left:1530;top:31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7B188D" w:rsidRPr="007B188D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="007B188D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참고</w:t>
            </w:r>
            <w:r w:rsidR="007577A8" w:rsidRPr="007B188D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="007B188D" w:rsidRPr="007B188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포트</w:t>
            </w:r>
            <w:r w:rsidR="007B188D" w:rsidRPr="007B188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0</w:t>
            </w:r>
            <w:r w:rsidR="007B188D" w:rsidRPr="007B188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은</w:t>
            </w:r>
            <w:r w:rsidR="007B188D" w:rsidRPr="007B188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7B188D" w:rsidRPr="007B188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재생</w:t>
            </w:r>
            <w:r w:rsidR="007B188D" w:rsidRPr="007B188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7B188D" w:rsidRPr="007B188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기능을</w:t>
            </w:r>
            <w:r w:rsidR="007B188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7B188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중지하는 것을 의미</w:t>
            </w:r>
          </w:p>
        </w:tc>
      </w:tr>
      <w:tr w:rsidR="007F6D0A" w:rsidRPr="00172F46" w14:paraId="73EAFCBA" w14:textId="77777777" w:rsidTr="00F37592">
        <w:trPr>
          <w:trHeight w:val="845"/>
          <w:jc w:val="center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E26C599" w14:textId="77777777" w:rsidR="007F6D0A" w:rsidRPr="007B188D" w:rsidRDefault="007577A8" w:rsidP="007B188D">
            <w:pPr>
              <w:pStyle w:val="TableParagraph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7B188D">
              <w:rPr>
                <w:rFonts w:ascii="맑은 고딕" w:eastAsia="맑은 고딕" w:hAnsi="맑은 고딕"/>
                <w:b/>
                <w:sz w:val="20"/>
                <w:szCs w:val="20"/>
              </w:rPr>
              <w:t>RTP Packet</w:t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D6E1A12" w14:textId="112B4754" w:rsidR="007F6D0A" w:rsidRPr="007B188D" w:rsidRDefault="00A14ED4" w:rsidP="001B0B37">
            <w:pPr>
              <w:pStyle w:val="TableParagraph"/>
              <w:spacing w:line="254" w:lineRule="auto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cs="Calibri" w:hint="eastAsia"/>
                <w:iCs/>
                <w:sz w:val="20"/>
                <w:szCs w:val="20"/>
                <w:lang w:eastAsia="ko-KR"/>
              </w:rPr>
              <w:t>호환성 향상</w:t>
            </w:r>
            <w:r w:rsidRPr="001B003C">
              <w:rPr>
                <w:rFonts w:ascii="맑은 고딕" w:eastAsia="맑은 고딕" w:hAnsi="맑은 고딕" w:cs="Calibri"/>
                <w:iCs/>
                <w:sz w:val="20"/>
                <w:szCs w:val="20"/>
                <w:lang w:eastAsia="ko-KR"/>
              </w:rPr>
              <w:t>/</w:t>
            </w:r>
            <w:r w:rsidRPr="001B003C">
              <w:rPr>
                <w:rFonts w:ascii="맑은 고딕" w:eastAsia="맑은 고딕" w:hAnsi="맑은 고딕" w:cs="Calibri" w:hint="eastAsia"/>
                <w:iCs/>
                <w:sz w:val="20"/>
                <w:szCs w:val="20"/>
                <w:lang w:eastAsia="ko-KR"/>
              </w:rPr>
              <w:t>성능 향상</w:t>
            </w:r>
          </w:p>
        </w:tc>
      </w:tr>
      <w:tr w:rsidR="007F6D0A" w:rsidRPr="00172F46" w14:paraId="0EDCF0DE" w14:textId="77777777" w:rsidTr="00F37592">
        <w:trPr>
          <w:trHeight w:val="635"/>
          <w:jc w:val="center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0C75CA71" w14:textId="77777777" w:rsidR="007F6D0A" w:rsidRPr="007B188D" w:rsidRDefault="007577A8" w:rsidP="007B188D">
            <w:pPr>
              <w:pStyle w:val="TableParagraph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7B188D">
              <w:rPr>
                <w:rFonts w:ascii="맑은 고딕" w:eastAsia="맑은 고딕" w:hAnsi="맑은 고딕"/>
                <w:b/>
                <w:sz w:val="20"/>
                <w:szCs w:val="20"/>
              </w:rPr>
              <w:t>Multicast Group Address</w:t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525480C5" w14:textId="69A81BC2" w:rsidR="007F6D0A" w:rsidRPr="007B188D" w:rsidRDefault="00A14ED4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멀티 캐스트 기능 지원</w:t>
            </w:r>
          </w:p>
        </w:tc>
      </w:tr>
      <w:tr w:rsidR="007F6D0A" w:rsidRPr="00172F46" w14:paraId="5DF24F8E" w14:textId="77777777" w:rsidTr="00F37592">
        <w:trPr>
          <w:trHeight w:val="638"/>
          <w:jc w:val="center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3AF1902" w14:textId="77777777" w:rsidR="007F6D0A" w:rsidRPr="007B188D" w:rsidRDefault="007577A8" w:rsidP="007B188D">
            <w:pPr>
              <w:pStyle w:val="TableParagraph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7B188D">
              <w:rPr>
                <w:rFonts w:ascii="맑은 고딕" w:eastAsia="맑은 고딕" w:hAnsi="맑은 고딕"/>
                <w:b/>
                <w:sz w:val="20"/>
                <w:szCs w:val="20"/>
              </w:rPr>
              <w:t>QoS DSCP</w:t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540470C" w14:textId="653DFEA2" w:rsidR="007F6D0A" w:rsidRPr="007B188D" w:rsidRDefault="00A14ED4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유효 값 범위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0~63</w:t>
            </w:r>
          </w:p>
        </w:tc>
      </w:tr>
      <w:tr w:rsidR="007F6D0A" w:rsidRPr="00172F46" w14:paraId="469481A8" w14:textId="77777777" w:rsidTr="00F37592">
        <w:trPr>
          <w:trHeight w:val="589"/>
          <w:jc w:val="center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214F5C03" w14:textId="77777777" w:rsidR="007F6D0A" w:rsidRPr="007B188D" w:rsidRDefault="007577A8" w:rsidP="007B188D">
            <w:pPr>
              <w:pStyle w:val="TableParagraph"/>
              <w:ind w:left="817"/>
              <w:rPr>
                <w:rFonts w:ascii="맑은 고딕" w:eastAsia="맑은 고딕" w:hAnsi="맑은 고딕"/>
                <w:sz w:val="20"/>
                <w:szCs w:val="20"/>
              </w:rPr>
            </w:pPr>
            <w:r w:rsidRPr="007B188D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1461C814" wp14:editId="59794480">
                  <wp:extent cx="654685" cy="212725"/>
                  <wp:effectExtent l="0" t="0" r="0" b="0"/>
                  <wp:docPr id="347" name="image1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7" name="image146.png"/>
                          <pic:cNvPicPr>
                            <a:picLocks noChangeAspect="1"/>
                          </pic:cNvPicPr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5307" cy="213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7C899E8D" w14:textId="47B9BFDB" w:rsidR="007F6D0A" w:rsidRPr="007B188D" w:rsidRDefault="00A14ED4" w:rsidP="001B0B37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 저장</w:t>
            </w:r>
          </w:p>
        </w:tc>
      </w:tr>
    </w:tbl>
    <w:p w14:paraId="06858A99" w14:textId="77777777" w:rsidR="003E2D7E" w:rsidRDefault="003E2D7E" w:rsidP="001B0B37">
      <w:pPr>
        <w:spacing w:before="84" w:after="27"/>
        <w:ind w:left="100"/>
        <w:jc w:val="both"/>
        <w:rPr>
          <w:rFonts w:ascii="맑은 고딕" w:eastAsia="맑은 고딕" w:hAnsi="맑은 고딕"/>
          <w:b/>
          <w:sz w:val="23"/>
        </w:rPr>
      </w:pPr>
    </w:p>
    <w:p w14:paraId="4A3EDC61" w14:textId="4FDE9A6A" w:rsidR="007F6D0A" w:rsidRPr="00172F46" w:rsidRDefault="003E2D7E" w:rsidP="001B0B37">
      <w:pPr>
        <w:spacing w:before="84" w:after="27"/>
        <w:ind w:left="100"/>
        <w:jc w:val="both"/>
        <w:rPr>
          <w:rFonts w:ascii="맑은 고딕" w:eastAsia="맑은 고딕" w:hAnsi="맑은 고딕"/>
          <w:b/>
          <w:sz w:val="23"/>
        </w:rPr>
      </w:pPr>
      <w:r>
        <w:rPr>
          <w:rFonts w:ascii="맑은 고딕" w:eastAsia="맑은 고딕" w:hAnsi="맑은 고딕" w:hint="eastAsia"/>
          <w:b/>
          <w:sz w:val="23"/>
          <w:lang w:eastAsia="ko-KR"/>
        </w:rPr>
        <w:t xml:space="preserve">표 </w:t>
      </w:r>
      <w:r>
        <w:rPr>
          <w:rFonts w:ascii="맑은 고딕" w:eastAsia="맑은 고딕" w:hAnsi="맑은 고딕"/>
          <w:b/>
          <w:sz w:val="23"/>
          <w:lang w:eastAsia="ko-KR"/>
        </w:rPr>
        <w:t>26</w:t>
      </w:r>
      <w:r w:rsidR="007577A8" w:rsidRPr="00172F46">
        <w:rPr>
          <w:rFonts w:ascii="맑은 고딕" w:eastAsia="맑은 고딕" w:hAnsi="맑은 고딕"/>
          <w:b/>
          <w:sz w:val="23"/>
        </w:rPr>
        <w:t xml:space="preserve">. RTSP URL 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66"/>
        <w:gridCol w:w="6665"/>
      </w:tblGrid>
      <w:tr w:rsidR="007F6D0A" w:rsidRPr="00172F46" w14:paraId="666B92AD" w14:textId="77777777" w:rsidTr="003E2D7E">
        <w:trPr>
          <w:trHeight w:val="503"/>
          <w:jc w:val="center"/>
        </w:trPr>
        <w:tc>
          <w:tcPr>
            <w:tcW w:w="2666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6899409D" w14:textId="77777777" w:rsidR="007F6D0A" w:rsidRPr="00172F46" w:rsidRDefault="007577A8" w:rsidP="003E2D7E">
            <w:pPr>
              <w:pStyle w:val="TableParagraph"/>
              <w:spacing w:before="90"/>
              <w:ind w:left="687" w:right="674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 w:rsidRPr="00172F46">
              <w:rPr>
                <w:rFonts w:ascii="맑은 고딕" w:eastAsia="맑은 고딕" w:hAnsi="맑은 고딕"/>
                <w:b/>
                <w:sz w:val="23"/>
              </w:rPr>
              <w:t>Stream</w:t>
            </w:r>
          </w:p>
        </w:tc>
        <w:tc>
          <w:tcPr>
            <w:tcW w:w="6665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5A50BCE5" w14:textId="77777777" w:rsidR="007F6D0A" w:rsidRPr="00172F46" w:rsidRDefault="007577A8" w:rsidP="003E2D7E">
            <w:pPr>
              <w:pStyle w:val="TableParagraph"/>
              <w:spacing w:before="90"/>
              <w:ind w:left="2216" w:right="2199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 w:rsidRPr="00172F46">
              <w:rPr>
                <w:rFonts w:ascii="맑은 고딕" w:eastAsia="맑은 고딕" w:hAnsi="맑은 고딕"/>
                <w:b/>
                <w:sz w:val="23"/>
              </w:rPr>
              <w:t>URL</w:t>
            </w:r>
          </w:p>
        </w:tc>
      </w:tr>
      <w:tr w:rsidR="007F6D0A" w:rsidRPr="00172F46" w14:paraId="07DC6995" w14:textId="77777777" w:rsidTr="003E2D7E">
        <w:trPr>
          <w:trHeight w:val="379"/>
          <w:jc w:val="center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7E6EFDB" w14:textId="77777777" w:rsidR="007F6D0A" w:rsidRPr="003E2D7E" w:rsidRDefault="007577A8" w:rsidP="003E2D7E">
            <w:pPr>
              <w:pStyle w:val="TableParagraph"/>
              <w:spacing w:before="74"/>
              <w:ind w:left="302" w:right="286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3E2D7E">
              <w:rPr>
                <w:rFonts w:ascii="맑은 고딕" w:eastAsia="맑은 고딕" w:hAnsi="맑은 고딕"/>
                <w:b/>
                <w:sz w:val="20"/>
                <w:szCs w:val="20"/>
              </w:rPr>
              <w:t>Primary Stream</w:t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18C8BD0" w14:textId="77777777" w:rsidR="007F6D0A" w:rsidRPr="003E2D7E" w:rsidRDefault="007577A8" w:rsidP="001B0B37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3E2D7E">
              <w:rPr>
                <w:rFonts w:ascii="맑은 고딕" w:eastAsia="맑은 고딕" w:hAnsi="맑은 고딕"/>
                <w:sz w:val="20"/>
                <w:szCs w:val="20"/>
              </w:rPr>
              <w:t>rtsp://IP:RTSP Port/main</w:t>
            </w:r>
          </w:p>
        </w:tc>
      </w:tr>
      <w:tr w:rsidR="007F6D0A" w:rsidRPr="00172F46" w14:paraId="1ED25D2C" w14:textId="77777777" w:rsidTr="003E2D7E">
        <w:trPr>
          <w:trHeight w:val="379"/>
          <w:jc w:val="center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DCB2364" w14:textId="77777777" w:rsidR="007F6D0A" w:rsidRPr="003E2D7E" w:rsidRDefault="007577A8" w:rsidP="003E2D7E">
            <w:pPr>
              <w:pStyle w:val="TableParagraph"/>
              <w:spacing w:before="74"/>
              <w:ind w:left="302" w:right="286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3E2D7E">
              <w:rPr>
                <w:rFonts w:ascii="맑은 고딕" w:eastAsia="맑은 고딕" w:hAnsi="맑은 고딕"/>
                <w:b/>
                <w:sz w:val="20"/>
                <w:szCs w:val="20"/>
              </w:rPr>
              <w:t>Secondary Stream</w:t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5198363" w14:textId="77777777" w:rsidR="007F6D0A" w:rsidRPr="003E2D7E" w:rsidRDefault="007577A8" w:rsidP="001B0B37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3E2D7E">
              <w:rPr>
                <w:rFonts w:ascii="맑은 고딕" w:eastAsia="맑은 고딕" w:hAnsi="맑은 고딕"/>
                <w:sz w:val="20"/>
                <w:szCs w:val="20"/>
              </w:rPr>
              <w:t>rtsp://IP:RTSP Port/sub</w:t>
            </w:r>
          </w:p>
        </w:tc>
      </w:tr>
      <w:tr w:rsidR="007F6D0A" w:rsidRPr="00172F46" w14:paraId="1CBBDD35" w14:textId="77777777" w:rsidTr="003E2D7E">
        <w:trPr>
          <w:trHeight w:val="376"/>
          <w:jc w:val="center"/>
        </w:trPr>
        <w:tc>
          <w:tcPr>
            <w:tcW w:w="2666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074D27DF" w14:textId="77777777" w:rsidR="007F6D0A" w:rsidRPr="003E2D7E" w:rsidRDefault="007577A8" w:rsidP="003E2D7E">
            <w:pPr>
              <w:pStyle w:val="TableParagraph"/>
              <w:spacing w:before="74"/>
              <w:ind w:left="417" w:right="389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3E2D7E">
              <w:rPr>
                <w:rFonts w:ascii="맑은 고딕" w:eastAsia="맑은 고딕" w:hAnsi="맑은 고딕"/>
                <w:b/>
                <w:sz w:val="20"/>
                <w:szCs w:val="20"/>
              </w:rPr>
              <w:t>Tertiary Stream</w:t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35FF430B" w14:textId="77777777" w:rsidR="007F6D0A" w:rsidRPr="003E2D7E" w:rsidRDefault="007577A8" w:rsidP="001B0B37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3E2D7E">
              <w:rPr>
                <w:rFonts w:ascii="맑은 고딕" w:eastAsia="맑은 고딕" w:hAnsi="맑은 고딕"/>
                <w:sz w:val="20"/>
                <w:szCs w:val="20"/>
              </w:rPr>
              <w:t>rtsp://IP:RTSP Port/third</w:t>
            </w:r>
          </w:p>
        </w:tc>
      </w:tr>
    </w:tbl>
    <w:p w14:paraId="27F7619B" w14:textId="63ABDB37" w:rsidR="007F6D0A" w:rsidRPr="003E2D7E" w:rsidRDefault="000E72C7" w:rsidP="0090548F">
      <w:pPr>
        <w:spacing w:before="199"/>
        <w:ind w:left="445"/>
        <w:jc w:val="both"/>
        <w:rPr>
          <w:rFonts w:ascii="맑은 고딕" w:eastAsia="맑은 고딕" w:hAnsi="맑은 고딕"/>
          <w:b/>
          <w:sz w:val="20"/>
          <w:szCs w:val="20"/>
        </w:rPr>
      </w:pPr>
      <w:r>
        <w:rPr>
          <w:rFonts w:ascii="맑은 고딕" w:eastAsia="맑은 고딕" w:hAnsi="맑은 고딕"/>
          <w:b/>
          <w:bCs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2E7A73E7" wp14:editId="2CD48F79">
                <wp:simplePos x="0" y="0"/>
                <wp:positionH relativeFrom="page">
                  <wp:posOffset>933450</wp:posOffset>
                </wp:positionH>
                <wp:positionV relativeFrom="paragraph">
                  <wp:posOffset>151765</wp:posOffset>
                </wp:positionV>
                <wp:extent cx="152400" cy="152400"/>
                <wp:effectExtent l="0" t="0" r="0" b="0"/>
                <wp:wrapNone/>
                <wp:docPr id="1388419964" name="Group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240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845716502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239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6928782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299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C60EA16" id="Group 117" o:spid="_x0000_s1026" style="position:absolute;left:0;text-align:left;margin-left:73.5pt;margin-top:11.95pt;width:12pt;height:12pt;z-index:251665408;mso-position-horizontal-relative:page" coordorigin="1470,240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">
                <v:shape id="Picture 118" o:spid="_x0000_s1027" type="#_x0000_t75" style="position:absolute;left:1470;top:239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">
                  <v:imagedata r:id="rId17" o:title=""/>
                </v:shape>
                <v:shape id="Picture 119" o:spid="_x0000_s1028" type="#_x0000_t75" style="position:absolute;left:1530;top:299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">
                  <v:imagedata r:id="rId18" o:title=""/>
                </v:shape>
                <w10:wrap anchorx="page"/>
              </v:group>
            </w:pict>
          </mc:Fallback>
        </mc:AlternateContent>
      </w:r>
      <w:r w:rsidR="003E2D7E" w:rsidRPr="003E2D7E">
        <w:rPr>
          <w:rFonts w:ascii="맑은 고딕" w:eastAsia="맑은 고딕" w:hAnsi="맑은 고딕" w:hint="eastAsia"/>
          <w:b/>
          <w:bCs/>
          <w:sz w:val="20"/>
          <w:szCs w:val="20"/>
          <w:lang w:eastAsia="ko-KR"/>
        </w:rPr>
        <w:t>참고</w:t>
      </w:r>
      <w:r w:rsidR="007577A8" w:rsidRPr="003E2D7E">
        <w:rPr>
          <w:rFonts w:ascii="맑은 고딕" w:eastAsia="맑은 고딕" w:hAnsi="맑은 고딕"/>
          <w:b/>
          <w:sz w:val="20"/>
          <w:szCs w:val="20"/>
        </w:rPr>
        <w:t>:</w:t>
      </w:r>
    </w:p>
    <w:p w14:paraId="4BBCEE0A" w14:textId="77777777" w:rsidR="003E2D7E" w:rsidRDefault="003E2D7E" w:rsidP="001B0B37">
      <w:pPr>
        <w:pStyle w:val="a4"/>
        <w:numPr>
          <w:ilvl w:val="4"/>
          <w:numId w:val="21"/>
        </w:numPr>
        <w:tabs>
          <w:tab w:val="left" w:pos="560"/>
        </w:tabs>
        <w:spacing w:before="7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3E2D7E">
        <w:rPr>
          <w:rFonts w:ascii="맑은 고딕" w:eastAsia="맑은 고딕" w:hAnsi="맑은 고딕"/>
          <w:sz w:val="20"/>
          <w:szCs w:val="20"/>
          <w:lang w:eastAsia="ko-KR"/>
        </w:rPr>
        <w:t>DSCP</w:t>
      </w:r>
      <w:r w:rsidRPr="003E2D7E">
        <w:rPr>
          <w:rFonts w:ascii="맑은 고딕" w:eastAsia="맑은 고딕" w:hAnsi="맑은 고딕" w:hint="eastAsia"/>
          <w:sz w:val="20"/>
          <w:szCs w:val="20"/>
          <w:lang w:eastAsia="ko-KR"/>
        </w:rPr>
        <w:t>는</w:t>
      </w:r>
      <w:r w:rsidRPr="003E2D7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E2D7E">
        <w:rPr>
          <w:rFonts w:ascii="맑은 고딕" w:eastAsia="맑은 고딕" w:hAnsi="맑은 고딕" w:hint="eastAsia"/>
          <w:sz w:val="20"/>
          <w:szCs w:val="20"/>
          <w:lang w:eastAsia="ko-KR"/>
        </w:rPr>
        <w:t>차별화된</w:t>
      </w:r>
      <w:r w:rsidRPr="003E2D7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E2D7E">
        <w:rPr>
          <w:rFonts w:ascii="맑은 고딕" w:eastAsia="맑은 고딕" w:hAnsi="맑은 고딕" w:hint="eastAsia"/>
          <w:sz w:val="20"/>
          <w:szCs w:val="20"/>
          <w:lang w:eastAsia="ko-KR"/>
        </w:rPr>
        <w:t>서비스</w:t>
      </w:r>
      <w:r w:rsidRPr="003E2D7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E2D7E">
        <w:rPr>
          <w:rFonts w:ascii="맑은 고딕" w:eastAsia="맑은 고딕" w:hAnsi="맑은 고딕" w:hint="eastAsia"/>
          <w:sz w:val="20"/>
          <w:szCs w:val="20"/>
          <w:lang w:eastAsia="ko-KR"/>
        </w:rPr>
        <w:t>코드</w:t>
      </w:r>
      <w:r w:rsidRPr="003E2D7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E2D7E">
        <w:rPr>
          <w:rFonts w:ascii="맑은 고딕" w:eastAsia="맑은 고딕" w:hAnsi="맑은 고딕" w:hint="eastAsia"/>
          <w:sz w:val="20"/>
          <w:szCs w:val="20"/>
          <w:lang w:eastAsia="ko-KR"/>
        </w:rPr>
        <w:t>포인트를</w:t>
      </w:r>
      <w:r w:rsidRPr="003E2D7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E2D7E">
        <w:rPr>
          <w:rFonts w:ascii="맑은 고딕" w:eastAsia="맑은 고딕" w:hAnsi="맑은 고딕" w:hint="eastAsia"/>
          <w:sz w:val="20"/>
          <w:szCs w:val="20"/>
          <w:lang w:eastAsia="ko-KR"/>
        </w:rPr>
        <w:t>나타냅니다</w:t>
      </w:r>
      <w:r w:rsidRPr="003E2D7E">
        <w:rPr>
          <w:rFonts w:ascii="맑은 고딕" w:eastAsia="맑은 고딕" w:hAnsi="맑은 고딕"/>
          <w:sz w:val="20"/>
          <w:szCs w:val="20"/>
          <w:lang w:eastAsia="ko-KR"/>
        </w:rPr>
        <w:t xml:space="preserve">. DSCP </w:t>
      </w:r>
      <w:r w:rsidRPr="003E2D7E">
        <w:rPr>
          <w:rFonts w:ascii="맑은 고딕" w:eastAsia="맑은 고딕" w:hAnsi="맑은 고딕" w:hint="eastAsia"/>
          <w:sz w:val="20"/>
          <w:szCs w:val="20"/>
          <w:lang w:eastAsia="ko-KR"/>
        </w:rPr>
        <w:t>값은</w:t>
      </w:r>
      <w:r w:rsidRPr="003E2D7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E2D7E">
        <w:rPr>
          <w:rFonts w:ascii="맑은 고딕" w:eastAsia="맑은 고딕" w:hAnsi="맑은 고딕" w:hint="eastAsia"/>
          <w:sz w:val="20"/>
          <w:szCs w:val="20"/>
          <w:lang w:eastAsia="ko-KR"/>
        </w:rPr>
        <w:t>데이터의</w:t>
      </w:r>
      <w:r w:rsidRPr="003E2D7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E2D7E">
        <w:rPr>
          <w:rFonts w:ascii="맑은 고딕" w:eastAsia="맑은 고딕" w:hAnsi="맑은 고딕" w:hint="eastAsia"/>
          <w:sz w:val="20"/>
          <w:szCs w:val="20"/>
          <w:lang w:eastAsia="ko-KR"/>
        </w:rPr>
        <w:t>우선</w:t>
      </w:r>
      <w:r w:rsidRPr="003E2D7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E2D7E">
        <w:rPr>
          <w:rFonts w:ascii="맑은 고딕" w:eastAsia="맑은 고딕" w:hAnsi="맑은 고딕" w:hint="eastAsia"/>
          <w:sz w:val="20"/>
          <w:szCs w:val="20"/>
          <w:lang w:eastAsia="ko-KR"/>
        </w:rPr>
        <w:t>순위를</w:t>
      </w:r>
      <w:r w:rsidRPr="003E2D7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E2D7E">
        <w:rPr>
          <w:rFonts w:ascii="맑은 고딕" w:eastAsia="맑은 고딕" w:hAnsi="맑은 고딕" w:hint="eastAsia"/>
          <w:sz w:val="20"/>
          <w:szCs w:val="20"/>
          <w:lang w:eastAsia="ko-KR"/>
        </w:rPr>
        <w:t>나타내기</w:t>
      </w:r>
      <w:r w:rsidRPr="003E2D7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E2D7E">
        <w:rPr>
          <w:rFonts w:ascii="맑은 고딕" w:eastAsia="맑은 고딕" w:hAnsi="맑은 고딕" w:hint="eastAsia"/>
          <w:sz w:val="20"/>
          <w:szCs w:val="20"/>
          <w:lang w:eastAsia="ko-KR"/>
        </w:rPr>
        <w:t>위해</w:t>
      </w:r>
      <w:r w:rsidRPr="003E2D7E">
        <w:rPr>
          <w:rFonts w:ascii="맑은 고딕" w:eastAsia="맑은 고딕" w:hAnsi="맑은 고딕"/>
          <w:sz w:val="20"/>
          <w:szCs w:val="20"/>
          <w:lang w:eastAsia="ko-KR"/>
        </w:rPr>
        <w:t xml:space="preserve"> IP </w:t>
      </w:r>
      <w:r w:rsidRPr="003E2D7E">
        <w:rPr>
          <w:rFonts w:ascii="맑은 고딕" w:eastAsia="맑은 고딕" w:hAnsi="맑은 고딕" w:hint="eastAsia"/>
          <w:sz w:val="20"/>
          <w:szCs w:val="20"/>
          <w:lang w:eastAsia="ko-KR"/>
        </w:rPr>
        <w:t>헤더에서</w:t>
      </w:r>
      <w:r w:rsidRPr="003E2D7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E2D7E">
        <w:rPr>
          <w:rFonts w:ascii="맑은 고딕" w:eastAsia="맑은 고딕" w:hAnsi="맑은 고딕" w:hint="eastAsia"/>
          <w:sz w:val="20"/>
          <w:szCs w:val="20"/>
          <w:lang w:eastAsia="ko-KR"/>
        </w:rPr>
        <w:t>사용됩니다</w:t>
      </w:r>
      <w:r w:rsidRPr="003E2D7E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2AFC0BF4" w14:textId="49C3FFB2" w:rsidR="007F6D0A" w:rsidRDefault="003E2D7E" w:rsidP="001B0B37">
      <w:pPr>
        <w:pStyle w:val="a4"/>
        <w:numPr>
          <w:ilvl w:val="4"/>
          <w:numId w:val="21"/>
        </w:numPr>
        <w:tabs>
          <w:tab w:val="left" w:pos="560"/>
        </w:tabs>
        <w:spacing w:before="7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3E2D7E">
        <w:rPr>
          <w:rFonts w:ascii="맑은 고딕" w:eastAsia="맑은 고딕" w:hAnsi="맑은 고딕" w:hint="eastAsia"/>
          <w:sz w:val="20"/>
          <w:szCs w:val="20"/>
          <w:lang w:eastAsia="ko-KR"/>
        </w:rPr>
        <w:t>설정을</w:t>
      </w:r>
      <w:r w:rsidRPr="003E2D7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E2D7E">
        <w:rPr>
          <w:rFonts w:ascii="맑은 고딕" w:eastAsia="맑은 고딕" w:hAnsi="맑은 고딕" w:hint="eastAsia"/>
          <w:sz w:val="20"/>
          <w:szCs w:val="20"/>
          <w:lang w:eastAsia="ko-KR"/>
        </w:rPr>
        <w:t>적용하려면</w:t>
      </w:r>
      <w:r w:rsidRPr="003E2D7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E2D7E">
        <w:rPr>
          <w:rFonts w:ascii="맑은 고딕" w:eastAsia="맑은 고딕" w:hAnsi="맑은 고딕" w:hint="eastAsia"/>
          <w:sz w:val="20"/>
          <w:szCs w:val="20"/>
          <w:lang w:eastAsia="ko-KR"/>
        </w:rPr>
        <w:t>재부팅이</w:t>
      </w:r>
      <w:r w:rsidRPr="003E2D7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E2D7E">
        <w:rPr>
          <w:rFonts w:ascii="맑은 고딕" w:eastAsia="맑은 고딕" w:hAnsi="맑은 고딕" w:hint="eastAsia"/>
          <w:sz w:val="20"/>
          <w:szCs w:val="20"/>
          <w:lang w:eastAsia="ko-KR"/>
        </w:rPr>
        <w:t>필요합니다</w:t>
      </w:r>
      <w:r w:rsidRPr="003E2D7E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7F352EF8" w14:textId="77777777" w:rsidR="003E2D7E" w:rsidRPr="003E2D7E" w:rsidRDefault="003E2D7E" w:rsidP="003E2D7E">
      <w:pPr>
        <w:pStyle w:val="a4"/>
        <w:tabs>
          <w:tab w:val="left" w:pos="560"/>
        </w:tabs>
        <w:spacing w:before="7"/>
        <w:ind w:firstLine="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226350AE" w14:textId="1C0AC66B" w:rsidR="007F6D0A" w:rsidRDefault="007577A8" w:rsidP="001B0B37">
      <w:pPr>
        <w:pStyle w:val="4"/>
        <w:numPr>
          <w:ilvl w:val="3"/>
          <w:numId w:val="21"/>
        </w:numPr>
        <w:tabs>
          <w:tab w:val="left" w:pos="859"/>
        </w:tabs>
        <w:jc w:val="both"/>
        <w:rPr>
          <w:rFonts w:ascii="맑은 고딕" w:eastAsia="맑은 고딕" w:hAnsi="맑은 고딕"/>
        </w:rPr>
      </w:pPr>
      <w:bookmarkStart w:id="104" w:name="8.2.1.4_UPnP"/>
      <w:bookmarkEnd w:id="104"/>
      <w:r w:rsidRPr="00172F46">
        <w:rPr>
          <w:rFonts w:ascii="맑은 고딕" w:eastAsia="맑은 고딕" w:hAnsi="맑은 고딕"/>
        </w:rPr>
        <w:t>UPnP</w:t>
      </w:r>
    </w:p>
    <w:p w14:paraId="646AC1B9" w14:textId="77777777" w:rsidR="003E2D7E" w:rsidRPr="003E2D7E" w:rsidRDefault="003E2D7E" w:rsidP="003E2D7E">
      <w:pPr>
        <w:rPr>
          <w:rFonts w:eastAsia="맑은 고딕"/>
        </w:rPr>
      </w:pPr>
    </w:p>
    <w:p w14:paraId="21700AFF" w14:textId="77777777" w:rsidR="003E2D7E" w:rsidRPr="003E2D7E" w:rsidRDefault="003E2D7E" w:rsidP="003E2D7E">
      <w:pPr>
        <w:spacing w:line="276" w:lineRule="auto"/>
        <w:ind w:firstLineChars="100" w:firstLine="200"/>
        <w:jc w:val="both"/>
        <w:rPr>
          <w:rFonts w:ascii="맑은 고딕" w:eastAsia="맑은 고딕" w:hAnsi="맑은 고딕" w:cs="Calibri"/>
          <w:sz w:val="20"/>
          <w:szCs w:val="20"/>
          <w:lang w:eastAsia="ko-KR"/>
        </w:rPr>
      </w:pPr>
      <w:bookmarkStart w:id="105" w:name="_Hlk93660477"/>
      <w:r w:rsidRPr="003E2D7E">
        <w:rPr>
          <w:rFonts w:ascii="맑은 고딕" w:eastAsia="맑은 고딕" w:hAnsi="맑은 고딕" w:cs="Calibri"/>
          <w:sz w:val="20"/>
          <w:szCs w:val="20"/>
          <w:lang w:eastAsia="ko-KR"/>
        </w:rPr>
        <w:t>Universal Plug and Play (UPnP)</w:t>
      </w:r>
      <w:r w:rsidRPr="003E2D7E">
        <w:rPr>
          <w:rFonts w:ascii="맑은 고딕" w:eastAsia="맑은 고딕" w:hAnsi="맑은 고딕" w:cs="Calibri" w:hint="eastAsia"/>
          <w:sz w:val="20"/>
          <w:szCs w:val="20"/>
          <w:lang w:eastAsia="ko-KR"/>
        </w:rPr>
        <w:t>는 네트워크 장비, 소프트웨어 및 기타 하드웨어 장치 간의 호환성을 제공하는 네트워킹 아키텍처입니다.</w:t>
      </w:r>
      <w:r w:rsidRPr="003E2D7E">
        <w:rPr>
          <w:rFonts w:ascii="맑은 고딕" w:eastAsia="맑은 고딕" w:hAnsi="맑은 고딕" w:cs="Calibri"/>
          <w:sz w:val="20"/>
          <w:szCs w:val="20"/>
          <w:lang w:eastAsia="ko-KR"/>
        </w:rPr>
        <w:t xml:space="preserve"> UPnP </w:t>
      </w:r>
      <w:r w:rsidRPr="003E2D7E">
        <w:rPr>
          <w:rFonts w:ascii="맑은 고딕" w:eastAsia="맑은 고딕" w:hAnsi="맑은 고딕" w:cs="Calibri" w:hint="eastAsia"/>
          <w:sz w:val="20"/>
          <w:szCs w:val="20"/>
          <w:lang w:eastAsia="ko-KR"/>
        </w:rPr>
        <w:t>프로토콜을 통해 장치를 원활하게 연결하고 가정 및 회사 환경에서 네트워크 구현을 단순화할 수 있습니다. 이 기능을 사용하면 각 포트에 대한 매핑을 구성할 필요가 없으며 카메라가 라우터를 통해 광역 네트워크에 연결됩니다.</w:t>
      </w:r>
    </w:p>
    <w:bookmarkEnd w:id="105"/>
    <w:p w14:paraId="1D3BAFE4" w14:textId="77777777" w:rsidR="007F6D0A" w:rsidRPr="00172F46" w:rsidRDefault="007F6D0A" w:rsidP="001B0B37">
      <w:pPr>
        <w:spacing w:line="249" w:lineRule="auto"/>
        <w:jc w:val="both"/>
        <w:rPr>
          <w:rFonts w:ascii="맑은 고딕" w:eastAsia="맑은 고딕" w:hAnsi="맑은 고딕"/>
          <w:lang w:eastAsia="ko-KR"/>
        </w:rPr>
        <w:sectPr w:rsidR="007F6D0A" w:rsidRPr="00172F46">
          <w:pgSz w:w="12240" w:h="15840"/>
          <w:pgMar w:top="780" w:right="1280" w:bottom="280" w:left="1340" w:header="595" w:footer="0" w:gutter="0"/>
          <w:cols w:space="720"/>
        </w:sectPr>
      </w:pPr>
    </w:p>
    <w:p w14:paraId="28900FA4" w14:textId="77777777" w:rsidR="003E2D7E" w:rsidRDefault="003E2D7E" w:rsidP="001B0B37">
      <w:pPr>
        <w:pStyle w:val="a3"/>
        <w:ind w:left="100"/>
        <w:jc w:val="both"/>
        <w:rPr>
          <w:rFonts w:ascii="맑은 고딕" w:eastAsia="맑은 고딕" w:hAnsi="맑은 고딕"/>
          <w:sz w:val="20"/>
          <w:lang w:eastAsia="ko-KR"/>
        </w:rPr>
      </w:pPr>
    </w:p>
    <w:p w14:paraId="3CE033F3" w14:textId="6E96C1A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2ABD329F" wp14:editId="1C45D298">
            <wp:extent cx="5852160" cy="2953385"/>
            <wp:effectExtent l="0" t="0" r="0" b="0"/>
            <wp:docPr id="349" name="image1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" name="image149.png"/>
                    <pic:cNvPicPr>
                      <a:picLocks noChangeAspect="1"/>
                    </pic:cNvPicPr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5C3C7" w14:textId="77777777" w:rsidR="007F6D0A" w:rsidRPr="00172F46" w:rsidRDefault="007F6D0A" w:rsidP="001B0B37">
      <w:pPr>
        <w:pStyle w:val="a3"/>
        <w:spacing w:before="9"/>
        <w:jc w:val="both"/>
        <w:rPr>
          <w:rFonts w:ascii="맑은 고딕" w:eastAsia="맑은 고딕" w:hAnsi="맑은 고딕"/>
        </w:rPr>
      </w:pPr>
    </w:p>
    <w:p w14:paraId="29A45C3F" w14:textId="1E055BFF" w:rsidR="007F6D0A" w:rsidRPr="00172F46" w:rsidRDefault="00EE36EB" w:rsidP="001B0B37">
      <w:pPr>
        <w:pStyle w:val="5"/>
        <w:spacing w:before="90" w:after="26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27.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66"/>
        <w:gridCol w:w="6665"/>
      </w:tblGrid>
      <w:tr w:rsidR="007F6D0A" w:rsidRPr="00172F46" w14:paraId="2C4DA933" w14:textId="77777777" w:rsidTr="00EE36EB">
        <w:trPr>
          <w:trHeight w:val="503"/>
          <w:jc w:val="center"/>
        </w:trPr>
        <w:tc>
          <w:tcPr>
            <w:tcW w:w="2666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2173A426" w14:textId="19796A80" w:rsidR="007F6D0A" w:rsidRPr="00172F46" w:rsidRDefault="00EE36EB" w:rsidP="00EE36EB">
            <w:pPr>
              <w:pStyle w:val="TableParagraph"/>
              <w:spacing w:before="90"/>
              <w:ind w:left="687" w:right="674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665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6C6CFDB3" w14:textId="0F50E3C9" w:rsidR="007F6D0A" w:rsidRPr="00172F46" w:rsidRDefault="00EE36EB" w:rsidP="00EE36EB">
            <w:pPr>
              <w:pStyle w:val="TableParagraph"/>
              <w:spacing w:before="90"/>
              <w:ind w:left="2216" w:right="2199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EE36EB" w:rsidRPr="00172F46" w14:paraId="13D300E9" w14:textId="77777777" w:rsidTr="00EE36EB">
        <w:trPr>
          <w:trHeight w:val="638"/>
          <w:jc w:val="center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FFFB5D7" w14:textId="4463864A" w:rsidR="00EE36EB" w:rsidRPr="00EE36EB" w:rsidRDefault="00EE36EB" w:rsidP="00EE36EB">
            <w:pPr>
              <w:pStyle w:val="TableParagraph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U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PnP </w:t>
            </w: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활성화</w:t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F1D5858" w14:textId="24AA069C" w:rsidR="00EE36EB" w:rsidRPr="00EE36EB" w:rsidRDefault="00EE36EB" w:rsidP="00EE36EB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 시 기능 활성화</w:t>
            </w:r>
          </w:p>
        </w:tc>
      </w:tr>
      <w:tr w:rsidR="00EE36EB" w:rsidRPr="00172F46" w14:paraId="11EF82C4" w14:textId="77777777" w:rsidTr="00EE36EB">
        <w:trPr>
          <w:trHeight w:val="635"/>
          <w:jc w:val="center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67FAD4B6" w14:textId="1C463B27" w:rsidR="00EE36EB" w:rsidRPr="00EE36EB" w:rsidRDefault="00EE36EB" w:rsidP="00EE36EB">
            <w:pPr>
              <w:pStyle w:val="TableParagraph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포트 맵핑 활성화</w:t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6F28F943" w14:textId="4387D9FE" w:rsidR="00EE36EB" w:rsidRPr="00EE36EB" w:rsidRDefault="00EE36EB" w:rsidP="00EE36EB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 시 기능 활성화</w:t>
            </w:r>
          </w:p>
        </w:tc>
      </w:tr>
      <w:tr w:rsidR="00EE36EB" w:rsidRPr="00172F46" w14:paraId="0BA80868" w14:textId="77777777" w:rsidTr="00EE36EB">
        <w:trPr>
          <w:trHeight w:val="635"/>
          <w:jc w:val="center"/>
        </w:trPr>
        <w:tc>
          <w:tcPr>
            <w:tcW w:w="2666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197D90D" w14:textId="430DCE80" w:rsidR="00EE36EB" w:rsidRPr="00EE36EB" w:rsidRDefault="00EE36EB" w:rsidP="00EE36EB">
            <w:pPr>
              <w:pStyle w:val="TableParagraph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이름</w:t>
            </w:r>
          </w:p>
        </w:tc>
        <w:tc>
          <w:tcPr>
            <w:tcW w:w="666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3A92974" w14:textId="40357D24" w:rsidR="00EE36EB" w:rsidRPr="00EE36EB" w:rsidRDefault="00EE36EB" w:rsidP="00EE36EB">
            <w:pPr>
              <w:pStyle w:val="TableParagraph"/>
              <w:spacing w:before="1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온라인으로 검색된 장치의 이름을 편집</w:t>
            </w:r>
          </w:p>
        </w:tc>
      </w:tr>
      <w:tr w:rsidR="00EE36EB" w:rsidRPr="00172F46" w14:paraId="55419400" w14:textId="77777777" w:rsidTr="00EE36EB">
        <w:trPr>
          <w:trHeight w:val="1431"/>
          <w:jc w:val="center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0A84795" w14:textId="4DB791CA" w:rsidR="00EE36EB" w:rsidRPr="00EE36EB" w:rsidRDefault="00EE36EB" w:rsidP="00EE36EB">
            <w:pPr>
              <w:pStyle w:val="TableParagraph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형식</w:t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8C70C8E" w14:textId="77777777" w:rsidR="00EE36EB" w:rsidRPr="001B003C" w:rsidRDefault="00EE36EB" w:rsidP="00EE36EB">
            <w:pPr>
              <w:pStyle w:val="TableParagraph"/>
              <w:spacing w:line="276" w:lineRule="auto"/>
              <w:ind w:left="93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bCs/>
                <w:sz w:val="20"/>
                <w:szCs w:val="20"/>
                <w:lang w:eastAsia="ko-KR"/>
              </w:rPr>
              <w:t>자동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: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설정 없이 자동으로 해당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HTTP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및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RTSP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포트를 가져옵니다.</w:t>
            </w:r>
          </w:p>
          <w:p w14:paraId="2064C761" w14:textId="273973B0" w:rsidR="00EE36EB" w:rsidRPr="00EE36EB" w:rsidRDefault="00EE36EB" w:rsidP="00EE36EB">
            <w:pPr>
              <w:pStyle w:val="TableParagraph"/>
              <w:spacing w:line="254" w:lineRule="auto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b/>
                <w:bCs/>
                <w:sz w:val="20"/>
                <w:szCs w:val="20"/>
                <w:lang w:eastAsia="ko-KR"/>
              </w:rPr>
              <w:t>수동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: HTTP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포트 및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RTSP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포트를 수동으로 설정해야 합니다.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수동을 선택하면 직접 포트 번호 값을 입력할 수 있습니다.</w:t>
            </w:r>
          </w:p>
        </w:tc>
      </w:tr>
      <w:tr w:rsidR="007F6D0A" w:rsidRPr="00172F46" w14:paraId="51D8B49D" w14:textId="77777777" w:rsidTr="00EE36EB">
        <w:trPr>
          <w:trHeight w:val="589"/>
          <w:jc w:val="center"/>
        </w:trPr>
        <w:tc>
          <w:tcPr>
            <w:tcW w:w="2666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211F0CA1" w14:textId="77777777" w:rsidR="007F6D0A" w:rsidRPr="00EE36EB" w:rsidRDefault="007577A8" w:rsidP="001B0B37">
            <w:pPr>
              <w:pStyle w:val="TableParagraph"/>
              <w:ind w:left="81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EE36EB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6FEF0AE7" wp14:editId="3DACE0DE">
                  <wp:extent cx="654685" cy="213360"/>
                  <wp:effectExtent l="0" t="0" r="0" b="0"/>
                  <wp:docPr id="351" name="image1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1" name="image146.png"/>
                          <pic:cNvPicPr>
                            <a:picLocks noChangeAspect="1"/>
                          </pic:cNvPicPr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5307" cy="213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3F343B6E" w14:textId="595C3DCD" w:rsidR="007F6D0A" w:rsidRPr="00EE36EB" w:rsidRDefault="00EE36EB" w:rsidP="001B0B37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 저장</w:t>
            </w:r>
          </w:p>
        </w:tc>
      </w:tr>
    </w:tbl>
    <w:p w14:paraId="0195DA15" w14:textId="77777777" w:rsidR="007F6D0A" w:rsidRPr="00172F46" w:rsidRDefault="007F6D0A" w:rsidP="001B0B37">
      <w:pPr>
        <w:pStyle w:val="a3"/>
        <w:spacing w:before="8"/>
        <w:jc w:val="both"/>
        <w:rPr>
          <w:rFonts w:ascii="맑은 고딕" w:eastAsia="맑은 고딕" w:hAnsi="맑은 고딕"/>
          <w:b/>
        </w:rPr>
      </w:pPr>
    </w:p>
    <w:p w14:paraId="6CDC1272" w14:textId="15DDFA88" w:rsidR="007F6D0A" w:rsidRDefault="007577A8" w:rsidP="001B0B37">
      <w:pPr>
        <w:pStyle w:val="a4"/>
        <w:numPr>
          <w:ilvl w:val="3"/>
          <w:numId w:val="21"/>
        </w:numPr>
        <w:tabs>
          <w:tab w:val="left" w:pos="859"/>
        </w:tabs>
        <w:jc w:val="both"/>
        <w:rPr>
          <w:rFonts w:ascii="맑은 고딕" w:eastAsia="맑은 고딕" w:hAnsi="맑은 고딕"/>
          <w:sz w:val="25"/>
        </w:rPr>
      </w:pPr>
      <w:bookmarkStart w:id="106" w:name="8.2.1.5_DDNS"/>
      <w:bookmarkEnd w:id="106"/>
      <w:r w:rsidRPr="00172F46">
        <w:rPr>
          <w:rFonts w:ascii="맑은 고딕" w:eastAsia="맑은 고딕" w:hAnsi="맑은 고딕"/>
          <w:sz w:val="25"/>
        </w:rPr>
        <w:t>DDNS</w:t>
      </w:r>
    </w:p>
    <w:p w14:paraId="7FE0FB7C" w14:textId="77777777" w:rsidR="00FF7FCB" w:rsidRPr="00296E47" w:rsidRDefault="00FF7FCB" w:rsidP="00FF7FCB">
      <w:pPr>
        <w:tabs>
          <w:tab w:val="left" w:pos="859"/>
        </w:tabs>
        <w:ind w:left="100"/>
        <w:jc w:val="both"/>
        <w:rPr>
          <w:rFonts w:ascii="맑은 고딕" w:eastAsia="맑은 고딕" w:hAnsi="맑은 고딕"/>
          <w:sz w:val="14"/>
          <w:szCs w:val="10"/>
        </w:rPr>
      </w:pPr>
    </w:p>
    <w:p w14:paraId="15119144" w14:textId="77777777" w:rsidR="00FF7FCB" w:rsidRPr="00FF7FCB" w:rsidRDefault="00FF7FCB" w:rsidP="00FF7FCB">
      <w:pPr>
        <w:spacing w:line="276" w:lineRule="auto"/>
        <w:ind w:firstLineChars="100" w:firstLine="200"/>
        <w:rPr>
          <w:rFonts w:ascii="맑은 고딕" w:eastAsia="맑은 고딕" w:hAnsi="맑은 고딕" w:cs="바탕"/>
          <w:sz w:val="20"/>
          <w:szCs w:val="20"/>
          <w:lang w:eastAsia="ko-KR"/>
        </w:rPr>
      </w:pPr>
      <w:bookmarkStart w:id="107" w:name="_Hlk93660530"/>
      <w:r w:rsidRPr="00FF7FCB">
        <w:rPr>
          <w:rFonts w:ascii="맑은 고딕" w:eastAsia="맑은 고딕" w:hAnsi="맑은 고딕"/>
          <w:sz w:val="20"/>
          <w:szCs w:val="20"/>
          <w:lang w:eastAsia="ko-KR"/>
        </w:rPr>
        <w:t>DDNS</w:t>
      </w:r>
      <w:r w:rsidRPr="00FF7FCB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를 사용하면 </w:t>
      </w:r>
      <w:r w:rsidRPr="00FF7FCB">
        <w:rPr>
          <w:rFonts w:ascii="맑은 고딕" w:eastAsia="맑은 고딕" w:hAnsi="맑은 고딕" w:cs="바탕"/>
          <w:sz w:val="20"/>
          <w:szCs w:val="20"/>
          <w:lang w:eastAsia="ko-KR"/>
        </w:rPr>
        <w:t>IP</w:t>
      </w:r>
      <w:r w:rsidRPr="00FF7FCB">
        <w:rPr>
          <w:rFonts w:ascii="맑은 고딕" w:eastAsia="맑은 고딕" w:hAnsi="맑은 고딕" w:cs="바탕" w:hint="eastAsia"/>
          <w:sz w:val="20"/>
          <w:szCs w:val="20"/>
          <w:lang w:eastAsia="ko-KR"/>
        </w:rPr>
        <w:t xml:space="preserve">주소 대신 도메인 이름을 통해 카메라에 액세스 할 수 있습니다. </w:t>
      </w:r>
      <w:r w:rsidRPr="00FF7FCB">
        <w:rPr>
          <w:rFonts w:ascii="맑은 고딕" w:eastAsia="맑은 고딕" w:hAnsi="맑은 고딕" w:cs="바탕"/>
          <w:sz w:val="20"/>
          <w:szCs w:val="20"/>
          <w:lang w:eastAsia="ko-KR"/>
        </w:rPr>
        <w:t>IP</w:t>
      </w:r>
      <w:r w:rsidRPr="00FF7FCB">
        <w:rPr>
          <w:rFonts w:ascii="맑은 고딕" w:eastAsia="맑은 고딕" w:hAnsi="맑은 고딕" w:cs="바탕" w:hint="eastAsia"/>
          <w:sz w:val="20"/>
          <w:szCs w:val="20"/>
          <w:lang w:eastAsia="ko-KR"/>
        </w:rPr>
        <w:t>주소를 변경하고 도메인 정보를 동적으로 업데이트합니다. 또한 공급자로부터 계정을 등록합니다.</w:t>
      </w:r>
    </w:p>
    <w:bookmarkEnd w:id="107"/>
    <w:p w14:paraId="49E5C8E6" w14:textId="77777777" w:rsidR="007F6D0A" w:rsidRPr="00172F46" w:rsidRDefault="007F6D0A" w:rsidP="001B0B37">
      <w:pPr>
        <w:spacing w:line="249" w:lineRule="auto"/>
        <w:jc w:val="both"/>
        <w:rPr>
          <w:rFonts w:ascii="맑은 고딕" w:eastAsia="맑은 고딕" w:hAnsi="맑은 고딕"/>
          <w:lang w:eastAsia="ko-KR"/>
        </w:rPr>
        <w:sectPr w:rsidR="007F6D0A" w:rsidRPr="00172F46">
          <w:pgSz w:w="12240" w:h="15840"/>
          <w:pgMar w:top="780" w:right="1280" w:bottom="280" w:left="1340" w:header="595" w:footer="0" w:gutter="0"/>
          <w:cols w:space="720"/>
        </w:sectPr>
      </w:pPr>
    </w:p>
    <w:p w14:paraId="0F58EB16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  <w:lang w:eastAsia="ko-KR"/>
        </w:rPr>
      </w:pPr>
    </w:p>
    <w:p w14:paraId="7A102BD7" w14:textId="7777777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608C4F74" wp14:editId="2C3B81B6">
            <wp:extent cx="5852160" cy="2953385"/>
            <wp:effectExtent l="0" t="0" r="0" b="0"/>
            <wp:docPr id="353" name="image1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" name="image150.png"/>
                    <pic:cNvPicPr>
                      <a:picLocks noChangeAspect="1"/>
                    </pic:cNvPicPr>
                  </pic:nvPicPr>
                  <pic:blipFill>
                    <a:blip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EDDAD" w14:textId="77777777" w:rsidR="007F6D0A" w:rsidRPr="00172F46" w:rsidRDefault="007F6D0A" w:rsidP="001B0B37">
      <w:pPr>
        <w:pStyle w:val="a3"/>
        <w:spacing w:before="9"/>
        <w:jc w:val="both"/>
        <w:rPr>
          <w:rFonts w:ascii="맑은 고딕" w:eastAsia="맑은 고딕" w:hAnsi="맑은 고딕"/>
          <w:sz w:val="13"/>
        </w:rPr>
      </w:pPr>
    </w:p>
    <w:p w14:paraId="19E132DA" w14:textId="12593B25" w:rsidR="00296E47" w:rsidRPr="00296E47" w:rsidRDefault="00296E47" w:rsidP="00296E47">
      <w:pPr>
        <w:pStyle w:val="5"/>
        <w:spacing w:before="90" w:after="26"/>
        <w:jc w:val="both"/>
        <w:rPr>
          <w:rFonts w:eastAsia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28.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02"/>
        <w:gridCol w:w="6528"/>
      </w:tblGrid>
      <w:tr w:rsidR="007F6D0A" w:rsidRPr="00172F46" w14:paraId="24850C17" w14:textId="77777777" w:rsidTr="00CE0E1E">
        <w:trPr>
          <w:trHeight w:val="476"/>
          <w:jc w:val="center"/>
        </w:trPr>
        <w:tc>
          <w:tcPr>
            <w:tcW w:w="2802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7000C960" w14:textId="651621C8" w:rsidR="007F6D0A" w:rsidRPr="00172F46" w:rsidRDefault="00296E47" w:rsidP="00296E47">
            <w:pPr>
              <w:pStyle w:val="TableParagraph"/>
              <w:ind w:left="810" w:right="797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528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7FBD842F" w14:textId="6F1649F2" w:rsidR="007F6D0A" w:rsidRPr="00172F46" w:rsidRDefault="00296E47" w:rsidP="00296E47">
            <w:pPr>
              <w:pStyle w:val="TableParagraph"/>
              <w:ind w:left="2148" w:right="2130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296E47" w:rsidRPr="00172F46" w14:paraId="5B79833C" w14:textId="77777777" w:rsidTr="00CE0E1E">
        <w:trPr>
          <w:trHeight w:val="984"/>
          <w:jc w:val="center"/>
        </w:trPr>
        <w:tc>
          <w:tcPr>
            <w:tcW w:w="28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C06C52B" w14:textId="34D3AD31" w:rsidR="00296E47" w:rsidRPr="00296E47" w:rsidRDefault="00296E47" w:rsidP="00CE0E1E">
            <w:pPr>
              <w:pStyle w:val="TableParagraph"/>
              <w:ind w:left="559" w:right="386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DDNS </w:t>
            </w: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활성화</w:t>
            </w:r>
          </w:p>
        </w:tc>
        <w:tc>
          <w:tcPr>
            <w:tcW w:w="6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1EF115A" w14:textId="444B4BA6" w:rsidR="00296E47" w:rsidRPr="00296E47" w:rsidRDefault="00296E47" w:rsidP="00296E47">
            <w:pPr>
              <w:pStyle w:val="TableParagraph"/>
              <w:spacing w:line="254" w:lineRule="auto"/>
              <w:ind w:leftChars="27" w:left="59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 시 활성화</w:t>
            </w:r>
          </w:p>
        </w:tc>
      </w:tr>
      <w:tr w:rsidR="00296E47" w:rsidRPr="00172F46" w14:paraId="6C9F7E64" w14:textId="77777777" w:rsidTr="00296E47">
        <w:trPr>
          <w:trHeight w:val="1224"/>
          <w:jc w:val="center"/>
        </w:trPr>
        <w:tc>
          <w:tcPr>
            <w:tcW w:w="28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7099477" w14:textId="39CEE9E9" w:rsidR="00296E47" w:rsidRPr="00296E47" w:rsidRDefault="00296E47" w:rsidP="00296E47">
            <w:pPr>
              <w:pStyle w:val="TableParagraph"/>
              <w:spacing w:before="126"/>
              <w:ind w:left="837" w:right="822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제공자</w:t>
            </w:r>
          </w:p>
        </w:tc>
        <w:tc>
          <w:tcPr>
            <w:tcW w:w="6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3C08AF3" w14:textId="0DA15C04" w:rsidR="00296E47" w:rsidRPr="00296E47" w:rsidRDefault="00296E47" w:rsidP="00296E4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DDNS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공급자</w:t>
            </w:r>
            <w:r w:rsidRPr="001B003C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>(freedns.afraid.org, dyndns.org, www.no-ip.com, www.zoneedit.com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의</w:t>
            </w:r>
            <w:r w:rsidRPr="001B003C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지원을</w:t>
            </w:r>
            <w:r w:rsidRPr="001B003C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받으십시오</w:t>
            </w:r>
            <w:r w:rsidRPr="001B003C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>. DDNS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에</w:t>
            </w:r>
            <w:r w:rsidRPr="001B003C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대한</w:t>
            </w:r>
            <w:r w:rsidRPr="001B003C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공급자를</w:t>
            </w:r>
            <w:r w:rsidRPr="001B003C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사용자</w:t>
            </w:r>
            <w:r w:rsidRPr="001B003C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지정할</w:t>
            </w:r>
            <w:r w:rsidRPr="001B003C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수도</w:t>
            </w:r>
            <w:r w:rsidRPr="001B003C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있습니다</w:t>
            </w:r>
            <w:r w:rsidRPr="001B003C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>.</w:t>
            </w:r>
          </w:p>
        </w:tc>
      </w:tr>
      <w:tr w:rsidR="00296E47" w:rsidRPr="00172F46" w14:paraId="2A54D4DF" w14:textId="77777777" w:rsidTr="00296E47">
        <w:trPr>
          <w:trHeight w:val="638"/>
          <w:jc w:val="center"/>
        </w:trPr>
        <w:tc>
          <w:tcPr>
            <w:tcW w:w="28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4DFE528" w14:textId="63ECB179" w:rsidR="00296E47" w:rsidRPr="00296E47" w:rsidRDefault="00296E47" w:rsidP="00296E47">
            <w:pPr>
              <w:pStyle w:val="TableParagraph"/>
              <w:ind w:left="837" w:right="822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해시</w:t>
            </w:r>
          </w:p>
        </w:tc>
        <w:tc>
          <w:tcPr>
            <w:tcW w:w="6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6A2686" w14:textId="5257D598" w:rsidR="00296E47" w:rsidRPr="00296E47" w:rsidRDefault="00296E47" w:rsidP="00296E4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freedns.afraid.org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만 지원</w:t>
            </w:r>
          </w:p>
        </w:tc>
      </w:tr>
      <w:tr w:rsidR="00296E47" w:rsidRPr="00172F46" w14:paraId="197918BB" w14:textId="77777777" w:rsidTr="00296E47">
        <w:trPr>
          <w:trHeight w:val="638"/>
          <w:jc w:val="center"/>
        </w:trPr>
        <w:tc>
          <w:tcPr>
            <w:tcW w:w="28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12A30C3" w14:textId="29EFF8B4" w:rsidR="00296E47" w:rsidRPr="00296E47" w:rsidRDefault="00296E47" w:rsidP="00296E47">
            <w:pPr>
              <w:pStyle w:val="TableParagraph"/>
              <w:ind w:left="837" w:right="821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사용자 이름</w:t>
            </w:r>
          </w:p>
        </w:tc>
        <w:tc>
          <w:tcPr>
            <w:tcW w:w="6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CAD2533" w14:textId="7D2B1899" w:rsidR="00296E47" w:rsidRPr="00296E47" w:rsidRDefault="00296E47" w:rsidP="00296E4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 xml:space="preserve">freedns.afraid.org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제외</w:t>
            </w:r>
          </w:p>
        </w:tc>
      </w:tr>
      <w:tr w:rsidR="00296E47" w:rsidRPr="00172F46" w14:paraId="751FB2C0" w14:textId="77777777" w:rsidTr="00296E47">
        <w:trPr>
          <w:trHeight w:val="638"/>
          <w:jc w:val="center"/>
        </w:trPr>
        <w:tc>
          <w:tcPr>
            <w:tcW w:w="28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7A1732" w14:textId="4D864FA9" w:rsidR="00296E47" w:rsidRPr="00296E47" w:rsidRDefault="00296E47" w:rsidP="00296E47">
            <w:pPr>
              <w:pStyle w:val="TableParagraph"/>
              <w:ind w:left="837" w:right="822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비밀번호</w:t>
            </w:r>
          </w:p>
        </w:tc>
        <w:tc>
          <w:tcPr>
            <w:tcW w:w="6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D3B4054" w14:textId="1B2CA6AD" w:rsidR="00296E47" w:rsidRPr="00296E47" w:rsidRDefault="00296E47" w:rsidP="00296E4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 xml:space="preserve">freedns.afraid.org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제외</w:t>
            </w:r>
          </w:p>
        </w:tc>
      </w:tr>
      <w:tr w:rsidR="00296E47" w:rsidRPr="00172F46" w14:paraId="1D700AAA" w14:textId="77777777" w:rsidTr="00296E47">
        <w:trPr>
          <w:trHeight w:val="638"/>
          <w:jc w:val="center"/>
        </w:trPr>
        <w:tc>
          <w:tcPr>
            <w:tcW w:w="28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49B6FF9" w14:textId="5E6BCA8F" w:rsidR="00296E47" w:rsidRPr="00296E47" w:rsidRDefault="00296E47" w:rsidP="00296E47">
            <w:pPr>
              <w:pStyle w:val="TableParagraph"/>
              <w:ind w:left="837" w:right="822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호스트 이름</w:t>
            </w:r>
          </w:p>
        </w:tc>
        <w:tc>
          <w:tcPr>
            <w:tcW w:w="6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0AFA594" w14:textId="7C2B6230" w:rsidR="00296E47" w:rsidRPr="00296E47" w:rsidRDefault="00296E47" w:rsidP="00296E4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DDNS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계정 이름 사용</w:t>
            </w:r>
          </w:p>
        </w:tc>
      </w:tr>
      <w:tr w:rsidR="007F6D0A" w:rsidRPr="00172F46" w14:paraId="2A2EAFA5" w14:textId="77777777" w:rsidTr="00296E47">
        <w:trPr>
          <w:trHeight w:val="379"/>
          <w:jc w:val="center"/>
        </w:trPr>
        <w:tc>
          <w:tcPr>
            <w:tcW w:w="28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E55E4CF" w14:textId="6614219B" w:rsidR="007F6D0A" w:rsidRPr="00296E47" w:rsidRDefault="00296E47" w:rsidP="00296E47">
            <w:pPr>
              <w:pStyle w:val="TableParagraph"/>
              <w:spacing w:before="74"/>
              <w:ind w:left="837" w:right="822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상태</w:t>
            </w:r>
          </w:p>
        </w:tc>
        <w:tc>
          <w:tcPr>
            <w:tcW w:w="65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037DD38" w14:textId="3225043B" w:rsidR="007F6D0A" w:rsidRPr="00296E47" w:rsidRDefault="00296E47" w:rsidP="001B0B37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DDNS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진행 상태 표시</w:t>
            </w:r>
          </w:p>
        </w:tc>
      </w:tr>
      <w:tr w:rsidR="007F6D0A" w:rsidRPr="00172F46" w14:paraId="2CA73088" w14:textId="77777777" w:rsidTr="00296E47">
        <w:trPr>
          <w:trHeight w:val="589"/>
          <w:jc w:val="center"/>
        </w:trPr>
        <w:tc>
          <w:tcPr>
            <w:tcW w:w="2802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31C5A09B" w14:textId="77777777" w:rsidR="007F6D0A" w:rsidRPr="00296E47" w:rsidRDefault="007577A8" w:rsidP="00296E47">
            <w:pPr>
              <w:pStyle w:val="TableParagraph"/>
              <w:ind w:left="885"/>
              <w:rPr>
                <w:rFonts w:ascii="맑은 고딕" w:eastAsia="맑은 고딕" w:hAnsi="맑은 고딕"/>
                <w:sz w:val="20"/>
                <w:szCs w:val="20"/>
              </w:rPr>
            </w:pPr>
            <w:r w:rsidRPr="00296E47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3B816430" wp14:editId="01EBED86">
                  <wp:extent cx="654685" cy="212725"/>
                  <wp:effectExtent l="0" t="0" r="0" b="0"/>
                  <wp:docPr id="355" name="image1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5" name="image146.png"/>
                          <pic:cNvPicPr>
                            <a:picLocks noChangeAspect="1"/>
                          </pic:cNvPicPr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5307" cy="213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8" w:type="dxa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05AF2EE8" w14:textId="5D3225AE" w:rsidR="007F6D0A" w:rsidRPr="00296E47" w:rsidRDefault="00296E47" w:rsidP="001B0B37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 저장</w:t>
            </w:r>
          </w:p>
        </w:tc>
      </w:tr>
    </w:tbl>
    <w:p w14:paraId="06F9B153" w14:textId="77777777" w:rsidR="003E3C36" w:rsidRDefault="003E3C36" w:rsidP="003E3C36">
      <w:pPr>
        <w:spacing w:before="199"/>
        <w:ind w:left="445"/>
        <w:jc w:val="both"/>
        <w:rPr>
          <w:rFonts w:ascii="맑은 고딕" w:eastAsia="맑은 고딕" w:hAnsi="맑은 고딕"/>
          <w:b/>
          <w:bCs/>
          <w:sz w:val="20"/>
          <w:szCs w:val="20"/>
          <w:lang w:eastAsia="ko-KR"/>
        </w:rPr>
      </w:pPr>
    </w:p>
    <w:p w14:paraId="15AAB693" w14:textId="0A7367E0" w:rsidR="003E3C36" w:rsidRPr="003E3C36" w:rsidRDefault="000E72C7" w:rsidP="003E3C36">
      <w:pPr>
        <w:spacing w:before="199"/>
        <w:ind w:left="445"/>
        <w:jc w:val="both"/>
        <w:rPr>
          <w:rFonts w:ascii="맑은 고딕" w:eastAsia="맑은 고딕" w:hAnsi="맑은 고딕"/>
          <w:b/>
          <w:sz w:val="20"/>
          <w:szCs w:val="20"/>
        </w:rPr>
      </w:pPr>
      <w:r>
        <w:rPr>
          <w:rFonts w:ascii="맑은 고딕" w:eastAsia="맑은 고딕" w:hAnsi="맑은 고딕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42C6C27F" wp14:editId="49A728C9">
                <wp:simplePos x="0" y="0"/>
                <wp:positionH relativeFrom="page">
                  <wp:posOffset>933450</wp:posOffset>
                </wp:positionH>
                <wp:positionV relativeFrom="paragraph">
                  <wp:posOffset>151765</wp:posOffset>
                </wp:positionV>
                <wp:extent cx="152400" cy="152400"/>
                <wp:effectExtent l="0" t="0" r="0" b="0"/>
                <wp:wrapNone/>
                <wp:docPr id="1611416511" name="Group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240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2091831775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239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24646982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299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207E46" id="Group 123" o:spid="_x0000_s1026" style="position:absolute;left:0;text-align:left;margin-left:73.5pt;margin-top:11.95pt;width:12pt;height:12pt;z-index:251666432;mso-position-horizontal-relative:page" coordorigin="1470,240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">
                <v:shape id="Picture 124" o:spid="_x0000_s1027" type="#_x0000_t75" style="position:absolute;left:1470;top:239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">
                  <v:imagedata r:id="rId17" o:title=""/>
                </v:shape>
                <v:shape id="Picture 125" o:spid="_x0000_s1028" type="#_x0000_t75" style="position:absolute;left:1530;top:299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">
                  <v:imagedata r:id="rId18" o:title=""/>
                </v:shape>
                <w10:wrap anchorx="page"/>
              </v:group>
            </w:pict>
          </mc:Fallback>
        </mc:AlternateContent>
      </w:r>
      <w:r w:rsidR="003E3C36">
        <w:rPr>
          <w:rFonts w:ascii="맑은 고딕" w:eastAsia="맑은 고딕" w:hAnsi="맑은 고딕" w:hint="eastAsia"/>
          <w:b/>
          <w:bCs/>
          <w:sz w:val="20"/>
          <w:szCs w:val="20"/>
          <w:lang w:eastAsia="ko-KR"/>
        </w:rPr>
        <w:t>참고</w:t>
      </w:r>
      <w:r w:rsidR="007577A8" w:rsidRPr="003E3C36">
        <w:rPr>
          <w:rFonts w:ascii="맑은 고딕" w:eastAsia="맑은 고딕" w:hAnsi="맑은 고딕"/>
          <w:b/>
          <w:sz w:val="20"/>
          <w:szCs w:val="20"/>
        </w:rPr>
        <w:t>:</w:t>
      </w:r>
    </w:p>
    <w:p w14:paraId="722CEC59" w14:textId="77777777" w:rsidR="003E3C36" w:rsidRPr="001B003C" w:rsidRDefault="003E3C36" w:rsidP="003E3C36">
      <w:pPr>
        <w:pStyle w:val="a4"/>
        <w:numPr>
          <w:ilvl w:val="3"/>
          <w:numId w:val="11"/>
        </w:numPr>
        <w:tabs>
          <w:tab w:val="left" w:pos="560"/>
        </w:tabs>
        <w:spacing w:line="276" w:lineRule="auto"/>
        <w:ind w:left="560" w:right="954" w:hanging="141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/>
          <w:sz w:val="20"/>
          <w:szCs w:val="20"/>
          <w:lang w:eastAsia="ko-KR"/>
        </w:rPr>
        <w:t>DDNS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를 사용하기 전에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HTTP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포트 및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RTSP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포트의 포트 포워딩을 설정하십시오.</w:t>
      </w:r>
    </w:p>
    <w:p w14:paraId="688569FE" w14:textId="05F7487F" w:rsidR="007F6D0A" w:rsidRPr="00441D00" w:rsidRDefault="003E3C36" w:rsidP="00441D00">
      <w:pPr>
        <w:pStyle w:val="a4"/>
        <w:numPr>
          <w:ilvl w:val="3"/>
          <w:numId w:val="11"/>
        </w:numPr>
        <w:tabs>
          <w:tab w:val="left" w:pos="560"/>
        </w:tabs>
        <w:spacing w:before="4" w:line="276" w:lineRule="auto"/>
        <w:ind w:left="560" w:hanging="141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R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TSP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의 내부 및 외부 포트 번호가 동일한지 확인하십시오.</w:t>
      </w:r>
    </w:p>
    <w:p w14:paraId="614012B5" w14:textId="08FD4798" w:rsidR="007F6D0A" w:rsidRPr="00172F46" w:rsidRDefault="003E3C36" w:rsidP="001B0B37">
      <w:pPr>
        <w:pStyle w:val="4"/>
        <w:numPr>
          <w:ilvl w:val="3"/>
          <w:numId w:val="21"/>
        </w:numPr>
        <w:tabs>
          <w:tab w:val="left" w:pos="859"/>
        </w:tabs>
        <w:jc w:val="both"/>
        <w:rPr>
          <w:rFonts w:ascii="맑은 고딕" w:eastAsia="맑은 고딕" w:hAnsi="맑은 고딕"/>
        </w:rPr>
      </w:pPr>
      <w:bookmarkStart w:id="108" w:name="8.2.1.6_Email"/>
      <w:bookmarkEnd w:id="108"/>
      <w:r>
        <w:rPr>
          <w:rFonts w:ascii="맑은 고딕" w:eastAsia="맑은 고딕" w:hAnsi="맑은 고딕" w:hint="eastAsia"/>
          <w:lang w:eastAsia="ko-KR"/>
        </w:rPr>
        <w:lastRenderedPageBreak/>
        <w:t>이메일</w:t>
      </w:r>
    </w:p>
    <w:p w14:paraId="2FBACEF9" w14:textId="77777777" w:rsidR="003E3C36" w:rsidRDefault="003E3C36" w:rsidP="003E3C36">
      <w:pPr>
        <w:spacing w:line="0" w:lineRule="atLeast"/>
        <w:ind w:firstLineChars="100" w:firstLine="200"/>
        <w:rPr>
          <w:rFonts w:ascii="맑은 고딕" w:eastAsia="맑은 고딕" w:hAnsi="맑은 고딕" w:cs="바탕"/>
          <w:sz w:val="20"/>
          <w:szCs w:val="20"/>
          <w:lang w:eastAsia="ko-KR"/>
        </w:rPr>
      </w:pPr>
      <w:bookmarkStart w:id="109" w:name="_Hlk93660717"/>
    </w:p>
    <w:p w14:paraId="40602FFC" w14:textId="03DF7C93" w:rsidR="003E3C36" w:rsidRPr="003E3C36" w:rsidRDefault="003E3C36" w:rsidP="003E3C36">
      <w:pPr>
        <w:spacing w:line="0" w:lineRule="atLeast"/>
        <w:ind w:firstLineChars="100" w:firstLine="200"/>
        <w:rPr>
          <w:rFonts w:ascii="맑은 고딕" w:eastAsia="맑은 고딕" w:hAnsi="맑은 고딕"/>
          <w:sz w:val="24"/>
          <w:lang w:eastAsia="ko-KR"/>
        </w:rPr>
      </w:pPr>
      <w:r w:rsidRPr="003E3C36">
        <w:rPr>
          <w:rFonts w:ascii="맑은 고딕" w:eastAsia="맑은 고딕" w:hAnsi="맑은 고딕" w:cs="바탕" w:hint="eastAsia"/>
          <w:sz w:val="20"/>
          <w:szCs w:val="20"/>
          <w:lang w:eastAsia="ko-KR"/>
        </w:rPr>
        <w:t xml:space="preserve">알람 비디오 파일은 </w:t>
      </w:r>
      <w:r w:rsidRPr="003E3C36">
        <w:rPr>
          <w:rFonts w:ascii="맑은 고딕" w:eastAsia="맑은 고딕" w:hAnsi="맑은 고딕" w:cs="바탕"/>
          <w:sz w:val="20"/>
          <w:szCs w:val="20"/>
          <w:lang w:eastAsia="ko-KR"/>
        </w:rPr>
        <w:t>SMTP</w:t>
      </w:r>
      <w:r w:rsidRPr="003E3C36">
        <w:rPr>
          <w:rFonts w:ascii="맑은 고딕" w:eastAsia="맑은 고딕" w:hAnsi="맑은 고딕" w:cs="바탕" w:hint="eastAsia"/>
          <w:sz w:val="20"/>
          <w:szCs w:val="20"/>
          <w:lang w:eastAsia="ko-KR"/>
        </w:rPr>
        <w:t>서버를 통해 특정 메일 계정으로 전송할 수 있습니다. 사용 전 이메일 설정이 올바르게 구성되어야 합니다.</w:t>
      </w:r>
      <w:r w:rsidRPr="003E3C36">
        <w:rPr>
          <w:rFonts w:ascii="맑은 고딕" w:eastAsia="맑은 고딕" w:hAnsi="맑은 고딕" w:cs="바탕" w:hint="eastAsia"/>
          <w:sz w:val="24"/>
          <w:szCs w:val="24"/>
          <w:lang w:eastAsia="ko-KR"/>
        </w:rPr>
        <w:t xml:space="preserve"> </w:t>
      </w:r>
    </w:p>
    <w:bookmarkEnd w:id="109"/>
    <w:p w14:paraId="011FAE66" w14:textId="77777777" w:rsidR="007F6D0A" w:rsidRPr="00172F46" w:rsidRDefault="007577A8" w:rsidP="001B0B37">
      <w:pPr>
        <w:pStyle w:val="a3"/>
        <w:spacing w:before="9"/>
        <w:jc w:val="both"/>
        <w:rPr>
          <w:rFonts w:ascii="맑은 고딕" w:eastAsia="맑은 고딕" w:hAnsi="맑은 고딕"/>
          <w:sz w:val="21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588608" behindDoc="0" locked="0" layoutInCell="1" allowOverlap="1" wp14:anchorId="5E20583A" wp14:editId="1F562E78">
            <wp:simplePos x="0" y="0"/>
            <wp:positionH relativeFrom="page">
              <wp:posOffset>914400</wp:posOffset>
            </wp:positionH>
            <wp:positionV relativeFrom="paragraph">
              <wp:posOffset>184150</wp:posOffset>
            </wp:positionV>
            <wp:extent cx="5852160" cy="2953385"/>
            <wp:effectExtent l="0" t="0" r="0" b="0"/>
            <wp:wrapTopAndBottom/>
            <wp:docPr id="357" name="image1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" name="image151.png"/>
                    <pic:cNvPicPr>
                      <a:picLocks noChangeAspect="1"/>
                    </pic:cNvPicPr>
                  </pic:nvPicPr>
                  <pic:blipFill>
                    <a:blip r:embed="rId1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7238FA" w14:textId="77777777" w:rsidR="007F6D0A" w:rsidRPr="00172F46" w:rsidRDefault="007F6D0A" w:rsidP="001B0B37">
      <w:pPr>
        <w:pStyle w:val="a3"/>
        <w:spacing w:before="2"/>
        <w:jc w:val="both"/>
        <w:rPr>
          <w:rFonts w:ascii="맑은 고딕" w:eastAsia="맑은 고딕" w:hAnsi="맑은 고딕"/>
          <w:sz w:val="19"/>
          <w:lang w:eastAsia="ko-KR"/>
        </w:rPr>
      </w:pPr>
    </w:p>
    <w:p w14:paraId="340091F5" w14:textId="44F4D19B" w:rsidR="007F6D0A" w:rsidRPr="00172F46" w:rsidRDefault="00374D50" w:rsidP="001B0B37">
      <w:pPr>
        <w:pStyle w:val="5"/>
        <w:spacing w:after="26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29.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62"/>
        <w:gridCol w:w="6068"/>
      </w:tblGrid>
      <w:tr w:rsidR="007F6D0A" w:rsidRPr="00172F46" w14:paraId="4E01EABC" w14:textId="77777777" w:rsidTr="00374D50">
        <w:trPr>
          <w:trHeight w:val="503"/>
          <w:jc w:val="center"/>
        </w:trPr>
        <w:tc>
          <w:tcPr>
            <w:tcW w:w="3262" w:type="dxa"/>
            <w:tcBorders>
              <w:bottom w:val="single" w:sz="6" w:space="0" w:color="000000"/>
            </w:tcBorders>
            <w:vAlign w:val="center"/>
          </w:tcPr>
          <w:p w14:paraId="14EC3FB8" w14:textId="3EB12B64" w:rsidR="007F6D0A" w:rsidRPr="00172F46" w:rsidRDefault="00374D50" w:rsidP="00374D50">
            <w:pPr>
              <w:pStyle w:val="TableParagraph"/>
              <w:spacing w:before="90"/>
              <w:ind w:left="754" w:right="738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068" w:type="dxa"/>
            <w:tcBorders>
              <w:bottom w:val="single" w:sz="6" w:space="0" w:color="000000"/>
            </w:tcBorders>
            <w:vAlign w:val="center"/>
          </w:tcPr>
          <w:p w14:paraId="465535E8" w14:textId="69D89004" w:rsidR="007F6D0A" w:rsidRPr="00172F46" w:rsidRDefault="00374D50" w:rsidP="00374D50">
            <w:pPr>
              <w:pStyle w:val="TableParagraph"/>
              <w:spacing w:before="90"/>
              <w:ind w:left="-8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374D50" w:rsidRPr="00172F46" w14:paraId="50EECB34" w14:textId="77777777" w:rsidTr="00374D50">
        <w:trPr>
          <w:trHeight w:val="635"/>
          <w:jc w:val="center"/>
        </w:trPr>
        <w:tc>
          <w:tcPr>
            <w:tcW w:w="3262" w:type="dxa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4EC9BC44" w14:textId="5210B648" w:rsidR="00374D50" w:rsidRPr="00172F46" w:rsidRDefault="00374D50" w:rsidP="00374D50">
            <w:pPr>
              <w:pStyle w:val="TableParagraph"/>
              <w:ind w:left="566" w:right="548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활성화</w:t>
            </w:r>
          </w:p>
        </w:tc>
        <w:tc>
          <w:tcPr>
            <w:tcW w:w="6068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6F635633" w14:textId="0310D57A" w:rsidR="00374D50" w:rsidRPr="00172F46" w:rsidRDefault="00374D50" w:rsidP="00374D50">
            <w:pPr>
              <w:pStyle w:val="TableParagraph"/>
              <w:ind w:left="91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 시 활성화</w:t>
            </w:r>
          </w:p>
        </w:tc>
      </w:tr>
      <w:tr w:rsidR="00374D50" w:rsidRPr="00172F46" w14:paraId="0851F6E0" w14:textId="77777777" w:rsidTr="00374D50">
        <w:trPr>
          <w:trHeight w:val="635"/>
          <w:jc w:val="center"/>
        </w:trPr>
        <w:tc>
          <w:tcPr>
            <w:tcW w:w="3262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4CF29EE6" w14:textId="518B143D" w:rsidR="00374D50" w:rsidRPr="00172F46" w:rsidRDefault="00374D50" w:rsidP="00374D50">
            <w:pPr>
              <w:pStyle w:val="TableParagraph"/>
              <w:ind w:left="566" w:right="548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사용자 이름</w:t>
            </w:r>
          </w:p>
        </w:tc>
        <w:tc>
          <w:tcPr>
            <w:tcW w:w="6068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6F78CCB4" w14:textId="54059F12" w:rsidR="00374D50" w:rsidRPr="00172F46" w:rsidRDefault="00374D50" w:rsidP="00374D50">
            <w:pPr>
              <w:pStyle w:val="TableParagraph"/>
              <w:spacing w:before="1"/>
              <w:ind w:left="91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보내는 사람의 이름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(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계정 이름과 동일)</w:t>
            </w:r>
          </w:p>
        </w:tc>
      </w:tr>
      <w:tr w:rsidR="00374D50" w:rsidRPr="00172F46" w14:paraId="31622253" w14:textId="77777777" w:rsidTr="00374D50">
        <w:trPr>
          <w:trHeight w:val="638"/>
          <w:jc w:val="center"/>
        </w:trPr>
        <w:tc>
          <w:tcPr>
            <w:tcW w:w="3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6FDE01EA" w14:textId="7EEB872F" w:rsidR="00374D50" w:rsidRPr="00172F46" w:rsidRDefault="00374D50" w:rsidP="00374D50">
            <w:pPr>
              <w:pStyle w:val="TableParagraph"/>
              <w:ind w:left="566" w:right="548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발신자 이메일 주소</w:t>
            </w:r>
          </w:p>
        </w:tc>
        <w:tc>
          <w:tcPr>
            <w:tcW w:w="606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6BB7AC9" w14:textId="2A2F9ADB" w:rsidR="00374D50" w:rsidRPr="00172F46" w:rsidRDefault="00374D50" w:rsidP="00374D50">
            <w:pPr>
              <w:pStyle w:val="TableParagraph"/>
              <w:ind w:left="91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첨부 파일을 보낼 이메일 주소</w:t>
            </w:r>
          </w:p>
        </w:tc>
      </w:tr>
      <w:tr w:rsidR="00374D50" w:rsidRPr="00172F46" w14:paraId="01C16E4C" w14:textId="77777777" w:rsidTr="00374D50">
        <w:trPr>
          <w:trHeight w:val="638"/>
          <w:jc w:val="center"/>
        </w:trPr>
        <w:tc>
          <w:tcPr>
            <w:tcW w:w="3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489BF8C2" w14:textId="35BA8794" w:rsidR="00374D50" w:rsidRPr="00172F46" w:rsidRDefault="00374D50" w:rsidP="00374D50">
            <w:pPr>
              <w:pStyle w:val="TableParagraph"/>
              <w:ind w:left="566" w:right="548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비밀번호</w:t>
            </w:r>
          </w:p>
        </w:tc>
        <w:tc>
          <w:tcPr>
            <w:tcW w:w="606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54ACDAE" w14:textId="4412C381" w:rsidR="00374D50" w:rsidRPr="00172F46" w:rsidRDefault="00374D50" w:rsidP="00374D50">
            <w:pPr>
              <w:pStyle w:val="TableParagraph"/>
              <w:ind w:left="91"/>
              <w:jc w:val="both"/>
              <w:rPr>
                <w:rFonts w:ascii="맑은 고딕" w:eastAsia="맑은 고딕" w:hAnsi="맑은 고딕"/>
                <w:sz w:val="17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발신자의 비밀번호</w:t>
            </w:r>
          </w:p>
        </w:tc>
      </w:tr>
      <w:tr w:rsidR="00374D50" w:rsidRPr="00172F46" w14:paraId="0890B730" w14:textId="77777777" w:rsidTr="00374D50">
        <w:trPr>
          <w:trHeight w:val="638"/>
          <w:jc w:val="center"/>
        </w:trPr>
        <w:tc>
          <w:tcPr>
            <w:tcW w:w="3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45F9C60E" w14:textId="05396942" w:rsidR="00374D50" w:rsidRPr="00172F46" w:rsidRDefault="00374D50" w:rsidP="00374D50">
            <w:pPr>
              <w:pStyle w:val="TableParagraph"/>
              <w:ind w:left="566" w:right="548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 w:rsidRPr="001B003C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SMTP </w:t>
            </w: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서버</w:t>
            </w:r>
          </w:p>
        </w:tc>
        <w:tc>
          <w:tcPr>
            <w:tcW w:w="606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BF6DD33" w14:textId="20050370" w:rsidR="00374D50" w:rsidRPr="00172F46" w:rsidRDefault="00374D50" w:rsidP="00374D50">
            <w:pPr>
              <w:pStyle w:val="TableParagraph"/>
              <w:ind w:left="91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SMTP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서버의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IP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주소 또는 호스트 이름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(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예: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Calibri"/>
                <w:iCs/>
                <w:sz w:val="20"/>
                <w:szCs w:val="20"/>
                <w:lang w:eastAsia="ko-KR"/>
              </w:rPr>
              <w:t>smtp.gmail.com)</w:t>
            </w:r>
          </w:p>
        </w:tc>
      </w:tr>
      <w:tr w:rsidR="00374D50" w:rsidRPr="00172F46" w14:paraId="67691B3C" w14:textId="77777777" w:rsidTr="00374D50">
        <w:trPr>
          <w:trHeight w:val="842"/>
          <w:jc w:val="center"/>
        </w:trPr>
        <w:tc>
          <w:tcPr>
            <w:tcW w:w="3262" w:type="dxa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7C6A234B" w14:textId="6951C430" w:rsidR="00374D50" w:rsidRPr="00172F46" w:rsidRDefault="00374D50" w:rsidP="00374D50">
            <w:pPr>
              <w:pStyle w:val="TableParagraph"/>
              <w:ind w:left="566" w:right="548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 w:rsidRPr="001B003C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SMTP </w:t>
            </w: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포트</w:t>
            </w:r>
          </w:p>
        </w:tc>
        <w:tc>
          <w:tcPr>
            <w:tcW w:w="6068" w:type="dxa"/>
            <w:tcBorders>
              <w:top w:val="single" w:sz="6" w:space="0" w:color="000000"/>
              <w:bottom w:val="single" w:sz="6" w:space="0" w:color="000000"/>
            </w:tcBorders>
            <w:vAlign w:val="center"/>
          </w:tcPr>
          <w:p w14:paraId="37134B04" w14:textId="77777777" w:rsidR="00374D50" w:rsidRPr="001B003C" w:rsidRDefault="00374D50" w:rsidP="00374D50">
            <w:pPr>
              <w:pStyle w:val="TableParagraph"/>
              <w:spacing w:line="276" w:lineRule="auto"/>
              <w:ind w:left="91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S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MTP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서버의 포트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SMTP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의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TCP/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I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P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포트는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25(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보안되지 않음)</w:t>
            </w:r>
          </w:p>
          <w:p w14:paraId="31C82CBD" w14:textId="7A31AB3F" w:rsidR="00374D50" w:rsidRPr="00172F46" w:rsidRDefault="00374D50" w:rsidP="00374D50">
            <w:pPr>
              <w:pStyle w:val="TableParagraph"/>
              <w:spacing w:line="254" w:lineRule="auto"/>
              <w:ind w:left="91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S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SL/TLS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포트의 경우 사용하는 메일에 따라 다름</w:t>
            </w:r>
          </w:p>
        </w:tc>
      </w:tr>
      <w:tr w:rsidR="00374D50" w:rsidRPr="00172F46" w14:paraId="7B6B2919" w14:textId="77777777" w:rsidTr="00374D50">
        <w:trPr>
          <w:trHeight w:val="638"/>
          <w:jc w:val="center"/>
        </w:trPr>
        <w:tc>
          <w:tcPr>
            <w:tcW w:w="3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6F0ABB07" w14:textId="784CD353" w:rsidR="00374D50" w:rsidRPr="00172F46" w:rsidRDefault="00374D50" w:rsidP="00374D50">
            <w:pPr>
              <w:pStyle w:val="TableParagraph"/>
              <w:ind w:left="567" w:right="548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수신자 이메일 주소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1</w:t>
            </w:r>
          </w:p>
        </w:tc>
        <w:tc>
          <w:tcPr>
            <w:tcW w:w="606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0F894A4" w14:textId="50564F28" w:rsidR="00374D50" w:rsidRPr="00172F46" w:rsidRDefault="00374D50" w:rsidP="00374D50">
            <w:pPr>
              <w:pStyle w:val="TableParagraph"/>
              <w:ind w:left="91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비디오 파일을 받을 이메일 주소</w:t>
            </w:r>
          </w:p>
        </w:tc>
      </w:tr>
      <w:tr w:rsidR="00374D50" w:rsidRPr="00172F46" w14:paraId="389296A7" w14:textId="77777777" w:rsidTr="00374D50">
        <w:trPr>
          <w:trHeight w:val="638"/>
          <w:jc w:val="center"/>
        </w:trPr>
        <w:tc>
          <w:tcPr>
            <w:tcW w:w="3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05C76F1A" w14:textId="7AA1A71A" w:rsidR="00374D50" w:rsidRPr="00172F46" w:rsidRDefault="00374D50" w:rsidP="00374D50">
            <w:pPr>
              <w:pStyle w:val="TableParagraph"/>
              <w:ind w:left="567" w:right="548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수신자 이메일 주소 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>2</w:t>
            </w:r>
          </w:p>
        </w:tc>
        <w:tc>
          <w:tcPr>
            <w:tcW w:w="606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D22BBFB" w14:textId="2C24E5FD" w:rsidR="00374D50" w:rsidRPr="00172F46" w:rsidRDefault="00374D50" w:rsidP="00374D50">
            <w:pPr>
              <w:pStyle w:val="TableParagraph"/>
              <w:ind w:left="91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비디오 파일을 받을 이메일 주소</w:t>
            </w:r>
          </w:p>
        </w:tc>
      </w:tr>
      <w:tr w:rsidR="00374D50" w:rsidRPr="00172F46" w14:paraId="29246ED7" w14:textId="77777777" w:rsidTr="00374D50">
        <w:trPr>
          <w:trHeight w:val="845"/>
          <w:jc w:val="center"/>
        </w:trPr>
        <w:tc>
          <w:tcPr>
            <w:tcW w:w="3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231588A1" w14:textId="79868209" w:rsidR="00374D50" w:rsidRPr="00172F46" w:rsidRDefault="00374D50" w:rsidP="00374D50">
            <w:pPr>
              <w:pStyle w:val="TableParagraph"/>
              <w:ind w:left="566" w:right="548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암호화</w:t>
            </w:r>
          </w:p>
        </w:tc>
        <w:tc>
          <w:tcPr>
            <w:tcW w:w="606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8680213" w14:textId="4766579A" w:rsidR="00374D50" w:rsidRPr="00172F46" w:rsidRDefault="00374D50" w:rsidP="00374D50">
            <w:pPr>
              <w:pStyle w:val="TableParagraph"/>
              <w:spacing w:line="254" w:lineRule="auto"/>
              <w:ind w:left="91" w:right="282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선택 시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SMTP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서버에서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SSL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또는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TLS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를 사용</w:t>
            </w:r>
          </w:p>
        </w:tc>
      </w:tr>
      <w:tr w:rsidR="007F6D0A" w:rsidRPr="00172F46" w14:paraId="563E04BC" w14:textId="77777777" w:rsidTr="00374D50">
        <w:trPr>
          <w:trHeight w:val="1673"/>
          <w:jc w:val="center"/>
        </w:trPr>
        <w:tc>
          <w:tcPr>
            <w:tcW w:w="3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5F2BF617" w14:textId="287B46D3" w:rsidR="007F6D0A" w:rsidRPr="00374D50" w:rsidRDefault="00374D50" w:rsidP="00374D50">
            <w:pPr>
              <w:pStyle w:val="TableParagraph"/>
              <w:ind w:left="566" w:right="548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374D50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lastRenderedPageBreak/>
              <w:t>스냅샷 설정</w:t>
            </w:r>
          </w:p>
        </w:tc>
        <w:tc>
          <w:tcPr>
            <w:tcW w:w="606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74CA518" w14:textId="745EFC58" w:rsidR="007F6D0A" w:rsidRPr="00374D50" w:rsidRDefault="00374D50" w:rsidP="00374D50">
            <w:pPr>
              <w:pStyle w:val="TableParagraph"/>
              <w:spacing w:before="11"/>
              <w:ind w:leftChars="60" w:left="132" w:rightChars="60" w:right="132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알람 스냅샷 파일명</w:t>
            </w:r>
            <w:r w:rsidR="007577A8" w:rsidRPr="00374D50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374D5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기본 값 </w:t>
            </w:r>
            <w:r w:rsidRPr="00374D5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(YYYY-MM-DD)/MM-DD-YYYY/DD-MM-YYYY/</w:t>
            </w:r>
            <w:r w:rsidRPr="00374D5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앞 번호</w:t>
            </w:r>
            <w:r w:rsidRPr="00374D50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374D50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추가</w:t>
            </w:r>
            <w:r w:rsidRPr="00374D50">
              <w:rPr>
                <w:rFonts w:ascii="맑은 고딕" w:eastAsia="맑은 고딕" w:hAnsi="맑은 고딕" w:cs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>/</w:t>
            </w:r>
            <w:r w:rsidRPr="00374D50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기본</w:t>
            </w:r>
            <w:r w:rsidRPr="00374D50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374D50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파일</w:t>
            </w:r>
            <w:r w:rsidRPr="00374D50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374D50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이름으로</w:t>
            </w:r>
            <w:r w:rsidRPr="00374D50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374D50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덮어쓰기</w:t>
            </w:r>
            <w:r w:rsidRPr="00374D50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>/</w:t>
            </w:r>
            <w:r w:rsidRPr="00374D50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사용자</w:t>
            </w:r>
            <w:r w:rsidRPr="00374D50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374D50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지정을</w:t>
            </w:r>
            <w:r w:rsidRPr="00374D50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374D50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사용할</w:t>
            </w:r>
            <w:r w:rsidRPr="00374D50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374D50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수</w:t>
            </w:r>
            <w:r w:rsidRPr="00374D50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374D50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있습니다</w:t>
            </w:r>
            <w:r w:rsidRPr="00374D50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>.</w:t>
            </w:r>
          </w:p>
          <w:p w14:paraId="7266364C" w14:textId="42E5921D" w:rsidR="007F6D0A" w:rsidRPr="00374D50" w:rsidRDefault="00374D50" w:rsidP="00374D50">
            <w:pPr>
              <w:pStyle w:val="TableParagraph"/>
              <w:spacing w:line="254" w:lineRule="auto"/>
              <w:ind w:left="132" w:right="206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타이밍 스냅샷 파일명</w:t>
            </w:r>
            <w:r w:rsidR="007577A8" w:rsidRPr="00374D50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기본 값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(YYYY-MM-DD)/MM-DD-YYYY/DD-MM-YYYY/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앞 번호</w:t>
            </w:r>
            <w:r w:rsidRPr="001B003C">
              <w:rPr>
                <w:rFonts w:ascii="맑은 고딕" w:eastAsia="맑은 고딕" w:hAnsi="맑은 고딕" w:cs="Helvetica"/>
                <w:color w:val="000000"/>
                <w:sz w:val="36"/>
                <w:szCs w:val="36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추가</w:t>
            </w:r>
            <w:r w:rsidRPr="001B003C">
              <w:rPr>
                <w:rFonts w:ascii="맑은 고딕" w:eastAsia="맑은 고딕" w:hAnsi="맑은 고딕" w:cs="맑은 고딕"/>
                <w:color w:val="000000"/>
                <w:sz w:val="20"/>
                <w:szCs w:val="20"/>
                <w:shd w:val="clear" w:color="auto" w:fill="FDFDFD"/>
                <w:lang w:eastAsia="ko-KR"/>
              </w:rPr>
              <w:t>/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기본</w:t>
            </w:r>
            <w:r w:rsidRPr="001B003C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파일</w:t>
            </w:r>
            <w:r w:rsidRPr="001B003C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이름으로</w:t>
            </w:r>
            <w:r w:rsidRPr="001B003C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덮어쓰기</w:t>
            </w:r>
            <w:r w:rsidRPr="001B003C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>/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사용자</w:t>
            </w:r>
            <w:r w:rsidRPr="001B003C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지정을</w:t>
            </w:r>
            <w:r w:rsidRPr="001B003C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사용할</w:t>
            </w:r>
            <w:r w:rsidRPr="001B003C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수</w:t>
            </w:r>
            <w:r w:rsidRPr="001B003C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있습니다</w:t>
            </w:r>
            <w:r w:rsidRPr="001B003C"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  <w:t>.</w:t>
            </w:r>
          </w:p>
        </w:tc>
      </w:tr>
      <w:tr w:rsidR="007F6D0A" w:rsidRPr="00172F46" w14:paraId="26C7E94F" w14:textId="77777777" w:rsidTr="00374D50">
        <w:trPr>
          <w:trHeight w:val="591"/>
          <w:jc w:val="center"/>
        </w:trPr>
        <w:tc>
          <w:tcPr>
            <w:tcW w:w="3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0ACA6AAB" w14:textId="77777777" w:rsidR="007F6D0A" w:rsidRPr="00172F46" w:rsidRDefault="007577A8" w:rsidP="005F31AA">
            <w:pPr>
              <w:pStyle w:val="TableParagraph"/>
              <w:ind w:left="1115"/>
              <w:rPr>
                <w:rFonts w:ascii="맑은 고딕" w:eastAsia="맑은 고딕" w:hAnsi="맑은 고딕"/>
                <w:sz w:val="20"/>
              </w:rPr>
            </w:pPr>
            <w:r w:rsidRPr="00172F46">
              <w:rPr>
                <w:rFonts w:ascii="맑은 고딕" w:eastAsia="맑은 고딕" w:hAnsi="맑은 고딕"/>
                <w:noProof/>
                <w:sz w:val="20"/>
              </w:rPr>
              <w:drawing>
                <wp:inline distT="0" distB="0" distL="0" distR="0" wp14:anchorId="18E9A7A2" wp14:editId="5900D4C3">
                  <wp:extent cx="654685" cy="213360"/>
                  <wp:effectExtent l="0" t="0" r="0" b="0"/>
                  <wp:docPr id="359" name="image1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9" name="image146.png"/>
                          <pic:cNvPicPr>
                            <a:picLocks noChangeAspect="1"/>
                          </pic:cNvPicPr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5307" cy="213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26AD05B" w14:textId="5B75DCCC" w:rsidR="007F6D0A" w:rsidRPr="00172F46" w:rsidRDefault="005F31AA" w:rsidP="001B0B37">
            <w:pPr>
              <w:pStyle w:val="TableParagraph"/>
              <w:spacing w:before="74"/>
              <w:ind w:left="91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17"/>
                <w:lang w:eastAsia="ko-KR"/>
              </w:rPr>
              <w:t>설정 저장</w:t>
            </w:r>
          </w:p>
        </w:tc>
      </w:tr>
      <w:tr w:rsidR="007F6D0A" w:rsidRPr="00172F46" w14:paraId="1A27C447" w14:textId="77777777" w:rsidTr="00374D50">
        <w:trPr>
          <w:trHeight w:val="577"/>
          <w:jc w:val="center"/>
        </w:trPr>
        <w:tc>
          <w:tcPr>
            <w:tcW w:w="3262" w:type="dxa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7B600164" w14:textId="77777777" w:rsidR="007F6D0A" w:rsidRPr="00172F46" w:rsidRDefault="007577A8" w:rsidP="005F31AA">
            <w:pPr>
              <w:pStyle w:val="TableParagraph"/>
              <w:ind w:left="1121"/>
              <w:rPr>
                <w:rFonts w:ascii="맑은 고딕" w:eastAsia="맑은 고딕" w:hAnsi="맑은 고딕"/>
                <w:sz w:val="20"/>
              </w:rPr>
            </w:pPr>
            <w:r w:rsidRPr="00172F46">
              <w:rPr>
                <w:rFonts w:ascii="맑은 고딕" w:eastAsia="맑은 고딕" w:hAnsi="맑은 고딕"/>
                <w:noProof/>
                <w:sz w:val="20"/>
              </w:rPr>
              <w:drawing>
                <wp:inline distT="0" distB="0" distL="0" distR="0" wp14:anchorId="1E96EB5A" wp14:editId="0FEF219F">
                  <wp:extent cx="647065" cy="205105"/>
                  <wp:effectExtent l="0" t="0" r="0" b="0"/>
                  <wp:docPr id="361" name="image1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1" name="image152.png"/>
                          <pic:cNvPicPr>
                            <a:picLocks noChangeAspect="1"/>
                          </pic:cNvPicPr>
                        </pic:nvPicPr>
                        <pic:blipFill>
                          <a:blip r:embed="rId1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687" cy="205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8" w:type="dxa"/>
            <w:tcBorders>
              <w:top w:val="single" w:sz="6" w:space="0" w:color="000000"/>
              <w:bottom w:val="single" w:sz="6" w:space="0" w:color="000000"/>
            </w:tcBorders>
            <w:vAlign w:val="center"/>
          </w:tcPr>
          <w:p w14:paraId="2D225BC8" w14:textId="1F4469CD" w:rsidR="007F6D0A" w:rsidRPr="00172F46" w:rsidRDefault="005F31AA" w:rsidP="001B0B37">
            <w:pPr>
              <w:pStyle w:val="TableParagraph"/>
              <w:spacing w:before="74"/>
              <w:ind w:left="91"/>
              <w:jc w:val="both"/>
              <w:rPr>
                <w:rFonts w:ascii="맑은 고딕" w:eastAsia="맑은 고딕" w:hAnsi="맑은 고딕"/>
                <w:sz w:val="17"/>
              </w:rPr>
            </w:pPr>
            <w:r>
              <w:rPr>
                <w:rFonts w:ascii="맑은 고딕" w:eastAsia="맑은 고딕" w:hAnsi="맑은 고딕" w:hint="eastAsia"/>
                <w:sz w:val="17"/>
                <w:lang w:eastAsia="ko-KR"/>
              </w:rPr>
              <w:t>설정 성공 여부 테스트</w:t>
            </w:r>
          </w:p>
        </w:tc>
      </w:tr>
    </w:tbl>
    <w:p w14:paraId="02A18940" w14:textId="77777777" w:rsidR="007F6D0A" w:rsidRPr="00172F46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b/>
          <w:sz w:val="9"/>
        </w:rPr>
      </w:pPr>
    </w:p>
    <w:p w14:paraId="4A8AAC01" w14:textId="1EA3BCA1" w:rsidR="007F6D0A" w:rsidRPr="005F31AA" w:rsidRDefault="000E72C7" w:rsidP="005F31AA">
      <w:pPr>
        <w:pStyle w:val="a3"/>
        <w:spacing w:before="90"/>
        <w:ind w:left="44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/>
          <w:b/>
          <w:bCs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1E8B9BF0" wp14:editId="6A549363">
                <wp:simplePos x="0" y="0"/>
                <wp:positionH relativeFrom="page">
                  <wp:posOffset>933450</wp:posOffset>
                </wp:positionH>
                <wp:positionV relativeFrom="paragraph">
                  <wp:posOffset>82550</wp:posOffset>
                </wp:positionV>
                <wp:extent cx="152400" cy="152400"/>
                <wp:effectExtent l="0" t="0" r="0" b="0"/>
                <wp:wrapNone/>
                <wp:docPr id="700456225" name="Group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13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31185916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13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0823609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9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AB639F5" id="Group 126" o:spid="_x0000_s1026" style="position:absolute;left:0;text-align:left;margin-left:73.5pt;margin-top:6.5pt;width:12pt;height:12pt;z-index:251667456;mso-position-horizontal-relative:page" coordorigin="1470,13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">
                <v:shape id="Picture 127" o:spid="_x0000_s1027" type="#_x0000_t75" style="position:absolute;left:1470;top:13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">
                  <v:imagedata r:id="rId17" o:title=""/>
                </v:shape>
                <v:shape id="Picture 128" o:spid="_x0000_s1028" type="#_x0000_t75" style="position:absolute;left:1530;top:19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">
                  <v:imagedata r:id="rId18" o:title=""/>
                </v:shape>
                <w10:wrap anchorx="page"/>
              </v:group>
            </w:pict>
          </mc:Fallback>
        </mc:AlternateContent>
      </w:r>
      <w:r w:rsidR="005F31AA" w:rsidRPr="005F31AA">
        <w:rPr>
          <w:rFonts w:ascii="맑은 고딕" w:eastAsia="맑은 고딕" w:hAnsi="맑은 고딕" w:hint="eastAsia"/>
          <w:b/>
          <w:bCs/>
          <w:sz w:val="20"/>
          <w:szCs w:val="20"/>
          <w:lang w:eastAsia="ko-KR"/>
        </w:rPr>
        <w:t>참고</w:t>
      </w:r>
      <w:r w:rsidR="007577A8" w:rsidRPr="005F31AA">
        <w:rPr>
          <w:rFonts w:ascii="맑은 고딕" w:eastAsia="맑은 고딕" w:hAnsi="맑은 고딕"/>
          <w:b/>
          <w:bCs/>
          <w:sz w:val="20"/>
          <w:szCs w:val="20"/>
          <w:lang w:eastAsia="ko-KR"/>
        </w:rPr>
        <w:t>:</w:t>
      </w:r>
      <w:r w:rsidR="007577A8" w:rsidRPr="005F31AA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 </w:t>
      </w:r>
      <w:r w:rsidR="005F31AA" w:rsidRPr="005F31AA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다음</w:t>
      </w:r>
      <w:r w:rsidR="005F31AA" w:rsidRPr="005F31AA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="005F31AA" w:rsidRPr="005F31AA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파일</w:t>
      </w:r>
      <w:r w:rsidR="005F31AA" w:rsidRPr="005F31AA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="005F31AA" w:rsidRPr="005F31AA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이름</w:t>
      </w:r>
      <w:r w:rsidR="005F31AA" w:rsidRPr="005F31AA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="005F31AA" w:rsidRPr="005F31AA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팁을</w:t>
      </w:r>
      <w:r w:rsidR="005F31AA" w:rsidRPr="005F31AA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="005F31AA" w:rsidRPr="005F31AA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참조하여</w:t>
      </w:r>
      <w:r w:rsidR="005F31AA" w:rsidRPr="005F31AA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="005F31AA" w:rsidRPr="005F31AA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파일</w:t>
      </w:r>
      <w:r w:rsidR="005F31AA" w:rsidRPr="005F31AA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="005F31AA" w:rsidRPr="005F31AA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이름을</w:t>
      </w:r>
      <w:r w:rsidR="005F31AA" w:rsidRPr="005F31AA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="005F31AA" w:rsidRPr="005F31AA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사용자</w:t>
      </w:r>
      <w:r w:rsidR="005F31AA" w:rsidRPr="005F31AA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="005F31AA" w:rsidRPr="005F31AA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정의할</w:t>
      </w:r>
      <w:r w:rsidR="005F31AA" w:rsidRPr="005F31AA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="005F31AA" w:rsidRPr="005F31AA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수</w:t>
      </w:r>
      <w:r w:rsidR="005F31AA" w:rsidRPr="005F31AA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="005F31AA" w:rsidRPr="005F31AA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있습니다</w:t>
      </w:r>
      <w:r w:rsidR="005F31AA" w:rsidRPr="005F31AA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>.</w:t>
      </w:r>
    </w:p>
    <w:p w14:paraId="44F57D77" w14:textId="77777777" w:rsidR="007F6D0A" w:rsidRPr="00172F46" w:rsidRDefault="007577A8" w:rsidP="001B0B37">
      <w:pPr>
        <w:pStyle w:val="a3"/>
        <w:spacing w:before="9"/>
        <w:jc w:val="both"/>
        <w:rPr>
          <w:rFonts w:ascii="맑은 고딕" w:eastAsia="맑은 고딕" w:hAnsi="맑은 고딕"/>
          <w:sz w:val="24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589632" behindDoc="0" locked="0" layoutInCell="1" allowOverlap="1" wp14:anchorId="6CEA18C2" wp14:editId="484174BB">
            <wp:simplePos x="0" y="0"/>
            <wp:positionH relativeFrom="page">
              <wp:posOffset>3361690</wp:posOffset>
            </wp:positionH>
            <wp:positionV relativeFrom="paragraph">
              <wp:posOffset>205740</wp:posOffset>
            </wp:positionV>
            <wp:extent cx="1050290" cy="1402715"/>
            <wp:effectExtent l="0" t="0" r="0" b="0"/>
            <wp:wrapTopAndBottom/>
            <wp:docPr id="363" name="image1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" name="image153.png"/>
                    <pic:cNvPicPr>
                      <a:picLocks noChangeAspect="1"/>
                    </pic:cNvPicPr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0229" cy="14026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DB2A5B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  <w:lang w:eastAsia="ko-KR"/>
        </w:rPr>
      </w:pPr>
    </w:p>
    <w:p w14:paraId="052AAA55" w14:textId="77777777" w:rsidR="007F6D0A" w:rsidRPr="00172F46" w:rsidRDefault="007577A8" w:rsidP="001B0B37">
      <w:pPr>
        <w:pStyle w:val="4"/>
        <w:numPr>
          <w:ilvl w:val="3"/>
          <w:numId w:val="21"/>
        </w:numPr>
        <w:tabs>
          <w:tab w:val="left" w:pos="859"/>
        </w:tabs>
        <w:spacing w:before="92"/>
        <w:jc w:val="both"/>
        <w:rPr>
          <w:rFonts w:ascii="맑은 고딕" w:eastAsia="맑은 고딕" w:hAnsi="맑은 고딕"/>
        </w:rPr>
      </w:pPr>
      <w:bookmarkStart w:id="110" w:name="8.2.1.7_FTP"/>
      <w:bookmarkEnd w:id="110"/>
      <w:r w:rsidRPr="00172F46">
        <w:rPr>
          <w:rFonts w:ascii="맑은 고딕" w:eastAsia="맑은 고딕" w:hAnsi="맑은 고딕"/>
        </w:rPr>
        <w:t>FTP</w:t>
      </w:r>
    </w:p>
    <w:p w14:paraId="616C89A4" w14:textId="77777777" w:rsidR="00D7560B" w:rsidRPr="001B003C" w:rsidRDefault="00D7560B" w:rsidP="00D7560B">
      <w:pPr>
        <w:pStyle w:val="a3"/>
        <w:spacing w:before="246" w:line="276" w:lineRule="auto"/>
        <w:ind w:right="426" w:firstLineChars="100" w:firstLine="200"/>
        <w:rPr>
          <w:rFonts w:ascii="맑은 고딕" w:eastAsia="맑은 고딕" w:hAnsi="맑은 고딕"/>
          <w:sz w:val="20"/>
          <w:szCs w:val="20"/>
          <w:lang w:eastAsia="ko-KR"/>
        </w:rPr>
      </w:pPr>
      <w:bookmarkStart w:id="111" w:name="_Hlk93660832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알람 비디오 파일을 특정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FTP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서버로 보낼 수 있습니다.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사용 전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FTP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설정이 올바르게 구성되어야 합니다.</w:t>
      </w:r>
    </w:p>
    <w:bookmarkEnd w:id="111"/>
    <w:p w14:paraId="24C399BD" w14:textId="77777777" w:rsidR="00D7560B" w:rsidRPr="00172F46" w:rsidRDefault="00D7560B" w:rsidP="001B0B37">
      <w:pPr>
        <w:pStyle w:val="a3"/>
        <w:spacing w:before="246" w:line="249" w:lineRule="auto"/>
        <w:ind w:left="100" w:right="346"/>
        <w:jc w:val="both"/>
        <w:rPr>
          <w:rFonts w:ascii="맑은 고딕" w:eastAsia="맑은 고딕" w:hAnsi="맑은 고딕"/>
          <w:lang w:eastAsia="ko-KR"/>
        </w:rPr>
      </w:pPr>
    </w:p>
    <w:p w14:paraId="30F11E6B" w14:textId="7777777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72D7BE0C" wp14:editId="12463588">
            <wp:extent cx="5852160" cy="2953385"/>
            <wp:effectExtent l="0" t="0" r="0" b="0"/>
            <wp:docPr id="365" name="image1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5" name="image154.png"/>
                    <pic:cNvPicPr>
                      <a:picLocks noChangeAspect="1"/>
                    </pic:cNvPicPr>
                  </pic:nvPicPr>
                  <pic:blipFill>
                    <a:blip r:embed="rId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28A98B" w14:textId="3CDDCA7F" w:rsidR="007F6D0A" w:rsidRDefault="007F6D0A" w:rsidP="001B0B37">
      <w:pPr>
        <w:pStyle w:val="a3"/>
        <w:spacing w:before="9"/>
        <w:jc w:val="both"/>
        <w:rPr>
          <w:rFonts w:ascii="맑은 고딕" w:eastAsia="맑은 고딕" w:hAnsi="맑은 고딕"/>
          <w:sz w:val="13"/>
        </w:rPr>
      </w:pPr>
    </w:p>
    <w:p w14:paraId="23AE5091" w14:textId="715589C3" w:rsidR="00D7560B" w:rsidRDefault="00D7560B" w:rsidP="001B0B37">
      <w:pPr>
        <w:pStyle w:val="a3"/>
        <w:spacing w:before="9"/>
        <w:jc w:val="both"/>
        <w:rPr>
          <w:rFonts w:ascii="맑은 고딕" w:eastAsia="맑은 고딕" w:hAnsi="맑은 고딕"/>
          <w:sz w:val="13"/>
        </w:rPr>
      </w:pPr>
    </w:p>
    <w:p w14:paraId="0BFCF598" w14:textId="62BCE4C9" w:rsidR="007F6D0A" w:rsidRPr="00172F46" w:rsidRDefault="00D7560B" w:rsidP="001B0B37">
      <w:pPr>
        <w:pStyle w:val="5"/>
        <w:spacing w:before="90" w:after="26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30. </w:t>
      </w:r>
      <w:r w:rsidR="00E71563"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77"/>
        <w:gridCol w:w="2008"/>
        <w:gridCol w:w="5443"/>
      </w:tblGrid>
      <w:tr w:rsidR="007F6D0A" w:rsidRPr="00172F46" w14:paraId="23C36BC9" w14:textId="77777777" w:rsidTr="00E71563">
        <w:trPr>
          <w:trHeight w:val="503"/>
          <w:jc w:val="center"/>
        </w:trPr>
        <w:tc>
          <w:tcPr>
            <w:tcW w:w="3885" w:type="dxa"/>
            <w:gridSpan w:val="2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02666F43" w14:textId="6FBF2FBE" w:rsidR="007F6D0A" w:rsidRPr="00172F46" w:rsidRDefault="00E71563" w:rsidP="00E71563">
            <w:pPr>
              <w:pStyle w:val="TableParagraph"/>
              <w:spacing w:before="90"/>
              <w:ind w:left="1352" w:right="1338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5443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2EC702CE" w14:textId="34CF913B" w:rsidR="007F6D0A" w:rsidRPr="00172F46" w:rsidRDefault="00E71563" w:rsidP="00E71563">
            <w:pPr>
              <w:pStyle w:val="TableParagraph"/>
              <w:spacing w:before="90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0AB63409" w14:textId="77777777" w:rsidTr="00E71563">
        <w:trPr>
          <w:trHeight w:val="379"/>
          <w:jc w:val="center"/>
        </w:trPr>
        <w:tc>
          <w:tcPr>
            <w:tcW w:w="1877" w:type="dxa"/>
            <w:vMerge w:val="restart"/>
            <w:tcBorders>
              <w:top w:val="single" w:sz="6" w:space="0" w:color="000000"/>
              <w:bottom w:val="single" w:sz="6" w:space="0" w:color="000000"/>
            </w:tcBorders>
            <w:vAlign w:val="center"/>
          </w:tcPr>
          <w:p w14:paraId="568D0F1B" w14:textId="49C179CD" w:rsidR="007F6D0A" w:rsidRPr="00E71563" w:rsidRDefault="007577A8" w:rsidP="00E71563">
            <w:pPr>
              <w:pStyle w:val="TableParagraph"/>
              <w:spacing w:before="121"/>
              <w:ind w:left="117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E71563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FTP </w:t>
            </w:r>
            <w:r w:rsidR="00E71563" w:rsidRPr="00E71563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서버 설정</w:t>
            </w:r>
          </w:p>
        </w:tc>
        <w:tc>
          <w:tcPr>
            <w:tcW w:w="2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C89738B" w14:textId="37117563" w:rsidR="007F6D0A" w:rsidRPr="00E71563" w:rsidRDefault="007577A8" w:rsidP="00E71563">
            <w:pPr>
              <w:pStyle w:val="TableParagraph"/>
              <w:spacing w:before="74"/>
              <w:ind w:left="375" w:right="358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E71563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FTP </w:t>
            </w:r>
            <w:r w:rsidR="00E71563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유형</w:t>
            </w:r>
          </w:p>
        </w:tc>
        <w:tc>
          <w:tcPr>
            <w:tcW w:w="5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0229B8D" w14:textId="424E3CD9" w:rsidR="007F6D0A" w:rsidRPr="00E71563" w:rsidRDefault="007577A8" w:rsidP="001B0B37">
            <w:pPr>
              <w:pStyle w:val="TableParagraph"/>
              <w:spacing w:before="74"/>
              <w:ind w:left="95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E7156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FTP </w:t>
            </w:r>
            <w:r w:rsidR="00E7156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또는 </w:t>
            </w:r>
            <w:r w:rsidRPr="00E71563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SFTP</w:t>
            </w:r>
            <w:r w:rsidR="00E71563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는 옵션입니다.</w:t>
            </w:r>
          </w:p>
        </w:tc>
      </w:tr>
      <w:tr w:rsidR="00E71563" w:rsidRPr="00172F46" w14:paraId="344B7645" w14:textId="77777777" w:rsidTr="00E71563">
        <w:trPr>
          <w:trHeight w:val="638"/>
          <w:jc w:val="center"/>
        </w:trPr>
        <w:tc>
          <w:tcPr>
            <w:tcW w:w="1877" w:type="dxa"/>
            <w:vMerge/>
            <w:tcBorders>
              <w:top w:val="nil"/>
              <w:bottom w:val="single" w:sz="6" w:space="0" w:color="000000"/>
            </w:tcBorders>
            <w:vAlign w:val="center"/>
          </w:tcPr>
          <w:p w14:paraId="0AF6FF82" w14:textId="77777777" w:rsidR="00E71563" w:rsidRPr="00E71563" w:rsidRDefault="00E71563" w:rsidP="00E71563">
            <w:pPr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</w:tc>
        <w:tc>
          <w:tcPr>
            <w:tcW w:w="200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725124C" w14:textId="14C0F40B" w:rsidR="00E71563" w:rsidRPr="00E71563" w:rsidRDefault="00E71563" w:rsidP="00E71563">
            <w:pPr>
              <w:pStyle w:val="TableParagraph"/>
              <w:ind w:left="311" w:right="29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서버 주소</w:t>
            </w:r>
          </w:p>
        </w:tc>
        <w:tc>
          <w:tcPr>
            <w:tcW w:w="5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7F16F65" w14:textId="5C59FAB0" w:rsidR="00E71563" w:rsidRPr="00E71563" w:rsidRDefault="00E71563" w:rsidP="00E71563">
            <w:pPr>
              <w:pStyle w:val="TableParagraph"/>
              <w:ind w:left="95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 xml:space="preserve">FTP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서버 주소</w:t>
            </w:r>
          </w:p>
        </w:tc>
      </w:tr>
      <w:tr w:rsidR="007F6D0A" w:rsidRPr="00172F46" w14:paraId="3A5C5C75" w14:textId="77777777" w:rsidTr="00E71563">
        <w:trPr>
          <w:trHeight w:val="1017"/>
          <w:jc w:val="center"/>
        </w:trPr>
        <w:tc>
          <w:tcPr>
            <w:tcW w:w="1877" w:type="dxa"/>
            <w:vMerge/>
            <w:tcBorders>
              <w:top w:val="nil"/>
              <w:bottom w:val="single" w:sz="6" w:space="0" w:color="000000"/>
            </w:tcBorders>
            <w:vAlign w:val="center"/>
          </w:tcPr>
          <w:p w14:paraId="4E050337" w14:textId="77777777" w:rsidR="007F6D0A" w:rsidRPr="00E71563" w:rsidRDefault="007F6D0A" w:rsidP="001B0B37">
            <w:pPr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</w:tc>
        <w:tc>
          <w:tcPr>
            <w:tcW w:w="200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6A2E67F" w14:textId="60A621D2" w:rsidR="007F6D0A" w:rsidRPr="00E71563" w:rsidRDefault="00E71563" w:rsidP="00E71563">
            <w:pPr>
              <w:pStyle w:val="TableParagraph"/>
              <w:ind w:left="311" w:right="297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서버 포트</w:t>
            </w:r>
          </w:p>
        </w:tc>
        <w:tc>
          <w:tcPr>
            <w:tcW w:w="5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6F1CF6F" w14:textId="77777777" w:rsidR="007F6D0A" w:rsidRDefault="00E71563" w:rsidP="001B0B37">
            <w:pPr>
              <w:pStyle w:val="TableParagraph"/>
              <w:spacing w:before="62" w:line="380" w:lineRule="atLeast"/>
              <w:ind w:left="95" w:right="1658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E71563">
              <w:rPr>
                <w:rFonts w:ascii="맑은 고딕" w:eastAsia="맑은 고딕" w:hAnsi="맑은 고딕"/>
                <w:b/>
                <w:bCs/>
                <w:sz w:val="20"/>
                <w:szCs w:val="20"/>
              </w:rPr>
              <w:t>FTP:</w:t>
            </w:r>
            <w:r>
              <w:rPr>
                <w:rFonts w:ascii="맑은 고딕" w:eastAsia="맑은 고딕" w:hAnsi="맑은 고딕"/>
                <w:sz w:val="20"/>
                <w:szCs w:val="20"/>
              </w:rPr>
              <w:t xml:space="preserve"> 21</w:t>
            </w:r>
          </w:p>
          <w:p w14:paraId="6271948A" w14:textId="18F7C273" w:rsidR="00E71563" w:rsidRPr="00E71563" w:rsidRDefault="00E71563" w:rsidP="001B0B37">
            <w:pPr>
              <w:pStyle w:val="TableParagraph"/>
              <w:spacing w:before="62" w:line="380" w:lineRule="atLeast"/>
              <w:ind w:left="95" w:right="1658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E71563">
              <w:rPr>
                <w:rFonts w:ascii="맑은 고딕" w:eastAsia="맑은 고딕" w:hAnsi="맑은 고딕"/>
                <w:b/>
                <w:bCs/>
                <w:sz w:val="20"/>
                <w:szCs w:val="20"/>
                <w:lang w:eastAsia="ko-KR"/>
              </w:rPr>
              <w:t>SFTP: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22</w:t>
            </w:r>
          </w:p>
        </w:tc>
      </w:tr>
      <w:tr w:rsidR="00E71563" w:rsidRPr="00172F46" w14:paraId="06C2E5B2" w14:textId="77777777" w:rsidTr="00E71563">
        <w:trPr>
          <w:trHeight w:val="638"/>
          <w:jc w:val="center"/>
        </w:trPr>
        <w:tc>
          <w:tcPr>
            <w:tcW w:w="1877" w:type="dxa"/>
            <w:vMerge/>
            <w:tcBorders>
              <w:top w:val="nil"/>
              <w:bottom w:val="single" w:sz="6" w:space="0" w:color="000000"/>
            </w:tcBorders>
            <w:vAlign w:val="center"/>
          </w:tcPr>
          <w:p w14:paraId="0453C4AE" w14:textId="77777777" w:rsidR="00E71563" w:rsidRPr="00E71563" w:rsidRDefault="00E71563" w:rsidP="00E71563">
            <w:pPr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</w:tc>
        <w:tc>
          <w:tcPr>
            <w:tcW w:w="200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5252C13" w14:textId="004EF4DF" w:rsidR="00E71563" w:rsidRPr="00E71563" w:rsidRDefault="00E71563" w:rsidP="00E71563">
            <w:pPr>
              <w:pStyle w:val="TableParagraph"/>
              <w:ind w:left="311" w:right="29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사용자 이름</w:t>
            </w:r>
          </w:p>
        </w:tc>
        <w:tc>
          <w:tcPr>
            <w:tcW w:w="5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0B8A5F1" w14:textId="6764C7DB" w:rsidR="00E71563" w:rsidRPr="00E71563" w:rsidRDefault="00E71563" w:rsidP="00E71563">
            <w:pPr>
              <w:pStyle w:val="TableParagraph"/>
              <w:ind w:left="95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FTP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서버에 로그인할 사용자 이름</w:t>
            </w:r>
          </w:p>
        </w:tc>
      </w:tr>
      <w:tr w:rsidR="00E71563" w:rsidRPr="00172F46" w14:paraId="5202501E" w14:textId="77777777" w:rsidTr="00E71563">
        <w:trPr>
          <w:trHeight w:val="638"/>
          <w:jc w:val="center"/>
        </w:trPr>
        <w:tc>
          <w:tcPr>
            <w:tcW w:w="1877" w:type="dxa"/>
            <w:vMerge/>
            <w:tcBorders>
              <w:top w:val="nil"/>
              <w:bottom w:val="single" w:sz="6" w:space="0" w:color="000000"/>
            </w:tcBorders>
            <w:vAlign w:val="center"/>
          </w:tcPr>
          <w:p w14:paraId="7DF29AA7" w14:textId="77777777" w:rsidR="00E71563" w:rsidRPr="00E71563" w:rsidRDefault="00E71563" w:rsidP="00E71563">
            <w:pPr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</w:tc>
        <w:tc>
          <w:tcPr>
            <w:tcW w:w="2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13A9E55" w14:textId="55EBB5FE" w:rsidR="00E71563" w:rsidRPr="00E71563" w:rsidRDefault="00E71563" w:rsidP="00E71563">
            <w:pPr>
              <w:pStyle w:val="TableParagraph"/>
              <w:ind w:left="375" w:right="358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암호</w:t>
            </w:r>
          </w:p>
        </w:tc>
        <w:tc>
          <w:tcPr>
            <w:tcW w:w="5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A538AD7" w14:textId="14346439" w:rsidR="00E71563" w:rsidRPr="00E71563" w:rsidRDefault="00E71563" w:rsidP="00E71563">
            <w:pPr>
              <w:pStyle w:val="TableParagraph"/>
              <w:ind w:left="95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사용자 비밀번호</w:t>
            </w:r>
          </w:p>
        </w:tc>
      </w:tr>
      <w:tr w:rsidR="00E71563" w:rsidRPr="00172F46" w14:paraId="514476AC" w14:textId="77777777" w:rsidTr="00E71563">
        <w:trPr>
          <w:trHeight w:val="1429"/>
          <w:jc w:val="center"/>
        </w:trPr>
        <w:tc>
          <w:tcPr>
            <w:tcW w:w="1877" w:type="dxa"/>
            <w:vMerge w:val="restart"/>
            <w:tcBorders>
              <w:top w:val="single" w:sz="6" w:space="0" w:color="000000"/>
            </w:tcBorders>
            <w:vAlign w:val="center"/>
          </w:tcPr>
          <w:p w14:paraId="3C2C196B" w14:textId="6B3CA0F2" w:rsidR="00E71563" w:rsidRPr="00E71563" w:rsidRDefault="00E71563" w:rsidP="00E71563">
            <w:pPr>
              <w:pStyle w:val="TableParagraph"/>
              <w:spacing w:before="115" w:line="254" w:lineRule="auto"/>
              <w:ind w:left="276" w:right="31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FTP </w:t>
            </w: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저장 설정</w:t>
            </w:r>
          </w:p>
        </w:tc>
        <w:tc>
          <w:tcPr>
            <w:tcW w:w="2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6BA88FE" w14:textId="70CCF004" w:rsidR="00E71563" w:rsidRPr="00E71563" w:rsidRDefault="00E71563" w:rsidP="00E71563">
            <w:pPr>
              <w:pStyle w:val="TableParagraph"/>
              <w:ind w:left="375" w:right="358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저장 경로</w:t>
            </w:r>
          </w:p>
        </w:tc>
        <w:tc>
          <w:tcPr>
            <w:tcW w:w="5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E9509DA" w14:textId="77777777" w:rsidR="00E71563" w:rsidRPr="001B003C" w:rsidRDefault="00E71563" w:rsidP="00E71563">
            <w:pPr>
              <w:pStyle w:val="TableParagraph"/>
              <w:spacing w:line="276" w:lineRule="auto"/>
              <w:ind w:left="93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비디오 및 이미지가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FTP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서버에 업로드 되는 경로</w:t>
            </w:r>
          </w:p>
          <w:p w14:paraId="7608F8FA" w14:textId="16A7E40A" w:rsidR="00E71563" w:rsidRPr="00E71563" w:rsidRDefault="00E71563" w:rsidP="00E71563">
            <w:pPr>
              <w:pStyle w:val="TableParagraph"/>
              <w:spacing w:line="254" w:lineRule="auto"/>
              <w:ind w:left="95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루트,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상위,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하위 디렉토리 및 사용자 정의를 포함하여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4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개의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FTP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저장 경로 유형을 사용 가능</w:t>
            </w:r>
          </w:p>
        </w:tc>
      </w:tr>
      <w:tr w:rsidR="00E71563" w:rsidRPr="00172F46" w14:paraId="354C7372" w14:textId="77777777" w:rsidTr="00E71563">
        <w:trPr>
          <w:trHeight w:val="840"/>
          <w:jc w:val="center"/>
        </w:trPr>
        <w:tc>
          <w:tcPr>
            <w:tcW w:w="1877" w:type="dxa"/>
            <w:vMerge/>
            <w:tcBorders>
              <w:top w:val="nil"/>
            </w:tcBorders>
            <w:vAlign w:val="center"/>
          </w:tcPr>
          <w:p w14:paraId="4A897508" w14:textId="77777777" w:rsidR="00E71563" w:rsidRPr="00E71563" w:rsidRDefault="00E71563" w:rsidP="00E71563">
            <w:pPr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</w:tc>
        <w:tc>
          <w:tcPr>
            <w:tcW w:w="200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2DDB899" w14:textId="649B2736" w:rsidR="00E71563" w:rsidRPr="00E71563" w:rsidRDefault="00E71563" w:rsidP="00E71563">
            <w:pPr>
              <w:pStyle w:val="TableParagraph"/>
              <w:spacing w:before="141"/>
              <w:ind w:left="311" w:right="29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상위 디렉토리</w:t>
            </w:r>
          </w:p>
        </w:tc>
        <w:tc>
          <w:tcPr>
            <w:tcW w:w="5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25F83B4" w14:textId="33D9BB1C" w:rsidR="00E71563" w:rsidRPr="00E71563" w:rsidRDefault="00E71563" w:rsidP="00E71563">
            <w:pPr>
              <w:pStyle w:val="TableParagraph"/>
              <w:spacing w:before="1" w:line="254" w:lineRule="auto"/>
              <w:ind w:left="95" w:right="17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상위 디렉토리의 폴더 이름으로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IP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주소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장치 이름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날짜를 선택하거나 폴더 이름 설정</w:t>
            </w:r>
          </w:p>
        </w:tc>
      </w:tr>
      <w:tr w:rsidR="00E71563" w:rsidRPr="00172F46" w14:paraId="3C81F4D8" w14:textId="77777777" w:rsidTr="00E71563">
        <w:trPr>
          <w:trHeight w:val="840"/>
          <w:jc w:val="center"/>
        </w:trPr>
        <w:tc>
          <w:tcPr>
            <w:tcW w:w="1877" w:type="dxa"/>
            <w:vMerge/>
            <w:tcBorders>
              <w:top w:val="nil"/>
            </w:tcBorders>
            <w:vAlign w:val="center"/>
          </w:tcPr>
          <w:p w14:paraId="50F5BB33" w14:textId="77777777" w:rsidR="00E71563" w:rsidRPr="00E71563" w:rsidRDefault="00E71563" w:rsidP="00E71563">
            <w:pPr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</w:tc>
        <w:tc>
          <w:tcPr>
            <w:tcW w:w="2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BF4EFB0" w14:textId="54E1FBAD" w:rsidR="00E71563" w:rsidRPr="00E71563" w:rsidRDefault="00E71563" w:rsidP="00E71563">
            <w:pPr>
              <w:pStyle w:val="TableParagraph"/>
              <w:spacing w:before="141"/>
              <w:ind w:left="240" w:right="192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하</w:t>
            </w: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위</w:t>
            </w: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 디렉토리</w:t>
            </w:r>
          </w:p>
        </w:tc>
        <w:tc>
          <w:tcPr>
            <w:tcW w:w="5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4B5CA710" w14:textId="7673412A" w:rsidR="00E71563" w:rsidRPr="00E71563" w:rsidRDefault="00E71563" w:rsidP="00E71563">
            <w:pPr>
              <w:pStyle w:val="TableParagraph"/>
              <w:spacing w:before="1" w:line="254" w:lineRule="auto"/>
              <w:ind w:left="95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하위 디렉토리의 폴더 이름으로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IP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주소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장치 이름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날짜를 선택하거나 폴더 이름 설정</w:t>
            </w:r>
          </w:p>
        </w:tc>
      </w:tr>
      <w:tr w:rsidR="00E71563" w:rsidRPr="00172F46" w14:paraId="0911EC2E" w14:textId="77777777" w:rsidTr="00E71563">
        <w:trPr>
          <w:trHeight w:val="845"/>
          <w:jc w:val="center"/>
        </w:trPr>
        <w:tc>
          <w:tcPr>
            <w:tcW w:w="1877" w:type="dxa"/>
            <w:vMerge w:val="restart"/>
            <w:tcBorders>
              <w:top w:val="single" w:sz="6" w:space="0" w:color="000000"/>
              <w:bottom w:val="single" w:sz="6" w:space="0" w:color="000000"/>
            </w:tcBorders>
            <w:vAlign w:val="center"/>
          </w:tcPr>
          <w:p w14:paraId="0BF42E8F" w14:textId="47404F3B" w:rsidR="00E71563" w:rsidRPr="00E71563" w:rsidRDefault="00E71563" w:rsidP="00E71563">
            <w:pPr>
              <w:pStyle w:val="TableParagraph"/>
              <w:spacing w:line="254" w:lineRule="auto"/>
              <w:ind w:left="276" w:hanging="168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FTP </w:t>
            </w: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저장 설정</w:t>
            </w:r>
          </w:p>
        </w:tc>
        <w:tc>
          <w:tcPr>
            <w:tcW w:w="2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0AFF270" w14:textId="0607C4CF" w:rsidR="00E71563" w:rsidRPr="00E71563" w:rsidRDefault="00E71563" w:rsidP="00E71563">
            <w:pPr>
              <w:pStyle w:val="TableParagraph"/>
              <w:spacing w:line="254" w:lineRule="auto"/>
              <w:ind w:left="482" w:right="51" w:hanging="383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다단계 폴더 명</w:t>
            </w:r>
          </w:p>
        </w:tc>
        <w:tc>
          <w:tcPr>
            <w:tcW w:w="5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5646F62" w14:textId="290912D6" w:rsidR="00E71563" w:rsidRPr="00E71563" w:rsidRDefault="00E71563" w:rsidP="00E71563">
            <w:pPr>
              <w:pStyle w:val="TableParagraph"/>
              <w:spacing w:line="254" w:lineRule="auto"/>
              <w:ind w:left="95" w:right="17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저장 경로가 두 단계 이상인 경우 수동으로 디렉토리 입력</w:t>
            </w:r>
          </w:p>
        </w:tc>
      </w:tr>
      <w:tr w:rsidR="00E71563" w:rsidRPr="00172F46" w14:paraId="1B67FFB8" w14:textId="77777777" w:rsidTr="00E71563">
        <w:trPr>
          <w:trHeight w:val="845"/>
          <w:jc w:val="center"/>
        </w:trPr>
        <w:tc>
          <w:tcPr>
            <w:tcW w:w="1877" w:type="dxa"/>
            <w:vMerge/>
            <w:tcBorders>
              <w:top w:val="nil"/>
              <w:bottom w:val="single" w:sz="6" w:space="0" w:color="000000"/>
            </w:tcBorders>
            <w:vAlign w:val="center"/>
          </w:tcPr>
          <w:p w14:paraId="0F9E5191" w14:textId="77777777" w:rsidR="00E71563" w:rsidRPr="00E71563" w:rsidRDefault="00E71563" w:rsidP="00E71563">
            <w:pPr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</w:tc>
        <w:tc>
          <w:tcPr>
            <w:tcW w:w="200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97B9C64" w14:textId="7913DC99" w:rsidR="00E71563" w:rsidRPr="00E71563" w:rsidRDefault="00E71563" w:rsidP="00E71563">
            <w:pPr>
              <w:pStyle w:val="TableParagraph"/>
              <w:spacing w:line="254" w:lineRule="auto"/>
              <w:ind w:left="240" w:right="51" w:hanging="130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알람 동작 파일명</w:t>
            </w:r>
          </w:p>
        </w:tc>
        <w:tc>
          <w:tcPr>
            <w:tcW w:w="5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A78E7F8" w14:textId="288C9B3C" w:rsidR="00E71563" w:rsidRPr="00E71563" w:rsidRDefault="00E71563" w:rsidP="00E71563">
            <w:pPr>
              <w:pStyle w:val="TableParagraph"/>
              <w:spacing w:line="254" w:lineRule="auto"/>
              <w:ind w:left="95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기본 값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(YYYY-MM-DD)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을 선택하거나 알람 동작 파일의 이름을 설정</w:t>
            </w:r>
          </w:p>
        </w:tc>
      </w:tr>
      <w:tr w:rsidR="00E71563" w:rsidRPr="00172F46" w14:paraId="1A2D78B0" w14:textId="77777777" w:rsidTr="00E71563">
        <w:trPr>
          <w:trHeight w:val="845"/>
          <w:jc w:val="center"/>
        </w:trPr>
        <w:tc>
          <w:tcPr>
            <w:tcW w:w="1877" w:type="dxa"/>
            <w:vMerge/>
            <w:tcBorders>
              <w:top w:val="nil"/>
              <w:bottom w:val="single" w:sz="6" w:space="0" w:color="000000"/>
            </w:tcBorders>
            <w:vAlign w:val="center"/>
          </w:tcPr>
          <w:p w14:paraId="7FC9FB86" w14:textId="77777777" w:rsidR="00E71563" w:rsidRPr="00E71563" w:rsidRDefault="00E71563" w:rsidP="00E71563">
            <w:pPr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</w:tc>
        <w:tc>
          <w:tcPr>
            <w:tcW w:w="200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7A2CBC4" w14:textId="79D5ECC1" w:rsidR="00E71563" w:rsidRPr="00E71563" w:rsidRDefault="00E71563" w:rsidP="00E71563">
            <w:pPr>
              <w:pStyle w:val="TableParagraph"/>
              <w:spacing w:before="143"/>
              <w:ind w:left="311" w:right="29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영상 파일명</w:t>
            </w:r>
          </w:p>
        </w:tc>
        <w:tc>
          <w:tcPr>
            <w:tcW w:w="5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D3EB833" w14:textId="5DDEA523" w:rsidR="00E71563" w:rsidRPr="00E71563" w:rsidRDefault="00E71563" w:rsidP="00E71563">
            <w:pPr>
              <w:pStyle w:val="TableParagraph"/>
              <w:spacing w:line="254" w:lineRule="auto"/>
              <w:ind w:left="95" w:right="17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알람 동작 파일 이름을 설정하면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YYYY-MM-DD/MM-DD-YYYY/DD-MM-YYYY/</w:t>
            </w:r>
            <w:proofErr w:type="spellStart"/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접두어를</w:t>
            </w:r>
            <w:proofErr w:type="spellEnd"/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사용할 수 있습니다.</w:t>
            </w:r>
          </w:p>
        </w:tc>
      </w:tr>
      <w:tr w:rsidR="00E71563" w:rsidRPr="00172F46" w14:paraId="410F4AF7" w14:textId="77777777" w:rsidTr="00E71563">
        <w:trPr>
          <w:trHeight w:val="845"/>
          <w:jc w:val="center"/>
        </w:trPr>
        <w:tc>
          <w:tcPr>
            <w:tcW w:w="1877" w:type="dxa"/>
            <w:vMerge/>
            <w:tcBorders>
              <w:top w:val="nil"/>
              <w:bottom w:val="single" w:sz="6" w:space="0" w:color="000000"/>
            </w:tcBorders>
            <w:vAlign w:val="center"/>
          </w:tcPr>
          <w:p w14:paraId="5D7BAAAA" w14:textId="77777777" w:rsidR="00E71563" w:rsidRPr="00E71563" w:rsidRDefault="00E71563" w:rsidP="00E71563">
            <w:pPr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</w:tc>
        <w:tc>
          <w:tcPr>
            <w:tcW w:w="200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0D14232" w14:textId="4E588498" w:rsidR="00E71563" w:rsidRPr="00E71563" w:rsidRDefault="00E71563" w:rsidP="00E71563">
            <w:pPr>
              <w:pStyle w:val="TableParagraph"/>
              <w:spacing w:before="143"/>
              <w:ind w:left="311" w:right="29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이미지 파일명</w:t>
            </w:r>
          </w:p>
        </w:tc>
        <w:tc>
          <w:tcPr>
            <w:tcW w:w="5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43D5C6C" w14:textId="1B4D0171" w:rsidR="00E71563" w:rsidRPr="00E71563" w:rsidRDefault="00E71563" w:rsidP="00E71563">
            <w:pPr>
              <w:pStyle w:val="TableParagraph"/>
              <w:spacing w:line="254" w:lineRule="auto"/>
              <w:ind w:left="95" w:right="17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알람 동작 파일 이름을 설정하면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YYYY-MM-DD/MM-DD-YYYY/DD-MM-YYYY/</w:t>
            </w:r>
            <w:proofErr w:type="spellStart"/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접두어를</w:t>
            </w:r>
            <w:proofErr w:type="spellEnd"/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사용할 수 있습니다.</w:t>
            </w:r>
          </w:p>
        </w:tc>
      </w:tr>
      <w:tr w:rsidR="00E71563" w:rsidRPr="00172F46" w14:paraId="057D76A0" w14:textId="77777777" w:rsidTr="00E71563">
        <w:trPr>
          <w:trHeight w:val="845"/>
          <w:jc w:val="center"/>
        </w:trPr>
        <w:tc>
          <w:tcPr>
            <w:tcW w:w="1877" w:type="dxa"/>
            <w:vMerge/>
            <w:tcBorders>
              <w:top w:val="nil"/>
              <w:bottom w:val="single" w:sz="6" w:space="0" w:color="000000"/>
            </w:tcBorders>
            <w:vAlign w:val="center"/>
          </w:tcPr>
          <w:p w14:paraId="02BBB442" w14:textId="77777777" w:rsidR="00E71563" w:rsidRPr="00E71563" w:rsidRDefault="00E71563" w:rsidP="00E71563">
            <w:pPr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</w:tc>
        <w:tc>
          <w:tcPr>
            <w:tcW w:w="200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4124B05" w14:textId="63E4470C" w:rsidR="00E71563" w:rsidRPr="00E71563" w:rsidRDefault="00E71563" w:rsidP="00E71563">
            <w:pPr>
              <w:pStyle w:val="TableParagraph"/>
              <w:spacing w:line="254" w:lineRule="auto"/>
              <w:ind w:left="240" w:right="-91" w:hanging="293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타이밍 스냅샷 파일명</w:t>
            </w:r>
          </w:p>
        </w:tc>
        <w:tc>
          <w:tcPr>
            <w:tcW w:w="5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B85C257" w14:textId="10408EB2" w:rsidR="00E71563" w:rsidRPr="00E71563" w:rsidRDefault="00E71563" w:rsidP="00E71563">
            <w:pPr>
              <w:pStyle w:val="TableParagraph"/>
              <w:spacing w:line="254" w:lineRule="auto"/>
              <w:ind w:left="95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알람 동작 파일 이름을 설정하면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YYYY-MM-DD/MM-DD-YYYY/DD-MM-YYYY/</w:t>
            </w:r>
            <w:proofErr w:type="spellStart"/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접두어를</w:t>
            </w:r>
            <w:proofErr w:type="spellEnd"/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사용할 수 있습니다.</w:t>
            </w:r>
          </w:p>
        </w:tc>
      </w:tr>
      <w:tr w:rsidR="007F6D0A" w:rsidRPr="00172F46" w14:paraId="59ED72F4" w14:textId="77777777" w:rsidTr="00E71563">
        <w:trPr>
          <w:trHeight w:val="379"/>
          <w:jc w:val="center"/>
        </w:trPr>
        <w:tc>
          <w:tcPr>
            <w:tcW w:w="1877" w:type="dxa"/>
            <w:vMerge/>
            <w:tcBorders>
              <w:top w:val="nil"/>
              <w:bottom w:val="single" w:sz="6" w:space="0" w:color="000000"/>
            </w:tcBorders>
            <w:vAlign w:val="center"/>
          </w:tcPr>
          <w:p w14:paraId="393C84B5" w14:textId="77777777" w:rsidR="007F6D0A" w:rsidRPr="00E71563" w:rsidRDefault="007F6D0A" w:rsidP="001B0B37">
            <w:pPr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</w:tc>
        <w:tc>
          <w:tcPr>
            <w:tcW w:w="2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1BBF083" w14:textId="50326C5B" w:rsidR="007F6D0A" w:rsidRPr="00E71563" w:rsidRDefault="008C4C6C" w:rsidP="008C4C6C">
            <w:pPr>
              <w:pStyle w:val="TableParagraph"/>
              <w:spacing w:before="74"/>
              <w:ind w:left="375" w:right="358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사전 설정</w:t>
            </w:r>
          </w:p>
        </w:tc>
        <w:tc>
          <w:tcPr>
            <w:tcW w:w="5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206CCDA" w14:textId="42634EC2" w:rsidR="007F6D0A" w:rsidRPr="00E71563" w:rsidRDefault="008C4C6C" w:rsidP="001B0B37">
            <w:pPr>
              <w:pStyle w:val="TableParagraph"/>
              <w:spacing w:before="74"/>
              <w:ind w:left="95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알람 전의 녹화 시간을 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0~10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초로 예약</w:t>
            </w:r>
          </w:p>
        </w:tc>
      </w:tr>
      <w:tr w:rsidR="007F6D0A" w:rsidRPr="00172F46" w14:paraId="76CAFE8B" w14:textId="77777777" w:rsidTr="00E71563">
        <w:trPr>
          <w:trHeight w:val="591"/>
          <w:jc w:val="center"/>
        </w:trPr>
        <w:tc>
          <w:tcPr>
            <w:tcW w:w="388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8DA562F" w14:textId="77777777" w:rsidR="007F6D0A" w:rsidRPr="00E71563" w:rsidRDefault="007577A8" w:rsidP="001B0B37">
            <w:pPr>
              <w:pStyle w:val="TableParagraph"/>
              <w:ind w:left="1427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E71563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5612F475" wp14:editId="2A805A9B">
                  <wp:extent cx="654685" cy="213360"/>
                  <wp:effectExtent l="0" t="0" r="0" b="0"/>
                  <wp:docPr id="367" name="image1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7" name="image146.png"/>
                          <pic:cNvPicPr>
                            <a:picLocks noChangeAspect="1"/>
                          </pic:cNvPicPr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5307" cy="213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B29345E" w14:textId="7C3AD917" w:rsidR="007F6D0A" w:rsidRPr="00E71563" w:rsidRDefault="002571D6" w:rsidP="001B0B37">
            <w:pPr>
              <w:pStyle w:val="TableParagraph"/>
              <w:spacing w:before="74"/>
              <w:ind w:left="95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설정 저장 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(0~10)</w:t>
            </w:r>
          </w:p>
        </w:tc>
      </w:tr>
      <w:tr w:rsidR="007F6D0A" w:rsidRPr="00172F46" w14:paraId="13C6BEEF" w14:textId="77777777" w:rsidTr="00E71563">
        <w:trPr>
          <w:trHeight w:val="576"/>
          <w:jc w:val="center"/>
        </w:trPr>
        <w:tc>
          <w:tcPr>
            <w:tcW w:w="3885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2097995D" w14:textId="77777777" w:rsidR="007F6D0A" w:rsidRPr="00E71563" w:rsidRDefault="007577A8" w:rsidP="001B0B37">
            <w:pPr>
              <w:pStyle w:val="TableParagraph"/>
              <w:ind w:left="143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E71563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15AF9B6A" wp14:editId="1920A8A1">
                  <wp:extent cx="647065" cy="205105"/>
                  <wp:effectExtent l="0" t="0" r="0" b="0"/>
                  <wp:docPr id="369" name="image1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9" name="image152.png"/>
                          <pic:cNvPicPr>
                            <a:picLocks noChangeAspect="1"/>
                          </pic:cNvPicPr>
                        </pic:nvPicPr>
                        <pic:blipFill>
                          <a:blip r:embed="rId1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687" cy="205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72E34479" w14:textId="6588CA02" w:rsidR="007F6D0A" w:rsidRPr="00E71563" w:rsidRDefault="002571D6" w:rsidP="001B0B37">
            <w:pPr>
              <w:pStyle w:val="TableParagraph"/>
              <w:spacing w:before="74"/>
              <w:ind w:left="95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sz w:val="17"/>
                <w:lang w:eastAsia="ko-KR"/>
              </w:rPr>
              <w:t>설정 성공 여부 테스트</w:t>
            </w:r>
          </w:p>
        </w:tc>
      </w:tr>
    </w:tbl>
    <w:p w14:paraId="4A979CBB" w14:textId="77777777" w:rsidR="007F6D0A" w:rsidRPr="00172F46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b/>
          <w:sz w:val="9"/>
        </w:rPr>
      </w:pPr>
    </w:p>
    <w:p w14:paraId="535CF790" w14:textId="77777777" w:rsidR="002571D6" w:rsidRDefault="002571D6" w:rsidP="001B0B37">
      <w:pPr>
        <w:spacing w:before="90"/>
        <w:ind w:left="445"/>
        <w:jc w:val="both"/>
        <w:rPr>
          <w:rFonts w:ascii="맑은 고딕" w:eastAsia="맑은 고딕" w:hAnsi="맑은 고딕"/>
          <w:b/>
          <w:sz w:val="23"/>
        </w:rPr>
      </w:pPr>
    </w:p>
    <w:p w14:paraId="75216DBB" w14:textId="77777777" w:rsidR="002571D6" w:rsidRDefault="002571D6" w:rsidP="001B0B37">
      <w:pPr>
        <w:spacing w:before="90"/>
        <w:ind w:left="445"/>
        <w:jc w:val="both"/>
        <w:rPr>
          <w:rFonts w:ascii="맑은 고딕" w:eastAsia="맑은 고딕" w:hAnsi="맑은 고딕"/>
          <w:b/>
          <w:sz w:val="23"/>
        </w:rPr>
      </w:pPr>
    </w:p>
    <w:p w14:paraId="35649DD5" w14:textId="3CFAB941" w:rsidR="007F6D0A" w:rsidRPr="002571D6" w:rsidRDefault="000E72C7" w:rsidP="001B0B37">
      <w:pPr>
        <w:spacing w:before="90"/>
        <w:ind w:left="445"/>
        <w:jc w:val="both"/>
        <w:rPr>
          <w:rFonts w:ascii="맑은 고딕" w:eastAsia="맑은 고딕" w:hAnsi="맑은 고딕"/>
          <w:b/>
          <w:sz w:val="20"/>
          <w:szCs w:val="20"/>
        </w:rPr>
      </w:pPr>
      <w:r>
        <w:rPr>
          <w:rFonts w:ascii="맑은 고딕" w:eastAsia="맑은 고딕" w:hAnsi="맑은 고딕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02A698DF" wp14:editId="330BE4C8">
                <wp:simplePos x="0" y="0"/>
                <wp:positionH relativeFrom="page">
                  <wp:posOffset>933450</wp:posOffset>
                </wp:positionH>
                <wp:positionV relativeFrom="paragraph">
                  <wp:posOffset>82550</wp:posOffset>
                </wp:positionV>
                <wp:extent cx="152400" cy="152400"/>
                <wp:effectExtent l="0" t="0" r="0" b="0"/>
                <wp:wrapNone/>
                <wp:docPr id="767286845" name="Group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13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533775819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13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9177193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9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BA91A5" id="Group 129" o:spid="_x0000_s1026" style="position:absolute;left:0;text-align:left;margin-left:73.5pt;margin-top:6.5pt;width:12pt;height:12pt;z-index:251668480;mso-position-horizontal-relative:page" coordorigin="1470,13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">
                <v:shape id="Picture 130" o:spid="_x0000_s1027" type="#_x0000_t75" style="position:absolute;left:1470;top:13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">
                  <v:imagedata r:id="rId17" o:title=""/>
                </v:shape>
                <v:shape id="Picture 131" o:spid="_x0000_s1028" type="#_x0000_t75" style="position:absolute;left:1530;top:19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">
                  <v:imagedata r:id="rId18" o:title=""/>
                </v:shape>
                <w10:wrap anchorx="page"/>
              </v:group>
            </w:pict>
          </mc:Fallback>
        </mc:AlternateContent>
      </w:r>
      <w:r w:rsidR="002571D6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참고</w:t>
      </w:r>
      <w:r w:rsidR="007577A8" w:rsidRPr="002571D6">
        <w:rPr>
          <w:rFonts w:ascii="맑은 고딕" w:eastAsia="맑은 고딕" w:hAnsi="맑은 고딕"/>
          <w:b/>
          <w:sz w:val="20"/>
          <w:szCs w:val="20"/>
        </w:rPr>
        <w:t>:</w:t>
      </w:r>
    </w:p>
    <w:p w14:paraId="70E80270" w14:textId="77777777" w:rsidR="002571D6" w:rsidRPr="001B003C" w:rsidRDefault="002571D6" w:rsidP="002571D6">
      <w:pPr>
        <w:pStyle w:val="a4"/>
        <w:numPr>
          <w:ilvl w:val="3"/>
          <w:numId w:val="11"/>
        </w:numPr>
        <w:tabs>
          <w:tab w:val="left" w:pos="560"/>
        </w:tabs>
        <w:spacing w:line="276" w:lineRule="auto"/>
        <w:ind w:left="560" w:hanging="141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상위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디렉터리는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루트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디렉터리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아래에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있고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하위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디렉터리는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상위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디렉터리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아래에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있습니다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>.</w:t>
      </w:r>
    </w:p>
    <w:p w14:paraId="0FB26A04" w14:textId="77777777" w:rsidR="002571D6" w:rsidRPr="001B003C" w:rsidRDefault="002571D6" w:rsidP="002571D6">
      <w:pPr>
        <w:pStyle w:val="a4"/>
        <w:numPr>
          <w:ilvl w:val="3"/>
          <w:numId w:val="11"/>
        </w:numPr>
        <w:tabs>
          <w:tab w:val="left" w:pos="560"/>
        </w:tabs>
        <w:spacing w:line="276" w:lineRule="auto"/>
        <w:ind w:left="560" w:hanging="141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다음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파일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이름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팁을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참조하여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파일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이름을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사용자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정의할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수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있습니다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>.</w:t>
      </w:r>
    </w:p>
    <w:p w14:paraId="6D7F7369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4"/>
          <w:lang w:eastAsia="ko-KR"/>
        </w:rPr>
      </w:pPr>
    </w:p>
    <w:p w14:paraId="4D7B7E1A" w14:textId="207E9FBF" w:rsidR="007F6D0A" w:rsidRPr="00172F46" w:rsidRDefault="004D2340" w:rsidP="001B0B37">
      <w:pPr>
        <w:pStyle w:val="3"/>
        <w:numPr>
          <w:ilvl w:val="2"/>
          <w:numId w:val="21"/>
        </w:numPr>
        <w:tabs>
          <w:tab w:val="left" w:pos="825"/>
        </w:tabs>
        <w:spacing w:before="148"/>
        <w:jc w:val="both"/>
        <w:rPr>
          <w:rFonts w:ascii="맑은 고딕" w:eastAsia="맑은 고딕" w:hAnsi="맑은 고딕"/>
        </w:rPr>
      </w:pPr>
      <w:bookmarkStart w:id="112" w:name="8.2.2_Advanced"/>
      <w:bookmarkStart w:id="113" w:name="_bookmark41"/>
      <w:bookmarkEnd w:id="112"/>
      <w:bookmarkEnd w:id="113"/>
      <w:r>
        <w:rPr>
          <w:rFonts w:ascii="맑은 고딕" w:eastAsia="맑은 고딕" w:hAnsi="맑은 고딕" w:hint="eastAsia"/>
          <w:lang w:eastAsia="ko-KR"/>
        </w:rPr>
        <w:t>고급</w:t>
      </w:r>
    </w:p>
    <w:p w14:paraId="15A18822" w14:textId="77777777" w:rsidR="007F6D0A" w:rsidRPr="00172F46" w:rsidRDefault="007F6D0A" w:rsidP="001B0B37">
      <w:pPr>
        <w:pStyle w:val="a3"/>
        <w:spacing w:before="6"/>
        <w:jc w:val="both"/>
        <w:rPr>
          <w:rFonts w:ascii="맑은 고딕" w:eastAsia="맑은 고딕" w:hAnsi="맑은 고딕"/>
          <w:i/>
          <w:sz w:val="28"/>
        </w:rPr>
      </w:pPr>
    </w:p>
    <w:p w14:paraId="70F04E46" w14:textId="77777777" w:rsidR="007F6D0A" w:rsidRPr="00172F46" w:rsidRDefault="007577A8" w:rsidP="001B0B37">
      <w:pPr>
        <w:pStyle w:val="4"/>
        <w:numPr>
          <w:ilvl w:val="3"/>
          <w:numId w:val="21"/>
        </w:numPr>
        <w:tabs>
          <w:tab w:val="left" w:pos="859"/>
        </w:tabs>
        <w:jc w:val="both"/>
        <w:rPr>
          <w:rFonts w:ascii="맑은 고딕" w:eastAsia="맑은 고딕" w:hAnsi="맑은 고딕"/>
        </w:rPr>
      </w:pPr>
      <w:bookmarkStart w:id="114" w:name="8.2.2.1_VLAN"/>
      <w:bookmarkEnd w:id="114"/>
      <w:r w:rsidRPr="00172F46">
        <w:rPr>
          <w:rFonts w:ascii="맑은 고딕" w:eastAsia="맑은 고딕" w:hAnsi="맑은 고딕"/>
        </w:rPr>
        <w:t>VLAN</w:t>
      </w:r>
    </w:p>
    <w:p w14:paraId="7B3EC9BB" w14:textId="77777777" w:rsidR="002571D6" w:rsidRPr="001B003C" w:rsidRDefault="002571D6" w:rsidP="002571D6">
      <w:pPr>
        <w:pStyle w:val="a3"/>
        <w:spacing w:before="245" w:line="276" w:lineRule="auto"/>
        <w:ind w:right="446"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bookmarkStart w:id="115" w:name="_Hlk93660900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가상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LAN(VLAN)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은 데이터 링크 계층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(OSI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계층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2)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에서 컴퓨터 네트워크에서 분할되어 격리된 모든 브로드 캐스트 도메인입니다.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LAN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은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Local Area Network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의 약자입니다.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VLAN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을 사용하면 네트워크 관리자가 호스트와 동일한 네트워크 스위치에 있지 않아도 호스트를 그룹화할 수 있습니다.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이는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VLAN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멤버십이 소프트웨어를 통해 구성될 수 있기 때문에 네트워크 설계 및 배치를 크게 단순화할 수 있습니다.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</w:p>
    <w:bookmarkEnd w:id="115"/>
    <w:p w14:paraId="78C625D7" w14:textId="7777777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4C4355F6" wp14:editId="14F1E46F">
            <wp:extent cx="5852160" cy="2953385"/>
            <wp:effectExtent l="0" t="0" r="0" b="0"/>
            <wp:docPr id="371" name="image1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" name="image155.png"/>
                    <pic:cNvPicPr>
                      <a:picLocks noChangeAspect="1"/>
                    </pic:cNvPicPr>
                  </pic:nvPicPr>
                  <pic:blipFill>
                    <a:blip r:embed="rId1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68E8E" w14:textId="77777777" w:rsidR="007F6D0A" w:rsidRPr="00172F46" w:rsidRDefault="007F6D0A" w:rsidP="001B0B37">
      <w:pPr>
        <w:pStyle w:val="a3"/>
        <w:spacing w:before="8"/>
        <w:jc w:val="both"/>
        <w:rPr>
          <w:rFonts w:ascii="맑은 고딕" w:eastAsia="맑은 고딕" w:hAnsi="맑은 고딕"/>
        </w:rPr>
      </w:pPr>
    </w:p>
    <w:bookmarkStart w:id="116" w:name="_Hlk93660953"/>
    <w:p w14:paraId="33941CB8" w14:textId="50FC9050" w:rsidR="002571D6" w:rsidRPr="001B003C" w:rsidRDefault="000E72C7" w:rsidP="002571D6">
      <w:pPr>
        <w:pStyle w:val="a3"/>
        <w:spacing w:before="169" w:line="276" w:lineRule="auto"/>
        <w:ind w:left="445"/>
        <w:rPr>
          <w:rFonts w:ascii="맑은 고딕" w:eastAsia="맑은 고딕" w:hAnsi="맑은 고딕"/>
          <w:bCs/>
          <w:sz w:val="20"/>
          <w:szCs w:val="20"/>
          <w:lang w:eastAsia="ko-KR"/>
        </w:rPr>
      </w:pPr>
      <w:r>
        <w:rPr>
          <w:rFonts w:ascii="맑은 고딕" w:eastAsia="맑은 고딕" w:hAnsi="맑은 고딕"/>
          <w:b/>
          <w:bCs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10E4C632" wp14:editId="566D1D5A">
                <wp:simplePos x="0" y="0"/>
                <wp:positionH relativeFrom="page">
                  <wp:posOffset>933450</wp:posOffset>
                </wp:positionH>
                <wp:positionV relativeFrom="paragraph">
                  <wp:posOffset>132715</wp:posOffset>
                </wp:positionV>
                <wp:extent cx="152400" cy="152400"/>
                <wp:effectExtent l="0" t="0" r="0" b="0"/>
                <wp:wrapNone/>
                <wp:docPr id="533977866" name="Group 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210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705199503" name="Picture 4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209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4504057" name="Picture 4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269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A54585" id="Group 420" o:spid="_x0000_s1026" style="position:absolute;left:0;text-align:left;margin-left:73.5pt;margin-top:10.45pt;width:12pt;height:12pt;z-index:251680768;mso-position-horizontal-relative:page" coordorigin="1470,210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">
                <v:shape id="Picture 421" o:spid="_x0000_s1027" type="#_x0000_t75" style="position:absolute;left:1470;top:209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">
                  <v:imagedata r:id="rId17" o:title=""/>
                </v:shape>
                <v:shape id="Picture 422" o:spid="_x0000_s1028" type="#_x0000_t75" style="position:absolute;left:1530;top:269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">
                  <v:imagedata r:id="rId18" o:title=""/>
                </v:shape>
                <w10:wrap anchorx="page"/>
              </v:group>
            </w:pict>
          </mc:Fallback>
        </mc:AlternateContent>
      </w:r>
      <w:r w:rsidR="002571D6" w:rsidRPr="001A58EF">
        <w:rPr>
          <w:rFonts w:ascii="맑은 고딕" w:eastAsia="맑은 고딕" w:hAnsi="맑은 고딕" w:hint="eastAsia"/>
          <w:b/>
          <w:bCs/>
          <w:sz w:val="20"/>
          <w:szCs w:val="20"/>
          <w:lang w:eastAsia="ko-KR"/>
        </w:rPr>
        <w:t>참고</w:t>
      </w:r>
      <w:bookmarkStart w:id="117" w:name="_Hlk93660935"/>
      <w:r w:rsidR="002571D6" w:rsidRPr="001B003C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2571D6" w:rsidRPr="001B003C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VLAN </w:t>
      </w:r>
      <w:r w:rsidR="002571D6" w:rsidRPr="001B003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관련 설정은 스위치 제조사 설명서를 참조하십시오.</w:t>
      </w:r>
      <w:bookmarkEnd w:id="117"/>
    </w:p>
    <w:bookmarkEnd w:id="116"/>
    <w:p w14:paraId="7C73E3AC" w14:textId="77777777" w:rsidR="007F6D0A" w:rsidRPr="00172F46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sz w:val="27"/>
          <w:lang w:eastAsia="ko-KR"/>
        </w:rPr>
      </w:pPr>
    </w:p>
    <w:p w14:paraId="04F23D8A" w14:textId="77777777" w:rsidR="007F6D0A" w:rsidRPr="00172F46" w:rsidRDefault="007577A8" w:rsidP="001B0B37">
      <w:pPr>
        <w:pStyle w:val="4"/>
        <w:numPr>
          <w:ilvl w:val="3"/>
          <w:numId w:val="21"/>
        </w:numPr>
        <w:tabs>
          <w:tab w:val="left" w:pos="859"/>
        </w:tabs>
        <w:jc w:val="both"/>
        <w:rPr>
          <w:rFonts w:ascii="맑은 고딕" w:eastAsia="맑은 고딕" w:hAnsi="맑은 고딕"/>
        </w:rPr>
      </w:pPr>
      <w:bookmarkStart w:id="118" w:name="8.2.2.2_PPPoE"/>
      <w:bookmarkEnd w:id="118"/>
      <w:proofErr w:type="spellStart"/>
      <w:r w:rsidRPr="00172F46">
        <w:rPr>
          <w:rFonts w:ascii="맑은 고딕" w:eastAsia="맑은 고딕" w:hAnsi="맑은 고딕"/>
        </w:rPr>
        <w:t>PPPoE</w:t>
      </w:r>
      <w:proofErr w:type="spellEnd"/>
    </w:p>
    <w:p w14:paraId="7C689081" w14:textId="77777777" w:rsidR="002571D6" w:rsidRPr="001B003C" w:rsidRDefault="002571D6" w:rsidP="002571D6">
      <w:pPr>
        <w:pStyle w:val="a3"/>
        <w:spacing w:before="246" w:line="276" w:lineRule="auto"/>
        <w:ind w:right="240" w:firstLineChars="100" w:firstLine="200"/>
        <w:rPr>
          <w:rFonts w:ascii="맑은 고딕" w:eastAsia="맑은 고딕" w:hAnsi="맑은 고딕"/>
          <w:sz w:val="20"/>
          <w:szCs w:val="20"/>
          <w:lang w:eastAsia="ko-KR"/>
        </w:rPr>
      </w:pPr>
      <w:bookmarkStart w:id="119" w:name="_Hlk93660987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이 카메라는 </w:t>
      </w:r>
      <w:proofErr w:type="spellStart"/>
      <w:r w:rsidRPr="001B003C">
        <w:rPr>
          <w:rFonts w:ascii="맑은 고딕" w:eastAsia="맑은 고딕" w:hAnsi="맑은 고딕"/>
          <w:sz w:val="20"/>
          <w:szCs w:val="20"/>
          <w:lang w:eastAsia="ko-KR"/>
        </w:rPr>
        <w:t>PPPoE</w:t>
      </w:r>
      <w:proofErr w:type="spellEnd"/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자동 전화 접속 기능을 지원합니다.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카메라가 모뎀에 연결된 후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ADSL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다이얼 업을 통해 공용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IP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주소를 불러옵니다.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네트워크 카메라의 </w:t>
      </w:r>
      <w:proofErr w:type="spellStart"/>
      <w:r w:rsidRPr="001B003C">
        <w:rPr>
          <w:rFonts w:ascii="맑은 고딕" w:eastAsia="맑은 고딕" w:hAnsi="맑은 고딕"/>
          <w:sz w:val="20"/>
          <w:szCs w:val="20"/>
          <w:lang w:eastAsia="ko-KR"/>
        </w:rPr>
        <w:t>PPPoE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설정 값을 넣어야 합니다.</w:t>
      </w:r>
    </w:p>
    <w:bookmarkEnd w:id="119"/>
    <w:p w14:paraId="2957F827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  <w:lang w:eastAsia="ko-KR"/>
        </w:rPr>
      </w:pPr>
    </w:p>
    <w:p w14:paraId="24F51CDA" w14:textId="02C19BC9" w:rsidR="007F6D0A" w:rsidRPr="00172F46" w:rsidRDefault="007577A8" w:rsidP="00054249">
      <w:pPr>
        <w:pStyle w:val="a3"/>
        <w:spacing w:before="10"/>
        <w:jc w:val="both"/>
        <w:rPr>
          <w:rFonts w:ascii="맑은 고딕" w:eastAsia="맑은 고딕" w:hAnsi="맑은 고딕"/>
          <w:sz w:val="21"/>
          <w:lang w:eastAsia="ko-KR"/>
        </w:rPr>
      </w:pPr>
      <w:r w:rsidRPr="00172F46">
        <w:rPr>
          <w:rFonts w:ascii="맑은 고딕" w:eastAsia="맑은 고딕" w:hAnsi="맑은 고딕"/>
          <w:noProof/>
        </w:rPr>
        <w:lastRenderedPageBreak/>
        <w:drawing>
          <wp:anchor distT="0" distB="0" distL="0" distR="0" simplePos="0" relativeHeight="251590656" behindDoc="0" locked="0" layoutInCell="1" allowOverlap="1" wp14:anchorId="0072DAEC" wp14:editId="1227FA2F">
            <wp:simplePos x="0" y="0"/>
            <wp:positionH relativeFrom="page">
              <wp:posOffset>914400</wp:posOffset>
            </wp:positionH>
            <wp:positionV relativeFrom="paragraph">
              <wp:posOffset>184150</wp:posOffset>
            </wp:positionV>
            <wp:extent cx="5852160" cy="2953385"/>
            <wp:effectExtent l="0" t="0" r="0" b="0"/>
            <wp:wrapTopAndBottom/>
            <wp:docPr id="373" name="image1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" name="image156.png"/>
                    <pic:cNvPicPr>
                      <a:picLocks noChangeAspect="1"/>
                    </pic:cNvPicPr>
                  </pic:nvPicPr>
                  <pic:blipFill>
                    <a:blip r:embed="rId1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bookmarkStart w:id="120" w:name="8.2.2.3_SNMP"/>
    <w:bookmarkStart w:id="121" w:name="_Hlk93661005"/>
    <w:bookmarkEnd w:id="120"/>
    <w:p w14:paraId="709B7AED" w14:textId="21A150DE" w:rsidR="002571D6" w:rsidRPr="001B003C" w:rsidRDefault="000E72C7" w:rsidP="002571D6">
      <w:pPr>
        <w:pStyle w:val="5"/>
        <w:spacing w:before="1" w:line="276" w:lineRule="auto"/>
        <w:ind w:left="445"/>
        <w:rPr>
          <w:rFonts w:ascii="맑은 고딕" w:eastAsia="맑은 고딕" w:hAnsi="맑은 고딕"/>
          <w:b w:val="0"/>
          <w:sz w:val="20"/>
          <w:szCs w:val="20"/>
          <w:lang w:eastAsia="ko-KR"/>
        </w:rPr>
      </w:pPr>
      <w:r>
        <w:rPr>
          <w:rFonts w:ascii="맑은 고딕" w:eastAsia="맑은 고딕" w:hAnsi="맑은 고딕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7234D9FC" wp14:editId="52DF2A78">
                <wp:simplePos x="0" y="0"/>
                <wp:positionH relativeFrom="page">
                  <wp:posOffset>933450</wp:posOffset>
                </wp:positionH>
                <wp:positionV relativeFrom="paragraph">
                  <wp:posOffset>26035</wp:posOffset>
                </wp:positionV>
                <wp:extent cx="152400" cy="152400"/>
                <wp:effectExtent l="0" t="0" r="0" b="0"/>
                <wp:wrapNone/>
                <wp:docPr id="460317581" name="Group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2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88993631" name="Picture 4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1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7621591" name="Picture 4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1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D00036" id="Group 423" o:spid="_x0000_s1026" style="position:absolute;left:0;text-align:left;margin-left:73.5pt;margin-top:2.05pt;width:12pt;height:12pt;z-index:251681792;mso-position-horizontal-relative:page" coordorigin="1470,42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">
                <v:shape id="Picture 424" o:spid="_x0000_s1027" type="#_x0000_t75" style="position:absolute;left:1470;top:41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">
                  <v:imagedata r:id="rId17" o:title=""/>
                </v:shape>
                <v:shape id="Picture 425" o:spid="_x0000_s1028" type="#_x0000_t75" style="position:absolute;left:1530;top:101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">
                  <v:imagedata r:id="rId18" o:title=""/>
                </v:shape>
                <w10:wrap anchorx="page"/>
              </v:group>
            </w:pict>
          </mc:Fallback>
        </mc:AlternateContent>
      </w:r>
      <w:r w:rsidR="002571D6"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참고</w:t>
      </w:r>
    </w:p>
    <w:p w14:paraId="17C7C2F9" w14:textId="77777777" w:rsidR="002571D6" w:rsidRPr="001B003C" w:rsidRDefault="002571D6" w:rsidP="002571D6">
      <w:pPr>
        <w:pStyle w:val="a4"/>
        <w:numPr>
          <w:ilvl w:val="3"/>
          <w:numId w:val="11"/>
        </w:numPr>
        <w:tabs>
          <w:tab w:val="left" w:pos="560"/>
        </w:tabs>
        <w:spacing w:before="91" w:line="276" w:lineRule="auto"/>
        <w:ind w:left="560" w:right="469" w:hanging="141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IP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주소는 </w:t>
      </w:r>
      <w:proofErr w:type="spellStart"/>
      <w:r w:rsidRPr="001B003C">
        <w:rPr>
          <w:rFonts w:ascii="맑은 고딕" w:eastAsia="맑은 고딕" w:hAnsi="맑은 고딕"/>
          <w:sz w:val="20"/>
          <w:szCs w:val="20"/>
          <w:lang w:eastAsia="ko-KR"/>
        </w:rPr>
        <w:t>PPPoE</w:t>
      </w:r>
      <w:proofErr w:type="spellEnd"/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를 통해 동적으로 할당되므로 카메라를 재부팅 한 후에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IP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주소가 변경됩니다.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IP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주소 변경의 불편함을 해결하려면 D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DNS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제공 업체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(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예: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DynDns.com)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에서 도메인을 등록해야 합니다.</w:t>
      </w:r>
    </w:p>
    <w:p w14:paraId="658F7B15" w14:textId="77777777" w:rsidR="002571D6" w:rsidRPr="001B003C" w:rsidRDefault="002571D6" w:rsidP="002571D6">
      <w:pPr>
        <w:pStyle w:val="a4"/>
        <w:numPr>
          <w:ilvl w:val="3"/>
          <w:numId w:val="11"/>
        </w:numPr>
        <w:tabs>
          <w:tab w:val="left" w:pos="560"/>
        </w:tabs>
        <w:spacing w:before="5" w:line="276" w:lineRule="auto"/>
        <w:ind w:left="560" w:hanging="141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/>
          <w:sz w:val="20"/>
          <w:szCs w:val="20"/>
          <w:lang w:eastAsia="ko-KR"/>
        </w:rPr>
        <w:t>ISP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에서 사용자 이름과 암호를 지정해야 합니다.</w:t>
      </w:r>
    </w:p>
    <w:bookmarkEnd w:id="121"/>
    <w:p w14:paraId="24363D0C" w14:textId="77777777" w:rsidR="007F6D0A" w:rsidRPr="00172F46" w:rsidRDefault="007F6D0A" w:rsidP="001B0B37">
      <w:pPr>
        <w:pStyle w:val="a3"/>
        <w:spacing w:before="7"/>
        <w:jc w:val="both"/>
        <w:rPr>
          <w:rFonts w:ascii="맑은 고딕" w:eastAsia="맑은 고딕" w:hAnsi="맑은 고딕"/>
          <w:sz w:val="27"/>
          <w:lang w:eastAsia="ko-KR"/>
        </w:rPr>
      </w:pPr>
    </w:p>
    <w:p w14:paraId="4FD0AFA7" w14:textId="77777777" w:rsidR="007F6D0A" w:rsidRPr="00172F46" w:rsidRDefault="007577A8" w:rsidP="001B0B37">
      <w:pPr>
        <w:pStyle w:val="4"/>
        <w:numPr>
          <w:ilvl w:val="3"/>
          <w:numId w:val="21"/>
        </w:numPr>
        <w:tabs>
          <w:tab w:val="left" w:pos="859"/>
        </w:tabs>
        <w:jc w:val="both"/>
        <w:rPr>
          <w:rFonts w:ascii="맑은 고딕" w:eastAsia="맑은 고딕" w:hAnsi="맑은 고딕"/>
        </w:rPr>
      </w:pPr>
      <w:r w:rsidRPr="00172F46">
        <w:rPr>
          <w:rFonts w:ascii="맑은 고딕" w:eastAsia="맑은 고딕" w:hAnsi="맑은 고딕"/>
        </w:rPr>
        <w:t>SNMP</w:t>
      </w:r>
    </w:p>
    <w:p w14:paraId="6106A194" w14:textId="77777777" w:rsidR="00054249" w:rsidRDefault="002571D6" w:rsidP="00054249">
      <w:pPr>
        <w:pStyle w:val="a3"/>
        <w:spacing w:before="246" w:line="276" w:lineRule="auto"/>
        <w:ind w:right="477"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bookmarkStart w:id="122" w:name="_Hlk93661016"/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SNMP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기능을 설정하여 카메라 상태,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설정 값 및 알람 관련 정보를 얻고 네트워크에 연결되어 있을 때 원격으로 카메라를 관리할 수 있습니다.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SNMP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를 설정하기 전에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SNMP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소프트웨어를 다운로드하고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SNMP 포트를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통해 카메라 정보를 수신하도록 관리하십시오.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트랩 주소를 설정하면 카메라는 경보 이벤트 및 문제 메시지를 관제 센터로 보낼 수 있습니다.</w:t>
      </w:r>
      <w:bookmarkEnd w:id="122"/>
    </w:p>
    <w:p w14:paraId="5153339B" w14:textId="76E5980A" w:rsidR="007F6D0A" w:rsidRPr="00172F46" w:rsidRDefault="007577A8" w:rsidP="00054249">
      <w:pPr>
        <w:pStyle w:val="a3"/>
        <w:spacing w:before="246" w:line="276" w:lineRule="auto"/>
        <w:ind w:right="477" w:firstLineChars="100" w:firstLine="230"/>
        <w:jc w:val="center"/>
        <w:rPr>
          <w:rFonts w:ascii="맑은 고딕" w:eastAsia="맑은 고딕" w:hAnsi="맑은 고딕"/>
          <w:sz w:val="21"/>
          <w:lang w:eastAsia="ko-KR"/>
        </w:rPr>
      </w:pPr>
      <w:r w:rsidRPr="00172F46">
        <w:rPr>
          <w:rFonts w:ascii="맑은 고딕" w:eastAsia="맑은 고딕" w:hAnsi="맑은 고딕"/>
          <w:noProof/>
        </w:rPr>
        <w:lastRenderedPageBreak/>
        <w:drawing>
          <wp:inline distT="0" distB="0" distL="0" distR="0" wp14:anchorId="74EE1B1D" wp14:editId="747D5A73">
            <wp:extent cx="5244360" cy="2646755"/>
            <wp:effectExtent l="0" t="0" r="0" b="0"/>
            <wp:docPr id="375" name="image1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" name="image157.png"/>
                    <pic:cNvPicPr>
                      <a:picLocks noChangeAspect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9497" cy="2654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FB332" w14:textId="77777777" w:rsidR="007F6D0A" w:rsidRPr="00172F46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sz w:val="11"/>
          <w:lang w:eastAsia="ko-KR"/>
        </w:rPr>
      </w:pPr>
    </w:p>
    <w:p w14:paraId="29BA88F7" w14:textId="07DEDD5C" w:rsidR="007F6D0A" w:rsidRPr="00172F46" w:rsidRDefault="00FE1918" w:rsidP="001B0B37">
      <w:pPr>
        <w:pStyle w:val="5"/>
        <w:spacing w:before="91" w:after="26"/>
        <w:jc w:val="both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31.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66"/>
        <w:gridCol w:w="6665"/>
      </w:tblGrid>
      <w:tr w:rsidR="007F6D0A" w:rsidRPr="00172F46" w14:paraId="4012BA36" w14:textId="77777777" w:rsidTr="00FE1918">
        <w:trPr>
          <w:trHeight w:val="503"/>
          <w:jc w:val="center"/>
        </w:trPr>
        <w:tc>
          <w:tcPr>
            <w:tcW w:w="2666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742532AF" w14:textId="021E52EA" w:rsidR="007F6D0A" w:rsidRPr="00172F46" w:rsidRDefault="00FE1918" w:rsidP="00FE1918">
            <w:pPr>
              <w:pStyle w:val="TableParagraph"/>
              <w:spacing w:before="90"/>
              <w:ind w:left="687" w:right="674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665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5216644D" w14:textId="5E6F2300" w:rsidR="007F6D0A" w:rsidRPr="00172F46" w:rsidRDefault="00FE1918" w:rsidP="00FE1918">
            <w:pPr>
              <w:pStyle w:val="TableParagraph"/>
              <w:spacing w:before="90"/>
              <w:ind w:left="2216" w:right="2199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5114D264" w14:textId="77777777" w:rsidTr="00FE1918">
        <w:trPr>
          <w:trHeight w:val="2153"/>
          <w:jc w:val="center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39D53D93" w14:textId="77777777" w:rsidR="007F6D0A" w:rsidRPr="00FE1918" w:rsidRDefault="007577A8" w:rsidP="00FE1918">
            <w:pPr>
              <w:pStyle w:val="TableParagraph"/>
              <w:spacing w:before="134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FE1918">
              <w:rPr>
                <w:rFonts w:ascii="맑은 고딕" w:eastAsia="맑은 고딕" w:hAnsi="맑은 고딕"/>
                <w:b/>
                <w:sz w:val="20"/>
                <w:szCs w:val="20"/>
              </w:rPr>
              <w:t>SNMP v1/v2</w:t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268ED520" w14:textId="6ECD8FD8" w:rsidR="00FE1918" w:rsidRDefault="00FE1918" w:rsidP="00FE1918">
            <w:pPr>
              <w:pStyle w:val="TableParagraph"/>
              <w:spacing w:line="276" w:lineRule="auto"/>
              <w:ind w:left="93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SNMP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버전,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SNMP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소프트웨어의 버전 선택</w:t>
            </w:r>
          </w:p>
          <w:p w14:paraId="5F14477B" w14:textId="77777777" w:rsidR="00FE1918" w:rsidRPr="001B003C" w:rsidRDefault="00FE1918" w:rsidP="00FE1918">
            <w:pPr>
              <w:pStyle w:val="TableParagraph"/>
              <w:spacing w:line="276" w:lineRule="auto"/>
              <w:ind w:left="93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  <w:p w14:paraId="3455BD87" w14:textId="77777777" w:rsidR="00FE1918" w:rsidRPr="001B003C" w:rsidRDefault="00FE1918" w:rsidP="00FE1918">
            <w:pPr>
              <w:pStyle w:val="TableParagraph"/>
              <w:spacing w:line="276" w:lineRule="auto"/>
              <w:ind w:left="93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SNMP v1: 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보안 제공 안 함</w:t>
            </w:r>
          </w:p>
          <w:p w14:paraId="5854C5AC" w14:textId="77777777" w:rsidR="00FE1918" w:rsidRPr="001B003C" w:rsidRDefault="00FE1918" w:rsidP="00FE1918">
            <w:pPr>
              <w:pStyle w:val="TableParagraph"/>
              <w:spacing w:line="276" w:lineRule="auto"/>
              <w:ind w:left="93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SNMP v2: 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접속 암호 필요</w:t>
            </w:r>
          </w:p>
          <w:p w14:paraId="5F25169B" w14:textId="57A79CB8" w:rsidR="007F6D0A" w:rsidRPr="00FE1918" w:rsidRDefault="007577A8" w:rsidP="00FE1918">
            <w:pPr>
              <w:pStyle w:val="TableParagraph"/>
              <w:ind w:leftChars="39" w:left="164" w:hangingChars="39" w:hanging="78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FE1918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Write Community: </w:t>
            </w:r>
            <w:r w:rsidR="00FE1918"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쓰기 커뮤니티 이름 입력</w:t>
            </w:r>
          </w:p>
          <w:p w14:paraId="2CE10F4D" w14:textId="6BDD6E7A" w:rsidR="007F6D0A" w:rsidRPr="00FE1918" w:rsidRDefault="007577A8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FE1918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Read Community: </w:t>
            </w:r>
            <w:r w:rsidR="00FE1918"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읽기 커뮤니티 이름 입력</w:t>
            </w:r>
          </w:p>
        </w:tc>
      </w:tr>
      <w:tr w:rsidR="007F6D0A" w:rsidRPr="00172F46" w14:paraId="37533F30" w14:textId="77777777" w:rsidTr="00FE1918">
        <w:trPr>
          <w:trHeight w:val="2397"/>
          <w:jc w:val="center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EAED129" w14:textId="77777777" w:rsidR="007F6D0A" w:rsidRPr="00FE1918" w:rsidRDefault="007577A8" w:rsidP="00FE1918">
            <w:pPr>
              <w:pStyle w:val="TableParagraph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FE1918">
              <w:rPr>
                <w:rFonts w:ascii="맑은 고딕" w:eastAsia="맑은 고딕" w:hAnsi="맑은 고딕"/>
                <w:b/>
                <w:sz w:val="20"/>
                <w:szCs w:val="20"/>
              </w:rPr>
              <w:t>SNMP v3</w:t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F5FB76A" w14:textId="5FE6FDB4" w:rsidR="007F6D0A" w:rsidRDefault="00FE1918" w:rsidP="00FE1918">
            <w:pPr>
              <w:pStyle w:val="TableParagraph"/>
              <w:ind w:leftChars="10" w:left="22" w:firstLineChars="38" w:firstLine="76"/>
              <w:jc w:val="both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SNMP v3: 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 xml:space="preserve">암호 제공 및 </w:t>
            </w:r>
            <w:r w:rsidRPr="001B003C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HTTP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S</w:t>
            </w:r>
            <w:r w:rsidRPr="001B003C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프로토콜 사용 설정</w:t>
            </w:r>
          </w:p>
          <w:p w14:paraId="3B9FCA04" w14:textId="77777777" w:rsidR="00FE1918" w:rsidRPr="00FE1918" w:rsidRDefault="00FE1918" w:rsidP="00FE1918">
            <w:pPr>
              <w:pStyle w:val="TableParagraph"/>
              <w:ind w:leftChars="10" w:left="22" w:firstLineChars="38" w:firstLine="76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2A8C6759" w14:textId="02F663B6" w:rsidR="007F6D0A" w:rsidRPr="00FE1918" w:rsidRDefault="007577A8" w:rsidP="00FE1918">
            <w:pPr>
              <w:pStyle w:val="TableParagraph"/>
              <w:ind w:firstLineChars="43" w:firstLine="86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FE1918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Read Security Name: </w:t>
            </w:r>
            <w:r w:rsidR="00FE1918"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읽기 보안 커뮤니티 이름 입력</w:t>
            </w:r>
          </w:p>
          <w:p w14:paraId="3B3ECF5D" w14:textId="3F52A09E" w:rsidR="007F6D0A" w:rsidRPr="00FE1918" w:rsidRDefault="007577A8" w:rsidP="00FE1918">
            <w:pPr>
              <w:pStyle w:val="TableParagraph"/>
              <w:spacing w:line="254" w:lineRule="auto"/>
              <w:ind w:left="93" w:right="189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FE1918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Level of Security: </w:t>
            </w:r>
            <w:r w:rsidR="00FE191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사용 레벨:</w:t>
            </w:r>
            <w:r w:rsidR="00FE191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(auth, </w:t>
            </w:r>
            <w:proofErr w:type="spellStart"/>
            <w:r w:rsidR="00FE191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priv</w:t>
            </w:r>
            <w:proofErr w:type="spellEnd"/>
            <w:r w:rsidR="00FE191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), (auth, no </w:t>
            </w:r>
            <w:proofErr w:type="spellStart"/>
            <w:r w:rsidR="00FE191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priv</w:t>
            </w:r>
            <w:proofErr w:type="spellEnd"/>
            <w:r w:rsidR="00FE191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) and (no auth, no </w:t>
            </w:r>
            <w:proofErr w:type="spellStart"/>
            <w:r w:rsidR="00FE191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priv</w:t>
            </w:r>
            <w:proofErr w:type="spellEnd"/>
            <w:r w:rsidR="00FE191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)</w:t>
            </w:r>
          </w:p>
          <w:p w14:paraId="3E8F1DB1" w14:textId="199A8D81" w:rsidR="007F6D0A" w:rsidRPr="00FE1918" w:rsidRDefault="007577A8" w:rsidP="00FE1918">
            <w:pPr>
              <w:pStyle w:val="TableParagraph"/>
              <w:ind w:firstLineChars="50" w:firstLine="100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FE1918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Write Security Name: </w:t>
            </w:r>
            <w:r w:rsidR="00FE1918"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쓰기 보안 커뮤니티 이름 입력</w:t>
            </w:r>
          </w:p>
          <w:p w14:paraId="1372D49D" w14:textId="3EB6248E" w:rsidR="007F6D0A" w:rsidRPr="00FE1918" w:rsidRDefault="007577A8" w:rsidP="00B02AD5">
            <w:pPr>
              <w:pStyle w:val="TableParagraph"/>
              <w:spacing w:line="254" w:lineRule="auto"/>
              <w:ind w:left="93" w:right="189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FE1918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Level of Security: </w:t>
            </w:r>
            <w:r w:rsidR="00B02AD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사용 레벨:</w:t>
            </w:r>
            <w:r w:rsidR="00B02AD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(auth, </w:t>
            </w:r>
            <w:proofErr w:type="spellStart"/>
            <w:r w:rsidR="00B02AD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priv</w:t>
            </w:r>
            <w:proofErr w:type="spellEnd"/>
            <w:r w:rsidR="00B02AD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), (auth, no </w:t>
            </w:r>
            <w:proofErr w:type="spellStart"/>
            <w:r w:rsidR="00B02AD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priv</w:t>
            </w:r>
            <w:proofErr w:type="spellEnd"/>
            <w:r w:rsidR="00B02AD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) and (no auth, no </w:t>
            </w:r>
            <w:proofErr w:type="spellStart"/>
            <w:r w:rsidR="00B02AD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priv</w:t>
            </w:r>
            <w:proofErr w:type="spellEnd"/>
            <w:r w:rsidR="00B02AD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)</w:t>
            </w:r>
          </w:p>
        </w:tc>
      </w:tr>
      <w:tr w:rsidR="007F6D0A" w:rsidRPr="00172F46" w14:paraId="02F76272" w14:textId="77777777" w:rsidTr="00FE1918">
        <w:trPr>
          <w:trHeight w:val="638"/>
          <w:jc w:val="center"/>
        </w:trPr>
        <w:tc>
          <w:tcPr>
            <w:tcW w:w="2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E8E11BF" w14:textId="77777777" w:rsidR="007F6D0A" w:rsidRPr="00FE1918" w:rsidRDefault="007577A8" w:rsidP="00FE1918">
            <w:pPr>
              <w:pStyle w:val="TableParagraph"/>
              <w:ind w:left="302" w:right="28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FE1918">
              <w:rPr>
                <w:rFonts w:ascii="맑은 고딕" w:eastAsia="맑은 고딕" w:hAnsi="맑은 고딕"/>
                <w:b/>
                <w:sz w:val="20"/>
                <w:szCs w:val="20"/>
              </w:rPr>
              <w:t>SNMP Port</w:t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EF89EF7" w14:textId="684E55B9" w:rsidR="007F6D0A" w:rsidRPr="00FE1918" w:rsidRDefault="00B02AD5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기본: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161</w:t>
            </w:r>
          </w:p>
        </w:tc>
      </w:tr>
      <w:tr w:rsidR="007F6D0A" w:rsidRPr="00172F46" w14:paraId="21EF4B4B" w14:textId="77777777" w:rsidTr="00FE1918">
        <w:trPr>
          <w:trHeight w:val="589"/>
          <w:jc w:val="center"/>
        </w:trPr>
        <w:tc>
          <w:tcPr>
            <w:tcW w:w="2666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741BCF76" w14:textId="77777777" w:rsidR="007F6D0A" w:rsidRPr="00FE1918" w:rsidRDefault="007577A8" w:rsidP="001B0B37">
            <w:pPr>
              <w:pStyle w:val="TableParagraph"/>
              <w:ind w:left="81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FE1918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4145D0F6" wp14:editId="0803E657">
                  <wp:extent cx="654685" cy="212725"/>
                  <wp:effectExtent l="0" t="0" r="0" b="0"/>
                  <wp:docPr id="377" name="image1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7" name="image146.png"/>
                          <pic:cNvPicPr>
                            <a:picLocks noChangeAspect="1"/>
                          </pic:cNvPicPr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5307" cy="213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69F2C7FE" w14:textId="76B1C833" w:rsidR="007F6D0A" w:rsidRPr="00FE1918" w:rsidRDefault="00B02AD5" w:rsidP="001B0B37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 저장</w:t>
            </w:r>
          </w:p>
        </w:tc>
      </w:tr>
    </w:tbl>
    <w:p w14:paraId="742844EC" w14:textId="77777777" w:rsidR="007F6D0A" w:rsidRPr="00172F46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b/>
          <w:sz w:val="9"/>
        </w:rPr>
      </w:pPr>
    </w:p>
    <w:bookmarkStart w:id="123" w:name="_Hlk93661053"/>
    <w:p w14:paraId="700D0350" w14:textId="4291DE83" w:rsidR="005168CF" w:rsidRPr="001B003C" w:rsidRDefault="000E72C7" w:rsidP="005168CF">
      <w:pPr>
        <w:spacing w:before="90" w:line="276" w:lineRule="auto"/>
        <w:ind w:left="445"/>
        <w:rPr>
          <w:rFonts w:ascii="맑은 고딕" w:eastAsia="맑은 고딕" w:hAnsi="맑은 고딕"/>
          <w:b/>
          <w:sz w:val="20"/>
          <w:szCs w:val="20"/>
        </w:rPr>
      </w:pPr>
      <w:r>
        <w:rPr>
          <w:rFonts w:ascii="맑은 고딕" w:eastAsia="맑은 고딕" w:hAnsi="맑은 고딕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783A4F9C" wp14:editId="5F301695">
                <wp:simplePos x="0" y="0"/>
                <wp:positionH relativeFrom="page">
                  <wp:posOffset>933450</wp:posOffset>
                </wp:positionH>
                <wp:positionV relativeFrom="paragraph">
                  <wp:posOffset>82550</wp:posOffset>
                </wp:positionV>
                <wp:extent cx="152400" cy="152400"/>
                <wp:effectExtent l="0" t="0" r="0" b="0"/>
                <wp:wrapNone/>
                <wp:docPr id="1651186324" name="Group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13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946427060" name="Picture 4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13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9125315" name="Picture 4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9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0709D48" id="Group 426" o:spid="_x0000_s1026" style="position:absolute;left:0;text-align:left;margin-left:73.5pt;margin-top:6.5pt;width:12pt;height:12pt;z-index:251682816;mso-position-horizontal-relative:page" coordorigin="1470,13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">
                <v:shape id="Picture 427" o:spid="_x0000_s1027" type="#_x0000_t75" style="position:absolute;left:1470;top:13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">
                  <v:imagedata r:id="rId17" o:title=""/>
                </v:shape>
                <v:shape id="Picture 428" o:spid="_x0000_s1028" type="#_x0000_t75" style="position:absolute;left:1530;top:19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">
                  <v:imagedata r:id="rId18" o:title=""/>
                </v:shape>
                <w10:wrap anchorx="page"/>
              </v:group>
            </w:pict>
          </mc:Fallback>
        </mc:AlternateContent>
      </w:r>
      <w:r w:rsidR="005168CF" w:rsidRPr="001B003C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참고</w:t>
      </w:r>
    </w:p>
    <w:p w14:paraId="3E4506C7" w14:textId="77777777" w:rsidR="005168CF" w:rsidRPr="001B003C" w:rsidRDefault="005168CF" w:rsidP="005168CF">
      <w:pPr>
        <w:pStyle w:val="a4"/>
        <w:numPr>
          <w:ilvl w:val="3"/>
          <w:numId w:val="11"/>
        </w:numPr>
        <w:tabs>
          <w:tab w:val="left" w:pos="560"/>
        </w:tabs>
        <w:spacing w:line="276" w:lineRule="auto"/>
        <w:ind w:left="560" w:hanging="141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SNMP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소프트웨어의 설정은 여기서 구성한 설정과 동일해야 합니다.</w:t>
      </w:r>
    </w:p>
    <w:p w14:paraId="7921DDBA" w14:textId="77777777" w:rsidR="005168CF" w:rsidRPr="001B003C" w:rsidRDefault="005168CF" w:rsidP="005168CF">
      <w:pPr>
        <w:pStyle w:val="a4"/>
        <w:numPr>
          <w:ilvl w:val="3"/>
          <w:numId w:val="11"/>
        </w:numPr>
        <w:tabs>
          <w:tab w:val="left" w:pos="560"/>
        </w:tabs>
        <w:spacing w:before="14" w:line="276" w:lineRule="auto"/>
        <w:ind w:left="560" w:hanging="141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설정을 적용하려면 재부팅 해야 합니다.</w:t>
      </w:r>
    </w:p>
    <w:p w14:paraId="24CD4AFF" w14:textId="1C9FE346" w:rsidR="005168CF" w:rsidRDefault="005168CF" w:rsidP="001B0B37">
      <w:pPr>
        <w:pStyle w:val="4"/>
        <w:spacing w:before="1"/>
        <w:ind w:left="100" w:firstLine="0"/>
        <w:jc w:val="both"/>
        <w:rPr>
          <w:rFonts w:ascii="맑은 고딕" w:eastAsia="맑은 고딕" w:hAnsi="맑은 고딕"/>
          <w:lang w:eastAsia="ko-KR"/>
        </w:rPr>
      </w:pPr>
      <w:bookmarkStart w:id="124" w:name="8.2.2.4_802.1x"/>
      <w:bookmarkEnd w:id="123"/>
      <w:bookmarkEnd w:id="124"/>
    </w:p>
    <w:p w14:paraId="3CDEC008" w14:textId="77777777" w:rsidR="00EE2205" w:rsidRPr="00EE2205" w:rsidRDefault="00EE2205" w:rsidP="00EE2205">
      <w:pPr>
        <w:rPr>
          <w:rFonts w:eastAsia="맑은 고딕"/>
          <w:lang w:eastAsia="ko-KR"/>
        </w:rPr>
      </w:pPr>
    </w:p>
    <w:p w14:paraId="08309ABB" w14:textId="5233B5AB" w:rsidR="007F6D0A" w:rsidRPr="00172F46" w:rsidRDefault="007577A8" w:rsidP="001B0B37">
      <w:pPr>
        <w:pStyle w:val="4"/>
        <w:spacing w:before="1"/>
        <w:ind w:left="100" w:firstLine="0"/>
        <w:jc w:val="both"/>
        <w:rPr>
          <w:rFonts w:ascii="맑은 고딕" w:eastAsia="맑은 고딕" w:hAnsi="맑은 고딕"/>
          <w:lang w:eastAsia="ko-KR"/>
        </w:rPr>
      </w:pPr>
      <w:r w:rsidRPr="00172F46">
        <w:rPr>
          <w:rFonts w:ascii="맑은 고딕" w:eastAsia="맑은 고딕" w:hAnsi="맑은 고딕"/>
          <w:lang w:eastAsia="ko-KR"/>
        </w:rPr>
        <w:lastRenderedPageBreak/>
        <w:t>8.2.2.4 802.1x</w:t>
      </w:r>
    </w:p>
    <w:p w14:paraId="45A68BAC" w14:textId="77777777" w:rsidR="00B41EA4" w:rsidRDefault="005168CF" w:rsidP="005168CF">
      <w:pPr>
        <w:pStyle w:val="a3"/>
        <w:spacing w:before="246" w:line="276" w:lineRule="auto"/>
        <w:ind w:left="100" w:right="248"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bookmarkStart w:id="125" w:name="_Hlk93661070"/>
      <w:r w:rsidRPr="001B003C">
        <w:rPr>
          <w:rFonts w:ascii="맑은 고딕" w:eastAsia="맑은 고딕" w:hAnsi="맑은 고딕"/>
          <w:sz w:val="20"/>
          <w:szCs w:val="20"/>
          <w:lang w:eastAsia="ko-KR"/>
        </w:rPr>
        <w:t>IEEE 802.1X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표준은 네트워크 카메라에서 지원되며 이 기능을 사용하면 카메라 데이터가 보호되고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IEEE 802.1X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로 보호되는 네트워크에 카메라를 연결할 때 사용자 인증이 필요합니다.</w:t>
      </w:r>
      <w:bookmarkEnd w:id="125"/>
    </w:p>
    <w:p w14:paraId="39D13179" w14:textId="52E210AD" w:rsidR="007F6D0A" w:rsidRPr="00172F46" w:rsidRDefault="007577A8" w:rsidP="00B41EA4">
      <w:pPr>
        <w:pStyle w:val="a3"/>
        <w:spacing w:before="246" w:line="276" w:lineRule="auto"/>
        <w:ind w:left="100" w:right="248" w:firstLineChars="100" w:firstLine="230"/>
        <w:jc w:val="center"/>
        <w:rPr>
          <w:rFonts w:ascii="맑은 고딕" w:eastAsia="맑은 고딕" w:hAnsi="맑은 고딕"/>
          <w:sz w:val="21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inline distT="0" distB="0" distL="0" distR="0" wp14:anchorId="7A9D6CA9" wp14:editId="18A85520">
            <wp:extent cx="4220870" cy="2129704"/>
            <wp:effectExtent l="0" t="0" r="0" b="0"/>
            <wp:docPr id="379" name="image1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" name="image158.png"/>
                    <pic:cNvPicPr>
                      <a:picLocks noChangeAspect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2293" cy="2135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3C341" w14:textId="77777777" w:rsidR="007F6D0A" w:rsidRPr="00172F46" w:rsidRDefault="007F6D0A" w:rsidP="001B0B37">
      <w:pPr>
        <w:jc w:val="both"/>
        <w:rPr>
          <w:rFonts w:ascii="맑은 고딕" w:eastAsia="맑은 고딕" w:hAnsi="맑은 고딕"/>
          <w:sz w:val="21"/>
          <w:lang w:eastAsia="ko-KR"/>
        </w:rPr>
        <w:sectPr w:rsidR="007F6D0A" w:rsidRPr="00172F46">
          <w:pgSz w:w="12240" w:h="15840"/>
          <w:pgMar w:top="780" w:right="1280" w:bottom="280" w:left="1340" w:header="595" w:footer="0" w:gutter="0"/>
          <w:cols w:space="720"/>
        </w:sectPr>
      </w:pPr>
    </w:p>
    <w:p w14:paraId="3D949C8D" w14:textId="77777777" w:rsidR="007F6D0A" w:rsidRPr="00172F46" w:rsidRDefault="007577A8" w:rsidP="001B0B37">
      <w:pPr>
        <w:pStyle w:val="4"/>
        <w:numPr>
          <w:ilvl w:val="3"/>
          <w:numId w:val="22"/>
        </w:numPr>
        <w:tabs>
          <w:tab w:val="left" w:pos="859"/>
        </w:tabs>
        <w:spacing w:before="92"/>
        <w:jc w:val="both"/>
        <w:rPr>
          <w:rFonts w:ascii="맑은 고딕" w:eastAsia="맑은 고딕" w:hAnsi="맑은 고딕"/>
        </w:rPr>
      </w:pPr>
      <w:bookmarkStart w:id="126" w:name="8.2.2.5_Bonjour"/>
      <w:bookmarkEnd w:id="126"/>
      <w:r w:rsidRPr="00172F46">
        <w:rPr>
          <w:rFonts w:ascii="맑은 고딕" w:eastAsia="맑은 고딕" w:hAnsi="맑은 고딕"/>
        </w:rPr>
        <w:lastRenderedPageBreak/>
        <w:t>Bonjour</w:t>
      </w:r>
    </w:p>
    <w:p w14:paraId="0DC1FF23" w14:textId="77777777" w:rsidR="00B41EA4" w:rsidRPr="001B003C" w:rsidRDefault="00B41EA4" w:rsidP="00B41EA4">
      <w:pPr>
        <w:pStyle w:val="a3"/>
        <w:spacing w:before="246" w:line="276" w:lineRule="auto"/>
        <w:ind w:left="100" w:right="628"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bookmarkStart w:id="127" w:name="_Hlk93661083"/>
      <w:r w:rsidRPr="001B003C">
        <w:rPr>
          <w:rFonts w:ascii="맑은 고딕" w:eastAsia="맑은 고딕" w:hAnsi="맑은 고딕"/>
          <w:sz w:val="20"/>
          <w:szCs w:val="20"/>
          <w:lang w:eastAsia="ko-KR"/>
        </w:rPr>
        <w:t>Bonjour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는 애플의 멀티캐스트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DNS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서비스를 기반으로 합니다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. Bonjour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디바이스는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서비스 정보를 자동으로 방송하고 들을 수 있습니다.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만약 카메라 정보를 모른다면 동일한 L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AN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에서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Bonjour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서비스를 이용하여 네트워크 카메라를 찾고 디바이스에 접속할 수 있습니다. </w:t>
      </w:r>
    </w:p>
    <w:bookmarkEnd w:id="127"/>
    <w:p w14:paraId="0C99DD15" w14:textId="5E7CDBAB" w:rsidR="007F6D0A" w:rsidRPr="00172F46" w:rsidRDefault="007577A8" w:rsidP="00B41EA4">
      <w:pPr>
        <w:pStyle w:val="a3"/>
        <w:spacing w:before="9"/>
        <w:jc w:val="both"/>
        <w:rPr>
          <w:rFonts w:ascii="맑은 고딕" w:eastAsia="맑은 고딕" w:hAnsi="맑은 고딕"/>
          <w:sz w:val="35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591680" behindDoc="0" locked="0" layoutInCell="1" allowOverlap="1" wp14:anchorId="3ABA9220" wp14:editId="22B5A528">
            <wp:simplePos x="0" y="0"/>
            <wp:positionH relativeFrom="page">
              <wp:posOffset>914400</wp:posOffset>
            </wp:positionH>
            <wp:positionV relativeFrom="paragraph">
              <wp:posOffset>184150</wp:posOffset>
            </wp:positionV>
            <wp:extent cx="5852160" cy="2953385"/>
            <wp:effectExtent l="0" t="0" r="0" b="0"/>
            <wp:wrapTopAndBottom/>
            <wp:docPr id="381" name="image1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" name="image159.png"/>
                    <pic:cNvPicPr>
                      <a:picLocks noChangeAspect="1"/>
                    </pic:cNvPicPr>
                  </pic:nvPicPr>
                  <pic:blipFill>
                    <a:blip r:embed="rId1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C317D8" w14:textId="77777777" w:rsidR="007F6D0A" w:rsidRPr="00172F46" w:rsidRDefault="007577A8" w:rsidP="001B0B37">
      <w:pPr>
        <w:pStyle w:val="4"/>
        <w:numPr>
          <w:ilvl w:val="3"/>
          <w:numId w:val="22"/>
        </w:numPr>
        <w:tabs>
          <w:tab w:val="left" w:pos="859"/>
        </w:tabs>
        <w:jc w:val="both"/>
        <w:rPr>
          <w:rFonts w:ascii="맑은 고딕" w:eastAsia="맑은 고딕" w:hAnsi="맑은 고딕"/>
        </w:rPr>
      </w:pPr>
      <w:r w:rsidRPr="00172F46">
        <w:rPr>
          <w:rFonts w:ascii="맑은 고딕" w:eastAsia="맑은 고딕" w:hAnsi="맑은 고딕"/>
        </w:rPr>
        <w:t>RTMP</w:t>
      </w:r>
    </w:p>
    <w:p w14:paraId="08BFB05F" w14:textId="6C965662" w:rsidR="00B41EA4" w:rsidRPr="001B003C" w:rsidRDefault="00B41EA4" w:rsidP="00B41EA4">
      <w:pPr>
        <w:pStyle w:val="a3"/>
        <w:spacing w:before="245" w:line="276" w:lineRule="auto"/>
        <w:ind w:left="100" w:right="248" w:firstLineChars="50" w:firstLine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bookmarkStart w:id="128" w:name="_Hlk93661090"/>
      <w:r>
        <w:rPr>
          <w:rFonts w:ascii="맑은 고딕" w:eastAsia="맑은 고딕" w:hAnsi="맑은 고딕"/>
          <w:sz w:val="20"/>
          <w:szCs w:val="20"/>
          <w:lang w:eastAsia="ko-KR"/>
        </w:rPr>
        <w:t>R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TMP(Real-Time Messaging Protocol)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은 처음에는 플래시 플레이어와 서버 간에 인터넷을 통해 오디오,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비디오,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데이터를 스트리밍하기 위한 독점 프로토콜이었다.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RTMP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은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TC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P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기반 프로토콜로 지속적인 연결을 유지하고 지연 시간이 짧습니다.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사용자가 네트워크가 있는 곳이라면 어디든 카메라에 로그인하여 라이브 방송 기능을 구현할 수 있습니다.</w:t>
      </w:r>
    </w:p>
    <w:bookmarkEnd w:id="128"/>
    <w:p w14:paraId="25838EBA" w14:textId="7777777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569CE1CA" wp14:editId="17EC6EB7">
            <wp:extent cx="6143712" cy="2772461"/>
            <wp:effectExtent l="0" t="0" r="0" b="0"/>
            <wp:docPr id="383" name="image1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" name="image160.png"/>
                    <pic:cNvPicPr>
                      <a:picLocks noChangeAspect="1"/>
                    </pic:cNvPicPr>
                  </pic:nvPicPr>
                  <pic:blipFill>
                    <a:blip r:embed="rId1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60755" cy="2780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73C74" w14:textId="77777777" w:rsidR="007F6D0A" w:rsidRPr="00172F46" w:rsidRDefault="007F6D0A" w:rsidP="001B0B37">
      <w:pPr>
        <w:pStyle w:val="a3"/>
        <w:spacing w:before="8"/>
        <w:jc w:val="both"/>
        <w:rPr>
          <w:rFonts w:ascii="맑은 고딕" w:eastAsia="맑은 고딕" w:hAnsi="맑은 고딕"/>
        </w:rPr>
      </w:pPr>
    </w:p>
    <w:bookmarkStart w:id="129" w:name="_Hlk93661104"/>
    <w:p w14:paraId="6213301B" w14:textId="3A21ED71" w:rsidR="00B41EA4" w:rsidRPr="001B003C" w:rsidRDefault="000E72C7" w:rsidP="00B41EA4">
      <w:pPr>
        <w:pStyle w:val="5"/>
        <w:spacing w:line="276" w:lineRule="auto"/>
        <w:ind w:left="445"/>
        <w:rPr>
          <w:rFonts w:ascii="맑은 고딕" w:eastAsia="맑은 고딕" w:hAnsi="맑은 고딕"/>
          <w:sz w:val="20"/>
          <w:szCs w:val="20"/>
        </w:rPr>
      </w:pPr>
      <w:r>
        <w:rPr>
          <w:rFonts w:ascii="맑은 고딕" w:eastAsia="맑은 고딕" w:hAnsi="맑은 고딕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5BC650B6" wp14:editId="57BBEAEB">
                <wp:simplePos x="0" y="0"/>
                <wp:positionH relativeFrom="page">
                  <wp:posOffset>933450</wp:posOffset>
                </wp:positionH>
                <wp:positionV relativeFrom="paragraph">
                  <wp:posOffset>25400</wp:posOffset>
                </wp:positionV>
                <wp:extent cx="152400" cy="152400"/>
                <wp:effectExtent l="0" t="0" r="0" b="0"/>
                <wp:wrapNone/>
                <wp:docPr id="2022064412" name="Group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876690827" name="Picture 4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92426051" name="Picture 4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C2A35A" id="Group 429" o:spid="_x0000_s1026" style="position:absolute;left:0;text-align:left;margin-left:73.5pt;margin-top:2pt;width:12pt;height:12pt;z-index:251683840;mso-position-horizontal-relative:pag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">
                <v:shape id="Picture 430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">
                  <v:imagedata r:id="rId17" o:title=""/>
                </v:shape>
                <v:shape id="Picture 431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">
                  <v:imagedata r:id="rId18" o:title=""/>
                </v:shape>
                <w10:wrap anchorx="page"/>
              </v:group>
            </w:pict>
          </mc:Fallback>
        </mc:AlternateContent>
      </w:r>
      <w:r w:rsidR="00B41EA4"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참고</w:t>
      </w:r>
    </w:p>
    <w:p w14:paraId="15295B6C" w14:textId="77777777" w:rsidR="00B41EA4" w:rsidRPr="001B003C" w:rsidRDefault="00B41EA4" w:rsidP="00B41EA4">
      <w:pPr>
        <w:pStyle w:val="a4"/>
        <w:numPr>
          <w:ilvl w:val="3"/>
          <w:numId w:val="11"/>
        </w:numPr>
        <w:tabs>
          <w:tab w:val="left" w:pos="560"/>
        </w:tabs>
        <w:spacing w:before="5" w:line="276" w:lineRule="auto"/>
        <w:ind w:left="560" w:right="316" w:hanging="141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새 계정을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이용해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유튜브 생방송을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할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경우,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24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시간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후에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라이브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기능을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사용할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수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있는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계정이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활성화됩니다.</w:t>
      </w:r>
    </w:p>
    <w:p w14:paraId="6EA4E904" w14:textId="77777777" w:rsidR="00B41EA4" w:rsidRPr="001B003C" w:rsidRDefault="00B41EA4" w:rsidP="00B41EA4">
      <w:pPr>
        <w:pStyle w:val="a4"/>
        <w:numPr>
          <w:ilvl w:val="3"/>
          <w:numId w:val="11"/>
        </w:numPr>
        <w:tabs>
          <w:tab w:val="left" w:pos="560"/>
        </w:tabs>
        <w:spacing w:before="5" w:line="276" w:lineRule="auto"/>
        <w:ind w:left="560" w:right="316" w:hanging="141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R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TMP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의 경우,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G.711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부터는 유튜브에서 사용할 수 없기 때문에 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H.264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비디오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코딩과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AAC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오디오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코딩이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있는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네트워크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카메라의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비디오만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유튜브에서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재생할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수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있습니다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>.</w:t>
      </w:r>
    </w:p>
    <w:p w14:paraId="4E9A0641" w14:textId="2251A45C" w:rsidR="007F6D0A" w:rsidRDefault="00B41EA4" w:rsidP="00B41EA4">
      <w:pPr>
        <w:pStyle w:val="a4"/>
        <w:numPr>
          <w:ilvl w:val="3"/>
          <w:numId w:val="11"/>
        </w:numPr>
        <w:tabs>
          <w:tab w:val="left" w:pos="560"/>
        </w:tabs>
        <w:spacing w:before="4" w:line="276" w:lineRule="auto"/>
        <w:ind w:left="560" w:right="321" w:hanging="141"/>
        <w:jc w:val="both"/>
        <w:rPr>
          <w:rFonts w:ascii="맑은 고딕" w:eastAsia="맑은 고딕" w:hAnsi="맑은 고딕"/>
          <w:sz w:val="20"/>
          <w:szCs w:val="20"/>
        </w:rPr>
      </w:pP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네트워크 카메라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RTMP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인터페이스의 서버 주소를 형식으로 입력해야 합니다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 w:rsidRPr="001B003C">
        <w:rPr>
          <w:rFonts w:ascii="맑은 고딕" w:eastAsia="맑은 고딕" w:hAnsi="맑은 고딕"/>
          <w:spacing w:val="-3"/>
          <w:sz w:val="20"/>
          <w:szCs w:val="20"/>
        </w:rPr>
        <w:t>rtmp:/</w:t>
      </w:r>
      <w:proofErr w:type="gramStart"/>
      <w:r w:rsidRPr="001B003C">
        <w:rPr>
          <w:rFonts w:ascii="맑은 고딕" w:eastAsia="맑은 고딕" w:hAnsi="맑은 고딕"/>
          <w:spacing w:val="-3"/>
          <w:sz w:val="20"/>
          <w:szCs w:val="20"/>
        </w:rPr>
        <w:t xml:space="preserve">/&lt; </w:t>
      </w:r>
      <w:r w:rsidRPr="001B003C">
        <w:rPr>
          <w:rFonts w:ascii="맑은 고딕" w:eastAsia="맑은 고딕" w:hAnsi="맑은 고딕"/>
          <w:sz w:val="20"/>
          <w:szCs w:val="20"/>
        </w:rPr>
        <w:t>Server</w:t>
      </w:r>
      <w:proofErr w:type="gramEnd"/>
      <w:r w:rsidRPr="001B003C">
        <w:rPr>
          <w:rFonts w:ascii="맑은 고딕" w:eastAsia="맑은 고딕" w:hAnsi="맑은 고딕"/>
          <w:sz w:val="20"/>
          <w:szCs w:val="20"/>
        </w:rPr>
        <w:t xml:space="preserve"> URL &gt;/&lt; Stream key &gt;,’/’to connect between &lt; Server URL &gt;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과 </w:t>
      </w:r>
      <w:r w:rsidRPr="001B003C">
        <w:rPr>
          <w:rFonts w:ascii="맑은 고딕" w:eastAsia="맑은 고딕" w:hAnsi="맑은 고딕"/>
          <w:sz w:val="20"/>
          <w:szCs w:val="20"/>
        </w:rPr>
        <w:t>&lt; Stream key &gt;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가 필요합니다.</w:t>
      </w:r>
      <w:bookmarkEnd w:id="129"/>
    </w:p>
    <w:p w14:paraId="311B2056" w14:textId="3CB23CFB" w:rsidR="00B41EA4" w:rsidRDefault="00B41EA4" w:rsidP="00B41EA4">
      <w:pPr>
        <w:pStyle w:val="a4"/>
        <w:numPr>
          <w:ilvl w:val="3"/>
          <w:numId w:val="11"/>
        </w:numPr>
        <w:tabs>
          <w:tab w:val="left" w:pos="560"/>
        </w:tabs>
        <w:spacing w:before="4" w:line="276" w:lineRule="auto"/>
        <w:ind w:left="560" w:right="321" w:hanging="141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R</w:t>
      </w:r>
      <w:r>
        <w:rPr>
          <w:rFonts w:ascii="맑은 고딕" w:eastAsia="맑은 고딕" w:hAnsi="맑은 고딕"/>
          <w:sz w:val="20"/>
          <w:szCs w:val="20"/>
          <w:lang w:eastAsia="ko-KR"/>
        </w:rPr>
        <w:t xml:space="preserve">TMP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기능은 지원 가능한 모델만 지원합니다.</w:t>
      </w:r>
    </w:p>
    <w:p w14:paraId="1CDA487F" w14:textId="77777777" w:rsidR="00B41EA4" w:rsidRPr="00B41EA4" w:rsidRDefault="00B41EA4" w:rsidP="00B41EA4">
      <w:pPr>
        <w:pStyle w:val="a4"/>
        <w:tabs>
          <w:tab w:val="left" w:pos="560"/>
        </w:tabs>
        <w:spacing w:before="4" w:line="276" w:lineRule="auto"/>
        <w:ind w:right="321" w:firstLine="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05EED318" w14:textId="6D215FBA" w:rsidR="007F6D0A" w:rsidRDefault="007577A8" w:rsidP="001B0B37">
      <w:pPr>
        <w:pStyle w:val="4"/>
        <w:numPr>
          <w:ilvl w:val="3"/>
          <w:numId w:val="22"/>
        </w:numPr>
        <w:tabs>
          <w:tab w:val="left" w:pos="859"/>
        </w:tabs>
        <w:spacing w:before="1"/>
        <w:jc w:val="both"/>
        <w:rPr>
          <w:rFonts w:ascii="맑은 고딕" w:eastAsia="맑은 고딕" w:hAnsi="맑은 고딕"/>
        </w:rPr>
      </w:pPr>
      <w:bookmarkStart w:id="130" w:name="8.2.2.7_SIP"/>
      <w:bookmarkEnd w:id="130"/>
      <w:r w:rsidRPr="00172F46">
        <w:rPr>
          <w:rFonts w:ascii="맑은 고딕" w:eastAsia="맑은 고딕" w:hAnsi="맑은 고딕"/>
        </w:rPr>
        <w:t>SIP</w:t>
      </w:r>
    </w:p>
    <w:p w14:paraId="34625A3B" w14:textId="77777777" w:rsidR="00B41EA4" w:rsidRPr="00B41EA4" w:rsidRDefault="00B41EA4" w:rsidP="00B41EA4">
      <w:pPr>
        <w:rPr>
          <w:rFonts w:eastAsia="맑은 고딕"/>
        </w:rPr>
      </w:pPr>
    </w:p>
    <w:p w14:paraId="088E4B90" w14:textId="5817E0DB" w:rsidR="007F6D0A" w:rsidRPr="00172F46" w:rsidRDefault="00B41EA4" w:rsidP="00B41EA4">
      <w:pPr>
        <w:spacing w:line="249" w:lineRule="auto"/>
        <w:ind w:firstLineChars="50" w:firstLine="100"/>
        <w:jc w:val="both"/>
        <w:rPr>
          <w:rFonts w:ascii="맑은 고딕" w:eastAsia="맑은 고딕" w:hAnsi="맑은 고딕"/>
          <w:sz w:val="20"/>
          <w:lang w:eastAsia="ko-KR"/>
        </w:rPr>
      </w:pPr>
      <w:r w:rsidRPr="00B41EA4">
        <w:rPr>
          <w:rFonts w:ascii="맑은 고딕" w:eastAsia="맑은 고딕" w:hAnsi="맑은 고딕"/>
          <w:sz w:val="20"/>
          <w:szCs w:val="20"/>
          <w:lang w:eastAsia="ko-KR"/>
        </w:rPr>
        <w:t>SIP(Session Initiation Protocol)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는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IP(Internet Protocol)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네트워크를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통한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음성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및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화상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통화와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같은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멀티미디어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통신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세션을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제어하는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데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널리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사용되는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신호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통신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프로토콜입니다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이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페이지에서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사용자는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SIP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관련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매개변수를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구성할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알람이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입력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될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때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호출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되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도록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네트워크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카메라를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SIP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끝점으로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구성할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또는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비디오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IP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폰을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사용하는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경우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비디오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확인을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위해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허용된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번호로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전화를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걸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1EA4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B41EA4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55F5825E" w14:textId="77777777" w:rsidR="007F6D0A" w:rsidRPr="00172F46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lang w:eastAsia="ko-KR"/>
        </w:rPr>
      </w:pPr>
    </w:p>
    <w:p w14:paraId="46972CAF" w14:textId="7777777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6F4D1E57" wp14:editId="6460162E">
            <wp:extent cx="5852160" cy="2953385"/>
            <wp:effectExtent l="0" t="0" r="0" b="0"/>
            <wp:docPr id="385" name="image1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" name="image161.png"/>
                    <pic:cNvPicPr>
                      <a:picLocks noChangeAspect="1"/>
                    </pic:cNvPicPr>
                  </pic:nvPicPr>
                  <pic:blipFill>
                    <a:blip r:embed="rId1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A1BED" w14:textId="77777777" w:rsidR="007F6D0A" w:rsidRPr="00172F46" w:rsidRDefault="007F6D0A" w:rsidP="001B0B37">
      <w:pPr>
        <w:pStyle w:val="a3"/>
        <w:spacing w:before="8"/>
        <w:jc w:val="both"/>
        <w:rPr>
          <w:rFonts w:ascii="맑은 고딕" w:eastAsia="맑은 고딕" w:hAnsi="맑은 고딕"/>
        </w:rPr>
      </w:pPr>
    </w:p>
    <w:p w14:paraId="3E30FCD7" w14:textId="38E79150" w:rsidR="007F6D0A" w:rsidRDefault="00B41EA4" w:rsidP="00B41EA4">
      <w:pPr>
        <w:pStyle w:val="a3"/>
        <w:spacing w:before="3"/>
        <w:ind w:firstLineChars="100" w:firstLine="200"/>
        <w:jc w:val="both"/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</w:pP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영상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IP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전화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사용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여부를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확인하기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위해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이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기능을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사용하려면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SIP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페이지의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설정을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올바르게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구성해야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합니다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>. SIP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를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통해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영상을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얻는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방법은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두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가지가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있는데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,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하나는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IP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주소로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직접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전화를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거는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것이고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,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다른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하나는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계정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등록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모드입니다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.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상세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내역은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다음과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1B003C">
        <w:rPr>
          <w:rFonts w:ascii="맑은 고딕" w:eastAsia="맑은 고딕" w:hAnsi="맑은 고딕" w:cs="맑은 고딕" w:hint="eastAsia"/>
          <w:color w:val="000000"/>
          <w:sz w:val="20"/>
          <w:szCs w:val="20"/>
          <w:shd w:val="clear" w:color="auto" w:fill="FDFDFD"/>
          <w:lang w:eastAsia="ko-KR"/>
        </w:rPr>
        <w:t>같습니다</w:t>
      </w:r>
      <w:r w:rsidRPr="001B003C">
        <w:rPr>
          <w:rFonts w:ascii="맑은 고딕" w:eastAsia="맑은 고딕" w:hAnsi="맑은 고딕" w:cs="Helvetica"/>
          <w:color w:val="000000"/>
          <w:sz w:val="20"/>
          <w:szCs w:val="20"/>
          <w:shd w:val="clear" w:color="auto" w:fill="FDFDFD"/>
          <w:lang w:eastAsia="ko-KR"/>
        </w:rPr>
        <w:t>.</w:t>
      </w:r>
    </w:p>
    <w:p w14:paraId="26BE804F" w14:textId="77777777" w:rsidR="00B41EA4" w:rsidRPr="00172F46" w:rsidRDefault="00B41EA4" w:rsidP="00B41EA4">
      <w:pPr>
        <w:pStyle w:val="a3"/>
        <w:spacing w:before="3"/>
        <w:ind w:firstLineChars="100" w:firstLine="200"/>
        <w:jc w:val="both"/>
        <w:rPr>
          <w:rFonts w:ascii="맑은 고딕" w:eastAsia="맑은 고딕" w:hAnsi="맑은 고딕"/>
          <w:sz w:val="20"/>
          <w:lang w:eastAsia="ko-KR"/>
        </w:rPr>
      </w:pPr>
    </w:p>
    <w:p w14:paraId="00814DCF" w14:textId="77777777" w:rsidR="00B41EA4" w:rsidRPr="001B003C" w:rsidRDefault="00B41EA4" w:rsidP="00B41EA4">
      <w:pPr>
        <w:spacing w:line="276" w:lineRule="auto"/>
        <w:ind w:left="100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방법</w:t>
      </w:r>
      <w:r w:rsidRPr="001B003C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 1: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IP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다이렉트 모드</w:t>
      </w:r>
    </w:p>
    <w:p w14:paraId="7B92A635" w14:textId="77777777" w:rsidR="00B41EA4" w:rsidRPr="001B003C" w:rsidRDefault="00B41EA4" w:rsidP="00B41EA4">
      <w:pPr>
        <w:pStyle w:val="a3"/>
        <w:spacing w:line="276" w:lineRule="auto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43FF3F4F" w14:textId="77777777" w:rsidR="00B41EA4" w:rsidRPr="001B003C" w:rsidRDefault="00B41EA4" w:rsidP="00B41EA4">
      <w:pPr>
        <w:pStyle w:val="a3"/>
        <w:spacing w:line="276" w:lineRule="auto"/>
        <w:ind w:left="100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S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IP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전화로 카메라의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IP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주소를 직접 누르면 영상을 볼 수 있습니다.</w:t>
      </w:r>
    </w:p>
    <w:p w14:paraId="322C890D" w14:textId="77777777" w:rsidR="00B41EA4" w:rsidRPr="001B003C" w:rsidRDefault="00B41EA4" w:rsidP="00B41EA4">
      <w:pPr>
        <w:pStyle w:val="a3"/>
        <w:spacing w:line="276" w:lineRule="auto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719278E8" w14:textId="63ECABE8" w:rsidR="00B41EA4" w:rsidRPr="001B003C" w:rsidRDefault="000E72C7" w:rsidP="00B41EA4">
      <w:pPr>
        <w:pStyle w:val="a3"/>
        <w:spacing w:line="276" w:lineRule="auto"/>
        <w:ind w:left="445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/>
          <w:b/>
          <w:bCs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1670CD51" wp14:editId="5B188BE6">
                <wp:simplePos x="0" y="0"/>
                <wp:positionH relativeFrom="page">
                  <wp:posOffset>933450</wp:posOffset>
                </wp:positionH>
                <wp:positionV relativeFrom="paragraph">
                  <wp:posOffset>25400</wp:posOffset>
                </wp:positionV>
                <wp:extent cx="152400" cy="152400"/>
                <wp:effectExtent l="0" t="0" r="0" b="0"/>
                <wp:wrapNone/>
                <wp:docPr id="1970350302" name="Group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75532044" name="Picture 4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3753185" name="Picture 4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768163A" id="Group 432" o:spid="_x0000_s1026" style="position:absolute;left:0;text-align:left;margin-left:73.5pt;margin-top:2pt;width:12pt;height:12pt;z-index:251684864;mso-position-horizontal-relative:pag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">
                <v:shape id="Picture 433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">
                  <v:imagedata r:id="rId17" o:title=""/>
                </v:shape>
                <v:shape id="Picture 434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">
                  <v:imagedata r:id="rId18" o:title=""/>
                </v:shape>
                <w10:wrap anchorx="page"/>
              </v:group>
            </w:pict>
          </mc:Fallback>
        </mc:AlternateContent>
      </w:r>
      <w:r w:rsidR="00B41EA4" w:rsidRPr="001B003C">
        <w:rPr>
          <w:rFonts w:ascii="맑은 고딕" w:eastAsia="맑은 고딕" w:hAnsi="맑은 고딕" w:hint="eastAsia"/>
          <w:b/>
          <w:bCs/>
          <w:sz w:val="20"/>
          <w:szCs w:val="20"/>
          <w:lang w:eastAsia="ko-KR"/>
        </w:rPr>
        <w:t>참고</w:t>
      </w:r>
      <w:r w:rsidR="00B41EA4" w:rsidRPr="001B003C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B41EA4"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SIP </w:t>
      </w:r>
      <w:r w:rsidR="00B41EA4"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전화와 카메라는 동일한 네트워크 위치에 있어야 합니다.</w:t>
      </w:r>
    </w:p>
    <w:p w14:paraId="18FC6EBC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1"/>
          <w:lang w:eastAsia="ko-KR"/>
        </w:rPr>
      </w:pPr>
    </w:p>
    <w:p w14:paraId="26CB03A1" w14:textId="77777777" w:rsidR="00B41EA4" w:rsidRPr="001B003C" w:rsidRDefault="00B41EA4" w:rsidP="00B41EA4">
      <w:pPr>
        <w:spacing w:line="276" w:lineRule="auto"/>
        <w:ind w:left="100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 w:hint="eastAsia"/>
          <w:b/>
          <w:sz w:val="20"/>
          <w:szCs w:val="20"/>
          <w:lang w:eastAsia="ko-KR"/>
        </w:rPr>
        <w:t xml:space="preserve">방법 </w:t>
      </w:r>
      <w:r w:rsidRPr="001B003C">
        <w:rPr>
          <w:rFonts w:ascii="맑은 고딕" w:eastAsia="맑은 고딕" w:hAnsi="맑은 고딕"/>
          <w:b/>
          <w:sz w:val="20"/>
          <w:szCs w:val="20"/>
        </w:rPr>
        <w:t>2</w:t>
      </w:r>
      <w:r w:rsidRPr="001B003C">
        <w:rPr>
          <w:rFonts w:ascii="맑은 고딕" w:eastAsia="맑은 고딕" w:hAnsi="맑은 고딕"/>
          <w:sz w:val="20"/>
          <w:szCs w:val="20"/>
        </w:rPr>
        <w:t xml:space="preserve">: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계정 등록 모드</w:t>
      </w:r>
    </w:p>
    <w:p w14:paraId="5556F980" w14:textId="77777777" w:rsidR="00B41EA4" w:rsidRPr="001B003C" w:rsidRDefault="00B41EA4" w:rsidP="00B41EA4">
      <w:pPr>
        <w:pStyle w:val="a4"/>
        <w:numPr>
          <w:ilvl w:val="3"/>
          <w:numId w:val="11"/>
        </w:numPr>
        <w:tabs>
          <w:tab w:val="left" w:pos="560"/>
        </w:tabs>
        <w:spacing w:before="9" w:line="276" w:lineRule="auto"/>
        <w:ind w:left="560" w:hanging="141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사용 전,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 SIP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서버에 카메라 계정을 등록해야 합니다.</w:t>
      </w:r>
    </w:p>
    <w:p w14:paraId="04AE7E51" w14:textId="77777777" w:rsidR="00B41EA4" w:rsidRPr="001B003C" w:rsidRDefault="00B41EA4" w:rsidP="00B41EA4">
      <w:pPr>
        <w:pStyle w:val="a4"/>
        <w:numPr>
          <w:ilvl w:val="3"/>
          <w:numId w:val="11"/>
        </w:numPr>
        <w:tabs>
          <w:tab w:val="left" w:pos="560"/>
        </w:tabs>
        <w:spacing w:before="9" w:line="276" w:lineRule="auto"/>
        <w:ind w:left="560" w:hanging="141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동일한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SIP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서버에서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SIP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장치에 대한 다른 사용자 계정을 등록합니다.</w:t>
      </w:r>
    </w:p>
    <w:p w14:paraId="3530A299" w14:textId="77777777" w:rsidR="00B41EA4" w:rsidRPr="001B003C" w:rsidRDefault="00B41EA4" w:rsidP="00B41EA4">
      <w:pPr>
        <w:pStyle w:val="a4"/>
        <w:numPr>
          <w:ilvl w:val="3"/>
          <w:numId w:val="11"/>
        </w:numPr>
        <w:tabs>
          <w:tab w:val="left" w:pos="560"/>
        </w:tabs>
        <w:spacing w:line="276" w:lineRule="auto"/>
        <w:ind w:left="560" w:hanging="141"/>
        <w:rPr>
          <w:rFonts w:ascii="맑은 고딕" w:eastAsia="맑은 고딕" w:hAnsi="맑은 고딕"/>
          <w:sz w:val="20"/>
          <w:szCs w:val="20"/>
          <w:lang w:eastAsia="ko-KR"/>
        </w:rPr>
      </w:pP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SIP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장치에서 카메라 사용자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>ID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를 호출하면 </w:t>
      </w:r>
      <w:r w:rsidRPr="001B003C">
        <w:rPr>
          <w:rFonts w:ascii="맑은 고딕" w:eastAsia="맑은 고딕" w:hAnsi="맑은 고딕"/>
          <w:sz w:val="20"/>
          <w:szCs w:val="20"/>
          <w:lang w:eastAsia="ko-KR"/>
        </w:rPr>
        <w:t xml:space="preserve">SIP </w:t>
      </w:r>
      <w:r w:rsidRPr="001B003C">
        <w:rPr>
          <w:rFonts w:ascii="맑은 고딕" w:eastAsia="맑은 고딕" w:hAnsi="맑은 고딕" w:hint="eastAsia"/>
          <w:sz w:val="20"/>
          <w:szCs w:val="20"/>
          <w:lang w:eastAsia="ko-KR"/>
        </w:rPr>
        <w:t>장치에서 비디오를 볼 수 있습니다.</w:t>
      </w:r>
    </w:p>
    <w:p w14:paraId="25DA91C3" w14:textId="77777777" w:rsidR="00B41EA4" w:rsidRPr="001B003C" w:rsidRDefault="00B41EA4" w:rsidP="00B41EA4">
      <w:pPr>
        <w:pStyle w:val="a3"/>
        <w:spacing w:before="7" w:line="276" w:lineRule="auto"/>
        <w:rPr>
          <w:rFonts w:ascii="맑은 고딕" w:eastAsia="맑은 고딕" w:hAnsi="맑은 고딕"/>
          <w:sz w:val="27"/>
          <w:lang w:eastAsia="ko-KR"/>
        </w:rPr>
      </w:pPr>
    </w:p>
    <w:p w14:paraId="1D4966E1" w14:textId="42AE808A" w:rsidR="007F6D0A" w:rsidRPr="00172F46" w:rsidRDefault="007577A8" w:rsidP="00B41EA4">
      <w:pPr>
        <w:pStyle w:val="5"/>
        <w:jc w:val="both"/>
        <w:rPr>
          <w:rFonts w:ascii="맑은 고딕" w:eastAsia="맑은 고딕" w:hAnsi="맑은 고딕"/>
          <w:b w:val="0"/>
        </w:rPr>
      </w:pPr>
      <w:r w:rsidRPr="00172F46">
        <w:rPr>
          <w:rFonts w:ascii="맑은 고딕" w:eastAsia="맑은 고딕" w:hAnsi="맑은 고딕"/>
        </w:rPr>
        <w:t xml:space="preserve">[SIP </w:t>
      </w:r>
      <w:r w:rsidR="00B41EA4">
        <w:rPr>
          <w:rFonts w:ascii="맑은 고딕" w:eastAsia="맑은 고딕" w:hAnsi="맑은 고딕" w:hint="eastAsia"/>
          <w:lang w:eastAsia="ko-KR"/>
        </w:rPr>
        <w:t>설정</w:t>
      </w:r>
      <w:r w:rsidRPr="00172F46">
        <w:rPr>
          <w:rFonts w:ascii="맑은 고딕" w:eastAsia="맑은 고딕" w:hAnsi="맑은 고딕"/>
        </w:rPr>
        <w:t>]</w:t>
      </w:r>
    </w:p>
    <w:p w14:paraId="23FC892D" w14:textId="7777777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08BEF6CF" wp14:editId="553FC949">
            <wp:extent cx="5852160" cy="2953385"/>
            <wp:effectExtent l="0" t="0" r="0" b="0"/>
            <wp:docPr id="387" name="image1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" name="image162.png"/>
                    <pic:cNvPicPr>
                      <a:picLocks noChangeAspect="1"/>
                    </pic:cNvPicPr>
                  </pic:nvPicPr>
                  <pic:blipFill>
                    <a:blip r:embed="rId1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7491C" w14:textId="77777777" w:rsidR="007F6D0A" w:rsidRPr="00172F46" w:rsidRDefault="007F6D0A" w:rsidP="001B0B37">
      <w:pPr>
        <w:pStyle w:val="a3"/>
        <w:spacing w:before="9"/>
        <w:jc w:val="both"/>
        <w:rPr>
          <w:rFonts w:ascii="맑은 고딕" w:eastAsia="맑은 고딕" w:hAnsi="맑은 고딕"/>
          <w:b/>
        </w:rPr>
      </w:pPr>
    </w:p>
    <w:p w14:paraId="402C6EC5" w14:textId="6FF625FA" w:rsidR="007F6D0A" w:rsidRDefault="00B41EA4" w:rsidP="001B0B37">
      <w:pPr>
        <w:spacing w:before="90" w:after="26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>
        <w:rPr>
          <w:rFonts w:ascii="맑은 고딕" w:eastAsia="맑은 고딕" w:hAnsi="맑은 고딕" w:hint="eastAsia"/>
          <w:b/>
          <w:sz w:val="23"/>
          <w:lang w:eastAsia="ko-KR"/>
        </w:rPr>
        <w:t xml:space="preserve">표 </w:t>
      </w:r>
      <w:r w:rsidR="007577A8" w:rsidRPr="00172F46">
        <w:rPr>
          <w:rFonts w:ascii="맑은 고딕" w:eastAsia="맑은 고딕" w:hAnsi="맑은 고딕"/>
          <w:b/>
          <w:sz w:val="23"/>
        </w:rPr>
        <w:t xml:space="preserve">32. </w:t>
      </w:r>
      <w:r w:rsidR="00AD5B07">
        <w:rPr>
          <w:rFonts w:ascii="맑은 고딕" w:eastAsia="맑은 고딕" w:hAnsi="맑은 고딕" w:hint="eastAsia"/>
          <w:b/>
          <w:sz w:val="23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96"/>
        <w:gridCol w:w="6568"/>
      </w:tblGrid>
      <w:tr w:rsidR="007F6D0A" w:rsidRPr="00172F46" w14:paraId="2E943BFF" w14:textId="77777777" w:rsidTr="00AD5B07">
        <w:trPr>
          <w:trHeight w:val="503"/>
          <w:jc w:val="center"/>
        </w:trPr>
        <w:tc>
          <w:tcPr>
            <w:tcW w:w="2889" w:type="dxa"/>
            <w:tcBorders>
              <w:bottom w:val="single" w:sz="6" w:space="0" w:color="000000"/>
            </w:tcBorders>
            <w:vAlign w:val="center"/>
          </w:tcPr>
          <w:p w14:paraId="03A24CDE" w14:textId="443DC4C3" w:rsidR="007F6D0A" w:rsidRPr="00172F46" w:rsidRDefault="00AD5B07" w:rsidP="00AD5B07">
            <w:pPr>
              <w:pStyle w:val="TableParagraph"/>
              <w:spacing w:before="90"/>
              <w:ind w:left="853" w:right="838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568" w:type="dxa"/>
            <w:tcBorders>
              <w:bottom w:val="single" w:sz="6" w:space="0" w:color="000000"/>
            </w:tcBorders>
            <w:vAlign w:val="center"/>
          </w:tcPr>
          <w:p w14:paraId="046B9733" w14:textId="7D851FD3" w:rsidR="007F6D0A" w:rsidRPr="00172F46" w:rsidRDefault="00AD5B07" w:rsidP="00AD5B07">
            <w:pPr>
              <w:pStyle w:val="TableParagraph"/>
              <w:spacing w:before="90"/>
              <w:ind w:left="2102" w:right="2088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0A2C67CC" w14:textId="77777777" w:rsidTr="00AD5B07">
        <w:trPr>
          <w:trHeight w:val="1103"/>
          <w:jc w:val="center"/>
        </w:trPr>
        <w:tc>
          <w:tcPr>
            <w:tcW w:w="28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8839AF4" w14:textId="1EA484B8" w:rsidR="007F6D0A" w:rsidRPr="00AD5B07" w:rsidRDefault="00AD5B07" w:rsidP="007A1C00">
            <w:pPr>
              <w:pStyle w:val="TableParagraph"/>
              <w:ind w:left="442" w:right="42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활성화</w:t>
            </w:r>
          </w:p>
        </w:tc>
        <w:tc>
          <w:tcPr>
            <w:tcW w:w="65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0AEBA43" w14:textId="6C3C5D7A" w:rsidR="007F6D0A" w:rsidRPr="00AD5B07" w:rsidRDefault="00AD5B07" w:rsidP="00AD5B0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활성화/비활성화 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(</w:t>
            </w:r>
            <w:r w:rsidR="007577A8" w:rsidRPr="00AD5B0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Direct IP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호출 지원)</w:t>
            </w:r>
          </w:p>
        </w:tc>
      </w:tr>
      <w:tr w:rsidR="007A1C00" w:rsidRPr="00172F46" w14:paraId="0885D516" w14:textId="77777777" w:rsidTr="00AD5B07">
        <w:trPr>
          <w:trHeight w:val="1052"/>
          <w:jc w:val="center"/>
        </w:trPr>
        <w:tc>
          <w:tcPr>
            <w:tcW w:w="28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C0D5391" w14:textId="3FB2B036" w:rsidR="007A1C00" w:rsidRPr="00AD5B07" w:rsidRDefault="007A1C00" w:rsidP="007A1C00">
            <w:pPr>
              <w:pStyle w:val="TableParagraph"/>
              <w:ind w:left="442" w:right="42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등록 상태</w:t>
            </w:r>
          </w:p>
        </w:tc>
        <w:tc>
          <w:tcPr>
            <w:tcW w:w="65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3E0F78E" w14:textId="495ADE1A" w:rsidR="007A1C00" w:rsidRPr="00AD5B07" w:rsidRDefault="007A1C00" w:rsidP="007A1C00">
            <w:pPr>
              <w:pStyle w:val="TableParagraph"/>
              <w:spacing w:line="254" w:lineRule="auto"/>
              <w:ind w:left="93" w:right="328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 w:cs="Calibri" w:hint="eastAsia"/>
                <w:iCs/>
                <w:sz w:val="20"/>
                <w:szCs w:val="20"/>
                <w:lang w:eastAsia="ko-KR"/>
              </w:rPr>
              <w:t>사용 모드 또는 사용 안함 모드를 선택합니다.</w:t>
            </w:r>
            <w:r w:rsidRPr="001B003C">
              <w:rPr>
                <w:rFonts w:ascii="맑은 고딕" w:eastAsia="맑은 고딕" w:hAnsi="맑은 고딕" w:cs="Calibri"/>
                <w:iCs/>
                <w:sz w:val="20"/>
                <w:szCs w:val="20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Calibri" w:hint="eastAsia"/>
                <w:iCs/>
                <w:sz w:val="20"/>
                <w:szCs w:val="20"/>
                <w:lang w:eastAsia="ko-KR"/>
              </w:rPr>
              <w:t xml:space="preserve">활성화 모드는 등록 계정으로 </w:t>
            </w:r>
            <w:r w:rsidRPr="001B003C">
              <w:rPr>
                <w:rFonts w:ascii="맑은 고딕" w:eastAsia="맑은 고딕" w:hAnsi="맑은 고딕" w:cs="Calibri"/>
                <w:iCs/>
                <w:sz w:val="20"/>
                <w:szCs w:val="20"/>
                <w:lang w:eastAsia="ko-KR"/>
              </w:rPr>
              <w:t>SIP</w:t>
            </w:r>
            <w:r w:rsidRPr="001B003C">
              <w:rPr>
                <w:rFonts w:ascii="맑은 고딕" w:eastAsia="맑은 고딕" w:hAnsi="맑은 고딕" w:cs="Calibri" w:hint="eastAsia"/>
                <w:iCs/>
                <w:sz w:val="20"/>
                <w:szCs w:val="20"/>
                <w:lang w:eastAsia="ko-KR"/>
              </w:rPr>
              <w:t>를 사용하는 것을 의미합니다.</w:t>
            </w:r>
            <w:r w:rsidRPr="001B003C">
              <w:rPr>
                <w:rFonts w:ascii="맑은 고딕" w:eastAsia="맑은 고딕" w:hAnsi="맑은 고딕" w:cs="Calibri"/>
                <w:iCs/>
                <w:sz w:val="20"/>
                <w:szCs w:val="20"/>
                <w:lang w:eastAsia="ko-KR"/>
              </w:rPr>
              <w:t xml:space="preserve"> </w:t>
            </w:r>
            <w:r w:rsidRPr="001B003C">
              <w:rPr>
                <w:rFonts w:ascii="맑은 고딕" w:eastAsia="맑은 고딕" w:hAnsi="맑은 고딕" w:cs="Calibri" w:hint="eastAsia"/>
                <w:iCs/>
                <w:sz w:val="20"/>
                <w:szCs w:val="20"/>
                <w:lang w:eastAsia="ko-KR"/>
              </w:rPr>
              <w:t xml:space="preserve">비활성화 모드는 등록 계정 없이 </w:t>
            </w:r>
            <w:r w:rsidRPr="001B003C">
              <w:rPr>
                <w:rFonts w:ascii="맑은 고딕" w:eastAsia="맑은 고딕" w:hAnsi="맑은 고딕" w:cs="Calibri"/>
                <w:iCs/>
                <w:sz w:val="20"/>
                <w:szCs w:val="20"/>
                <w:lang w:eastAsia="ko-KR"/>
              </w:rPr>
              <w:t>SIP</w:t>
            </w:r>
            <w:r w:rsidRPr="001B003C">
              <w:rPr>
                <w:rFonts w:ascii="맑은 고딕" w:eastAsia="맑은 고딕" w:hAnsi="맑은 고딕" w:cs="Calibri" w:hint="eastAsia"/>
                <w:iCs/>
                <w:sz w:val="20"/>
                <w:szCs w:val="20"/>
                <w:lang w:eastAsia="ko-KR"/>
              </w:rPr>
              <w:t xml:space="preserve">를 사용하는 것을 말하며 </w:t>
            </w:r>
            <w:r w:rsidRPr="001B003C">
              <w:rPr>
                <w:rFonts w:ascii="맑은 고딕" w:eastAsia="맑은 고딕" w:hAnsi="맑은 고딕" w:cs="Calibri"/>
                <w:iCs/>
                <w:sz w:val="20"/>
                <w:szCs w:val="20"/>
                <w:lang w:eastAsia="ko-KR"/>
              </w:rPr>
              <w:t>IP</w:t>
            </w:r>
            <w:r w:rsidRPr="001B003C">
              <w:rPr>
                <w:rFonts w:ascii="맑은 고딕" w:eastAsia="맑은 고딕" w:hAnsi="맑은 고딕" w:cs="Calibri" w:hint="eastAsia"/>
                <w:iCs/>
                <w:sz w:val="20"/>
                <w:szCs w:val="20"/>
                <w:lang w:eastAsia="ko-KR"/>
              </w:rPr>
              <w:t>주소를 사용하여 전화를 걸면 됩니다.</w:t>
            </w:r>
          </w:p>
        </w:tc>
      </w:tr>
      <w:tr w:rsidR="007A1C00" w:rsidRPr="00172F46" w14:paraId="57197515" w14:textId="77777777" w:rsidTr="00AD5B07">
        <w:trPr>
          <w:trHeight w:val="638"/>
          <w:jc w:val="center"/>
        </w:trPr>
        <w:tc>
          <w:tcPr>
            <w:tcW w:w="28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A098E2C" w14:textId="2F151526" w:rsidR="007A1C00" w:rsidRPr="00AD5B07" w:rsidRDefault="007A1C00" w:rsidP="007A1C00">
            <w:pPr>
              <w:pStyle w:val="TableParagraph"/>
              <w:ind w:left="442" w:right="42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사용자 </w:t>
            </w:r>
            <w:r w:rsidRPr="001B003C">
              <w:rPr>
                <w:rFonts w:ascii="맑은 고딕" w:eastAsia="맑은 고딕" w:hAnsi="맑은 고딕"/>
                <w:b/>
                <w:sz w:val="20"/>
                <w:szCs w:val="20"/>
              </w:rPr>
              <w:t>ID</w:t>
            </w:r>
          </w:p>
        </w:tc>
        <w:tc>
          <w:tcPr>
            <w:tcW w:w="65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3DAAC86" w14:textId="602BBA4F" w:rsidR="007A1C00" w:rsidRPr="00AD5B07" w:rsidRDefault="007A1C00" w:rsidP="007A1C00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SIP ID</w:t>
            </w:r>
          </w:p>
        </w:tc>
      </w:tr>
      <w:tr w:rsidR="007A1C00" w:rsidRPr="00172F46" w14:paraId="35D617F1" w14:textId="77777777" w:rsidTr="00AD5B07">
        <w:trPr>
          <w:trHeight w:val="638"/>
          <w:jc w:val="center"/>
        </w:trPr>
        <w:tc>
          <w:tcPr>
            <w:tcW w:w="28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B70B2E2" w14:textId="2E703357" w:rsidR="007A1C00" w:rsidRPr="00AD5B07" w:rsidRDefault="007A1C00" w:rsidP="007A1C00">
            <w:pPr>
              <w:pStyle w:val="TableParagraph"/>
              <w:ind w:left="442" w:right="42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사용자 이름</w:t>
            </w:r>
          </w:p>
        </w:tc>
        <w:tc>
          <w:tcPr>
            <w:tcW w:w="65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7A6674F" w14:textId="21C30270" w:rsidR="007A1C00" w:rsidRPr="00AD5B07" w:rsidRDefault="007A1C00" w:rsidP="007A1C00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 xml:space="preserve">SIP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계정 이름</w:t>
            </w:r>
          </w:p>
        </w:tc>
      </w:tr>
      <w:tr w:rsidR="007A1C00" w:rsidRPr="00172F46" w14:paraId="0DB2AA26" w14:textId="77777777" w:rsidTr="00AD5B07">
        <w:trPr>
          <w:trHeight w:val="638"/>
          <w:jc w:val="center"/>
        </w:trPr>
        <w:tc>
          <w:tcPr>
            <w:tcW w:w="28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E073379" w14:textId="4E06F815" w:rsidR="007A1C00" w:rsidRPr="00AD5B07" w:rsidRDefault="007A1C00" w:rsidP="007A1C00">
            <w:pPr>
              <w:pStyle w:val="TableParagraph"/>
              <w:ind w:left="442" w:right="42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암호</w:t>
            </w:r>
          </w:p>
        </w:tc>
        <w:tc>
          <w:tcPr>
            <w:tcW w:w="65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14FCE86" w14:textId="43F0FEE2" w:rsidR="007A1C00" w:rsidRPr="00AD5B07" w:rsidRDefault="007A1C00" w:rsidP="007A1C00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 xml:space="preserve">SIP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계정 암호</w:t>
            </w:r>
          </w:p>
        </w:tc>
      </w:tr>
      <w:tr w:rsidR="007A1C00" w:rsidRPr="00172F46" w14:paraId="1EF79125" w14:textId="77777777" w:rsidTr="00AD5B07">
        <w:trPr>
          <w:trHeight w:val="638"/>
          <w:jc w:val="center"/>
        </w:trPr>
        <w:tc>
          <w:tcPr>
            <w:tcW w:w="28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9B070CA" w14:textId="4EC6530C" w:rsidR="007A1C00" w:rsidRPr="00AD5B07" w:rsidRDefault="007A1C00" w:rsidP="007A1C00">
            <w:pPr>
              <w:pStyle w:val="TableParagraph"/>
              <w:ind w:left="442" w:right="42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lastRenderedPageBreak/>
              <w:t>서버 주소</w:t>
            </w:r>
          </w:p>
        </w:tc>
        <w:tc>
          <w:tcPr>
            <w:tcW w:w="65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A502064" w14:textId="5181273D" w:rsidR="007A1C00" w:rsidRPr="00AD5B07" w:rsidRDefault="007A1C00" w:rsidP="007A1C00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서버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IP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주소</w:t>
            </w:r>
          </w:p>
        </w:tc>
      </w:tr>
      <w:tr w:rsidR="007A1C00" w:rsidRPr="00172F46" w14:paraId="4F440522" w14:textId="77777777" w:rsidTr="00AD5B07">
        <w:trPr>
          <w:trHeight w:val="638"/>
          <w:jc w:val="center"/>
        </w:trPr>
        <w:tc>
          <w:tcPr>
            <w:tcW w:w="28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C77FC46" w14:textId="25C2E441" w:rsidR="007A1C00" w:rsidRPr="00AD5B07" w:rsidRDefault="007A1C00" w:rsidP="007A1C00">
            <w:pPr>
              <w:pStyle w:val="TableParagraph"/>
              <w:ind w:left="442" w:right="42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서버 포트</w:t>
            </w:r>
          </w:p>
        </w:tc>
        <w:tc>
          <w:tcPr>
            <w:tcW w:w="65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DF5F1A5" w14:textId="6CE0234F" w:rsidR="007A1C00" w:rsidRPr="00AD5B07" w:rsidRDefault="007A1C00" w:rsidP="007A1C00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서버 포트</w:t>
            </w:r>
          </w:p>
        </w:tc>
      </w:tr>
      <w:tr w:rsidR="007A1C00" w:rsidRPr="00172F46" w14:paraId="7C0ABDAE" w14:textId="77777777" w:rsidTr="00AD5B07">
        <w:trPr>
          <w:trHeight w:val="635"/>
          <w:jc w:val="center"/>
        </w:trPr>
        <w:tc>
          <w:tcPr>
            <w:tcW w:w="288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483F5040" w14:textId="319B78FB" w:rsidR="007A1C00" w:rsidRPr="00AD5B07" w:rsidRDefault="007A1C00" w:rsidP="007A1C00">
            <w:pPr>
              <w:pStyle w:val="TableParagraph"/>
              <w:ind w:left="442" w:right="42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연결 프로토콜</w:t>
            </w:r>
          </w:p>
        </w:tc>
        <w:tc>
          <w:tcPr>
            <w:tcW w:w="656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6F4D1AD1" w14:textId="39635122" w:rsidR="007A1C00" w:rsidRPr="00AD5B07" w:rsidRDefault="007A1C00" w:rsidP="007A1C00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</w:rPr>
              <w:t>UDP/TCP</w:t>
            </w:r>
          </w:p>
        </w:tc>
      </w:tr>
      <w:tr w:rsidR="007A1C00" w:rsidRPr="00172F46" w14:paraId="025C712D" w14:textId="77777777" w:rsidTr="00AD5B07">
        <w:trPr>
          <w:trHeight w:val="633"/>
          <w:jc w:val="center"/>
        </w:trPr>
        <w:tc>
          <w:tcPr>
            <w:tcW w:w="2889" w:type="dxa"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14:paraId="1B0F3523" w14:textId="6A107AB2" w:rsidR="007A1C00" w:rsidRPr="00AD5B07" w:rsidRDefault="007A1C00" w:rsidP="007A1C00">
            <w:pPr>
              <w:pStyle w:val="TableParagraph"/>
              <w:spacing w:before="1"/>
              <w:ind w:left="442" w:right="42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비디오 스트림</w:t>
            </w:r>
          </w:p>
        </w:tc>
        <w:tc>
          <w:tcPr>
            <w:tcW w:w="6568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1E321500" w14:textId="5201E941" w:rsidR="007A1C00" w:rsidRPr="00AD5B07" w:rsidRDefault="007A1C00" w:rsidP="007A1C00">
            <w:pPr>
              <w:pStyle w:val="TableParagraph"/>
              <w:spacing w:before="1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비디오 스트림 선택</w:t>
            </w:r>
          </w:p>
        </w:tc>
      </w:tr>
      <w:tr w:rsidR="007A1C00" w:rsidRPr="00172F46" w14:paraId="00C047A0" w14:textId="77777777" w:rsidTr="00AD5B07">
        <w:trPr>
          <w:trHeight w:val="379"/>
          <w:jc w:val="center"/>
        </w:trPr>
        <w:tc>
          <w:tcPr>
            <w:tcW w:w="28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B6ADDFF" w14:textId="6EB551A8" w:rsidR="007A1C00" w:rsidRPr="00AD5B07" w:rsidRDefault="007A1C00" w:rsidP="007A1C00">
            <w:pPr>
              <w:pStyle w:val="TableParagraph"/>
              <w:spacing w:before="74"/>
              <w:ind w:left="442" w:right="42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최대 통화 간격</w:t>
            </w:r>
          </w:p>
        </w:tc>
        <w:tc>
          <w:tcPr>
            <w:tcW w:w="65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DD35DC0" w14:textId="59B7CDF5" w:rsidR="007A1C00" w:rsidRPr="00AD5B07" w:rsidRDefault="007A1C00" w:rsidP="007A1C00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SIP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를 사용할 때 최대 통화 시간</w:t>
            </w:r>
          </w:p>
        </w:tc>
      </w:tr>
      <w:tr w:rsidR="007A1C00" w:rsidRPr="00172F46" w14:paraId="1ECFAAE4" w14:textId="77777777" w:rsidTr="00AD5B07">
        <w:trPr>
          <w:trHeight w:val="638"/>
          <w:jc w:val="center"/>
        </w:trPr>
        <w:tc>
          <w:tcPr>
            <w:tcW w:w="28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CC1268A" w14:textId="70FD7532" w:rsidR="007A1C00" w:rsidRPr="00AD5B07" w:rsidRDefault="007A1C00" w:rsidP="007A1C00">
            <w:pPr>
              <w:pStyle w:val="TableParagraph"/>
              <w:ind w:left="442" w:right="42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서버 주소</w:t>
            </w:r>
          </w:p>
        </w:tc>
        <w:tc>
          <w:tcPr>
            <w:tcW w:w="65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B29D4A5" w14:textId="1A836EDA" w:rsidR="007A1C00" w:rsidRPr="00AD5B07" w:rsidRDefault="007A1C00" w:rsidP="007A1C00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서버 </w:t>
            </w:r>
            <w:r w:rsidRPr="001B003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IP </w:t>
            </w:r>
            <w:r w:rsidRPr="001B003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주소</w:t>
            </w:r>
          </w:p>
        </w:tc>
      </w:tr>
      <w:tr w:rsidR="007F6D0A" w:rsidRPr="00172F46" w14:paraId="61AB5636" w14:textId="77777777" w:rsidTr="00AD5B07">
        <w:trPr>
          <w:trHeight w:val="376"/>
          <w:jc w:val="center"/>
        </w:trPr>
        <w:tc>
          <w:tcPr>
            <w:tcW w:w="2896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1FDBA45A" w14:textId="628205AB" w:rsidR="007F6D0A" w:rsidRPr="00AD5B07" w:rsidRDefault="007A1C00" w:rsidP="007A1C00">
            <w:pPr>
              <w:pStyle w:val="TableParagraph"/>
              <w:spacing w:before="74"/>
              <w:ind w:left="992" w:right="979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상태</w:t>
            </w:r>
          </w:p>
        </w:tc>
        <w:tc>
          <w:tcPr>
            <w:tcW w:w="65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312FC5F7" w14:textId="77777777" w:rsidR="00037C89" w:rsidRDefault="00087F98" w:rsidP="001B0B37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087F9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SIP </w:t>
            </w:r>
            <w:r w:rsidRPr="00087F9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등록</w:t>
            </w:r>
            <w:r w:rsidRPr="00087F9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087F9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상태</w:t>
            </w:r>
          </w:p>
          <w:p w14:paraId="483CDB06" w14:textId="10CA685B" w:rsidR="007F6D0A" w:rsidRPr="00AD5B07" w:rsidRDefault="00087F98" w:rsidP="001B0B37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087F9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"</w:t>
            </w:r>
            <w:r w:rsidRPr="00087F9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등록되지</w:t>
            </w:r>
            <w:r w:rsidRPr="00087F9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087F9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않음</w:t>
            </w:r>
            <w:r w:rsidRPr="00087F9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" </w:t>
            </w:r>
            <w:r w:rsidRPr="00087F9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또는</w:t>
            </w:r>
            <w:r w:rsidRPr="00087F9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"</w:t>
            </w:r>
            <w:r w:rsidRPr="00087F9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등록됨</w:t>
            </w:r>
            <w:r w:rsidRPr="00087F9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"</w:t>
            </w:r>
            <w:r w:rsidRPr="00087F9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을</w:t>
            </w:r>
            <w:r w:rsidRPr="00087F9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087F9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표시</w:t>
            </w:r>
          </w:p>
        </w:tc>
      </w:tr>
    </w:tbl>
    <w:p w14:paraId="05173814" w14:textId="77777777" w:rsidR="007F6D0A" w:rsidRPr="00172F46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b/>
          <w:sz w:val="9"/>
          <w:lang w:eastAsia="ko-KR"/>
        </w:rPr>
      </w:pPr>
    </w:p>
    <w:p w14:paraId="66CEFE4D" w14:textId="202A57FB" w:rsidR="007F6D0A" w:rsidRPr="00172F46" w:rsidRDefault="007577A8" w:rsidP="001B0B37">
      <w:pPr>
        <w:spacing w:before="90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 w:rsidRPr="00172F46">
        <w:rPr>
          <w:rFonts w:ascii="맑은 고딕" w:eastAsia="맑은 고딕" w:hAnsi="맑은 고딕"/>
          <w:b/>
          <w:sz w:val="23"/>
          <w:lang w:eastAsia="ko-KR"/>
        </w:rPr>
        <w:t>[</w:t>
      </w:r>
      <w:r w:rsidR="00B25F21">
        <w:rPr>
          <w:rFonts w:ascii="맑은 고딕" w:eastAsia="맑은 고딕" w:hAnsi="맑은 고딕" w:hint="eastAsia"/>
          <w:b/>
          <w:sz w:val="23"/>
          <w:lang w:eastAsia="ko-KR"/>
        </w:rPr>
        <w:t>알람 전화 리스트</w:t>
      </w:r>
      <w:r w:rsidRPr="00172F46">
        <w:rPr>
          <w:rFonts w:ascii="맑은 고딕" w:eastAsia="맑은 고딕" w:hAnsi="맑은 고딕"/>
          <w:b/>
          <w:sz w:val="23"/>
          <w:lang w:eastAsia="ko-KR"/>
        </w:rPr>
        <w:t>]</w:t>
      </w:r>
    </w:p>
    <w:p w14:paraId="216B9835" w14:textId="5B344287" w:rsidR="007F6D0A" w:rsidRPr="00EE2205" w:rsidRDefault="007577A8" w:rsidP="00EE2205">
      <w:pPr>
        <w:pStyle w:val="a3"/>
        <w:spacing w:before="7"/>
        <w:jc w:val="both"/>
        <w:rPr>
          <w:rFonts w:ascii="맑은 고딕" w:eastAsia="맑은 고딕" w:hAnsi="맑은 고딕"/>
          <w:b/>
          <w:sz w:val="22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592704" behindDoc="0" locked="0" layoutInCell="1" allowOverlap="1" wp14:anchorId="6D68462A" wp14:editId="2D8DBF55">
            <wp:simplePos x="0" y="0"/>
            <wp:positionH relativeFrom="page">
              <wp:posOffset>914400</wp:posOffset>
            </wp:positionH>
            <wp:positionV relativeFrom="paragraph">
              <wp:posOffset>189865</wp:posOffset>
            </wp:positionV>
            <wp:extent cx="5852160" cy="2953385"/>
            <wp:effectExtent l="0" t="0" r="0" b="0"/>
            <wp:wrapTopAndBottom/>
            <wp:docPr id="389" name="image1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" name="image163.png"/>
                    <pic:cNvPicPr>
                      <a:picLocks noChangeAspect="1"/>
                    </pic:cNvPicPr>
                  </pic:nvPicPr>
                  <pic:blipFill>
                    <a:blip r:embed="rId1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BADFA7" w14:textId="529AB2B0" w:rsidR="007F6D0A" w:rsidRPr="00172F46" w:rsidRDefault="004D2340" w:rsidP="001B0B37">
      <w:pPr>
        <w:spacing w:after="26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>
        <w:rPr>
          <w:rFonts w:ascii="맑은 고딕" w:eastAsia="맑은 고딕" w:hAnsi="맑은 고딕" w:hint="eastAsia"/>
          <w:b/>
          <w:sz w:val="23"/>
          <w:lang w:eastAsia="ko-KR"/>
        </w:rPr>
        <w:t>표</w:t>
      </w:r>
      <w:r w:rsidR="007577A8" w:rsidRPr="00172F46">
        <w:rPr>
          <w:rFonts w:ascii="맑은 고딕" w:eastAsia="맑은 고딕" w:hAnsi="맑은 고딕"/>
          <w:b/>
          <w:sz w:val="23"/>
          <w:lang w:eastAsia="ko-KR"/>
        </w:rPr>
        <w:t xml:space="preserve"> 33. </w:t>
      </w:r>
      <w:r>
        <w:rPr>
          <w:rFonts w:ascii="맑은 고딕" w:eastAsia="맑은 고딕" w:hAnsi="맑은 고딕" w:hint="eastAsia"/>
          <w:b/>
          <w:sz w:val="23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98"/>
        <w:gridCol w:w="6433"/>
      </w:tblGrid>
      <w:tr w:rsidR="007F6D0A" w:rsidRPr="00172F46" w14:paraId="1C06DB2A" w14:textId="77777777" w:rsidTr="004D2340">
        <w:trPr>
          <w:trHeight w:val="503"/>
          <w:jc w:val="center"/>
        </w:trPr>
        <w:tc>
          <w:tcPr>
            <w:tcW w:w="2898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1722DE91" w14:textId="0A457BCE" w:rsidR="007F6D0A" w:rsidRPr="00172F46" w:rsidRDefault="004D2340" w:rsidP="004D2340">
            <w:pPr>
              <w:pStyle w:val="TableParagraph"/>
              <w:spacing w:before="90"/>
              <w:ind w:left="878" w:rightChars="346" w:right="761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433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FC10C6F" w14:textId="375E76BF" w:rsidR="007F6D0A" w:rsidRPr="00172F46" w:rsidRDefault="004D2340" w:rsidP="001B0B37">
            <w:pPr>
              <w:pStyle w:val="TableParagraph"/>
              <w:spacing w:before="90"/>
              <w:ind w:left="2100" w:right="2086"/>
              <w:jc w:val="both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기능</w:t>
            </w:r>
          </w:p>
        </w:tc>
      </w:tr>
      <w:tr w:rsidR="007F6D0A" w:rsidRPr="00172F46" w14:paraId="4A04D21C" w14:textId="77777777" w:rsidTr="004D2340">
        <w:trPr>
          <w:trHeight w:val="2190"/>
          <w:jc w:val="center"/>
        </w:trPr>
        <w:tc>
          <w:tcPr>
            <w:tcW w:w="2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CF76025" w14:textId="77777777" w:rsidR="007F6D0A" w:rsidRPr="004D2340" w:rsidRDefault="007577A8" w:rsidP="001B0B37">
            <w:pPr>
              <w:pStyle w:val="TableParagraph"/>
              <w:ind w:left="9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4D2340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660A0CA6" wp14:editId="7C0901FE">
                  <wp:extent cx="578485" cy="281305"/>
                  <wp:effectExtent l="0" t="0" r="0" b="0"/>
                  <wp:docPr id="391" name="image1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1" name="image164.png"/>
                          <pic:cNvPicPr>
                            <a:picLocks noChangeAspect="1"/>
                          </pic:cNvPicPr>
                        </pic:nvPicPr>
                        <pic:blipFill>
                          <a:blip r:embed="rId1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07" cy="281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FDA0EC0" w14:textId="0F4B53D9" w:rsidR="007F6D0A" w:rsidRPr="004D2340" w:rsidRDefault="004D2340" w:rsidP="001B0B37">
            <w:pPr>
              <w:pStyle w:val="TableParagraph"/>
              <w:spacing w:line="254" w:lineRule="auto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4D2340">
              <w:rPr>
                <w:rFonts w:ascii="맑은 고딕" w:eastAsia="맑은 고딕" w:hAnsi="맑은 고딕" w:hint="eastAsia"/>
                <w:b/>
                <w:bCs/>
                <w:sz w:val="20"/>
                <w:szCs w:val="20"/>
                <w:lang w:eastAsia="ko-KR"/>
              </w:rPr>
              <w:t>전화 형식:</w:t>
            </w:r>
            <w:r w:rsidRPr="004D2340">
              <w:rPr>
                <w:rFonts w:ascii="맑은 고딕" w:eastAsia="맑은 고딕" w:hAnsi="맑은 고딕"/>
                <w:b/>
                <w:bCs/>
                <w:sz w:val="20"/>
                <w:szCs w:val="20"/>
                <w:lang w:eastAsia="ko-KR"/>
              </w:rPr>
              <w:t xml:space="preserve"> </w:t>
            </w:r>
            <w:r w:rsidRPr="004D234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전화번호(전화번호로 전화) 및 다이렉트 IP 콜 (P2P IP 통화를 수락하려면 선택)</w:t>
            </w:r>
          </w:p>
          <w:p w14:paraId="5D76E6AE" w14:textId="77777777" w:rsidR="004D2340" w:rsidRDefault="004D2340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4D2340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전화번호/</w:t>
            </w:r>
            <w:r w:rsidRPr="004D2340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IP </w:t>
            </w:r>
            <w:r w:rsidRPr="004D2340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주소</w:t>
            </w:r>
            <w:r w:rsidR="007577A8" w:rsidRPr="004D2340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전화번호 또는 IP 주소로 전화</w:t>
            </w: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 </w:t>
            </w:r>
          </w:p>
          <w:p w14:paraId="3FE8D717" w14:textId="04EEEFEC" w:rsidR="007F6D0A" w:rsidRPr="004D2340" w:rsidRDefault="004D2340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비고</w:t>
            </w:r>
            <w:r w:rsidR="007577A8" w:rsidRPr="004D2340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4D2340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이름 표시</w:t>
            </w:r>
          </w:p>
          <w:p w14:paraId="5749EC8D" w14:textId="3EDB6C54" w:rsidR="007F6D0A" w:rsidRPr="004D2340" w:rsidRDefault="004D2340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간격</w:t>
            </w:r>
            <w:r w:rsidR="007577A8" w:rsidRPr="004D2340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SIP를 사용하는 시간표</w:t>
            </w:r>
          </w:p>
        </w:tc>
      </w:tr>
      <w:tr w:rsidR="007F6D0A" w:rsidRPr="00172F46" w14:paraId="6F3D880A" w14:textId="77777777" w:rsidTr="004D2340">
        <w:trPr>
          <w:trHeight w:val="675"/>
          <w:jc w:val="center"/>
        </w:trPr>
        <w:tc>
          <w:tcPr>
            <w:tcW w:w="2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4EA6AF7" w14:textId="77777777" w:rsidR="007F6D0A" w:rsidRPr="004D2340" w:rsidRDefault="007577A8" w:rsidP="001B0B37">
            <w:pPr>
              <w:pStyle w:val="TableParagraph"/>
              <w:ind w:left="1287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4D2340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13EAB883" wp14:editId="009E54D4">
                  <wp:extent cx="205105" cy="266700"/>
                  <wp:effectExtent l="0" t="0" r="0" b="0"/>
                  <wp:docPr id="393" name="image1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" name="image165.png"/>
                          <pic:cNvPicPr>
                            <a:picLocks noChangeAspect="1"/>
                          </pic:cNvPicPr>
                        </pic:nvPicPr>
                        <pic:blipFill>
                          <a:blip r:embed="rId1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27" cy="26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6A4E6F8" w14:textId="5BAB3A3E" w:rsidR="007F6D0A" w:rsidRPr="004D2340" w:rsidRDefault="004D2340" w:rsidP="001B0B37">
            <w:pPr>
              <w:pStyle w:val="TableParagraph"/>
              <w:spacing w:before="1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선택한 알람 전화 삭제</w:t>
            </w:r>
          </w:p>
        </w:tc>
      </w:tr>
      <w:tr w:rsidR="007F6D0A" w:rsidRPr="00172F46" w14:paraId="21D7B406" w14:textId="77777777" w:rsidTr="004D2340">
        <w:trPr>
          <w:trHeight w:val="685"/>
          <w:jc w:val="center"/>
        </w:trPr>
        <w:tc>
          <w:tcPr>
            <w:tcW w:w="289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2698E092" w14:textId="77777777" w:rsidR="007F6D0A" w:rsidRPr="004D2340" w:rsidRDefault="007F6D0A" w:rsidP="001B0B37">
            <w:pPr>
              <w:pStyle w:val="TableParagraph"/>
              <w:spacing w:before="6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</w:p>
          <w:p w14:paraId="51EBFB1C" w14:textId="77777777" w:rsidR="007F6D0A" w:rsidRPr="004D2340" w:rsidRDefault="007577A8" w:rsidP="001B0B37">
            <w:pPr>
              <w:pStyle w:val="TableParagraph"/>
              <w:ind w:left="771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4D2340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7B62EABF" wp14:editId="5528FDB0">
                  <wp:extent cx="860425" cy="273685"/>
                  <wp:effectExtent l="0" t="0" r="0" b="0"/>
                  <wp:docPr id="395" name="image1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5" name="image166.png"/>
                          <pic:cNvPicPr>
                            <a:picLocks noChangeAspect="1"/>
                          </pic:cNvPicPr>
                        </pic:nvPicPr>
                        <pic:blipFill>
                          <a:blip r:embed="rId1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1047" cy="274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464D62E5" w14:textId="6CA384AB" w:rsidR="007F6D0A" w:rsidRPr="004D2340" w:rsidRDefault="004D2340" w:rsidP="001B0B37">
            <w:pPr>
              <w:pStyle w:val="TableParagraph"/>
              <w:spacing w:before="1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추가된 모든 알람 전화 삭제</w:t>
            </w:r>
          </w:p>
        </w:tc>
      </w:tr>
    </w:tbl>
    <w:p w14:paraId="6B2212EF" w14:textId="0FEB3EB1" w:rsidR="007F6D0A" w:rsidRPr="00172F46" w:rsidRDefault="007577A8" w:rsidP="001B0B37">
      <w:pPr>
        <w:spacing w:before="199"/>
        <w:ind w:left="100"/>
        <w:jc w:val="both"/>
        <w:rPr>
          <w:rFonts w:ascii="맑은 고딕" w:eastAsia="맑은 고딕" w:hAnsi="맑은 고딕"/>
          <w:b/>
          <w:sz w:val="23"/>
        </w:rPr>
      </w:pPr>
      <w:r w:rsidRPr="00172F46">
        <w:rPr>
          <w:rFonts w:ascii="맑은 고딕" w:eastAsia="맑은 고딕" w:hAnsi="맑은 고딕"/>
          <w:b/>
          <w:sz w:val="23"/>
        </w:rPr>
        <w:t>[</w:t>
      </w:r>
      <w:r w:rsidR="004D2340">
        <w:rPr>
          <w:rFonts w:ascii="맑은 고딕" w:eastAsia="맑은 고딕" w:hAnsi="맑은 고딕" w:hint="eastAsia"/>
          <w:b/>
          <w:sz w:val="23"/>
          <w:lang w:eastAsia="ko-KR"/>
        </w:rPr>
        <w:t>화이트 리스트</w:t>
      </w:r>
      <w:r w:rsidRPr="00172F46">
        <w:rPr>
          <w:rFonts w:ascii="맑은 고딕" w:eastAsia="맑은 고딕" w:hAnsi="맑은 고딕"/>
          <w:b/>
          <w:sz w:val="23"/>
        </w:rPr>
        <w:t>]</w:t>
      </w:r>
    </w:p>
    <w:p w14:paraId="3331302A" w14:textId="7777777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20963A3A" wp14:editId="20993D61">
            <wp:extent cx="5851926" cy="2553005"/>
            <wp:effectExtent l="0" t="0" r="0" b="0"/>
            <wp:docPr id="397" name="image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" name="image167.png"/>
                    <pic:cNvPicPr>
                      <a:picLocks noChangeAspect="1"/>
                    </pic:cNvPicPr>
                  </pic:nvPicPr>
                  <pic:blipFill>
                    <a:blip r:embed="rId1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6345" cy="2559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179FA" w14:textId="77777777" w:rsidR="007F6D0A" w:rsidRPr="00172F46" w:rsidRDefault="007F6D0A" w:rsidP="001B0B37">
      <w:pPr>
        <w:pStyle w:val="a3"/>
        <w:spacing w:before="9"/>
        <w:jc w:val="both"/>
        <w:rPr>
          <w:rFonts w:ascii="맑은 고딕" w:eastAsia="맑은 고딕" w:hAnsi="맑은 고딕"/>
          <w:b/>
          <w:sz w:val="13"/>
        </w:rPr>
      </w:pPr>
    </w:p>
    <w:p w14:paraId="16812C13" w14:textId="6152C2F5" w:rsidR="007F6D0A" w:rsidRPr="00172F46" w:rsidRDefault="004D2340" w:rsidP="001B0B37">
      <w:pPr>
        <w:spacing w:before="90" w:after="26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>
        <w:rPr>
          <w:rFonts w:ascii="맑은 고딕" w:eastAsia="맑은 고딕" w:hAnsi="맑은 고딕" w:hint="eastAsia"/>
          <w:b/>
          <w:sz w:val="23"/>
          <w:lang w:eastAsia="ko-KR"/>
        </w:rPr>
        <w:t>표</w:t>
      </w:r>
      <w:r w:rsidR="007577A8" w:rsidRPr="00172F46">
        <w:rPr>
          <w:rFonts w:ascii="맑은 고딕" w:eastAsia="맑은 고딕" w:hAnsi="맑은 고딕"/>
          <w:b/>
          <w:sz w:val="23"/>
        </w:rPr>
        <w:t xml:space="preserve"> 34. </w:t>
      </w:r>
      <w:r>
        <w:rPr>
          <w:rFonts w:ascii="맑은 고딕" w:eastAsia="맑은 고딕" w:hAnsi="맑은 고딕" w:hint="eastAsia"/>
          <w:b/>
          <w:sz w:val="23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20"/>
        <w:gridCol w:w="6209"/>
      </w:tblGrid>
      <w:tr w:rsidR="007F6D0A" w:rsidRPr="00172F46" w14:paraId="76D6DEE0" w14:textId="77777777" w:rsidTr="004D2340">
        <w:trPr>
          <w:trHeight w:val="503"/>
          <w:jc w:val="center"/>
        </w:trPr>
        <w:tc>
          <w:tcPr>
            <w:tcW w:w="3120" w:type="dxa"/>
            <w:tcBorders>
              <w:bottom w:val="single" w:sz="6" w:space="0" w:color="000000"/>
            </w:tcBorders>
            <w:vAlign w:val="center"/>
          </w:tcPr>
          <w:p w14:paraId="7484923B" w14:textId="4628F2FC" w:rsidR="007F6D0A" w:rsidRPr="00172F46" w:rsidRDefault="004D2340" w:rsidP="004D2340">
            <w:pPr>
              <w:pStyle w:val="TableParagraph"/>
              <w:spacing w:before="90"/>
              <w:ind w:left="969" w:right="953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209" w:type="dxa"/>
            <w:tcBorders>
              <w:bottom w:val="single" w:sz="6" w:space="0" w:color="000000"/>
            </w:tcBorders>
            <w:vAlign w:val="center"/>
          </w:tcPr>
          <w:p w14:paraId="1CEACD68" w14:textId="0C8E5645" w:rsidR="007F6D0A" w:rsidRPr="00172F46" w:rsidRDefault="004D2340" w:rsidP="004D2340">
            <w:pPr>
              <w:pStyle w:val="TableParagraph"/>
              <w:spacing w:before="90"/>
              <w:ind w:left="1987" w:right="1970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기능</w:t>
            </w:r>
          </w:p>
        </w:tc>
      </w:tr>
      <w:tr w:rsidR="007F6D0A" w:rsidRPr="00172F46" w14:paraId="6C4FDA1B" w14:textId="77777777" w:rsidTr="004D2340">
        <w:trPr>
          <w:trHeight w:val="638"/>
          <w:jc w:val="center"/>
        </w:trPr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82DCEED" w14:textId="2D1F809A" w:rsidR="007F6D0A" w:rsidRPr="004D2340" w:rsidRDefault="009334F5" w:rsidP="009334F5">
            <w:pPr>
              <w:pStyle w:val="TableParagraph"/>
              <w:ind w:left="255" w:right="239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화이트 리스트 번호 필터</w:t>
            </w:r>
            <w:r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활성화</w:t>
            </w:r>
          </w:p>
        </w:tc>
        <w:tc>
          <w:tcPr>
            <w:tcW w:w="62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B12D3B1" w14:textId="2775CA2D" w:rsidR="007F6D0A" w:rsidRPr="004D2340" w:rsidRDefault="009334F5" w:rsidP="001B0B3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활성화하면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지정된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전화번호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또는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IP 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주소만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방문할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172F46" w14:paraId="0F769961" w14:textId="77777777" w:rsidTr="004D2340">
        <w:trPr>
          <w:trHeight w:val="1222"/>
          <w:jc w:val="center"/>
        </w:trPr>
        <w:tc>
          <w:tcPr>
            <w:tcW w:w="3120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4DD81550" w14:textId="77777777" w:rsidR="007F6D0A" w:rsidRPr="004D2340" w:rsidRDefault="007577A8" w:rsidP="001B0B37">
            <w:pPr>
              <w:pStyle w:val="TableParagraph"/>
              <w:ind w:left="1102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4D2340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67811C9E" wp14:editId="31D47B85">
                  <wp:extent cx="578485" cy="281305"/>
                  <wp:effectExtent l="0" t="0" r="0" b="0"/>
                  <wp:docPr id="399" name="image1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9" name="image164.png"/>
                          <pic:cNvPicPr>
                            <a:picLocks noChangeAspect="1"/>
                          </pic:cNvPicPr>
                        </pic:nvPicPr>
                        <pic:blipFill>
                          <a:blip r:embed="rId1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07" cy="281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72623EC3" w14:textId="076B72CA" w:rsidR="007F6D0A" w:rsidRPr="004D2340" w:rsidRDefault="009334F5" w:rsidP="001B0B3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전화 타입</w:t>
            </w:r>
            <w:r w:rsidR="007577A8" w:rsidRPr="004D2340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전화번호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(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전화번호로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통화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) &amp; 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다이렉트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IP 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콜</w:t>
            </w:r>
          </w:p>
          <w:p w14:paraId="5553EB4C" w14:textId="2ECBCA5E" w:rsidR="007F6D0A" w:rsidRPr="004D2340" w:rsidRDefault="009334F5" w:rsidP="001B0B37">
            <w:pPr>
              <w:pStyle w:val="TableParagraph"/>
              <w:spacing w:line="254" w:lineRule="auto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9334F5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전화번호</w:t>
            </w:r>
            <w:r w:rsidRPr="009334F5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/IP </w:t>
            </w:r>
            <w:r w:rsidRPr="009334F5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주소</w:t>
            </w:r>
            <w:r w:rsidR="007577A8" w:rsidRPr="004D2340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화이트리스트에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전화번호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또는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IP 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주소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포함</w:t>
            </w:r>
          </w:p>
        </w:tc>
      </w:tr>
    </w:tbl>
    <w:p w14:paraId="53E6DEC0" w14:textId="77777777" w:rsidR="007F6D0A" w:rsidRPr="00172F46" w:rsidRDefault="007F6D0A" w:rsidP="001B0B37">
      <w:pPr>
        <w:pStyle w:val="a3"/>
        <w:spacing w:before="8"/>
        <w:jc w:val="both"/>
        <w:rPr>
          <w:rFonts w:ascii="맑은 고딕" w:eastAsia="맑은 고딕" w:hAnsi="맑은 고딕"/>
          <w:b/>
          <w:lang w:eastAsia="ko-KR"/>
        </w:rPr>
      </w:pPr>
    </w:p>
    <w:p w14:paraId="5AFC54A6" w14:textId="2035A13D" w:rsidR="007F6D0A" w:rsidRPr="00172F46" w:rsidRDefault="009334F5" w:rsidP="001B0B37">
      <w:pPr>
        <w:pStyle w:val="a4"/>
        <w:numPr>
          <w:ilvl w:val="3"/>
          <w:numId w:val="22"/>
        </w:numPr>
        <w:tabs>
          <w:tab w:val="left" w:pos="859"/>
        </w:tabs>
        <w:jc w:val="both"/>
        <w:rPr>
          <w:rFonts w:ascii="맑은 고딕" w:eastAsia="맑은 고딕" w:hAnsi="맑은 고딕"/>
          <w:sz w:val="25"/>
        </w:rPr>
      </w:pPr>
      <w:bookmarkStart w:id="131" w:name="8.2.2.8_More"/>
      <w:bookmarkEnd w:id="131"/>
      <w:r>
        <w:rPr>
          <w:rFonts w:ascii="맑은 고딕" w:eastAsia="맑은 고딕" w:hAnsi="맑은 고딕" w:hint="eastAsia"/>
          <w:sz w:val="25"/>
          <w:lang w:eastAsia="ko-KR"/>
        </w:rPr>
        <w:t>추가 기능</w:t>
      </w:r>
    </w:p>
    <w:p w14:paraId="5583DE39" w14:textId="77777777" w:rsidR="009334F5" w:rsidRDefault="009334F5" w:rsidP="009334F5">
      <w:pPr>
        <w:pStyle w:val="a3"/>
        <w:spacing w:before="3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33A1742C" w14:textId="77777777" w:rsidR="009334F5" w:rsidRDefault="009334F5" w:rsidP="009334F5">
      <w:pPr>
        <w:pStyle w:val="a3"/>
        <w:spacing w:before="3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9334F5">
        <w:rPr>
          <w:rFonts w:ascii="맑은 고딕" w:eastAsia="맑은 고딕" w:hAnsi="맑은 고딕" w:hint="eastAsia"/>
          <w:sz w:val="20"/>
          <w:szCs w:val="20"/>
          <w:lang w:eastAsia="ko-KR"/>
        </w:rPr>
        <w:t>푸시</w:t>
      </w:r>
      <w:r w:rsidRPr="009334F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334F5">
        <w:rPr>
          <w:rFonts w:ascii="맑은 고딕" w:eastAsia="맑은 고딕" w:hAnsi="맑은 고딕" w:hint="eastAsia"/>
          <w:sz w:val="20"/>
          <w:szCs w:val="20"/>
          <w:lang w:eastAsia="ko-KR"/>
        </w:rPr>
        <w:t>메시지</w:t>
      </w:r>
      <w:r w:rsidRPr="009334F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334F5">
        <w:rPr>
          <w:rFonts w:ascii="맑은 고딕" w:eastAsia="맑은 고딕" w:hAnsi="맑은 고딕" w:hint="eastAsia"/>
          <w:sz w:val="20"/>
          <w:szCs w:val="20"/>
          <w:lang w:eastAsia="ko-KR"/>
        </w:rPr>
        <w:t>설정</w:t>
      </w:r>
      <w:r w:rsidRPr="009334F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334F5">
        <w:rPr>
          <w:rFonts w:ascii="맑은 고딕" w:eastAsia="맑은 고딕" w:hAnsi="맑은 고딕" w:hint="eastAsia"/>
          <w:sz w:val="20"/>
          <w:szCs w:val="20"/>
          <w:lang w:eastAsia="ko-KR"/>
        </w:rPr>
        <w:t>및</w:t>
      </w:r>
      <w:r w:rsidRPr="009334F5">
        <w:rPr>
          <w:rFonts w:ascii="맑은 고딕" w:eastAsia="맑은 고딕" w:hAnsi="맑은 고딕"/>
          <w:sz w:val="20"/>
          <w:szCs w:val="20"/>
          <w:lang w:eastAsia="ko-KR"/>
        </w:rPr>
        <w:t xml:space="preserve"> ONVIF </w:t>
      </w:r>
      <w:r w:rsidRPr="009334F5">
        <w:rPr>
          <w:rFonts w:ascii="맑은 고딕" w:eastAsia="맑은 고딕" w:hAnsi="맑은 고딕" w:hint="eastAsia"/>
          <w:sz w:val="20"/>
          <w:szCs w:val="20"/>
          <w:lang w:eastAsia="ko-KR"/>
        </w:rPr>
        <w:t>설정과</w:t>
      </w:r>
      <w:r w:rsidRPr="009334F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334F5">
        <w:rPr>
          <w:rFonts w:ascii="맑은 고딕" w:eastAsia="맑은 고딕" w:hAnsi="맑은 고딕" w:hint="eastAsia"/>
          <w:sz w:val="20"/>
          <w:szCs w:val="20"/>
          <w:lang w:eastAsia="ko-KR"/>
        </w:rPr>
        <w:t>같은</w:t>
      </w:r>
      <w:r w:rsidRPr="009334F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334F5">
        <w:rPr>
          <w:rFonts w:ascii="맑은 고딕" w:eastAsia="맑은 고딕" w:hAnsi="맑은 고딕" w:hint="eastAsia"/>
          <w:sz w:val="20"/>
          <w:szCs w:val="20"/>
          <w:lang w:eastAsia="ko-KR"/>
        </w:rPr>
        <w:t>더</w:t>
      </w:r>
      <w:r w:rsidRPr="009334F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334F5">
        <w:rPr>
          <w:rFonts w:ascii="맑은 고딕" w:eastAsia="맑은 고딕" w:hAnsi="맑은 고딕" w:hint="eastAsia"/>
          <w:sz w:val="20"/>
          <w:szCs w:val="20"/>
          <w:lang w:eastAsia="ko-KR"/>
        </w:rPr>
        <w:t>많은</w:t>
      </w:r>
      <w:r w:rsidRPr="009334F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334F5">
        <w:rPr>
          <w:rFonts w:ascii="맑은 고딕" w:eastAsia="맑은 고딕" w:hAnsi="맑은 고딕" w:hint="eastAsia"/>
          <w:sz w:val="20"/>
          <w:szCs w:val="20"/>
          <w:lang w:eastAsia="ko-KR"/>
        </w:rPr>
        <w:t>기능을</w:t>
      </w:r>
      <w:r w:rsidRPr="009334F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334F5">
        <w:rPr>
          <w:rFonts w:ascii="맑은 고딕" w:eastAsia="맑은 고딕" w:hAnsi="맑은 고딕" w:hint="eastAsia"/>
          <w:sz w:val="20"/>
          <w:szCs w:val="20"/>
          <w:lang w:eastAsia="ko-KR"/>
        </w:rPr>
        <w:t>설정할</w:t>
      </w:r>
      <w:r w:rsidRPr="009334F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334F5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9334F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334F5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9334F5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57F2ADDD" w14:textId="4477666E" w:rsidR="007F6D0A" w:rsidRPr="00172F46" w:rsidRDefault="009334F5" w:rsidP="009334F5">
      <w:pPr>
        <w:pStyle w:val="a3"/>
        <w:spacing w:before="3"/>
        <w:ind w:firstLineChars="100" w:firstLine="200"/>
        <w:rPr>
          <w:rFonts w:ascii="맑은 고딕" w:eastAsia="맑은 고딕" w:hAnsi="맑은 고딕"/>
          <w:lang w:eastAsia="ko-KR"/>
        </w:rPr>
      </w:pPr>
      <w:r w:rsidRPr="00172F46">
        <w:rPr>
          <w:rFonts w:ascii="맑은 고딕" w:eastAsia="맑은 고딕" w:hAnsi="맑은 고딕"/>
          <w:noProof/>
          <w:sz w:val="20"/>
        </w:rPr>
        <w:lastRenderedPageBreak/>
        <w:drawing>
          <wp:inline distT="0" distB="0" distL="0" distR="0" wp14:anchorId="5B7B3201" wp14:editId="3F936985">
            <wp:extent cx="5851926" cy="2750515"/>
            <wp:effectExtent l="0" t="0" r="0" b="0"/>
            <wp:docPr id="401" name="image1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" name="image168.png"/>
                    <pic:cNvPicPr>
                      <a:picLocks noChangeAspect="1"/>
                    </pic:cNvPicPr>
                  </pic:nvPicPr>
                  <pic:blipFill>
                    <a:blip r:embed="rId1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7837" cy="2753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6918B" w14:textId="77777777" w:rsidR="007F6D0A" w:rsidRPr="00172F46" w:rsidRDefault="007F6D0A" w:rsidP="001B0B37">
      <w:pPr>
        <w:pStyle w:val="a3"/>
        <w:spacing w:before="9"/>
        <w:jc w:val="both"/>
        <w:rPr>
          <w:rFonts w:ascii="맑은 고딕" w:eastAsia="맑은 고딕" w:hAnsi="맑은 고딕"/>
          <w:sz w:val="13"/>
          <w:lang w:eastAsia="ko-KR"/>
        </w:rPr>
      </w:pPr>
    </w:p>
    <w:p w14:paraId="237A3520" w14:textId="39F52908" w:rsidR="007F6D0A" w:rsidRPr="00172F46" w:rsidRDefault="009334F5" w:rsidP="001B0B37">
      <w:pPr>
        <w:pStyle w:val="5"/>
        <w:spacing w:before="90" w:after="26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 xml:space="preserve">표 </w:t>
      </w:r>
      <w:r w:rsidR="007577A8" w:rsidRPr="00172F46">
        <w:rPr>
          <w:rFonts w:ascii="맑은 고딕" w:eastAsia="맑은 고딕" w:hAnsi="맑은 고딕"/>
        </w:rPr>
        <w:t xml:space="preserve">35.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10"/>
        <w:gridCol w:w="6520"/>
      </w:tblGrid>
      <w:tr w:rsidR="007F6D0A" w:rsidRPr="00172F46" w14:paraId="5CC66CDE" w14:textId="77777777" w:rsidTr="009334F5">
        <w:trPr>
          <w:trHeight w:val="503"/>
          <w:jc w:val="center"/>
        </w:trPr>
        <w:tc>
          <w:tcPr>
            <w:tcW w:w="2810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2254C5DF" w14:textId="578A609E" w:rsidR="007F6D0A" w:rsidRPr="00172F46" w:rsidRDefault="009334F5" w:rsidP="009334F5">
            <w:pPr>
              <w:pStyle w:val="TableParagraph"/>
              <w:spacing w:before="90"/>
              <w:ind w:left="811" w:right="798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520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2937CD29" w14:textId="74080C15" w:rsidR="007F6D0A" w:rsidRPr="00172F46" w:rsidRDefault="009334F5" w:rsidP="009334F5">
            <w:pPr>
              <w:pStyle w:val="TableParagraph"/>
              <w:spacing w:before="90"/>
              <w:ind w:left="2144" w:right="2126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1CC32810" w14:textId="77777777" w:rsidTr="009334F5">
        <w:trPr>
          <w:trHeight w:val="3788"/>
          <w:jc w:val="center"/>
        </w:trPr>
        <w:tc>
          <w:tcPr>
            <w:tcW w:w="2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FFEABD" w14:textId="75CD6874" w:rsidR="007F6D0A" w:rsidRPr="009334F5" w:rsidRDefault="009334F5" w:rsidP="009334F5">
            <w:pPr>
              <w:pStyle w:val="TableParagraph"/>
              <w:spacing w:before="123"/>
              <w:ind w:left="436" w:right="420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푸시 메시지 설정</w:t>
            </w:r>
          </w:p>
        </w:tc>
        <w:tc>
          <w:tcPr>
            <w:tcW w:w="6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330496E" w14:textId="3B95EEB9" w:rsidR="007F6D0A" w:rsidRPr="009334F5" w:rsidRDefault="009334F5" w:rsidP="009334F5">
            <w:pPr>
              <w:pStyle w:val="TableParagraph"/>
              <w:spacing w:before="1"/>
              <w:ind w:leftChars="41" w:left="90"/>
              <w:jc w:val="both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 w:rsidRPr="009334F5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활성화</w:t>
            </w:r>
            <w:r w:rsidRPr="009334F5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9334F5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푸시</w:t>
            </w:r>
            <w:r w:rsidRPr="009334F5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334F5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메시지</w:t>
            </w:r>
            <w:r w:rsidRPr="009334F5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334F5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기능</w:t>
            </w:r>
            <w:r w:rsidRPr="009334F5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334F5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활성화</w:t>
            </w:r>
            <w:r w:rsidRPr="009334F5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/</w:t>
            </w:r>
            <w:r w:rsidRPr="009334F5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비활성화</w:t>
            </w:r>
          </w:p>
          <w:p w14:paraId="3E7DAD8B" w14:textId="62E433C7" w:rsidR="007F6D0A" w:rsidRPr="009334F5" w:rsidRDefault="009334F5" w:rsidP="001B0B37">
            <w:pPr>
              <w:pStyle w:val="TableParagraph"/>
              <w:spacing w:line="244" w:lineRule="auto"/>
              <w:ind w:left="94" w:right="32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9334F5">
              <w:rPr>
                <w:rFonts w:ascii="맑은 고딕" w:eastAsia="맑은 고딕" w:hAnsi="맑은 고딕" w:hint="eastAsia"/>
                <w:b/>
                <w:bCs/>
                <w:sz w:val="20"/>
                <w:szCs w:val="20"/>
                <w:lang w:eastAsia="ko-KR"/>
              </w:rPr>
              <w:t>푸시</w:t>
            </w:r>
            <w:r w:rsidRPr="009334F5">
              <w:rPr>
                <w:rFonts w:ascii="맑은 고딕" w:eastAsia="맑은 고딕" w:hAnsi="맑은 고딕"/>
                <w:b/>
                <w:bCs/>
                <w:sz w:val="20"/>
                <w:szCs w:val="20"/>
                <w:lang w:eastAsia="ko-KR"/>
              </w:rPr>
              <w:t xml:space="preserve"> </w:t>
            </w:r>
            <w:r w:rsidRPr="009334F5">
              <w:rPr>
                <w:rFonts w:ascii="맑은 고딕" w:eastAsia="맑은 고딕" w:hAnsi="맑은 고딕" w:hint="eastAsia"/>
                <w:b/>
                <w:bCs/>
                <w:sz w:val="20"/>
                <w:szCs w:val="20"/>
                <w:lang w:eastAsia="ko-KR"/>
              </w:rPr>
              <w:t>이벤트</w:t>
            </w:r>
            <w:r w:rsidRPr="009334F5">
              <w:rPr>
                <w:rFonts w:ascii="맑은 고딕" w:eastAsia="맑은 고딕" w:hAnsi="맑은 고딕"/>
                <w:b/>
                <w:bCs/>
                <w:sz w:val="20"/>
                <w:szCs w:val="20"/>
                <w:lang w:eastAsia="ko-KR"/>
              </w:rPr>
              <w:t xml:space="preserve"> </w:t>
            </w:r>
            <w:r w:rsidRPr="009334F5">
              <w:rPr>
                <w:rFonts w:ascii="맑은 고딕" w:eastAsia="맑은 고딕" w:hAnsi="맑은 고딕" w:hint="eastAsia"/>
                <w:b/>
                <w:bCs/>
                <w:sz w:val="20"/>
                <w:szCs w:val="20"/>
                <w:lang w:eastAsia="ko-KR"/>
              </w:rPr>
              <w:t>유형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: 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다음과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같이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푸시될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이벤트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메시지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유형을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334F5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1EA5ED01" wp14:editId="1543E2BE">
                  <wp:extent cx="555625" cy="281940"/>
                  <wp:effectExtent l="0" t="0" r="0" b="0"/>
                  <wp:docPr id="403" name="image1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3" name="image169.png"/>
                          <pic:cNvPicPr>
                            <a:picLocks noChangeAspect="1"/>
                          </pic:cNvPicPr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259" cy="28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버튼을 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클릭하여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선택할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334F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Pr="009334F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76778A41" w14:textId="77777777" w:rsidR="007F6D0A" w:rsidRPr="009334F5" w:rsidRDefault="007F6D0A" w:rsidP="001B0B37">
            <w:pPr>
              <w:pStyle w:val="TableParagraph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62FFDADE" w14:textId="77777777" w:rsidR="007F6D0A" w:rsidRPr="009334F5" w:rsidRDefault="007577A8" w:rsidP="001B0B3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9334F5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5EDFE697" wp14:editId="685E5B2D">
                  <wp:extent cx="3829685" cy="1381760"/>
                  <wp:effectExtent l="0" t="0" r="0" b="0"/>
                  <wp:docPr id="405" name="image17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5" name="image170.jpeg"/>
                          <pic:cNvPicPr>
                            <a:picLocks noChangeAspect="1"/>
                          </pic:cNvPicPr>
                        </pic:nvPicPr>
                        <pic:blipFill>
                          <a:blip r:embed="rId1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0260" cy="13818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7C6F36" w14:textId="77777777" w:rsidR="007F6D0A" w:rsidRPr="009334F5" w:rsidRDefault="007F6D0A" w:rsidP="001B0B37">
            <w:pPr>
              <w:pStyle w:val="TableParagraph"/>
              <w:spacing w:before="8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</w:p>
        </w:tc>
      </w:tr>
      <w:tr w:rsidR="007F6D0A" w:rsidRPr="00172F46" w14:paraId="718933C7" w14:textId="77777777" w:rsidTr="009334F5">
        <w:trPr>
          <w:trHeight w:val="997"/>
          <w:jc w:val="center"/>
        </w:trPr>
        <w:tc>
          <w:tcPr>
            <w:tcW w:w="2810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05E49F32" w14:textId="77777777" w:rsidR="007F6D0A" w:rsidRPr="009334F5" w:rsidRDefault="007F6D0A" w:rsidP="001B0B37">
            <w:pPr>
              <w:pStyle w:val="TableParagraph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</w:p>
          <w:p w14:paraId="79ED3D09" w14:textId="7AD11FD6" w:rsidR="007F6D0A" w:rsidRPr="009334F5" w:rsidRDefault="007577A8" w:rsidP="001B0B37">
            <w:pPr>
              <w:pStyle w:val="TableParagraph"/>
              <w:ind w:left="811" w:right="798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9334F5">
              <w:rPr>
                <w:rFonts w:ascii="맑은 고딕" w:eastAsia="맑은 고딕" w:hAnsi="맑은 고딕"/>
                <w:b/>
                <w:sz w:val="20"/>
                <w:szCs w:val="20"/>
              </w:rPr>
              <w:t>ONVIF</w:t>
            </w:r>
            <w:r w:rsidR="009334F5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 </w:t>
            </w:r>
            <w:r w:rsidR="009334F5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설정</w:t>
            </w:r>
          </w:p>
        </w:tc>
        <w:tc>
          <w:tcPr>
            <w:tcW w:w="6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1D4B6C5F" w14:textId="5D5DD295" w:rsidR="007F6D0A" w:rsidRPr="009334F5" w:rsidRDefault="00782A78" w:rsidP="001B0B37">
            <w:pPr>
              <w:pStyle w:val="TableParagraph"/>
              <w:spacing w:before="74" w:line="254" w:lineRule="auto"/>
              <w:ind w:left="94" w:right="15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카메라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ONVIF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기능을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활성화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또는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비활성화할지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여부를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선택할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카메라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ONVIF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기능이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활성화되면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ONVIF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프로토콜을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통해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타사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소프트웨어에서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검색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,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추가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및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연결할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일반적으로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ONVIF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기능의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상태는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활성화되어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A7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Pr="00782A7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</w:tbl>
    <w:p w14:paraId="37944D22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b/>
          <w:sz w:val="24"/>
          <w:lang w:eastAsia="ko-KR"/>
        </w:rPr>
      </w:pPr>
    </w:p>
    <w:p w14:paraId="4F5FE44C" w14:textId="7318EEB0" w:rsidR="007F6D0A" w:rsidRDefault="007F6D0A" w:rsidP="001B0B37">
      <w:pPr>
        <w:pStyle w:val="a3"/>
        <w:spacing w:before="1"/>
        <w:jc w:val="both"/>
        <w:rPr>
          <w:rFonts w:ascii="맑은 고딕" w:eastAsia="맑은 고딕" w:hAnsi="맑은 고딕"/>
          <w:b/>
          <w:lang w:eastAsia="ko-KR"/>
        </w:rPr>
      </w:pPr>
    </w:p>
    <w:p w14:paraId="1E89C86E" w14:textId="26DAEC6B" w:rsidR="00EE2205" w:rsidRDefault="00EE2205" w:rsidP="001B0B37">
      <w:pPr>
        <w:pStyle w:val="a3"/>
        <w:spacing w:before="1"/>
        <w:jc w:val="both"/>
        <w:rPr>
          <w:rFonts w:ascii="맑은 고딕" w:eastAsia="맑은 고딕" w:hAnsi="맑은 고딕"/>
          <w:b/>
          <w:lang w:eastAsia="ko-KR"/>
        </w:rPr>
      </w:pPr>
    </w:p>
    <w:p w14:paraId="37AC9126" w14:textId="72493532" w:rsidR="00EE2205" w:rsidRDefault="00EE2205" w:rsidP="001B0B37">
      <w:pPr>
        <w:pStyle w:val="a3"/>
        <w:spacing w:before="1"/>
        <w:jc w:val="both"/>
        <w:rPr>
          <w:rFonts w:ascii="맑은 고딕" w:eastAsia="맑은 고딕" w:hAnsi="맑은 고딕"/>
          <w:b/>
          <w:lang w:eastAsia="ko-KR"/>
        </w:rPr>
      </w:pPr>
    </w:p>
    <w:p w14:paraId="7D8AA98F" w14:textId="4B97D074" w:rsidR="00EE2205" w:rsidRDefault="00EE2205" w:rsidP="001B0B37">
      <w:pPr>
        <w:pStyle w:val="a3"/>
        <w:spacing w:before="1"/>
        <w:jc w:val="both"/>
        <w:rPr>
          <w:rFonts w:ascii="맑은 고딕" w:eastAsia="맑은 고딕" w:hAnsi="맑은 고딕"/>
          <w:b/>
          <w:lang w:eastAsia="ko-KR"/>
        </w:rPr>
      </w:pPr>
    </w:p>
    <w:p w14:paraId="1A24D593" w14:textId="12221D4E" w:rsidR="00EE2205" w:rsidRDefault="00EE2205" w:rsidP="001B0B37">
      <w:pPr>
        <w:pStyle w:val="a3"/>
        <w:spacing w:before="1"/>
        <w:jc w:val="both"/>
        <w:rPr>
          <w:rFonts w:ascii="맑은 고딕" w:eastAsia="맑은 고딕" w:hAnsi="맑은 고딕"/>
          <w:b/>
          <w:lang w:eastAsia="ko-KR"/>
        </w:rPr>
      </w:pPr>
    </w:p>
    <w:p w14:paraId="41CAF5F4" w14:textId="77777777" w:rsidR="00EE2205" w:rsidRPr="00172F46" w:rsidRDefault="00EE2205" w:rsidP="001B0B37">
      <w:pPr>
        <w:pStyle w:val="a3"/>
        <w:spacing w:before="1"/>
        <w:jc w:val="both"/>
        <w:rPr>
          <w:rFonts w:ascii="맑은 고딕" w:eastAsia="맑은 고딕" w:hAnsi="맑은 고딕"/>
          <w:b/>
          <w:lang w:eastAsia="ko-KR"/>
        </w:rPr>
      </w:pPr>
    </w:p>
    <w:p w14:paraId="2CC6145F" w14:textId="55374D16" w:rsidR="007F6D0A" w:rsidRPr="00172F46" w:rsidRDefault="00782A78" w:rsidP="001B0B37">
      <w:pPr>
        <w:pStyle w:val="a4"/>
        <w:numPr>
          <w:ilvl w:val="1"/>
          <w:numId w:val="21"/>
        </w:numPr>
        <w:tabs>
          <w:tab w:val="left" w:pos="687"/>
        </w:tabs>
        <w:spacing w:before="1"/>
        <w:jc w:val="both"/>
        <w:rPr>
          <w:rFonts w:ascii="맑은 고딕" w:eastAsia="맑은 고딕" w:hAnsi="맑은 고딕"/>
          <w:i/>
          <w:sz w:val="39"/>
        </w:rPr>
      </w:pPr>
      <w:bookmarkStart w:id="132" w:name="8.3_Storage"/>
      <w:bookmarkStart w:id="133" w:name="_bookmark42"/>
      <w:bookmarkEnd w:id="132"/>
      <w:bookmarkEnd w:id="133"/>
      <w:r>
        <w:rPr>
          <w:rFonts w:ascii="맑은 고딕" w:eastAsia="맑은 고딕" w:hAnsi="맑은 고딕" w:hint="eastAsia"/>
          <w:i/>
          <w:sz w:val="39"/>
          <w:lang w:eastAsia="ko-KR"/>
        </w:rPr>
        <w:lastRenderedPageBreak/>
        <w:t>저장</w:t>
      </w:r>
      <w:r w:rsidR="00A17A3C">
        <w:rPr>
          <w:rFonts w:ascii="맑은 고딕" w:eastAsia="맑은 고딕" w:hAnsi="맑은 고딕" w:hint="eastAsia"/>
          <w:i/>
          <w:sz w:val="39"/>
          <w:lang w:eastAsia="ko-KR"/>
        </w:rPr>
        <w:t xml:space="preserve"> </w:t>
      </w:r>
      <w:r w:rsidR="004C37F8">
        <w:rPr>
          <w:rFonts w:ascii="맑은 고딕" w:eastAsia="맑은 고딕" w:hAnsi="맑은 고딕" w:hint="eastAsia"/>
          <w:i/>
          <w:sz w:val="39"/>
          <w:lang w:eastAsia="ko-KR"/>
        </w:rPr>
        <w:t>공간</w:t>
      </w:r>
    </w:p>
    <w:p w14:paraId="46085568" w14:textId="77777777" w:rsidR="007F6D0A" w:rsidRPr="00782A78" w:rsidRDefault="007F6D0A" w:rsidP="001B0B37">
      <w:pPr>
        <w:pStyle w:val="a3"/>
        <w:spacing w:before="9"/>
        <w:jc w:val="both"/>
        <w:rPr>
          <w:rFonts w:ascii="맑은 고딕" w:eastAsia="맑은 고딕" w:hAnsi="맑은 고딕"/>
          <w:i/>
          <w:sz w:val="28"/>
          <w:szCs w:val="18"/>
        </w:rPr>
      </w:pPr>
    </w:p>
    <w:p w14:paraId="48C148E7" w14:textId="45952234" w:rsidR="007F6D0A" w:rsidRDefault="00782A78" w:rsidP="001B0B37">
      <w:pPr>
        <w:pStyle w:val="a4"/>
        <w:numPr>
          <w:ilvl w:val="2"/>
          <w:numId w:val="21"/>
        </w:numPr>
        <w:tabs>
          <w:tab w:val="left" w:pos="825"/>
        </w:tabs>
        <w:spacing w:before="1"/>
        <w:jc w:val="both"/>
        <w:rPr>
          <w:rFonts w:ascii="맑은 고딕" w:eastAsia="맑은 고딕" w:hAnsi="맑은 고딕"/>
          <w:i/>
          <w:sz w:val="32"/>
        </w:rPr>
      </w:pPr>
      <w:bookmarkStart w:id="134" w:name="_bookmark43"/>
      <w:bookmarkStart w:id="135" w:name="8.3.1_Storage_Management"/>
      <w:bookmarkEnd w:id="134"/>
      <w:bookmarkEnd w:id="135"/>
      <w:r w:rsidRPr="00782A78">
        <w:rPr>
          <w:rFonts w:ascii="맑은 고딕" w:eastAsia="맑은 고딕" w:hAnsi="맑은 고딕" w:hint="eastAsia"/>
          <w:i/>
          <w:sz w:val="32"/>
          <w:lang w:eastAsia="ko-KR"/>
        </w:rPr>
        <w:t>저장</w:t>
      </w:r>
      <w:r w:rsidR="00A17A3C">
        <w:rPr>
          <w:rFonts w:ascii="맑은 고딕" w:eastAsia="맑은 고딕" w:hAnsi="맑은 고딕" w:hint="eastAsia"/>
          <w:i/>
          <w:sz w:val="32"/>
          <w:lang w:eastAsia="ko-KR"/>
        </w:rPr>
        <w:t xml:space="preserve"> </w:t>
      </w:r>
      <w:r w:rsidRPr="00782A78">
        <w:rPr>
          <w:rFonts w:ascii="맑은 고딕" w:eastAsia="맑은 고딕" w:hAnsi="맑은 고딕" w:hint="eastAsia"/>
          <w:i/>
          <w:sz w:val="32"/>
          <w:lang w:eastAsia="ko-KR"/>
        </w:rPr>
        <w:t>공간 관리</w:t>
      </w:r>
    </w:p>
    <w:p w14:paraId="1580EDD5" w14:textId="77777777" w:rsidR="00782A78" w:rsidRPr="00782A78" w:rsidRDefault="00782A78" w:rsidP="00782A78">
      <w:pPr>
        <w:pStyle w:val="a4"/>
        <w:tabs>
          <w:tab w:val="left" w:pos="825"/>
        </w:tabs>
        <w:spacing w:before="1"/>
        <w:ind w:left="824" w:firstLine="0"/>
        <w:jc w:val="both"/>
        <w:rPr>
          <w:rFonts w:ascii="맑은 고딕" w:eastAsia="맑은 고딕" w:hAnsi="맑은 고딕"/>
          <w:i/>
          <w:sz w:val="32"/>
        </w:rPr>
      </w:pPr>
    </w:p>
    <w:p w14:paraId="6976C7F0" w14:textId="7777777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22BFE3CF" wp14:editId="06DCCA7B">
            <wp:extent cx="5954395" cy="3001645"/>
            <wp:effectExtent l="0" t="0" r="0" b="0"/>
            <wp:docPr id="407" name="image1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" name="image171.png"/>
                    <pic:cNvPicPr>
                      <a:picLocks noChangeAspect="1"/>
                    </pic:cNvPicPr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5028" cy="3002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1283E" w14:textId="77777777" w:rsidR="007F6D0A" w:rsidRPr="00172F46" w:rsidRDefault="007F6D0A" w:rsidP="001B0B37">
      <w:pPr>
        <w:pStyle w:val="a3"/>
        <w:spacing w:before="11"/>
        <w:jc w:val="both"/>
        <w:rPr>
          <w:rFonts w:ascii="맑은 고딕" w:eastAsia="맑은 고딕" w:hAnsi="맑은 고딕"/>
          <w:i/>
          <w:sz w:val="16"/>
        </w:rPr>
      </w:pPr>
    </w:p>
    <w:p w14:paraId="06150DFB" w14:textId="77777777" w:rsidR="000F23C8" w:rsidRDefault="000F23C8" w:rsidP="001B0B37">
      <w:pPr>
        <w:spacing w:before="90" w:after="27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</w:p>
    <w:p w14:paraId="34D19523" w14:textId="0AEB75DB" w:rsidR="007F6D0A" w:rsidRPr="00172F46" w:rsidRDefault="00002E7E" w:rsidP="001B0B37">
      <w:pPr>
        <w:spacing w:before="90" w:after="27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>
        <w:rPr>
          <w:rFonts w:ascii="맑은 고딕" w:eastAsia="맑은 고딕" w:hAnsi="맑은 고딕" w:hint="eastAsia"/>
          <w:b/>
          <w:sz w:val="23"/>
          <w:lang w:eastAsia="ko-KR"/>
        </w:rPr>
        <w:t>표</w:t>
      </w:r>
      <w:r w:rsidR="007577A8" w:rsidRPr="00172F46">
        <w:rPr>
          <w:rFonts w:ascii="맑은 고딕" w:eastAsia="맑은 고딕" w:hAnsi="맑은 고딕"/>
          <w:b/>
          <w:sz w:val="23"/>
        </w:rPr>
        <w:t xml:space="preserve"> 36. </w:t>
      </w:r>
      <w:r>
        <w:rPr>
          <w:rFonts w:ascii="맑은 고딕" w:eastAsia="맑은 고딕" w:hAnsi="맑은 고딕" w:hint="eastAsia"/>
          <w:b/>
          <w:sz w:val="23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39"/>
        <w:gridCol w:w="6291"/>
      </w:tblGrid>
      <w:tr w:rsidR="007F6D0A" w:rsidRPr="00172F46" w14:paraId="1B2C2290" w14:textId="77777777" w:rsidTr="00002E7E">
        <w:trPr>
          <w:trHeight w:val="503"/>
          <w:jc w:val="center"/>
        </w:trPr>
        <w:tc>
          <w:tcPr>
            <w:tcW w:w="3039" w:type="dxa"/>
            <w:tcBorders>
              <w:bottom w:val="single" w:sz="6" w:space="0" w:color="000000"/>
            </w:tcBorders>
            <w:vAlign w:val="center"/>
          </w:tcPr>
          <w:p w14:paraId="6753258C" w14:textId="33F9EF9D" w:rsidR="007F6D0A" w:rsidRPr="00172F46" w:rsidRDefault="00002E7E" w:rsidP="00002E7E">
            <w:pPr>
              <w:pStyle w:val="TableParagraph"/>
              <w:spacing w:before="90"/>
              <w:ind w:left="928" w:right="913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291" w:type="dxa"/>
            <w:tcBorders>
              <w:bottom w:val="single" w:sz="6" w:space="0" w:color="000000"/>
            </w:tcBorders>
            <w:vAlign w:val="center"/>
          </w:tcPr>
          <w:p w14:paraId="7BD450C9" w14:textId="424E17AF" w:rsidR="007F6D0A" w:rsidRPr="00172F46" w:rsidRDefault="00002E7E" w:rsidP="00002E7E">
            <w:pPr>
              <w:pStyle w:val="TableParagraph"/>
              <w:spacing w:before="90"/>
              <w:ind w:left="2027" w:right="2011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10860506" w14:textId="77777777" w:rsidTr="00002E7E">
        <w:trPr>
          <w:trHeight w:val="1636"/>
          <w:jc w:val="center"/>
        </w:trPr>
        <w:tc>
          <w:tcPr>
            <w:tcW w:w="3039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18713E48" w14:textId="65BA45BA" w:rsidR="007F6D0A" w:rsidRPr="00002E7E" w:rsidRDefault="007577A8" w:rsidP="00B3093D">
            <w:pPr>
              <w:pStyle w:val="TableParagraph"/>
              <w:ind w:left="984" w:right="913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002E7E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SD </w:t>
            </w:r>
            <w:r w:rsidR="00B3093D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카드</w:t>
            </w:r>
          </w:p>
        </w:tc>
        <w:tc>
          <w:tcPr>
            <w:tcW w:w="62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4B6F0C53" w14:textId="7A2737A8" w:rsidR="007F6D0A" w:rsidRPr="00002E7E" w:rsidRDefault="00B3093D" w:rsidP="001B0B37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포맷</w:t>
            </w:r>
            <w:r w:rsidR="007577A8" w:rsidRPr="00002E7E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SD 카드 포맷</w:t>
            </w:r>
          </w:p>
          <w:p w14:paraId="1F49355D" w14:textId="68009751" w:rsidR="007F6D0A" w:rsidRPr="00002E7E" w:rsidRDefault="00B3093D" w:rsidP="00B3093D">
            <w:pPr>
              <w:pStyle w:val="TableParagraph"/>
              <w:ind w:leftChars="43" w:left="95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마운트/</w:t>
            </w:r>
            <w:proofErr w:type="spellStart"/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언마운트</w:t>
            </w:r>
            <w:proofErr w:type="spellEnd"/>
            <w:r w:rsidR="007577A8" w:rsidRPr="00002E7E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SD 카드 마운트/</w:t>
            </w:r>
            <w:proofErr w:type="spellStart"/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언마운트</w:t>
            </w:r>
            <w:proofErr w:type="spellEnd"/>
          </w:p>
          <w:p w14:paraId="5690EAA1" w14:textId="0AA12B60" w:rsidR="007F6D0A" w:rsidRPr="00002E7E" w:rsidRDefault="00B3093D" w:rsidP="001B0B37">
            <w:pPr>
              <w:pStyle w:val="TableParagraph"/>
              <w:spacing w:line="254" w:lineRule="auto"/>
              <w:ind w:left="94" w:right="217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삭제</w:t>
            </w:r>
            <w:r w:rsidR="007577A8" w:rsidRPr="00002E7E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사용</w:t>
            </w:r>
            <w:r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가능한</w:t>
            </w:r>
            <w:r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디스크</w:t>
            </w:r>
            <w:r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공간이</w:t>
            </w:r>
            <w:r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특정</w:t>
            </w:r>
            <w:r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값에</w:t>
            </w:r>
            <w:r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도달하면</w:t>
            </w:r>
            <w:r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설정에</w:t>
            </w:r>
            <w:r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따라</w:t>
            </w:r>
            <w:r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자동으로 파일 삭제</w:t>
            </w:r>
          </w:p>
        </w:tc>
      </w:tr>
      <w:tr w:rsidR="007F6D0A" w:rsidRPr="00172F46" w14:paraId="02383487" w14:textId="77777777" w:rsidTr="00002E7E">
        <w:trPr>
          <w:trHeight w:val="6959"/>
          <w:jc w:val="center"/>
        </w:trPr>
        <w:tc>
          <w:tcPr>
            <w:tcW w:w="3039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40BE9C60" w14:textId="77777777" w:rsidR="007F6D0A" w:rsidRPr="00002E7E" w:rsidRDefault="007577A8" w:rsidP="001B0B37">
            <w:pPr>
              <w:pStyle w:val="TableParagraph"/>
              <w:spacing w:before="1"/>
              <w:ind w:left="1161" w:right="1148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002E7E">
              <w:rPr>
                <w:rFonts w:ascii="맑은 고딕" w:eastAsia="맑은 고딕" w:hAnsi="맑은 고딕"/>
                <w:b/>
                <w:sz w:val="20"/>
                <w:szCs w:val="20"/>
              </w:rPr>
              <w:lastRenderedPageBreak/>
              <w:t>Nas</w:t>
            </w:r>
          </w:p>
        </w:tc>
        <w:tc>
          <w:tcPr>
            <w:tcW w:w="629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6B81E6EA" w14:textId="77777777" w:rsidR="007F6D0A" w:rsidRPr="00002E7E" w:rsidRDefault="007F6D0A" w:rsidP="001B0B37">
            <w:pPr>
              <w:pStyle w:val="TableParagraph"/>
              <w:spacing w:before="5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04927256" w14:textId="21D8BA10" w:rsidR="007F6D0A" w:rsidRDefault="00452027" w:rsidP="00452027">
            <w:pPr>
              <w:pStyle w:val="TableParagraph"/>
              <w:spacing w:before="11"/>
              <w:ind w:leftChars="43" w:left="95" w:rightChars="50" w:right="110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네트워크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디스크는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네트워크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내에서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사용할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있어야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하며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녹화된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파일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등을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저장할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있도록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적절하게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구성되어야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합니다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1266C67E" w14:textId="77777777" w:rsidR="00452027" w:rsidRPr="00002E7E" w:rsidRDefault="00452027" w:rsidP="00452027">
            <w:pPr>
              <w:pStyle w:val="TableParagraph"/>
              <w:spacing w:before="11"/>
              <w:ind w:leftChars="43" w:left="95" w:rightChars="50" w:right="110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01E06FE6" w14:textId="3DD8F37B" w:rsidR="007F6D0A" w:rsidRPr="00002E7E" w:rsidRDefault="00452027" w:rsidP="00452027">
            <w:pPr>
              <w:pStyle w:val="TableParagraph"/>
              <w:spacing w:before="1"/>
              <w:ind w:leftChars="49" w:left="108" w:rightChars="50" w:right="110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NAS(Network-Attached Storage)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는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스토리지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장치를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기존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네트워크에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연결하여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데이터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및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파일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서비스를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5202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제공합니다</w:t>
            </w:r>
            <w:r w:rsidRPr="0045202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1A318EF8" w14:textId="77777777" w:rsidR="007F6D0A" w:rsidRPr="00002E7E" w:rsidRDefault="007577A8" w:rsidP="001B0B3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002E7E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495C1D37" wp14:editId="5F509132">
                  <wp:extent cx="3785235" cy="1872615"/>
                  <wp:effectExtent l="0" t="0" r="0" b="0"/>
                  <wp:docPr id="409" name="image1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" name="image172.png"/>
                          <pic:cNvPicPr>
                            <a:picLocks noChangeAspect="1"/>
                          </pic:cNvPicPr>
                        </pic:nvPicPr>
                        <pic:blipFill>
                          <a:blip r:embed="rId1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5654" cy="18730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4678D9" w14:textId="77777777" w:rsidR="007F6D0A" w:rsidRPr="00002E7E" w:rsidRDefault="007F6D0A" w:rsidP="001B0B37">
            <w:pPr>
              <w:pStyle w:val="TableParagraph"/>
              <w:spacing w:before="8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</w:p>
          <w:p w14:paraId="7C970996" w14:textId="6B2C9D92" w:rsidR="007F6D0A" w:rsidRPr="00002E7E" w:rsidRDefault="00452027" w:rsidP="001B0B3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서버 주소</w:t>
            </w:r>
            <w:r w:rsidR="007577A8" w:rsidRPr="00002E7E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NAS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서버 I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P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주소</w:t>
            </w:r>
          </w:p>
          <w:p w14:paraId="47421753" w14:textId="41AD0114" w:rsidR="007F6D0A" w:rsidRPr="00002E7E" w:rsidRDefault="00452027" w:rsidP="001B0B37">
            <w:pPr>
              <w:pStyle w:val="TableParagraph"/>
              <w:spacing w:before="1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파일 경로</w:t>
            </w:r>
            <w:r w:rsidR="007577A8" w:rsidRPr="00002E7E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NAS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파일 경로 입력,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(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예.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“\path”.)</w:t>
            </w:r>
          </w:p>
          <w:p w14:paraId="19E3E3C9" w14:textId="53C43E77" w:rsidR="007F6D0A" w:rsidRPr="00002E7E" w:rsidRDefault="00452027" w:rsidP="00452027">
            <w:pPr>
              <w:pStyle w:val="TableParagraph"/>
              <w:spacing w:line="254" w:lineRule="auto"/>
              <w:ind w:left="94" w:rightChars="50" w:right="110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proofErr w:type="spellStart"/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마운팅</w:t>
            </w:r>
            <w:proofErr w:type="spellEnd"/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 타입</w:t>
            </w:r>
            <w:r w:rsidR="007577A8" w:rsidRPr="00002E7E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NFS, SMB/CIFS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사용 가능.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(SMB/CIFS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 시 아이디,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비밀번호 설정 가능)</w:t>
            </w:r>
          </w:p>
          <w:p w14:paraId="56A65C00" w14:textId="77777777" w:rsidR="007F6D0A" w:rsidRPr="00002E7E" w:rsidRDefault="007F6D0A" w:rsidP="001B0B37">
            <w:pPr>
              <w:pStyle w:val="TableParagraph"/>
              <w:spacing w:before="11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47245EDD" w14:textId="297C192D" w:rsidR="007F6D0A" w:rsidRPr="00002E7E" w:rsidRDefault="000E72C7" w:rsidP="000F23C8">
            <w:pPr>
              <w:pStyle w:val="TableParagraph"/>
              <w:ind w:left="123" w:firstLineChars="10" w:firstLine="32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noProof/>
                <w:sz w:val="32"/>
                <w:szCs w:val="32"/>
                <w:lang w:eastAsia="ko-KR"/>
              </w:rPr>
              <mc:AlternateContent>
                <mc:Choice Requires="wpg">
                  <w:drawing>
                    <wp:inline distT="0" distB="0" distL="0" distR="0" wp14:anchorId="6322E692" wp14:editId="58F21B92">
                      <wp:extent cx="152400" cy="152400"/>
                      <wp:effectExtent l="3810" t="3810" r="0" b="0"/>
                      <wp:docPr id="1354730207" name="Group 4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4618" y="-1286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147278331" name="Picture 4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617" y="-1287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40177996" name="Picture 4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677" y="-1227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BA9DC28" id="Group 436" o:spid="_x0000_s1026" style="width:12pt;height:12pt;mso-position-horizontal-relative:char;mso-position-vertical-relative:line" coordorigin="4618,-1286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">
                      <v:shape id="Picture 437" o:spid="_x0000_s1027" type="#_x0000_t75" style="position:absolute;left:4617;top:-1287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">
                        <v:imagedata r:id="rId17" o:title=""/>
                      </v:shape>
                      <v:shape id="Picture 438" o:spid="_x0000_s1028" type="#_x0000_t75" style="position:absolute;left:4677;top:-1227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0F23C8">
              <w:rPr>
                <w:rFonts w:ascii="맑은 고딕" w:eastAsia="맑은 고딕" w:hAnsi="맑은 고딕"/>
                <w:sz w:val="32"/>
                <w:szCs w:val="32"/>
                <w:lang w:eastAsia="ko-KR"/>
              </w:rPr>
              <w:t xml:space="preserve"> </w:t>
            </w:r>
            <w:r w:rsidR="00452027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참고</w:t>
            </w:r>
            <w:r w:rsidR="007577A8" w:rsidRPr="00002E7E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>:</w:t>
            </w:r>
          </w:p>
          <w:p w14:paraId="2726452A" w14:textId="40F63363" w:rsidR="007F6D0A" w:rsidRPr="00002E7E" w:rsidRDefault="000F23C8" w:rsidP="000F23C8">
            <w:pPr>
              <w:pStyle w:val="TableParagraph"/>
              <w:ind w:left="221" w:firstLineChars="7" w:firstLine="1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0F23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최대</w:t>
            </w:r>
            <w:r w:rsidRPr="000F23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5</w:t>
            </w:r>
            <w:r w:rsidRPr="000F23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개의</w:t>
            </w:r>
            <w:r w:rsidRPr="000F23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NAS </w:t>
            </w:r>
            <w:r w:rsidRPr="000F23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디스크를</w:t>
            </w:r>
            <w:r w:rsidRPr="000F23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0F23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카메라에</w:t>
            </w:r>
            <w:r w:rsidRPr="000F23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0F23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연결할</w:t>
            </w:r>
            <w:r w:rsidRPr="000F23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0F23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</w:t>
            </w:r>
            <w:r w:rsidRPr="000F23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0F23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Pr="000F23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</w:tbl>
    <w:p w14:paraId="4143D178" w14:textId="70C60B3B" w:rsidR="007F6D0A" w:rsidRDefault="007F6D0A" w:rsidP="001B0B37">
      <w:pPr>
        <w:pStyle w:val="a3"/>
        <w:spacing w:before="6"/>
        <w:jc w:val="both"/>
        <w:rPr>
          <w:rFonts w:ascii="맑은 고딕" w:eastAsia="맑은 고딕" w:hAnsi="맑은 고딕"/>
          <w:b/>
          <w:sz w:val="25"/>
          <w:lang w:eastAsia="ko-KR"/>
        </w:rPr>
      </w:pPr>
    </w:p>
    <w:p w14:paraId="78A9C759" w14:textId="24519759" w:rsidR="000F23C8" w:rsidRDefault="000F23C8" w:rsidP="001B0B37">
      <w:pPr>
        <w:pStyle w:val="a3"/>
        <w:spacing w:before="6"/>
        <w:jc w:val="both"/>
        <w:rPr>
          <w:rFonts w:ascii="맑은 고딕" w:eastAsia="맑은 고딕" w:hAnsi="맑은 고딕"/>
          <w:b/>
          <w:sz w:val="25"/>
          <w:lang w:eastAsia="ko-KR"/>
        </w:rPr>
      </w:pPr>
    </w:p>
    <w:p w14:paraId="6927E81A" w14:textId="444E8205" w:rsidR="000F23C8" w:rsidRDefault="000F23C8" w:rsidP="001B0B37">
      <w:pPr>
        <w:pStyle w:val="a3"/>
        <w:spacing w:before="6"/>
        <w:jc w:val="both"/>
        <w:rPr>
          <w:rFonts w:ascii="맑은 고딕" w:eastAsia="맑은 고딕" w:hAnsi="맑은 고딕"/>
          <w:b/>
          <w:sz w:val="25"/>
          <w:lang w:eastAsia="ko-KR"/>
        </w:rPr>
      </w:pPr>
    </w:p>
    <w:p w14:paraId="12DEC51F" w14:textId="073CFECC" w:rsidR="000F23C8" w:rsidRDefault="000F23C8" w:rsidP="001B0B37">
      <w:pPr>
        <w:pStyle w:val="a3"/>
        <w:spacing w:before="6"/>
        <w:jc w:val="both"/>
        <w:rPr>
          <w:rFonts w:ascii="맑은 고딕" w:eastAsia="맑은 고딕" w:hAnsi="맑은 고딕"/>
          <w:b/>
          <w:sz w:val="25"/>
          <w:lang w:eastAsia="ko-KR"/>
        </w:rPr>
      </w:pPr>
    </w:p>
    <w:p w14:paraId="4A0784FE" w14:textId="77777777" w:rsidR="000F23C8" w:rsidRDefault="000F23C8" w:rsidP="001B0B37">
      <w:pPr>
        <w:pStyle w:val="a3"/>
        <w:spacing w:before="6"/>
        <w:jc w:val="both"/>
        <w:rPr>
          <w:rFonts w:ascii="맑은 고딕" w:eastAsia="맑은 고딕" w:hAnsi="맑은 고딕"/>
          <w:b/>
          <w:sz w:val="25"/>
          <w:lang w:eastAsia="ko-KR"/>
        </w:rPr>
      </w:pPr>
    </w:p>
    <w:p w14:paraId="0F9F3998" w14:textId="6A713490" w:rsidR="000F23C8" w:rsidRDefault="000F23C8" w:rsidP="001B0B37">
      <w:pPr>
        <w:pStyle w:val="a3"/>
        <w:spacing w:before="6"/>
        <w:jc w:val="both"/>
        <w:rPr>
          <w:rFonts w:ascii="맑은 고딕" w:eastAsia="맑은 고딕" w:hAnsi="맑은 고딕"/>
          <w:b/>
          <w:sz w:val="25"/>
          <w:lang w:eastAsia="ko-KR"/>
        </w:rPr>
      </w:pPr>
    </w:p>
    <w:p w14:paraId="13FA68EF" w14:textId="08984C87" w:rsidR="000F23C8" w:rsidRDefault="000F23C8" w:rsidP="001B0B37">
      <w:pPr>
        <w:pStyle w:val="a3"/>
        <w:spacing w:before="6"/>
        <w:jc w:val="both"/>
        <w:rPr>
          <w:rFonts w:ascii="맑은 고딕" w:eastAsia="맑은 고딕" w:hAnsi="맑은 고딕"/>
          <w:b/>
          <w:sz w:val="25"/>
          <w:lang w:eastAsia="ko-KR"/>
        </w:rPr>
      </w:pPr>
    </w:p>
    <w:p w14:paraId="55BC9741" w14:textId="224A6975" w:rsidR="000F23C8" w:rsidRDefault="000F23C8" w:rsidP="001B0B37">
      <w:pPr>
        <w:pStyle w:val="a3"/>
        <w:spacing w:before="6"/>
        <w:jc w:val="both"/>
        <w:rPr>
          <w:rFonts w:ascii="맑은 고딕" w:eastAsia="맑은 고딕" w:hAnsi="맑은 고딕"/>
          <w:b/>
          <w:sz w:val="25"/>
          <w:lang w:eastAsia="ko-KR"/>
        </w:rPr>
      </w:pPr>
    </w:p>
    <w:p w14:paraId="1BBC82DA" w14:textId="29F49467" w:rsidR="00EE2205" w:rsidRDefault="00EE2205" w:rsidP="001B0B37">
      <w:pPr>
        <w:pStyle w:val="a3"/>
        <w:spacing w:before="6"/>
        <w:jc w:val="both"/>
        <w:rPr>
          <w:rFonts w:ascii="맑은 고딕" w:eastAsia="맑은 고딕" w:hAnsi="맑은 고딕"/>
          <w:b/>
          <w:sz w:val="25"/>
          <w:lang w:eastAsia="ko-KR"/>
        </w:rPr>
      </w:pPr>
    </w:p>
    <w:p w14:paraId="26EDF788" w14:textId="123DD428" w:rsidR="00EE2205" w:rsidRDefault="00EE2205" w:rsidP="001B0B37">
      <w:pPr>
        <w:pStyle w:val="a3"/>
        <w:spacing w:before="6"/>
        <w:jc w:val="both"/>
        <w:rPr>
          <w:rFonts w:ascii="맑은 고딕" w:eastAsia="맑은 고딕" w:hAnsi="맑은 고딕"/>
          <w:b/>
          <w:sz w:val="25"/>
          <w:lang w:eastAsia="ko-KR"/>
        </w:rPr>
      </w:pPr>
    </w:p>
    <w:p w14:paraId="6900BB66" w14:textId="5C223316" w:rsidR="00EE2205" w:rsidRDefault="00EE2205" w:rsidP="001B0B37">
      <w:pPr>
        <w:pStyle w:val="a3"/>
        <w:spacing w:before="6"/>
        <w:jc w:val="both"/>
        <w:rPr>
          <w:rFonts w:ascii="맑은 고딕" w:eastAsia="맑은 고딕" w:hAnsi="맑은 고딕"/>
          <w:b/>
          <w:sz w:val="25"/>
          <w:lang w:eastAsia="ko-KR"/>
        </w:rPr>
      </w:pPr>
    </w:p>
    <w:p w14:paraId="270EB693" w14:textId="7A7EE83C" w:rsidR="00EE2205" w:rsidRDefault="00EE2205" w:rsidP="001B0B37">
      <w:pPr>
        <w:pStyle w:val="a3"/>
        <w:spacing w:before="6"/>
        <w:jc w:val="both"/>
        <w:rPr>
          <w:rFonts w:ascii="맑은 고딕" w:eastAsia="맑은 고딕" w:hAnsi="맑은 고딕"/>
          <w:b/>
          <w:sz w:val="25"/>
          <w:lang w:eastAsia="ko-KR"/>
        </w:rPr>
      </w:pPr>
    </w:p>
    <w:p w14:paraId="71A046E5" w14:textId="2CCCBE32" w:rsidR="00EE2205" w:rsidRDefault="00EE2205" w:rsidP="001B0B37">
      <w:pPr>
        <w:pStyle w:val="a3"/>
        <w:spacing w:before="6"/>
        <w:jc w:val="both"/>
        <w:rPr>
          <w:rFonts w:ascii="맑은 고딕" w:eastAsia="맑은 고딕" w:hAnsi="맑은 고딕"/>
          <w:b/>
          <w:sz w:val="25"/>
          <w:lang w:eastAsia="ko-KR"/>
        </w:rPr>
      </w:pPr>
    </w:p>
    <w:p w14:paraId="45A95982" w14:textId="77777777" w:rsidR="00EE2205" w:rsidRPr="00172F46" w:rsidRDefault="00EE2205" w:rsidP="001B0B37">
      <w:pPr>
        <w:pStyle w:val="a3"/>
        <w:spacing w:before="6"/>
        <w:jc w:val="both"/>
        <w:rPr>
          <w:rFonts w:ascii="맑은 고딕" w:eastAsia="맑은 고딕" w:hAnsi="맑은 고딕"/>
          <w:b/>
          <w:sz w:val="25"/>
          <w:lang w:eastAsia="ko-KR"/>
        </w:rPr>
      </w:pPr>
    </w:p>
    <w:p w14:paraId="61C7CBCD" w14:textId="4CCDD292" w:rsidR="007F6D0A" w:rsidRPr="000F23C8" w:rsidRDefault="000F23C8" w:rsidP="001B0B37">
      <w:pPr>
        <w:pStyle w:val="a4"/>
        <w:numPr>
          <w:ilvl w:val="2"/>
          <w:numId w:val="21"/>
        </w:numPr>
        <w:tabs>
          <w:tab w:val="left" w:pos="825"/>
        </w:tabs>
        <w:spacing w:before="88"/>
        <w:jc w:val="both"/>
        <w:rPr>
          <w:rFonts w:ascii="맑은 고딕" w:eastAsia="맑은 고딕" w:hAnsi="맑은 고딕"/>
          <w:i/>
          <w:sz w:val="32"/>
          <w:szCs w:val="32"/>
        </w:rPr>
      </w:pPr>
      <w:bookmarkStart w:id="136" w:name="_bookmark44"/>
      <w:bookmarkStart w:id="137" w:name="8.3.2_Record_Settings"/>
      <w:bookmarkEnd w:id="136"/>
      <w:bookmarkEnd w:id="137"/>
      <w:r w:rsidRPr="000F23C8">
        <w:rPr>
          <w:rFonts w:ascii="맑은 고딕" w:eastAsia="맑은 고딕" w:hAnsi="맑은 고딕" w:hint="eastAsia"/>
          <w:sz w:val="32"/>
          <w:szCs w:val="32"/>
          <w:lang w:eastAsia="ko-KR"/>
        </w:rPr>
        <w:lastRenderedPageBreak/>
        <w:t>녹화 설정</w:t>
      </w:r>
    </w:p>
    <w:p w14:paraId="72120BB1" w14:textId="77777777" w:rsidR="007F6D0A" w:rsidRPr="00172F46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i/>
        </w:rPr>
      </w:pPr>
    </w:p>
    <w:p w14:paraId="39576B5B" w14:textId="7777777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7B70EAF1" wp14:editId="30DF1411">
            <wp:extent cx="5909310" cy="2987040"/>
            <wp:effectExtent l="0" t="0" r="0" b="0"/>
            <wp:docPr id="411" name="image1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" name="image173.png"/>
                    <pic:cNvPicPr>
                      <a:picLocks noChangeAspect="1"/>
                    </pic:cNvPicPr>
                  </pic:nvPicPr>
                  <pic:blipFill>
                    <a:blip r:embed="rId1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9316" cy="298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E44D1" w14:textId="77777777" w:rsidR="007F6D0A" w:rsidRPr="00172F46" w:rsidRDefault="007F6D0A" w:rsidP="001B0B37">
      <w:pPr>
        <w:pStyle w:val="a3"/>
        <w:spacing w:before="11"/>
        <w:jc w:val="both"/>
        <w:rPr>
          <w:rFonts w:ascii="맑은 고딕" w:eastAsia="맑은 고딕" w:hAnsi="맑은 고딕"/>
          <w:i/>
          <w:sz w:val="20"/>
        </w:rPr>
      </w:pPr>
    </w:p>
    <w:p w14:paraId="4363000F" w14:textId="35824E2B" w:rsidR="007F6D0A" w:rsidRPr="00172F46" w:rsidRDefault="000F23C8" w:rsidP="001B0B37">
      <w:pPr>
        <w:spacing w:before="90" w:after="26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>
        <w:rPr>
          <w:rFonts w:ascii="맑은 고딕" w:eastAsia="맑은 고딕" w:hAnsi="맑은 고딕" w:hint="eastAsia"/>
          <w:b/>
          <w:sz w:val="23"/>
          <w:lang w:eastAsia="ko-KR"/>
        </w:rPr>
        <w:t>표</w:t>
      </w:r>
      <w:r w:rsidR="007577A8" w:rsidRPr="00172F46">
        <w:rPr>
          <w:rFonts w:ascii="맑은 고딕" w:eastAsia="맑은 고딕" w:hAnsi="맑은 고딕"/>
          <w:b/>
          <w:sz w:val="23"/>
        </w:rPr>
        <w:t xml:space="preserve"> 37. </w:t>
      </w:r>
      <w:r>
        <w:rPr>
          <w:rFonts w:ascii="맑은 고딕" w:eastAsia="맑은 고딕" w:hAnsi="맑은 고딕" w:hint="eastAsia"/>
          <w:b/>
          <w:sz w:val="23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24"/>
        <w:gridCol w:w="7306"/>
      </w:tblGrid>
      <w:tr w:rsidR="007F6D0A" w:rsidRPr="00172F46" w14:paraId="11F3C1D3" w14:textId="77777777" w:rsidTr="000F23C8">
        <w:trPr>
          <w:trHeight w:val="503"/>
          <w:jc w:val="center"/>
        </w:trPr>
        <w:tc>
          <w:tcPr>
            <w:tcW w:w="2024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48061C23" w14:textId="724FA353" w:rsidR="007F6D0A" w:rsidRPr="00172F46" w:rsidRDefault="000F23C8" w:rsidP="000F23C8">
            <w:pPr>
              <w:pStyle w:val="TableParagraph"/>
              <w:spacing w:before="90"/>
              <w:ind w:left="421" w:right="408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7306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2D7238A4" w14:textId="61DDB755" w:rsidR="007F6D0A" w:rsidRPr="00172F46" w:rsidRDefault="000F23C8" w:rsidP="000F23C8">
            <w:pPr>
              <w:pStyle w:val="TableParagraph"/>
              <w:spacing w:before="90"/>
              <w:ind w:left="2537" w:right="2519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0F23C8" w14:paraId="4791C18E" w14:textId="77777777" w:rsidTr="000F23C8">
        <w:trPr>
          <w:trHeight w:val="845"/>
          <w:jc w:val="center"/>
        </w:trPr>
        <w:tc>
          <w:tcPr>
            <w:tcW w:w="2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B9BB223" w14:textId="07A1A85C" w:rsidR="007F6D0A" w:rsidRPr="000F23C8" w:rsidRDefault="000F23C8" w:rsidP="000F23C8">
            <w:pPr>
              <w:pStyle w:val="TableParagraph"/>
              <w:spacing w:line="254" w:lineRule="auto"/>
              <w:ind w:left="417" w:hanging="415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재활용 저장소 활성화</w:t>
            </w:r>
          </w:p>
        </w:tc>
        <w:tc>
          <w:tcPr>
            <w:tcW w:w="7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97E2658" w14:textId="36171318" w:rsidR="007F6D0A" w:rsidRPr="000F23C8" w:rsidRDefault="000F23C8" w:rsidP="001B0B37">
            <w:pPr>
              <w:pStyle w:val="TableParagraph"/>
              <w:spacing w:line="254" w:lineRule="auto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0F23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</w:t>
            </w:r>
            <w:r w:rsidRPr="000F23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0F23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옵션을</w:t>
            </w:r>
            <w:r w:rsidRPr="000F23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0F23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활성화하면</w:t>
            </w:r>
            <w:r w:rsidRPr="000F23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0F23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여유</w:t>
            </w:r>
            <w:r w:rsidRPr="000F23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0F23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디스크</w:t>
            </w:r>
            <w:r w:rsidRPr="000F23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0F23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공간이</w:t>
            </w:r>
            <w:r w:rsidRPr="000F23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0F23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특정</w:t>
            </w:r>
            <w:r w:rsidRPr="000F23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0F23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값에</w:t>
            </w:r>
            <w:r w:rsidRPr="000F23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0F23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도달하면</w:t>
            </w:r>
            <w:r w:rsidRPr="000F23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0F23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파일이</w:t>
            </w:r>
            <w:r w:rsidRPr="000F23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0F23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삭제됩니다</w:t>
            </w:r>
            <w:r w:rsidRPr="000F23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0F23C8" w14:paraId="78EB2493" w14:textId="77777777" w:rsidTr="000F23C8">
        <w:trPr>
          <w:trHeight w:val="638"/>
          <w:jc w:val="center"/>
        </w:trPr>
        <w:tc>
          <w:tcPr>
            <w:tcW w:w="20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26AF7E0" w14:textId="2A2FEA1E" w:rsidR="007F6D0A" w:rsidRPr="000F23C8" w:rsidRDefault="000F23C8" w:rsidP="000F23C8">
            <w:pPr>
              <w:pStyle w:val="TableParagraph"/>
              <w:ind w:left="255" w:right="239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사전 설정</w:t>
            </w:r>
          </w:p>
        </w:tc>
        <w:tc>
          <w:tcPr>
            <w:tcW w:w="7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4FFEB1A" w14:textId="096124F9" w:rsidR="007F6D0A" w:rsidRPr="000F23C8" w:rsidRDefault="00FD4008" w:rsidP="001B0B3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FD400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알람</w:t>
            </w:r>
            <w:r w:rsidRPr="00FD400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FD400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전의</w:t>
            </w:r>
            <w:r w:rsidRPr="00FD400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FD400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녹화</w:t>
            </w:r>
            <w:r w:rsidRPr="00FD400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FD400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시간을</w:t>
            </w:r>
            <w:r w:rsidRPr="00FD400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0~10</w:t>
            </w:r>
            <w:r w:rsidRPr="00FD400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초로</w:t>
            </w:r>
            <w:r w:rsidRPr="00FD400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FD400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예약</w:t>
            </w:r>
          </w:p>
        </w:tc>
      </w:tr>
      <w:tr w:rsidR="007F6D0A" w:rsidRPr="000F23C8" w14:paraId="38B9BD4D" w14:textId="77777777" w:rsidTr="000F23C8">
        <w:trPr>
          <w:trHeight w:val="4235"/>
          <w:jc w:val="center"/>
        </w:trPr>
        <w:tc>
          <w:tcPr>
            <w:tcW w:w="202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385E1C3F" w14:textId="1F6A20AD" w:rsidR="007F6D0A" w:rsidRPr="000F23C8" w:rsidRDefault="00FD4008" w:rsidP="00FD4008">
            <w:pPr>
              <w:pStyle w:val="TableParagraph"/>
              <w:ind w:left="255" w:right="239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스케줄 설정</w:t>
            </w:r>
          </w:p>
        </w:tc>
        <w:tc>
          <w:tcPr>
            <w:tcW w:w="7306" w:type="dxa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0D6E784D" w14:textId="03E5BB52" w:rsidR="007F6D0A" w:rsidRPr="000F23C8" w:rsidRDefault="00FD4008" w:rsidP="001B0B37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타임 바 설정을 통한 필요에 따른 녹화 일정 편집</w:t>
            </w:r>
          </w:p>
          <w:p w14:paraId="6209EC86" w14:textId="77777777" w:rsidR="007F6D0A" w:rsidRPr="000F23C8" w:rsidRDefault="007F6D0A" w:rsidP="001B0B37">
            <w:pPr>
              <w:pStyle w:val="TableParagraph"/>
              <w:spacing w:before="1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31C3C69E" w14:textId="77777777" w:rsidR="007F6D0A" w:rsidRPr="000F23C8" w:rsidRDefault="007577A8" w:rsidP="001B0B3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0F23C8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21D08248" wp14:editId="79118F0A">
                  <wp:extent cx="3813810" cy="2234565"/>
                  <wp:effectExtent l="0" t="0" r="0" b="0"/>
                  <wp:docPr id="413" name="image1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" name="image174.png"/>
                          <pic:cNvPicPr>
                            <a:picLocks noChangeAspect="1"/>
                          </pic:cNvPicPr>
                        </pic:nvPicPr>
                        <pic:blipFill>
                          <a:blip r:embed="rId1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3824" cy="2235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A7717E" w14:textId="77777777" w:rsidR="007F6D0A" w:rsidRPr="000F23C8" w:rsidRDefault="007F6D0A" w:rsidP="001B0B37">
            <w:pPr>
              <w:pStyle w:val="TableParagraph"/>
              <w:spacing w:before="7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</w:p>
        </w:tc>
      </w:tr>
    </w:tbl>
    <w:p w14:paraId="489FF43C" w14:textId="77777777" w:rsidR="007F6D0A" w:rsidRPr="000F23C8" w:rsidRDefault="007F6D0A" w:rsidP="001B0B37">
      <w:pPr>
        <w:jc w:val="both"/>
        <w:rPr>
          <w:rFonts w:ascii="맑은 고딕" w:eastAsia="맑은 고딕" w:hAnsi="맑은 고딕"/>
          <w:sz w:val="20"/>
          <w:szCs w:val="20"/>
        </w:rPr>
        <w:sectPr w:rsidR="007F6D0A" w:rsidRPr="000F23C8">
          <w:pgSz w:w="12240" w:h="15840"/>
          <w:pgMar w:top="780" w:right="1280" w:bottom="280" w:left="1340" w:header="595" w:footer="0" w:gutter="0"/>
          <w:cols w:space="720"/>
        </w:sectPr>
      </w:pPr>
    </w:p>
    <w:tbl>
      <w:tblPr>
        <w:tblW w:w="0" w:type="auto"/>
        <w:tblInd w:w="1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24"/>
        <w:gridCol w:w="1928"/>
        <w:gridCol w:w="5379"/>
      </w:tblGrid>
      <w:tr w:rsidR="007F6D0A" w:rsidRPr="000F23C8" w14:paraId="375F260E" w14:textId="77777777" w:rsidTr="006705A4">
        <w:trPr>
          <w:trHeight w:val="2387"/>
        </w:trPr>
        <w:tc>
          <w:tcPr>
            <w:tcW w:w="2024" w:type="dxa"/>
            <w:vMerge w:val="restar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EEFDBB1" w14:textId="77777777" w:rsidR="007F6D0A" w:rsidRPr="000F23C8" w:rsidRDefault="007F6D0A" w:rsidP="001B0B37">
            <w:pPr>
              <w:pStyle w:val="TableParagraph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</w:p>
          <w:p w14:paraId="0C1E57DC" w14:textId="77777777" w:rsidR="007F6D0A" w:rsidRPr="000F23C8" w:rsidRDefault="007F6D0A" w:rsidP="001B0B37">
            <w:pPr>
              <w:pStyle w:val="TableParagraph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</w:p>
          <w:p w14:paraId="031D5550" w14:textId="77777777" w:rsidR="007F6D0A" w:rsidRPr="000F23C8" w:rsidRDefault="007F6D0A" w:rsidP="001B0B37">
            <w:pPr>
              <w:pStyle w:val="TableParagraph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</w:p>
          <w:p w14:paraId="175E8EFE" w14:textId="77777777" w:rsidR="007F6D0A" w:rsidRPr="000F23C8" w:rsidRDefault="007F6D0A" w:rsidP="001B0B37">
            <w:pPr>
              <w:pStyle w:val="TableParagraph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</w:p>
          <w:p w14:paraId="21A07135" w14:textId="0591DBAB" w:rsidR="007F6D0A" w:rsidRPr="000F23C8" w:rsidRDefault="007F6D0A" w:rsidP="001B0B37">
            <w:pPr>
              <w:pStyle w:val="TableParagraph"/>
              <w:spacing w:before="125"/>
              <w:ind w:left="262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</w:p>
        </w:tc>
        <w:tc>
          <w:tcPr>
            <w:tcW w:w="19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CC7B4B3" w14:textId="47A4F0AF" w:rsidR="007F6D0A" w:rsidRPr="000F23C8" w:rsidRDefault="007577A8" w:rsidP="006705A4">
            <w:pPr>
              <w:pStyle w:val="TableParagraph"/>
              <w:ind w:left="214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0F23C8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6E947DDA" wp14:editId="31A95BAF">
                  <wp:extent cx="953770" cy="1355725"/>
                  <wp:effectExtent l="0" t="0" r="0" b="0"/>
                  <wp:docPr id="415" name="image1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5" name="image175.png"/>
                          <pic:cNvPicPr>
                            <a:picLocks noChangeAspect="1"/>
                          </pic:cNvPicPr>
                        </pic:nvPicPr>
                        <pic:blipFill>
                          <a:blip r:embed="rId1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4126" cy="1356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0C16C29" w14:textId="39134503" w:rsidR="007F6D0A" w:rsidRPr="000F23C8" w:rsidRDefault="006705A4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6705A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일정</w:t>
            </w:r>
            <w:r w:rsidRPr="006705A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705A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영역을</w:t>
            </w:r>
            <w:r w:rsidRPr="006705A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705A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다른</w:t>
            </w:r>
            <w:r w:rsidRPr="006705A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705A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날짜로</w:t>
            </w:r>
            <w:r w:rsidRPr="006705A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705A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복사</w:t>
            </w:r>
          </w:p>
        </w:tc>
      </w:tr>
      <w:tr w:rsidR="007F6D0A" w:rsidRPr="000F23C8" w14:paraId="152839D9" w14:textId="77777777" w:rsidTr="006705A4">
        <w:trPr>
          <w:trHeight w:val="560"/>
        </w:trPr>
        <w:tc>
          <w:tcPr>
            <w:tcW w:w="2024" w:type="dxa"/>
            <w:vMerge/>
            <w:tcBorders>
              <w:top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5843B3A9" w14:textId="77777777" w:rsidR="007F6D0A" w:rsidRPr="000F23C8" w:rsidRDefault="007F6D0A" w:rsidP="001B0B37">
            <w:pPr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</w:tc>
        <w:tc>
          <w:tcPr>
            <w:tcW w:w="19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B99C94E" w14:textId="77777777" w:rsidR="007F6D0A" w:rsidRPr="000F23C8" w:rsidRDefault="007577A8" w:rsidP="001B0B37">
            <w:pPr>
              <w:pStyle w:val="TableParagraph"/>
              <w:ind w:left="30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0F23C8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748D65E9" wp14:editId="492F1586">
                  <wp:extent cx="837565" cy="281940"/>
                  <wp:effectExtent l="0" t="0" r="0" b="0"/>
                  <wp:docPr id="417" name="image1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7" name="image176.png"/>
                          <pic:cNvPicPr>
                            <a:picLocks noChangeAspect="1"/>
                          </pic:cNvPicPr>
                        </pic:nvPicPr>
                        <pic:blipFill>
                          <a:blip r:embed="rId1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199" cy="28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92F42F3" w14:textId="3BBA8A34" w:rsidR="007F6D0A" w:rsidRPr="000F23C8" w:rsidRDefault="006705A4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모든 스케줄 선택</w:t>
            </w:r>
          </w:p>
        </w:tc>
      </w:tr>
      <w:tr w:rsidR="007F6D0A" w:rsidRPr="000F23C8" w14:paraId="3530B05F" w14:textId="77777777" w:rsidTr="006705A4">
        <w:trPr>
          <w:trHeight w:val="675"/>
        </w:trPr>
        <w:tc>
          <w:tcPr>
            <w:tcW w:w="2024" w:type="dxa"/>
            <w:vMerge/>
            <w:tcBorders>
              <w:top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433FFDF1" w14:textId="77777777" w:rsidR="007F6D0A" w:rsidRPr="000F23C8" w:rsidRDefault="007F6D0A" w:rsidP="001B0B37">
            <w:pPr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</w:tc>
        <w:tc>
          <w:tcPr>
            <w:tcW w:w="19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F3A06A2" w14:textId="77777777" w:rsidR="007F6D0A" w:rsidRPr="000F23C8" w:rsidRDefault="007577A8" w:rsidP="001B0B37">
            <w:pPr>
              <w:pStyle w:val="TableParagraph"/>
              <w:ind w:left="340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0F23C8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573D644E" wp14:editId="2E59A46D">
                  <wp:extent cx="791845" cy="266700"/>
                  <wp:effectExtent l="0" t="0" r="0" b="0"/>
                  <wp:docPr id="419" name="image1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" name="image177.png"/>
                          <pic:cNvPicPr>
                            <a:picLocks noChangeAspect="1"/>
                          </pic:cNvPicPr>
                        </pic:nvPicPr>
                        <pic:blipFill>
                          <a:blip r:embed="rId2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467" cy="26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8DA991D" w14:textId="3331170C" w:rsidR="007F6D0A" w:rsidRPr="000F23C8" w:rsidRDefault="006705A4" w:rsidP="001B0B37">
            <w:pPr>
              <w:pStyle w:val="TableParagraph"/>
              <w:spacing w:before="1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모든 스케줄 삭제 </w:t>
            </w:r>
          </w:p>
        </w:tc>
      </w:tr>
      <w:tr w:rsidR="007F6D0A" w:rsidRPr="000F23C8" w14:paraId="567C6DDD" w14:textId="77777777" w:rsidTr="006705A4">
        <w:trPr>
          <w:trHeight w:val="589"/>
        </w:trPr>
        <w:tc>
          <w:tcPr>
            <w:tcW w:w="202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7E81FAD0" w14:textId="77777777" w:rsidR="007F6D0A" w:rsidRPr="000F23C8" w:rsidRDefault="007577A8" w:rsidP="001B0B37">
            <w:pPr>
              <w:pStyle w:val="TableParagraph"/>
              <w:ind w:left="460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0F23C8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046D4270" wp14:editId="4005AEE8">
                  <wp:extent cx="701040" cy="213360"/>
                  <wp:effectExtent l="0" t="0" r="0" b="0"/>
                  <wp:docPr id="421" name="image1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1" name="image178.png"/>
                          <pic:cNvPicPr>
                            <a:picLocks noChangeAspect="1"/>
                          </pic:cNvPicPr>
                        </pic:nvPicPr>
                        <pic:blipFill>
                          <a:blip r:embed="rId2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040" cy="213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7" w:type="dxa"/>
            <w:gridSpan w:val="2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5B7FF239" w14:textId="025287CD" w:rsidR="007F6D0A" w:rsidRPr="000F23C8" w:rsidRDefault="006705A4" w:rsidP="001B0B37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 저장</w:t>
            </w:r>
          </w:p>
        </w:tc>
      </w:tr>
    </w:tbl>
    <w:p w14:paraId="7E8FAC78" w14:textId="77777777" w:rsidR="007F6D0A" w:rsidRPr="00172F46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b/>
          <w:sz w:val="9"/>
        </w:rPr>
      </w:pPr>
    </w:p>
    <w:bookmarkStart w:id="138" w:name="_Hlk108172649"/>
    <w:p w14:paraId="68D87B17" w14:textId="7F9F2397" w:rsidR="007F6D0A" w:rsidRPr="006705A4" w:rsidRDefault="000E72C7" w:rsidP="001B0B37">
      <w:pPr>
        <w:pStyle w:val="a3"/>
        <w:spacing w:before="90"/>
        <w:ind w:left="44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386EA704" wp14:editId="3AC955EC">
                <wp:simplePos x="0" y="0"/>
                <wp:positionH relativeFrom="page">
                  <wp:posOffset>933450</wp:posOffset>
                </wp:positionH>
                <wp:positionV relativeFrom="paragraph">
                  <wp:posOffset>82550</wp:posOffset>
                </wp:positionV>
                <wp:extent cx="152400" cy="152400"/>
                <wp:effectExtent l="0" t="0" r="0" b="0"/>
                <wp:wrapNone/>
                <wp:docPr id="971905117" name="Group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13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2077058384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13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1944424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9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8B50113" id="Group 153" o:spid="_x0000_s1026" style="position:absolute;left:0;text-align:left;margin-left:73.5pt;margin-top:6.5pt;width:12pt;height:12pt;z-index:251669504;mso-position-horizontal-relative:page" coordorigin="1470,13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">
                <v:shape id="Picture 154" o:spid="_x0000_s1027" type="#_x0000_t75" style="position:absolute;left:1470;top:13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">
                  <v:imagedata r:id="rId17" o:title=""/>
                </v:shape>
                <v:shape id="Picture 155" o:spid="_x0000_s1028" type="#_x0000_t75" style="position:absolute;left:1530;top:19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">
                  <v:imagedata r:id="rId18" o:title=""/>
                </v:shape>
                <w10:wrap anchorx="page"/>
              </v:group>
            </w:pict>
          </mc:Fallback>
        </mc:AlternateContent>
      </w:r>
      <w:r w:rsidR="006705A4" w:rsidRPr="006705A4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참고</w:t>
      </w:r>
      <w:r w:rsidR="007577A8" w:rsidRPr="006705A4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 </w:t>
      </w:r>
      <w:r w:rsidR="006705A4" w:rsidRPr="006705A4">
        <w:rPr>
          <w:rFonts w:ascii="맑은 고딕" w:eastAsia="맑은 고딕" w:hAnsi="맑은 고딕"/>
          <w:sz w:val="20"/>
          <w:szCs w:val="20"/>
          <w:lang w:eastAsia="ko-KR"/>
        </w:rPr>
        <w:t xml:space="preserve">SD </w:t>
      </w:r>
      <w:r w:rsidR="006705A4" w:rsidRPr="006705A4">
        <w:rPr>
          <w:rFonts w:ascii="맑은 고딕" w:eastAsia="맑은 고딕" w:hAnsi="맑은 고딕" w:hint="eastAsia"/>
          <w:sz w:val="20"/>
          <w:szCs w:val="20"/>
          <w:lang w:eastAsia="ko-KR"/>
        </w:rPr>
        <w:t>카드</w:t>
      </w:r>
      <w:r w:rsidR="006705A4" w:rsidRPr="006705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6705A4" w:rsidRPr="006705A4">
        <w:rPr>
          <w:rFonts w:ascii="맑은 고딕" w:eastAsia="맑은 고딕" w:hAnsi="맑은 고딕" w:hint="eastAsia"/>
          <w:sz w:val="20"/>
          <w:szCs w:val="20"/>
          <w:lang w:eastAsia="ko-KR"/>
        </w:rPr>
        <w:t>또는</w:t>
      </w:r>
      <w:r w:rsidR="006705A4" w:rsidRPr="006705A4">
        <w:rPr>
          <w:rFonts w:ascii="맑은 고딕" w:eastAsia="맑은 고딕" w:hAnsi="맑은 고딕"/>
          <w:sz w:val="20"/>
          <w:szCs w:val="20"/>
          <w:lang w:eastAsia="ko-KR"/>
        </w:rPr>
        <w:t xml:space="preserve"> NAS</w:t>
      </w:r>
      <w:r w:rsidR="006705A4" w:rsidRPr="006705A4">
        <w:rPr>
          <w:rFonts w:ascii="맑은 고딕" w:eastAsia="맑은 고딕" w:hAnsi="맑은 고딕" w:hint="eastAsia"/>
          <w:sz w:val="20"/>
          <w:szCs w:val="20"/>
          <w:lang w:eastAsia="ko-KR"/>
        </w:rPr>
        <w:t>를</w:t>
      </w:r>
      <w:r w:rsidR="006705A4" w:rsidRPr="006705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6705A4" w:rsidRPr="006705A4">
        <w:rPr>
          <w:rFonts w:ascii="맑은 고딕" w:eastAsia="맑은 고딕" w:hAnsi="맑은 고딕" w:hint="eastAsia"/>
          <w:sz w:val="20"/>
          <w:szCs w:val="20"/>
          <w:lang w:eastAsia="ko-KR"/>
        </w:rPr>
        <w:t>사용할</w:t>
      </w:r>
      <w:r w:rsidR="006705A4" w:rsidRPr="006705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6705A4" w:rsidRPr="006705A4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="006705A4" w:rsidRPr="006705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6705A4" w:rsidRPr="006705A4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="006705A4" w:rsidRPr="006705A4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bookmarkEnd w:id="138"/>
    <w:p w14:paraId="53F7192A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4"/>
          <w:lang w:eastAsia="ko-KR"/>
        </w:rPr>
      </w:pPr>
    </w:p>
    <w:p w14:paraId="498D4B1B" w14:textId="024D9CC4" w:rsidR="007F6D0A" w:rsidRPr="00172F46" w:rsidRDefault="006705A4" w:rsidP="001B0B37">
      <w:pPr>
        <w:pStyle w:val="3"/>
        <w:numPr>
          <w:ilvl w:val="2"/>
          <w:numId w:val="21"/>
        </w:numPr>
        <w:tabs>
          <w:tab w:val="left" w:pos="825"/>
        </w:tabs>
        <w:spacing w:before="149"/>
        <w:jc w:val="both"/>
        <w:rPr>
          <w:rFonts w:ascii="맑은 고딕" w:eastAsia="맑은 고딕" w:hAnsi="맑은 고딕"/>
        </w:rPr>
      </w:pPr>
      <w:bookmarkStart w:id="139" w:name="8.3.3_Snapshot_Settings"/>
      <w:bookmarkStart w:id="140" w:name="_bookmark45"/>
      <w:bookmarkEnd w:id="139"/>
      <w:bookmarkEnd w:id="140"/>
      <w:r>
        <w:rPr>
          <w:rFonts w:ascii="맑은 고딕" w:eastAsia="맑은 고딕" w:hAnsi="맑은 고딕" w:hint="eastAsia"/>
          <w:lang w:eastAsia="ko-KR"/>
        </w:rPr>
        <w:t>스냅샷 설정</w:t>
      </w:r>
    </w:p>
    <w:p w14:paraId="4C872565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i/>
          <w:sz w:val="20"/>
        </w:rPr>
      </w:pPr>
    </w:p>
    <w:p w14:paraId="77B284AE" w14:textId="77777777" w:rsidR="007F6D0A" w:rsidRPr="00172F46" w:rsidRDefault="007577A8" w:rsidP="001B0B37">
      <w:pPr>
        <w:pStyle w:val="a3"/>
        <w:spacing w:before="8"/>
        <w:jc w:val="both"/>
        <w:rPr>
          <w:rFonts w:ascii="맑은 고딕" w:eastAsia="맑은 고딕" w:hAnsi="맑은 고딕"/>
          <w:i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593728" behindDoc="0" locked="0" layoutInCell="1" allowOverlap="1" wp14:anchorId="080A0904" wp14:editId="31F1E484">
            <wp:simplePos x="0" y="0"/>
            <wp:positionH relativeFrom="page">
              <wp:posOffset>914400</wp:posOffset>
            </wp:positionH>
            <wp:positionV relativeFrom="paragraph">
              <wp:posOffset>197485</wp:posOffset>
            </wp:positionV>
            <wp:extent cx="5875020" cy="2960370"/>
            <wp:effectExtent l="0" t="0" r="0" b="0"/>
            <wp:wrapTopAndBottom/>
            <wp:docPr id="423" name="image1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" name="image179.jpeg"/>
                    <pic:cNvPicPr>
                      <a:picLocks noChangeAspect="1"/>
                    </pic:cNvPicPr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5039" cy="2960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99041F" w14:textId="7683C665" w:rsidR="007F6D0A" w:rsidRDefault="007F6D0A" w:rsidP="001B0B37">
      <w:pPr>
        <w:pStyle w:val="a3"/>
        <w:spacing w:before="6"/>
        <w:jc w:val="both"/>
        <w:rPr>
          <w:rFonts w:ascii="맑은 고딕" w:eastAsia="맑은 고딕" w:hAnsi="맑은 고딕"/>
          <w:i/>
          <w:sz w:val="20"/>
        </w:rPr>
      </w:pPr>
    </w:p>
    <w:p w14:paraId="385EFD91" w14:textId="2F326B3C" w:rsidR="006705A4" w:rsidRDefault="006705A4" w:rsidP="001B0B37">
      <w:pPr>
        <w:pStyle w:val="a3"/>
        <w:spacing w:before="6"/>
        <w:jc w:val="both"/>
        <w:rPr>
          <w:rFonts w:ascii="맑은 고딕" w:eastAsia="맑은 고딕" w:hAnsi="맑은 고딕"/>
          <w:i/>
          <w:sz w:val="20"/>
        </w:rPr>
      </w:pPr>
    </w:p>
    <w:p w14:paraId="3C48A22E" w14:textId="4982A031" w:rsidR="006705A4" w:rsidRDefault="006705A4" w:rsidP="001B0B37">
      <w:pPr>
        <w:pStyle w:val="a3"/>
        <w:spacing w:before="6"/>
        <w:jc w:val="both"/>
        <w:rPr>
          <w:rFonts w:ascii="맑은 고딕" w:eastAsia="맑은 고딕" w:hAnsi="맑은 고딕"/>
          <w:i/>
          <w:sz w:val="20"/>
        </w:rPr>
      </w:pPr>
    </w:p>
    <w:p w14:paraId="33485DB4" w14:textId="7A3F9D6D" w:rsidR="006705A4" w:rsidRDefault="006705A4" w:rsidP="001B0B37">
      <w:pPr>
        <w:pStyle w:val="a3"/>
        <w:spacing w:before="6"/>
        <w:jc w:val="both"/>
        <w:rPr>
          <w:rFonts w:ascii="맑은 고딕" w:eastAsia="맑은 고딕" w:hAnsi="맑은 고딕"/>
          <w:i/>
          <w:sz w:val="20"/>
        </w:rPr>
      </w:pPr>
    </w:p>
    <w:p w14:paraId="75875309" w14:textId="63896499" w:rsidR="006705A4" w:rsidRDefault="006705A4" w:rsidP="001B0B37">
      <w:pPr>
        <w:pStyle w:val="a3"/>
        <w:spacing w:before="6"/>
        <w:jc w:val="both"/>
        <w:rPr>
          <w:rFonts w:ascii="맑은 고딕" w:eastAsia="맑은 고딕" w:hAnsi="맑은 고딕"/>
          <w:i/>
          <w:sz w:val="20"/>
        </w:rPr>
      </w:pPr>
    </w:p>
    <w:p w14:paraId="28E523D1" w14:textId="799BC16B" w:rsidR="006705A4" w:rsidRDefault="006705A4" w:rsidP="001B0B37">
      <w:pPr>
        <w:pStyle w:val="a3"/>
        <w:spacing w:before="6"/>
        <w:jc w:val="both"/>
        <w:rPr>
          <w:rFonts w:ascii="맑은 고딕" w:eastAsia="맑은 고딕" w:hAnsi="맑은 고딕"/>
          <w:i/>
          <w:sz w:val="20"/>
        </w:rPr>
      </w:pPr>
    </w:p>
    <w:p w14:paraId="6758246C" w14:textId="3B7A3B7F" w:rsidR="006705A4" w:rsidRDefault="006705A4" w:rsidP="001B0B37">
      <w:pPr>
        <w:pStyle w:val="a3"/>
        <w:spacing w:before="6"/>
        <w:jc w:val="both"/>
        <w:rPr>
          <w:rFonts w:ascii="맑은 고딕" w:eastAsia="맑은 고딕" w:hAnsi="맑은 고딕"/>
          <w:i/>
          <w:sz w:val="20"/>
        </w:rPr>
      </w:pPr>
    </w:p>
    <w:p w14:paraId="5B493F11" w14:textId="77777777" w:rsidR="006705A4" w:rsidRPr="00172F46" w:rsidRDefault="006705A4" w:rsidP="001B0B37">
      <w:pPr>
        <w:pStyle w:val="a3"/>
        <w:spacing w:before="6"/>
        <w:jc w:val="both"/>
        <w:rPr>
          <w:rFonts w:ascii="맑은 고딕" w:eastAsia="맑은 고딕" w:hAnsi="맑은 고딕"/>
          <w:i/>
          <w:sz w:val="20"/>
        </w:rPr>
      </w:pPr>
    </w:p>
    <w:p w14:paraId="46E6FF34" w14:textId="77777777" w:rsidR="006705A4" w:rsidRDefault="006705A4" w:rsidP="006705A4">
      <w:pPr>
        <w:pStyle w:val="5"/>
        <w:spacing w:before="90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 xml:space="preserve">표 </w:t>
      </w:r>
      <w:r w:rsidR="007577A8" w:rsidRPr="00172F46">
        <w:rPr>
          <w:rFonts w:ascii="맑은 고딕" w:eastAsia="맑은 고딕" w:hAnsi="맑은 고딕"/>
        </w:rPr>
        <w:t xml:space="preserve">38.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66"/>
        <w:gridCol w:w="1812"/>
        <w:gridCol w:w="5653"/>
      </w:tblGrid>
      <w:tr w:rsidR="007F6D0A" w:rsidRPr="00172F46" w14:paraId="477C0BE8" w14:textId="77777777" w:rsidTr="006705A4">
        <w:trPr>
          <w:trHeight w:val="503"/>
          <w:jc w:val="center"/>
        </w:trPr>
        <w:tc>
          <w:tcPr>
            <w:tcW w:w="1866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29B21DB6" w14:textId="35D5B08E" w:rsidR="007F6D0A" w:rsidRPr="00172F46" w:rsidRDefault="006705A4" w:rsidP="006705A4">
            <w:pPr>
              <w:pStyle w:val="TableParagraph"/>
              <w:spacing w:before="90"/>
              <w:ind w:left="342" w:right="329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bookmarkStart w:id="141" w:name="_Hlk108172691"/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7465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12A86A4" w14:textId="615A1BA6" w:rsidR="007F6D0A" w:rsidRPr="00172F46" w:rsidRDefault="006705A4" w:rsidP="006705A4">
            <w:pPr>
              <w:pStyle w:val="TableParagraph"/>
              <w:spacing w:before="90"/>
              <w:ind w:left="2616" w:right="2601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0C3D4241" w14:textId="77777777" w:rsidTr="006705A4">
        <w:trPr>
          <w:trHeight w:val="4743"/>
          <w:jc w:val="center"/>
        </w:trPr>
        <w:tc>
          <w:tcPr>
            <w:tcW w:w="1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A33B6D1" w14:textId="1029BADA" w:rsidR="007F6D0A" w:rsidRPr="006705A4" w:rsidRDefault="006705A4" w:rsidP="006705A4">
            <w:pPr>
              <w:pStyle w:val="TableParagraph"/>
              <w:ind w:left="167" w:right="151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스냅샷 설정</w:t>
            </w:r>
          </w:p>
        </w:tc>
        <w:tc>
          <w:tcPr>
            <w:tcW w:w="746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83E0EFB" w14:textId="77777777" w:rsidR="006705A4" w:rsidRDefault="006705A4" w:rsidP="006705A4">
            <w:pPr>
              <w:pStyle w:val="TableParagraph"/>
              <w:spacing w:line="276" w:lineRule="auto"/>
              <w:ind w:left="91" w:right="203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bCs/>
                <w:sz w:val="20"/>
                <w:szCs w:val="20"/>
                <w:lang w:eastAsia="ko-KR"/>
              </w:rPr>
              <w:t>타이밍 스냅샷 활성화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: 선택 시 타이밍 스냅샷 기능 활성화</w:t>
            </w:r>
          </w:p>
          <w:p w14:paraId="6FD17545" w14:textId="77777777" w:rsidR="006705A4" w:rsidRDefault="006705A4" w:rsidP="006705A4">
            <w:pPr>
              <w:pStyle w:val="TableParagraph"/>
              <w:spacing w:line="276" w:lineRule="auto"/>
              <w:ind w:left="91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간격: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스냅샷 간격 설정, 숫자와 유닛 입력 (millisecond, second, minute, hour, day)</w:t>
            </w:r>
          </w:p>
          <w:p w14:paraId="6946D7A2" w14:textId="77777777" w:rsidR="006705A4" w:rsidRDefault="006705A4" w:rsidP="006705A4">
            <w:pPr>
              <w:pStyle w:val="TableParagraph"/>
              <w:spacing w:line="276" w:lineRule="auto"/>
              <w:ind w:left="91" w:right="203"/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저장소에 저장: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스냅샷을 SD 카드 또는 NAS에 저장,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시간</w:t>
            </w:r>
            <w:r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접미사를</w:t>
            </w:r>
            <w:r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추가하거나</w:t>
            </w:r>
            <w:r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기본</w:t>
            </w:r>
            <w:r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파일</w:t>
            </w:r>
            <w:r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이름을</w:t>
            </w:r>
            <w:r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덮어쓸</w:t>
            </w:r>
            <w:r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파일</w:t>
            </w:r>
            <w:r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이름 선택</w:t>
            </w:r>
          </w:p>
          <w:p w14:paraId="5DCB6294" w14:textId="77777777" w:rsidR="006705A4" w:rsidRDefault="006705A4" w:rsidP="006705A4">
            <w:pPr>
              <w:pStyle w:val="TableParagraph"/>
              <w:spacing w:line="276" w:lineRule="auto"/>
              <w:ind w:left="91" w:right="203"/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NAS에 저장: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NAS에 스냅샷 저장,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시간</w:t>
            </w:r>
            <w:r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접미사를</w:t>
            </w:r>
            <w:r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추가하거나</w:t>
            </w:r>
            <w:r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기본</w:t>
            </w:r>
            <w:r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파일</w:t>
            </w:r>
            <w:r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이름을</w:t>
            </w:r>
            <w:r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덮어쓸</w:t>
            </w:r>
            <w:r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파일</w:t>
            </w:r>
            <w:r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이름 선택</w:t>
            </w:r>
          </w:p>
          <w:p w14:paraId="5E91A3DA" w14:textId="77777777" w:rsidR="006705A4" w:rsidRDefault="006705A4" w:rsidP="006705A4">
            <w:pPr>
              <w:pStyle w:val="TableParagraph"/>
              <w:spacing w:line="276" w:lineRule="auto"/>
              <w:ind w:left="91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FTP 업로드</w:t>
            </w:r>
          </w:p>
          <w:p w14:paraId="1447C51B" w14:textId="77777777" w:rsidR="006705A4" w:rsidRDefault="006705A4" w:rsidP="006705A4">
            <w:pPr>
              <w:pStyle w:val="TableParagraph"/>
              <w:spacing w:line="276" w:lineRule="auto"/>
              <w:ind w:left="91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SMTP 업로드</w:t>
            </w:r>
          </w:p>
          <w:p w14:paraId="68921C8D" w14:textId="77777777" w:rsidR="007F6D0A" w:rsidRPr="006705A4" w:rsidRDefault="007F6D0A" w:rsidP="001B0B37">
            <w:pPr>
              <w:pStyle w:val="TableParagraph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  <w:p w14:paraId="63AACD54" w14:textId="3DB0975A" w:rsidR="007F6D0A" w:rsidRDefault="000E72C7" w:rsidP="006705A4">
            <w:pPr>
              <w:pStyle w:val="TableParagraph"/>
              <w:spacing w:before="10"/>
              <w:ind w:leftChars="50" w:left="110" w:rightChars="50" w:right="110"/>
              <w:jc w:val="both"/>
              <w:rPr>
                <w:rFonts w:ascii="맑은 고딕" w:eastAsia="맑은 고딕" w:hAnsi="맑은 고딕" w:cs="Helvetica"/>
                <w:color w:val="000000"/>
                <w:sz w:val="20"/>
                <w:szCs w:val="20"/>
                <w:shd w:val="clear" w:color="auto" w:fill="FDFDFD"/>
                <w:lang w:eastAsia="ko-KR"/>
              </w:rPr>
            </w:pPr>
            <w:r>
              <w:rPr>
                <w:rFonts w:ascii="맑은 고딕" w:eastAsia="맑은 고딕" w:hAnsi="맑은 고딕"/>
                <w:noProof/>
                <w:sz w:val="20"/>
                <w:szCs w:val="20"/>
              </w:rPr>
              <mc:AlternateContent>
                <mc:Choice Requires="wpg">
                  <w:drawing>
                    <wp:inline distT="0" distB="0" distL="0" distR="0" wp14:anchorId="2531DA21" wp14:editId="6B5F1C30">
                      <wp:extent cx="152400" cy="152400"/>
                      <wp:effectExtent l="1270" t="635" r="0" b="0"/>
                      <wp:docPr id="1548210731" name="Group 4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3445" y="5157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12326279" name="Picture 4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444" y="5156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147700" name="Picture 4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504" y="5216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AF62B1E" id="Group 439" o:spid="_x0000_s1026" style="width:12pt;height:12pt;mso-position-horizontal-relative:char;mso-position-vertical-relative:line" coordorigin="3445,5157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">
                      <v:shape id="Picture 440" o:spid="_x0000_s1027" type="#_x0000_t75" style="position:absolute;left:3444;top:5156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">
                        <v:imagedata r:id="rId17" o:title=""/>
                      </v:shape>
                      <v:shape id="Picture 441" o:spid="_x0000_s1028" type="#_x0000_t75" style="position:absolute;left:3504;top:5216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6705A4">
              <w:rPr>
                <w:rFonts w:ascii="맑은 고딕" w:eastAsia="맑은 고딕" w:hAnsi="맑은 고딕" w:cs="맑은 고딕" w:hint="eastAsia"/>
                <w:b/>
                <w:bCs/>
                <w:sz w:val="20"/>
                <w:szCs w:val="20"/>
                <w:lang w:eastAsia="ko-KR"/>
              </w:rPr>
              <w:t xml:space="preserve"> 참고</w:t>
            </w:r>
            <w:r w:rsidR="006705A4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: 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시간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접미사를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추가하면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모든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스냅샷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사진이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저장되지만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기본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파일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이름을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덮어쓰게 선택하면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최신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사진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하나만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저장됩니다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. 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기본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파일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이름을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SD 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카드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또는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NAS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에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덮어쓰기를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선택하면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스냅샷을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저장할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"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스냅샷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" 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파일이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 xml:space="preserve"> </w:t>
            </w:r>
            <w:r w:rsidR="006705A4">
              <w:rPr>
                <w:rFonts w:ascii="맑은 고딕" w:eastAsia="맑은 고딕" w:hAnsi="맑은 고딕" w:cs="맑은 고딕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생성됩니다</w:t>
            </w:r>
            <w:r w:rsidR="006705A4">
              <w:rPr>
                <w:rFonts w:ascii="맑은 고딕" w:eastAsia="맑은 고딕" w:hAnsi="맑은 고딕" w:cs="Helvetica" w:hint="eastAsia"/>
                <w:color w:val="000000"/>
                <w:sz w:val="20"/>
                <w:szCs w:val="20"/>
                <w:shd w:val="clear" w:color="auto" w:fill="FDFDFD"/>
                <w:lang w:eastAsia="ko-KR"/>
              </w:rPr>
              <w:t>.</w:t>
            </w:r>
          </w:p>
          <w:p w14:paraId="40E24FA3" w14:textId="77777777" w:rsidR="006705A4" w:rsidRPr="006705A4" w:rsidRDefault="006705A4" w:rsidP="006705A4">
            <w:pPr>
              <w:pStyle w:val="TableParagraph"/>
              <w:spacing w:before="10"/>
              <w:ind w:leftChars="50" w:left="110" w:rightChars="50" w:right="110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  <w:p w14:paraId="2A940980" w14:textId="1527A9C0" w:rsidR="007F6D0A" w:rsidRPr="006705A4" w:rsidRDefault="007577A8" w:rsidP="001B0B37">
            <w:pPr>
              <w:pStyle w:val="TableParagraph"/>
              <w:spacing w:before="1" w:line="254" w:lineRule="auto"/>
              <w:ind w:left="94" w:right="185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6705A4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HTTP Post: </w:t>
            </w:r>
            <w:r w:rsidR="006705A4" w:rsidRPr="006705A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HTTP Post</w:t>
            </w:r>
            <w:r w:rsidR="006705A4" w:rsidRPr="006705A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를</w:t>
            </w:r>
            <w:r w:rsidR="006705A4" w:rsidRPr="006705A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6705A4" w:rsidRPr="006705A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통해</w:t>
            </w:r>
            <w:r w:rsidR="006705A4" w:rsidRPr="006705A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6705A4" w:rsidRPr="006705A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스냅샷을</w:t>
            </w:r>
            <w:r w:rsidR="006705A4" w:rsidRPr="006705A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6705A4" w:rsidRPr="006705A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업로드</w:t>
            </w:r>
            <w:r w:rsidR="006705A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, </w:t>
            </w:r>
            <w:r w:rsidR="006705A4" w:rsidRPr="006705A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지정된</w:t>
            </w:r>
            <w:r w:rsidR="006705A4" w:rsidRPr="006705A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HTTP URL</w:t>
            </w:r>
            <w:r w:rsidR="006705A4" w:rsidRPr="006705A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에</w:t>
            </w:r>
            <w:r w:rsidR="006705A4" w:rsidRPr="006705A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6705A4" w:rsidRPr="006705A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스냅샷</w:t>
            </w:r>
            <w:r w:rsidR="006705A4" w:rsidRPr="006705A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6705A4" w:rsidRPr="006705A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업로드를</w:t>
            </w:r>
            <w:r w:rsidR="006705A4" w:rsidRPr="006705A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6705A4" w:rsidRPr="006705A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지원</w:t>
            </w:r>
          </w:p>
        </w:tc>
      </w:tr>
      <w:tr w:rsidR="007F6D0A" w:rsidRPr="00172F46" w14:paraId="0BFF036C" w14:textId="77777777" w:rsidTr="006705A4">
        <w:trPr>
          <w:trHeight w:val="4235"/>
          <w:jc w:val="center"/>
        </w:trPr>
        <w:tc>
          <w:tcPr>
            <w:tcW w:w="1866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3BB7F2AC" w14:textId="2CA8E8C1" w:rsidR="007F6D0A" w:rsidRPr="006705A4" w:rsidRDefault="006705A4" w:rsidP="006705A4">
            <w:pPr>
              <w:pStyle w:val="TableParagraph"/>
              <w:ind w:left="167" w:right="151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스케줄 설정</w:t>
            </w:r>
          </w:p>
        </w:tc>
        <w:tc>
          <w:tcPr>
            <w:tcW w:w="7465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6D0C69A5" w14:textId="77777777" w:rsidR="00427A18" w:rsidRPr="000F23C8" w:rsidRDefault="00427A18" w:rsidP="00427A18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타임 바 설정을 통한 필요에 따른 녹화 일정 편집</w:t>
            </w:r>
          </w:p>
          <w:p w14:paraId="74377577" w14:textId="77777777" w:rsidR="007F6D0A" w:rsidRPr="006705A4" w:rsidRDefault="007F6D0A" w:rsidP="001B0B37">
            <w:pPr>
              <w:pStyle w:val="TableParagraph"/>
              <w:spacing w:before="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  <w:p w14:paraId="0EA258E9" w14:textId="77777777" w:rsidR="007F6D0A" w:rsidRPr="006705A4" w:rsidRDefault="007577A8" w:rsidP="001B0B3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6705A4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3932717B" wp14:editId="54D759C5">
                  <wp:extent cx="3813810" cy="2234565"/>
                  <wp:effectExtent l="0" t="0" r="0" b="0"/>
                  <wp:docPr id="425" name="image1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5" name="image174.png"/>
                          <pic:cNvPicPr>
                            <a:picLocks noChangeAspect="1"/>
                          </pic:cNvPicPr>
                        </pic:nvPicPr>
                        <pic:blipFill>
                          <a:blip r:embed="rId1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3846" cy="2235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398DBB" w14:textId="77777777" w:rsidR="007F6D0A" w:rsidRPr="006705A4" w:rsidRDefault="007F6D0A" w:rsidP="001B0B37">
            <w:pPr>
              <w:pStyle w:val="TableParagraph"/>
              <w:spacing w:before="7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</w:tc>
      </w:tr>
      <w:tr w:rsidR="007F6D0A" w:rsidRPr="00172F46" w14:paraId="0D91A68B" w14:textId="77777777" w:rsidTr="006705A4">
        <w:trPr>
          <w:trHeight w:val="2385"/>
          <w:jc w:val="center"/>
        </w:trPr>
        <w:tc>
          <w:tcPr>
            <w:tcW w:w="1866" w:type="dxa"/>
            <w:vMerge w:val="restart"/>
            <w:tcBorders>
              <w:bottom w:val="nil"/>
              <w:right w:val="single" w:sz="6" w:space="0" w:color="000000"/>
            </w:tcBorders>
            <w:vAlign w:val="center"/>
          </w:tcPr>
          <w:p w14:paraId="5132FA75" w14:textId="77777777" w:rsidR="007F6D0A" w:rsidRPr="006705A4" w:rsidRDefault="007F6D0A" w:rsidP="006705A4">
            <w:pPr>
              <w:pStyle w:val="TableParagraph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</w:p>
          <w:p w14:paraId="2BBF4B7F" w14:textId="77777777" w:rsidR="007F6D0A" w:rsidRPr="006705A4" w:rsidRDefault="007F6D0A" w:rsidP="006705A4">
            <w:pPr>
              <w:pStyle w:val="TableParagraph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</w:p>
          <w:p w14:paraId="2DCA9491" w14:textId="64E56BC1" w:rsidR="007F6D0A" w:rsidRPr="006705A4" w:rsidRDefault="00427A18" w:rsidP="006705A4">
            <w:pPr>
              <w:pStyle w:val="TableParagraph"/>
              <w:ind w:left="183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스케줄 설정</w:t>
            </w:r>
          </w:p>
        </w:tc>
        <w:tc>
          <w:tcPr>
            <w:tcW w:w="1812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82E4F4D" w14:textId="77777777" w:rsidR="007F6D0A" w:rsidRPr="006705A4" w:rsidRDefault="007577A8" w:rsidP="00427A18">
            <w:pPr>
              <w:pStyle w:val="TableParagraph"/>
              <w:ind w:left="94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6705A4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0D80DB03" wp14:editId="649BB53A">
                  <wp:extent cx="953770" cy="1355725"/>
                  <wp:effectExtent l="0" t="0" r="0" b="0"/>
                  <wp:docPr id="427" name="image1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7" name="image175.png"/>
                          <pic:cNvPicPr>
                            <a:picLocks noChangeAspect="1"/>
                          </pic:cNvPicPr>
                        </pic:nvPicPr>
                        <pic:blipFill>
                          <a:blip r:embed="rId1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4126" cy="1356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53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3A4F28B" w14:textId="77777777" w:rsidR="007F6D0A" w:rsidRPr="006705A4" w:rsidRDefault="007F6D0A" w:rsidP="001B0B37">
            <w:pPr>
              <w:pStyle w:val="TableParagraph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</w:p>
          <w:p w14:paraId="2094F542" w14:textId="31CE454D" w:rsidR="007F6D0A" w:rsidRPr="006705A4" w:rsidRDefault="00427A18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427A1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일정</w:t>
            </w:r>
            <w:r w:rsidRPr="00427A1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27A1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영역을</w:t>
            </w:r>
            <w:r w:rsidRPr="00427A1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27A1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다른</w:t>
            </w:r>
            <w:r w:rsidRPr="00427A1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27A1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날짜로</w:t>
            </w:r>
            <w:r w:rsidRPr="00427A1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427A1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복사</w:t>
            </w:r>
          </w:p>
        </w:tc>
      </w:tr>
      <w:tr w:rsidR="007F6D0A" w:rsidRPr="00172F46" w14:paraId="526A489C" w14:textId="77777777" w:rsidTr="006705A4">
        <w:trPr>
          <w:trHeight w:val="697"/>
          <w:jc w:val="center"/>
        </w:trPr>
        <w:tc>
          <w:tcPr>
            <w:tcW w:w="1866" w:type="dxa"/>
            <w:vMerge/>
            <w:tcBorders>
              <w:top w:val="nil"/>
              <w:bottom w:val="nil"/>
              <w:right w:val="single" w:sz="6" w:space="0" w:color="000000"/>
            </w:tcBorders>
            <w:vAlign w:val="center"/>
          </w:tcPr>
          <w:p w14:paraId="27AED380" w14:textId="77777777" w:rsidR="007F6D0A" w:rsidRPr="006705A4" w:rsidRDefault="007F6D0A" w:rsidP="006705A4">
            <w:pPr>
              <w:jc w:val="center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CC6BBFC" w14:textId="77777777" w:rsidR="007F6D0A" w:rsidRPr="006705A4" w:rsidRDefault="007577A8" w:rsidP="00427A18">
            <w:pPr>
              <w:pStyle w:val="TableParagraph"/>
              <w:ind w:left="94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6705A4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0539F867" wp14:editId="44846A08">
                  <wp:extent cx="837565" cy="281940"/>
                  <wp:effectExtent l="0" t="0" r="0" b="0"/>
                  <wp:docPr id="429" name="image1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9" name="image176.png"/>
                          <pic:cNvPicPr>
                            <a:picLocks noChangeAspect="1"/>
                          </pic:cNvPicPr>
                        </pic:nvPicPr>
                        <pic:blipFill>
                          <a:blip r:embed="rId1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199" cy="28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53" w:type="dxa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170C6ACF" w14:textId="21C1023F" w:rsidR="007F6D0A" w:rsidRPr="006705A4" w:rsidRDefault="00427A18" w:rsidP="001B0B37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모든 스케줄 선택</w:t>
            </w:r>
          </w:p>
        </w:tc>
      </w:tr>
      <w:tr w:rsidR="007F6D0A" w:rsidRPr="00172F46" w14:paraId="2A73BBCB" w14:textId="77777777" w:rsidTr="006705A4">
        <w:trPr>
          <w:trHeight w:val="675"/>
          <w:jc w:val="center"/>
        </w:trPr>
        <w:tc>
          <w:tcPr>
            <w:tcW w:w="1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0FF999E" w14:textId="77777777" w:rsidR="007F6D0A" w:rsidRPr="006705A4" w:rsidRDefault="007F6D0A" w:rsidP="006705A4">
            <w:pPr>
              <w:pStyle w:val="TableParagraph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CF11DE1" w14:textId="77777777" w:rsidR="007F6D0A" w:rsidRPr="006705A4" w:rsidRDefault="007577A8" w:rsidP="00427A18">
            <w:pPr>
              <w:pStyle w:val="TableParagraph"/>
              <w:ind w:left="94"/>
              <w:jc w:val="center"/>
              <w:rPr>
                <w:rFonts w:ascii="맑은 고딕" w:eastAsia="맑은 고딕" w:hAnsi="맑은 고딕"/>
                <w:sz w:val="20"/>
                <w:szCs w:val="20"/>
              </w:rPr>
            </w:pPr>
            <w:r w:rsidRPr="006705A4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0DADD049" wp14:editId="26E48754">
                  <wp:extent cx="791845" cy="266700"/>
                  <wp:effectExtent l="0" t="0" r="0" b="0"/>
                  <wp:docPr id="431" name="image1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1" name="image177.png"/>
                          <pic:cNvPicPr>
                            <a:picLocks noChangeAspect="1"/>
                          </pic:cNvPicPr>
                        </pic:nvPicPr>
                        <pic:blipFill>
                          <a:blip r:embed="rId2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467" cy="26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720A557" w14:textId="40654B92" w:rsidR="007F6D0A" w:rsidRPr="006705A4" w:rsidRDefault="00427A18" w:rsidP="001B0B37">
            <w:pPr>
              <w:pStyle w:val="TableParagraph"/>
              <w:spacing w:before="1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모든 스케줄 삭제</w:t>
            </w:r>
          </w:p>
        </w:tc>
      </w:tr>
      <w:tr w:rsidR="007F6D0A" w:rsidRPr="00172F46" w14:paraId="55E9D55E" w14:textId="77777777" w:rsidTr="006705A4">
        <w:trPr>
          <w:trHeight w:val="589"/>
          <w:jc w:val="center"/>
        </w:trPr>
        <w:tc>
          <w:tcPr>
            <w:tcW w:w="1866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312E6E5B" w14:textId="77777777" w:rsidR="007F6D0A" w:rsidRPr="006705A4" w:rsidRDefault="007577A8" w:rsidP="00427A18">
            <w:pPr>
              <w:pStyle w:val="TableParagraph"/>
              <w:ind w:left="378"/>
              <w:rPr>
                <w:rFonts w:ascii="맑은 고딕" w:eastAsia="맑은 고딕" w:hAnsi="맑은 고딕"/>
                <w:sz w:val="20"/>
                <w:szCs w:val="20"/>
              </w:rPr>
            </w:pPr>
            <w:r w:rsidRPr="006705A4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33A4DF16" wp14:editId="282873DD">
                  <wp:extent cx="701040" cy="212725"/>
                  <wp:effectExtent l="0" t="0" r="0" b="0"/>
                  <wp:docPr id="433" name="image1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3" name="image178.png"/>
                          <pic:cNvPicPr>
                            <a:picLocks noChangeAspect="1"/>
                          </pic:cNvPicPr>
                        </pic:nvPicPr>
                        <pic:blipFill>
                          <a:blip r:embed="rId2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040" cy="213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5" w:type="dxa"/>
            <w:gridSpan w:val="2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5D4C5F1D" w14:textId="654DFA44" w:rsidR="007F6D0A" w:rsidRPr="006705A4" w:rsidRDefault="00427A18" w:rsidP="001B0B37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 저장</w:t>
            </w:r>
          </w:p>
        </w:tc>
      </w:tr>
      <w:bookmarkEnd w:id="141"/>
    </w:tbl>
    <w:p w14:paraId="06AB5E54" w14:textId="77777777" w:rsidR="007F6D0A" w:rsidRPr="00172F46" w:rsidRDefault="007F6D0A" w:rsidP="001B0B37">
      <w:pPr>
        <w:pStyle w:val="a3"/>
        <w:spacing w:before="6"/>
        <w:jc w:val="both"/>
        <w:rPr>
          <w:rFonts w:ascii="맑은 고딕" w:eastAsia="맑은 고딕" w:hAnsi="맑은 고딕"/>
          <w:sz w:val="25"/>
        </w:rPr>
      </w:pPr>
    </w:p>
    <w:p w14:paraId="774E748F" w14:textId="105AAB18" w:rsidR="007F6D0A" w:rsidRPr="00172F46" w:rsidRDefault="00332551" w:rsidP="001B0B37">
      <w:pPr>
        <w:pStyle w:val="a4"/>
        <w:numPr>
          <w:ilvl w:val="2"/>
          <w:numId w:val="21"/>
        </w:numPr>
        <w:tabs>
          <w:tab w:val="left" w:pos="825"/>
        </w:tabs>
        <w:spacing w:before="88"/>
        <w:jc w:val="both"/>
        <w:rPr>
          <w:rFonts w:ascii="맑은 고딕" w:eastAsia="맑은 고딕" w:hAnsi="맑은 고딕"/>
          <w:i/>
          <w:sz w:val="32"/>
        </w:rPr>
      </w:pPr>
      <w:bookmarkStart w:id="142" w:name="_bookmark46"/>
      <w:bookmarkStart w:id="143" w:name="8.3.4_Explorer"/>
      <w:bookmarkEnd w:id="142"/>
      <w:bookmarkEnd w:id="143"/>
      <w:r>
        <w:rPr>
          <w:rFonts w:ascii="맑은 고딕" w:eastAsia="맑은 고딕" w:hAnsi="맑은 고딕" w:hint="eastAsia"/>
          <w:i/>
          <w:sz w:val="32"/>
          <w:lang w:eastAsia="ko-KR"/>
        </w:rPr>
        <w:t>검색</w:t>
      </w:r>
    </w:p>
    <w:p w14:paraId="36623CB6" w14:textId="2E308920" w:rsidR="007F6D0A" w:rsidRPr="00332551" w:rsidRDefault="00332551" w:rsidP="00332551">
      <w:pPr>
        <w:pStyle w:val="a3"/>
        <w:spacing w:before="2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bookmarkStart w:id="144" w:name="_Hlk108172712"/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파일이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SD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카드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또는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NAS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에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저장되도록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구성된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경우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이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페이지에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파일이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표시됩니다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동영상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녹화를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위한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시간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스케줄을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매일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설정하고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원하는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위치에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동영상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파일을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저장할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1709545D" w14:textId="77777777" w:rsidR="00332551" w:rsidRPr="00332551" w:rsidRDefault="00332551" w:rsidP="00332551">
      <w:pPr>
        <w:pStyle w:val="a3"/>
        <w:spacing w:before="2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67C6AA76" w14:textId="79E16890" w:rsidR="007F6D0A" w:rsidRDefault="000E72C7" w:rsidP="00332551">
      <w:pPr>
        <w:pStyle w:val="a3"/>
        <w:ind w:left="44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/>
          <w:b/>
          <w:bCs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7C283ED7" wp14:editId="3416D7BC">
                <wp:simplePos x="0" y="0"/>
                <wp:positionH relativeFrom="page">
                  <wp:posOffset>933450</wp:posOffset>
                </wp:positionH>
                <wp:positionV relativeFrom="paragraph">
                  <wp:posOffset>25400</wp:posOffset>
                </wp:positionV>
                <wp:extent cx="152400" cy="152400"/>
                <wp:effectExtent l="0" t="0" r="0" b="0"/>
                <wp:wrapNone/>
                <wp:docPr id="329711203" name="Group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825592250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1554672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C871190" id="Group 159" o:spid="_x0000_s1026" style="position:absolute;left:0;text-align:left;margin-left:73.5pt;margin-top:2pt;width:12pt;height:12pt;z-index:251670528;mso-position-horizontal-relative:pag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">
                <v:shape id="Picture 160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">
                  <v:imagedata r:id="rId17" o:title=""/>
                </v:shape>
                <v:shape id="Picture 161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">
                  <v:imagedata r:id="rId18" o:title=""/>
                </v:shape>
                <w10:wrap anchorx="page"/>
              </v:group>
            </w:pict>
          </mc:Fallback>
        </mc:AlternateContent>
      </w:r>
      <w:r w:rsidR="00332551" w:rsidRPr="00332551">
        <w:rPr>
          <w:rFonts w:ascii="맑은 고딕" w:eastAsia="맑은 고딕" w:hAnsi="맑은 고딕" w:hint="eastAsia"/>
          <w:b/>
          <w:bCs/>
          <w:sz w:val="20"/>
          <w:szCs w:val="20"/>
          <w:lang w:eastAsia="ko-KR"/>
        </w:rPr>
        <w:t>참고:</w:t>
      </w:r>
      <w:r w:rsid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332551"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SD </w:t>
      </w:r>
      <w:r w:rsidR="00332551"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카드를</w:t>
      </w:r>
      <w:r w:rsidR="00332551"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332551"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삽입</w:t>
      </w:r>
      <w:r w:rsidR="00332551">
        <w:rPr>
          <w:rFonts w:ascii="맑은 고딕" w:eastAsia="맑은 고딕" w:hAnsi="맑은 고딕" w:hint="eastAsia"/>
          <w:sz w:val="20"/>
          <w:szCs w:val="20"/>
          <w:lang w:eastAsia="ko-KR"/>
        </w:rPr>
        <w:t>한 뒤,</w:t>
      </w:r>
      <w:r w:rsid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332551"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전원이</w:t>
      </w:r>
      <w:r w:rsidR="00332551"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332551"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켜진</w:t>
      </w:r>
      <w:r w:rsidR="00332551"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332551"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상태에서</w:t>
      </w:r>
      <w:r w:rsidR="00332551"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SD </w:t>
      </w:r>
      <w:r w:rsidR="00332551"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카드를</w:t>
      </w:r>
      <w:r w:rsidR="00332551"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332551"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삽입하거나</w:t>
      </w:r>
      <w:r w:rsidR="00332551"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332551"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빼지</w:t>
      </w:r>
      <w:r w:rsidR="00332551"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332551"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마십시오</w:t>
      </w:r>
      <w:r w:rsidR="00332551" w:rsidRPr="00332551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39CCAC26" w14:textId="77777777" w:rsidR="00332551" w:rsidRPr="00332551" w:rsidRDefault="00332551" w:rsidP="00332551">
      <w:pPr>
        <w:pStyle w:val="a3"/>
        <w:ind w:left="44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7F05D8B5" w14:textId="384F5341" w:rsidR="007F6D0A" w:rsidRPr="00172F46" w:rsidRDefault="00332551" w:rsidP="00332551">
      <w:pPr>
        <w:pStyle w:val="a3"/>
        <w:ind w:firstLineChars="100" w:firstLine="200"/>
        <w:jc w:val="both"/>
        <w:rPr>
          <w:rFonts w:ascii="맑은 고딕" w:eastAsia="맑은 고딕" w:hAnsi="맑은 고딕"/>
          <w:sz w:val="20"/>
          <w:lang w:eastAsia="ko-KR"/>
        </w:rPr>
      </w:pP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동영상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파일은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날짜별로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정렬됩니다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파일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유형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및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파일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검색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시작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>/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종료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시간을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설정합니다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매일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파일이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해당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날짜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아래에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표시됩니다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여기에서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파일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등을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복사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및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삭제할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>. ftp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로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SD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카드의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파일을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방문할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>(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예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>: ftp://username:password@192.168.5.190(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사용자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이름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및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비밀번호는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카메라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계정과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동일하며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뒤에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오는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IP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는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기기의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 xml:space="preserve"> IP</w:t>
      </w:r>
      <w:r w:rsidRPr="00332551">
        <w:rPr>
          <w:rFonts w:ascii="맑은 고딕" w:eastAsia="맑은 고딕" w:hAnsi="맑은 고딕" w:hint="eastAsia"/>
          <w:sz w:val="20"/>
          <w:szCs w:val="20"/>
          <w:lang w:eastAsia="ko-KR"/>
        </w:rPr>
        <w:t>입니다</w:t>
      </w:r>
      <w:r w:rsidRPr="00332551">
        <w:rPr>
          <w:rFonts w:ascii="맑은 고딕" w:eastAsia="맑은 고딕" w:hAnsi="맑은 고딕"/>
          <w:sz w:val="20"/>
          <w:szCs w:val="20"/>
          <w:lang w:eastAsia="ko-KR"/>
        </w:rPr>
        <w:t>.)</w:t>
      </w:r>
    </w:p>
    <w:bookmarkEnd w:id="144"/>
    <w:p w14:paraId="1E57A05A" w14:textId="77777777" w:rsidR="007F6D0A" w:rsidRPr="00172F46" w:rsidRDefault="007577A8" w:rsidP="001B0B37">
      <w:pPr>
        <w:pStyle w:val="a3"/>
        <w:spacing w:before="11"/>
        <w:jc w:val="both"/>
        <w:rPr>
          <w:rFonts w:ascii="맑은 고딕" w:eastAsia="맑은 고딕" w:hAnsi="맑은 고딕"/>
          <w:sz w:val="21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594752" behindDoc="0" locked="0" layoutInCell="1" allowOverlap="1" wp14:anchorId="2EFFB7DE" wp14:editId="27D85E1E">
            <wp:simplePos x="0" y="0"/>
            <wp:positionH relativeFrom="page">
              <wp:posOffset>914400</wp:posOffset>
            </wp:positionH>
            <wp:positionV relativeFrom="paragraph">
              <wp:posOffset>184785</wp:posOffset>
            </wp:positionV>
            <wp:extent cx="5883910" cy="2964180"/>
            <wp:effectExtent l="0" t="0" r="0" b="0"/>
            <wp:wrapTopAndBottom/>
            <wp:docPr id="435" name="image1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" name="image180.jpeg"/>
                    <pic:cNvPicPr>
                      <a:picLocks noChangeAspect="1"/>
                    </pic:cNvPicPr>
                  </pic:nvPicPr>
                  <pic:blipFill>
                    <a:blip r:embed="rId2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4174" cy="2964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A50534" w14:textId="77777777" w:rsidR="00332551" w:rsidRPr="00172F46" w:rsidRDefault="00332551" w:rsidP="001B0B37">
      <w:pPr>
        <w:pStyle w:val="a3"/>
        <w:spacing w:before="10"/>
        <w:jc w:val="both"/>
        <w:rPr>
          <w:rFonts w:ascii="맑은 고딕" w:eastAsia="맑은 고딕" w:hAnsi="맑은 고딕"/>
          <w:sz w:val="28"/>
          <w:lang w:eastAsia="ko-KR"/>
        </w:rPr>
      </w:pPr>
    </w:p>
    <w:p w14:paraId="77331BFC" w14:textId="3C7AB131" w:rsidR="007F6D0A" w:rsidRPr="00172F46" w:rsidRDefault="00332551" w:rsidP="001B0B37">
      <w:pPr>
        <w:pStyle w:val="2"/>
        <w:numPr>
          <w:ilvl w:val="1"/>
          <w:numId w:val="21"/>
        </w:numPr>
        <w:tabs>
          <w:tab w:val="left" w:pos="687"/>
        </w:tabs>
        <w:spacing w:before="85"/>
        <w:jc w:val="both"/>
        <w:rPr>
          <w:rFonts w:ascii="맑은 고딕" w:eastAsia="맑은 고딕" w:hAnsi="맑은 고딕"/>
        </w:rPr>
      </w:pPr>
      <w:bookmarkStart w:id="145" w:name="8.4_Event"/>
      <w:bookmarkStart w:id="146" w:name="_bookmark47"/>
      <w:bookmarkEnd w:id="145"/>
      <w:bookmarkEnd w:id="146"/>
      <w:r>
        <w:rPr>
          <w:rFonts w:ascii="맑은 고딕" w:eastAsia="맑은 고딕" w:hAnsi="맑은 고딕" w:hint="eastAsia"/>
          <w:lang w:eastAsia="ko-KR"/>
        </w:rPr>
        <w:t>이벤트</w:t>
      </w:r>
    </w:p>
    <w:p w14:paraId="477D1471" w14:textId="7AB01AFD" w:rsidR="007F6D0A" w:rsidRDefault="00332551" w:rsidP="001B0B37">
      <w:pPr>
        <w:pStyle w:val="3"/>
        <w:numPr>
          <w:ilvl w:val="2"/>
          <w:numId w:val="21"/>
        </w:numPr>
        <w:tabs>
          <w:tab w:val="left" w:pos="825"/>
        </w:tabs>
        <w:jc w:val="both"/>
        <w:rPr>
          <w:rFonts w:ascii="맑은 고딕" w:eastAsia="맑은 고딕" w:hAnsi="맑은 고딕"/>
        </w:rPr>
      </w:pPr>
      <w:bookmarkStart w:id="147" w:name="8.4.1_Basic_Event"/>
      <w:bookmarkStart w:id="148" w:name="_bookmark48"/>
      <w:bookmarkEnd w:id="147"/>
      <w:bookmarkEnd w:id="148"/>
      <w:r>
        <w:rPr>
          <w:rFonts w:ascii="맑은 고딕" w:eastAsia="맑은 고딕" w:hAnsi="맑은 고딕" w:hint="eastAsia"/>
          <w:lang w:eastAsia="ko-KR"/>
        </w:rPr>
        <w:t>기본 이벤트</w:t>
      </w:r>
    </w:p>
    <w:p w14:paraId="5FF4653A" w14:textId="77777777" w:rsidR="00332551" w:rsidRPr="00332551" w:rsidRDefault="00332551" w:rsidP="00332551">
      <w:pPr>
        <w:rPr>
          <w:rFonts w:eastAsia="맑은 고딕"/>
        </w:rPr>
      </w:pPr>
    </w:p>
    <w:p w14:paraId="466FAF94" w14:textId="5DC8E2E8" w:rsidR="007F6D0A" w:rsidRPr="00172F46" w:rsidRDefault="00332551" w:rsidP="001B0B37">
      <w:pPr>
        <w:pStyle w:val="4"/>
        <w:numPr>
          <w:ilvl w:val="3"/>
          <w:numId w:val="21"/>
        </w:numPr>
        <w:tabs>
          <w:tab w:val="left" w:pos="859"/>
        </w:tabs>
        <w:jc w:val="both"/>
        <w:rPr>
          <w:rFonts w:ascii="맑은 고딕" w:eastAsia="맑은 고딕" w:hAnsi="맑은 고딕"/>
        </w:rPr>
      </w:pPr>
      <w:bookmarkStart w:id="149" w:name="8.4.1.1_Motion_Detection"/>
      <w:bookmarkEnd w:id="149"/>
      <w:r>
        <w:rPr>
          <w:rFonts w:ascii="맑은 고딕" w:eastAsia="맑은 고딕" w:hAnsi="맑은 고딕" w:hint="eastAsia"/>
          <w:lang w:eastAsia="ko-KR"/>
        </w:rPr>
        <w:t>동작 감지</w:t>
      </w:r>
    </w:p>
    <w:p w14:paraId="682333CD" w14:textId="4B7E005F" w:rsidR="007F6D0A" w:rsidRPr="00172F46" w:rsidRDefault="007577A8" w:rsidP="00332551">
      <w:pPr>
        <w:pStyle w:val="a3"/>
        <w:jc w:val="both"/>
        <w:rPr>
          <w:rFonts w:ascii="맑은 고딕" w:eastAsia="맑은 고딕" w:hAnsi="맑은 고딕"/>
          <w:sz w:val="21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595776" behindDoc="0" locked="0" layoutInCell="1" allowOverlap="1" wp14:anchorId="086D992E" wp14:editId="329F6749">
            <wp:simplePos x="0" y="0"/>
            <wp:positionH relativeFrom="page">
              <wp:posOffset>914400</wp:posOffset>
            </wp:positionH>
            <wp:positionV relativeFrom="paragraph">
              <wp:posOffset>192405</wp:posOffset>
            </wp:positionV>
            <wp:extent cx="5852160" cy="2953385"/>
            <wp:effectExtent l="0" t="0" r="0" b="0"/>
            <wp:wrapTopAndBottom/>
            <wp:docPr id="437" name="image1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" name="image181.jpeg"/>
                    <pic:cNvPicPr>
                      <a:picLocks noChangeAspect="1"/>
                    </pic:cNvPicPr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872FDE" w14:textId="034FD250" w:rsidR="007F6D0A" w:rsidRPr="0015665F" w:rsidRDefault="0015665F" w:rsidP="001B0B37">
      <w:pPr>
        <w:pStyle w:val="a3"/>
        <w:spacing w:before="90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bookmarkStart w:id="150" w:name="_Hlk108172779"/>
      <w:r w:rsidRPr="0015665F">
        <w:rPr>
          <w:rFonts w:ascii="맑은 고딕" w:eastAsia="맑은 고딕" w:hAnsi="맑은 고딕" w:hint="eastAsia"/>
          <w:sz w:val="20"/>
          <w:szCs w:val="20"/>
          <w:lang w:eastAsia="ko-KR"/>
        </w:rPr>
        <w:t>다음과 같이 설정하십시오.</w:t>
      </w:r>
    </w:p>
    <w:p w14:paraId="42441CCF" w14:textId="77777777" w:rsidR="007F6D0A" w:rsidRPr="0015665F" w:rsidRDefault="007F6D0A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36960368" w14:textId="77777777" w:rsidR="0015665F" w:rsidRPr="0015665F" w:rsidRDefault="0015665F" w:rsidP="0015665F">
      <w:pPr>
        <w:pStyle w:val="a3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15665F">
        <w:rPr>
          <w:rFonts w:ascii="맑은 고딕" w:eastAsia="맑은 고딕" w:hAnsi="맑은 고딕"/>
          <w:b/>
          <w:sz w:val="20"/>
          <w:szCs w:val="20"/>
          <w:lang w:eastAsia="ko-KR"/>
        </w:rPr>
        <w:t>1</w:t>
      </w:r>
      <w:r w:rsidRPr="0015665F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단계</w:t>
      </w:r>
      <w:r w:rsidRPr="0015665F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Pr="0015665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모션</w:t>
      </w:r>
      <w:r w:rsidRPr="0015665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15665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감지를</w:t>
      </w:r>
      <w:r w:rsidRPr="0015665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15665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활성화하려면</w:t>
      </w:r>
      <w:r w:rsidRPr="0015665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15665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확인란을</w:t>
      </w:r>
      <w:r w:rsidRPr="0015665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15665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선택합니다</w:t>
      </w:r>
      <w:r w:rsidRPr="0015665F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340D7756" w14:textId="77777777" w:rsidR="0015665F" w:rsidRPr="0015665F" w:rsidRDefault="0015665F" w:rsidP="0015665F">
      <w:pPr>
        <w:pStyle w:val="a3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15665F">
        <w:rPr>
          <w:rFonts w:ascii="맑은 고딕" w:eastAsia="맑은 고딕" w:hAnsi="맑은 고딕"/>
          <w:b/>
          <w:sz w:val="20"/>
          <w:szCs w:val="20"/>
          <w:lang w:eastAsia="ko-KR"/>
        </w:rPr>
        <w:t>2</w:t>
      </w:r>
      <w:r w:rsidRPr="0015665F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단계</w:t>
      </w:r>
      <w:r w:rsidRPr="0015665F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Pr="0015665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모션</w:t>
      </w:r>
      <w:r w:rsidRPr="0015665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15665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분석을</w:t>
      </w:r>
      <w:r w:rsidRPr="0015665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15665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활성화하려면</w:t>
      </w:r>
      <w:r w:rsidRPr="0015665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15665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확인란을</w:t>
      </w:r>
      <w:r w:rsidRPr="0015665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15665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선택합니다</w:t>
      </w:r>
      <w:r w:rsidRPr="0015665F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03A7EDD2" w14:textId="77777777" w:rsidR="0015665F" w:rsidRPr="0015665F" w:rsidRDefault="0015665F" w:rsidP="0015665F">
      <w:pPr>
        <w:pStyle w:val="a3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15665F">
        <w:rPr>
          <w:rFonts w:ascii="맑은 고딕" w:eastAsia="맑은 고딕" w:hAnsi="맑은 고딕"/>
          <w:b/>
          <w:sz w:val="20"/>
          <w:szCs w:val="20"/>
          <w:lang w:eastAsia="ko-KR"/>
        </w:rPr>
        <w:t>3</w:t>
      </w:r>
      <w:r w:rsidRPr="0015665F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단계</w:t>
      </w:r>
      <w:r w:rsidRPr="0015665F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Pr="0015665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Pr="0015665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15665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모드를</w:t>
      </w:r>
      <w:r w:rsidRPr="0015665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15665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선택합니다</w:t>
      </w:r>
      <w:r w:rsidRPr="0015665F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7FEC6313" w14:textId="33DA2B58" w:rsidR="007F6D0A" w:rsidRPr="0015665F" w:rsidRDefault="0015665F" w:rsidP="0015665F">
      <w:pPr>
        <w:pStyle w:val="a3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15665F">
        <w:rPr>
          <w:rFonts w:ascii="맑은 고딕" w:eastAsia="맑은 고딕" w:hAnsi="맑은 고딕"/>
          <w:b/>
          <w:sz w:val="20"/>
          <w:szCs w:val="20"/>
          <w:lang w:eastAsia="ko-KR"/>
        </w:rPr>
        <w:t>4</w:t>
      </w:r>
      <w:r w:rsidRPr="0015665F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단계</w:t>
      </w:r>
      <w:r w:rsidRPr="0015665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15665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모션</w:t>
      </w:r>
      <w:r w:rsidRPr="0015665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15665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영역을</w:t>
      </w:r>
      <w:r w:rsidRPr="0015665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15665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Pr="0015665F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bookmarkEnd w:id="150"/>
    <w:p w14:paraId="53BD903B" w14:textId="77777777" w:rsidR="0015665F" w:rsidRPr="0015665F" w:rsidRDefault="0015665F" w:rsidP="0015665F">
      <w:pPr>
        <w:pStyle w:val="a3"/>
        <w:jc w:val="both"/>
        <w:rPr>
          <w:rFonts w:ascii="맑은 고딕" w:eastAsia="맑은 고딕" w:hAnsi="맑은 고딕"/>
          <w:bCs/>
          <w:sz w:val="21"/>
          <w:lang w:eastAsia="ko-KR"/>
        </w:rPr>
      </w:pPr>
    </w:p>
    <w:p w14:paraId="2AA1CEE8" w14:textId="092D95E8" w:rsidR="007F6D0A" w:rsidRPr="00172F46" w:rsidRDefault="0015665F" w:rsidP="001B0B37">
      <w:pPr>
        <w:pStyle w:val="5"/>
        <w:spacing w:after="27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39.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10"/>
        <w:gridCol w:w="6220"/>
      </w:tblGrid>
      <w:tr w:rsidR="007F6D0A" w:rsidRPr="00172F46" w14:paraId="19ADCAC7" w14:textId="77777777" w:rsidTr="0015665F">
        <w:trPr>
          <w:trHeight w:val="503"/>
          <w:jc w:val="center"/>
        </w:trPr>
        <w:tc>
          <w:tcPr>
            <w:tcW w:w="3110" w:type="dxa"/>
            <w:tcBorders>
              <w:bottom w:val="single" w:sz="6" w:space="0" w:color="000000"/>
            </w:tcBorders>
          </w:tcPr>
          <w:p w14:paraId="1C8B6FA1" w14:textId="4700D46B" w:rsidR="007F6D0A" w:rsidRPr="00172F46" w:rsidRDefault="0015665F" w:rsidP="0015665F">
            <w:pPr>
              <w:pStyle w:val="TableParagraph"/>
              <w:spacing w:before="90"/>
              <w:ind w:left="964" w:right="949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220" w:type="dxa"/>
            <w:tcBorders>
              <w:bottom w:val="single" w:sz="6" w:space="0" w:color="000000"/>
            </w:tcBorders>
          </w:tcPr>
          <w:p w14:paraId="2C4622B2" w14:textId="71538A1D" w:rsidR="007F6D0A" w:rsidRPr="00172F46" w:rsidRDefault="0015665F" w:rsidP="0015665F">
            <w:pPr>
              <w:pStyle w:val="TableParagraph"/>
              <w:spacing w:before="90"/>
              <w:ind w:left="1992" w:right="1976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07D78B52" w14:textId="77777777" w:rsidTr="0015665F">
        <w:trPr>
          <w:trHeight w:val="376"/>
          <w:jc w:val="center"/>
        </w:trPr>
        <w:tc>
          <w:tcPr>
            <w:tcW w:w="3110" w:type="dxa"/>
            <w:tcBorders>
              <w:top w:val="single" w:sz="6" w:space="0" w:color="000000"/>
              <w:left w:val="single" w:sz="6" w:space="0" w:color="000000"/>
            </w:tcBorders>
          </w:tcPr>
          <w:p w14:paraId="3B48EC0A" w14:textId="3E81205E" w:rsidR="007F6D0A" w:rsidRPr="0015665F" w:rsidRDefault="0015665F" w:rsidP="0015665F">
            <w:pPr>
              <w:pStyle w:val="TableParagraph"/>
              <w:spacing w:before="74"/>
              <w:ind w:left="581" w:right="563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proofErr w:type="spellStart"/>
            <w:r w:rsidRPr="0015665F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감지</w:t>
            </w:r>
            <w:proofErr w:type="spellEnd"/>
            <w:r w:rsidRPr="0015665F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 </w:t>
            </w:r>
            <w:proofErr w:type="spellStart"/>
            <w:r w:rsidRPr="0015665F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활성화</w:t>
            </w:r>
            <w:proofErr w:type="spellEnd"/>
          </w:p>
        </w:tc>
        <w:tc>
          <w:tcPr>
            <w:tcW w:w="6220" w:type="dxa"/>
            <w:tcBorders>
              <w:top w:val="single" w:sz="6" w:space="0" w:color="000000"/>
            </w:tcBorders>
          </w:tcPr>
          <w:p w14:paraId="77941ADD" w14:textId="03C75BF7" w:rsidR="007F6D0A" w:rsidRPr="0015665F" w:rsidRDefault="0015665F" w:rsidP="001B0B37">
            <w:pPr>
              <w:pStyle w:val="TableParagraph"/>
              <w:spacing w:before="74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5665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움직임</w:t>
            </w:r>
            <w:r w:rsidRPr="0015665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5665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</w:t>
            </w:r>
            <w:r w:rsidRPr="0015665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5665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기능을</w:t>
            </w:r>
            <w:r w:rsidRPr="0015665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5665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활성화하려면</w:t>
            </w:r>
            <w:r w:rsidRPr="0015665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5665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확인란을</w:t>
            </w:r>
            <w:r w:rsidRPr="0015665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5665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</w:t>
            </w:r>
          </w:p>
        </w:tc>
      </w:tr>
      <w:tr w:rsidR="007F6D0A" w:rsidRPr="00172F46" w14:paraId="6E26CB55" w14:textId="77777777" w:rsidTr="0015665F">
        <w:trPr>
          <w:trHeight w:val="4121"/>
          <w:jc w:val="center"/>
        </w:trPr>
        <w:tc>
          <w:tcPr>
            <w:tcW w:w="3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7BEF57DA" w14:textId="6E31F3F8" w:rsidR="007F6D0A" w:rsidRPr="0015665F" w:rsidRDefault="0015665F" w:rsidP="0015665F">
            <w:pPr>
              <w:pStyle w:val="TableParagraph"/>
              <w:spacing w:before="1"/>
              <w:ind w:left="581" w:right="563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proofErr w:type="spellStart"/>
            <w:r w:rsidRPr="0015665F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lastRenderedPageBreak/>
              <w:t>모션</w:t>
            </w:r>
            <w:proofErr w:type="spellEnd"/>
            <w:r w:rsidRPr="0015665F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 </w:t>
            </w:r>
            <w:proofErr w:type="spellStart"/>
            <w:r w:rsidRPr="0015665F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분석</w:t>
            </w:r>
            <w:proofErr w:type="spellEnd"/>
            <w:r w:rsidRPr="0015665F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 </w:t>
            </w:r>
            <w:proofErr w:type="spellStart"/>
            <w:r w:rsidRPr="0015665F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활성화</w:t>
            </w:r>
            <w:proofErr w:type="spellEnd"/>
          </w:p>
        </w:tc>
        <w:tc>
          <w:tcPr>
            <w:tcW w:w="622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80A4F15" w14:textId="77777777" w:rsidR="007F6D0A" w:rsidRPr="0015665F" w:rsidRDefault="007F6D0A" w:rsidP="001B0B37">
            <w:pPr>
              <w:pStyle w:val="TableParagraph"/>
              <w:spacing w:before="5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2E889DCA" w14:textId="6A413654" w:rsidR="007F6D0A" w:rsidRPr="0015665F" w:rsidRDefault="0015665F" w:rsidP="001B0B37">
            <w:pPr>
              <w:pStyle w:val="TableParagraph"/>
              <w:spacing w:line="254" w:lineRule="auto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모션 분석이 활성화되면 사용자가 모션이 발생한 위치를 정확히 알 수 있도록 움직이는 영역이 노란색으로 바뀝니다.</w:t>
            </w:r>
          </w:p>
          <w:p w14:paraId="1D860518" w14:textId="77777777" w:rsidR="00332551" w:rsidRPr="0015665F" w:rsidRDefault="00332551" w:rsidP="001B0B37">
            <w:pPr>
              <w:pStyle w:val="TableParagraph"/>
              <w:spacing w:before="11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34E7FFFB" w14:textId="576C6A18" w:rsidR="007F6D0A" w:rsidRPr="0015665F" w:rsidRDefault="000E72C7" w:rsidP="0015665F">
            <w:pPr>
              <w:pStyle w:val="TableParagraph"/>
              <w:spacing w:before="1"/>
              <w:ind w:leftChars="66" w:left="145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b/>
                <w:noProof/>
                <w:sz w:val="20"/>
                <w:szCs w:val="20"/>
              </w:rPr>
              <mc:AlternateContent>
                <mc:Choice Requires="wpg">
                  <w:drawing>
                    <wp:inline distT="0" distB="0" distL="0" distR="0" wp14:anchorId="4B3A71AE" wp14:editId="640F254D">
                      <wp:extent cx="152400" cy="152400"/>
                      <wp:effectExtent l="0" t="2540" r="3175" b="0"/>
                      <wp:docPr id="1566766972" name="Group 4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4689" y="2845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3457793" name="Picture 4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688" y="2845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36308508" name="Picture 4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748" y="2905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EE8837C" id="Group 442" o:spid="_x0000_s1026" style="width:12pt;height:12pt;mso-position-horizontal-relative:char;mso-position-vertical-relative:line" coordorigin="4689,2845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">
                      <v:shape id="Picture 443" o:spid="_x0000_s1027" type="#_x0000_t75" style="position:absolute;left:4688;top:2845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">
                        <v:imagedata r:id="rId17" o:title=""/>
                      </v:shape>
                      <v:shape id="Picture 444" o:spid="_x0000_s1028" type="#_x0000_t75" style="position:absolute;left:4748;top:2905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15665F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="0015665F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참고</w:t>
            </w:r>
            <w:r w:rsidR="007577A8" w:rsidRPr="0015665F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="0015665F" w:rsidRPr="0015665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라이브</w:t>
            </w:r>
            <w:r w:rsidR="0015665F" w:rsidRPr="0015665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15665F" w:rsidRPr="0015665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뷰에서</w:t>
            </w:r>
            <w:r w:rsidR="0015665F" w:rsidRPr="0015665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HTTP</w:t>
            </w:r>
            <w:r w:rsidR="0015665F" w:rsidRPr="0015665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를</w:t>
            </w:r>
            <w:r w:rsidR="0015665F" w:rsidRPr="0015665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15665F" w:rsidRPr="0015665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선택한</w:t>
            </w:r>
            <w:r w:rsidR="0015665F" w:rsidRPr="0015665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15665F" w:rsidRPr="0015665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경우에만</w:t>
            </w:r>
            <w:r w:rsidR="0015665F" w:rsidRPr="0015665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15665F" w:rsidRPr="0015665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지원</w:t>
            </w:r>
          </w:p>
          <w:p w14:paraId="435418D3" w14:textId="77777777" w:rsidR="007F6D0A" w:rsidRPr="0015665F" w:rsidRDefault="007577A8" w:rsidP="001B0B37">
            <w:pPr>
              <w:pStyle w:val="TableParagraph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5665F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4CD985B5" wp14:editId="65886819">
                  <wp:extent cx="2879090" cy="1633855"/>
                  <wp:effectExtent l="0" t="0" r="0" b="0"/>
                  <wp:docPr id="439" name="image18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9" name="image182.jpeg"/>
                          <pic:cNvPicPr>
                            <a:picLocks noChangeAspect="1"/>
                          </pic:cNvPicPr>
                        </pic:nvPicPr>
                        <pic:blipFill>
                          <a:blip r:embed="rId2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9245" cy="1634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492BED" w14:textId="77777777" w:rsidR="007F6D0A" w:rsidRPr="0015665F" w:rsidRDefault="007F6D0A" w:rsidP="001B0B37">
            <w:pPr>
              <w:pStyle w:val="TableParagraph"/>
              <w:spacing w:before="11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</w:p>
        </w:tc>
      </w:tr>
      <w:tr w:rsidR="007F6D0A" w:rsidRPr="00172F46" w14:paraId="1BE35B22" w14:textId="77777777" w:rsidTr="0015665F">
        <w:trPr>
          <w:trHeight w:val="663"/>
          <w:jc w:val="center"/>
        </w:trPr>
        <w:tc>
          <w:tcPr>
            <w:tcW w:w="3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582881B1" w14:textId="77777777" w:rsidR="007F6D0A" w:rsidRPr="0015665F" w:rsidRDefault="007577A8" w:rsidP="001B0B37">
            <w:pPr>
              <w:pStyle w:val="TableParagraph"/>
              <w:ind w:left="901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5665F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0F82A770" wp14:editId="3D0E8017">
                  <wp:extent cx="829945" cy="258445"/>
                  <wp:effectExtent l="0" t="0" r="0" b="0"/>
                  <wp:docPr id="441" name="image18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1" name="image183.png"/>
                          <pic:cNvPicPr>
                            <a:picLocks noChangeAspect="1"/>
                          </pic:cNvPicPr>
                        </pic:nvPicPr>
                        <pic:blipFill>
                          <a:blip r:embed="rId2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0554" cy="259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2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000705D" w14:textId="37A12FCD" w:rsidR="007F6D0A" w:rsidRPr="0015665F" w:rsidRDefault="0015665F" w:rsidP="001B0B37">
            <w:pPr>
              <w:pStyle w:val="TableParagraph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5665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버튼을</w:t>
            </w:r>
            <w:r w:rsidRPr="0015665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5665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클릭하면</w:t>
            </w:r>
            <w:r w:rsidRPr="0015665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5665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해당</w:t>
            </w:r>
            <w:r w:rsidRPr="0015665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5665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영역의</w:t>
            </w:r>
            <w:r w:rsidRPr="0015665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5665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움직임</w:t>
            </w:r>
            <w:r w:rsidRPr="0015665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5665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</w:t>
            </w:r>
          </w:p>
        </w:tc>
      </w:tr>
      <w:tr w:rsidR="007F6D0A" w:rsidRPr="00172F46" w14:paraId="48FD82FD" w14:textId="77777777" w:rsidTr="0015665F">
        <w:trPr>
          <w:trHeight w:val="699"/>
          <w:jc w:val="center"/>
        </w:trPr>
        <w:tc>
          <w:tcPr>
            <w:tcW w:w="3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38A7D200" w14:textId="77777777" w:rsidR="007F6D0A" w:rsidRPr="0015665F" w:rsidRDefault="007577A8" w:rsidP="001B0B37">
            <w:pPr>
              <w:pStyle w:val="TableParagraph"/>
              <w:ind w:left="943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5665F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136A0CE7" wp14:editId="7054D99B">
                  <wp:extent cx="776605" cy="281305"/>
                  <wp:effectExtent l="0" t="0" r="0" b="0"/>
                  <wp:docPr id="443" name="image18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3" name="image184.png"/>
                          <pic:cNvPicPr>
                            <a:picLocks noChangeAspect="1"/>
                          </pic:cNvPicPr>
                        </pic:nvPicPr>
                        <pic:blipFill>
                          <a:blip r:embed="rId2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227" cy="281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2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54952E2" w14:textId="7E74F308" w:rsidR="007F6D0A" w:rsidRPr="0015665F" w:rsidRDefault="0015665F" w:rsidP="001B0B37">
            <w:pPr>
              <w:pStyle w:val="TableParagraph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15665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버튼을</w:t>
            </w:r>
            <w:r w:rsidRPr="0015665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5665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클릭하면</w:t>
            </w:r>
            <w:r w:rsidRPr="0015665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5665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이전에</w:t>
            </w:r>
            <w:r w:rsidRPr="0015665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5665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그린</w:t>
            </w:r>
            <w:r w:rsidRPr="0015665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5665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영역</w:t>
            </w:r>
            <w:r w:rsidRPr="0015665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15665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제거</w:t>
            </w:r>
          </w:p>
        </w:tc>
      </w:tr>
      <w:tr w:rsidR="007F6D0A" w:rsidRPr="00172F46" w14:paraId="13E5A58D" w14:textId="77777777" w:rsidTr="0015665F">
        <w:trPr>
          <w:trHeight w:val="577"/>
          <w:jc w:val="center"/>
        </w:trPr>
        <w:tc>
          <w:tcPr>
            <w:tcW w:w="3110" w:type="dxa"/>
            <w:tcBorders>
              <w:top w:val="single" w:sz="6" w:space="0" w:color="000000"/>
            </w:tcBorders>
            <w:vAlign w:val="center"/>
          </w:tcPr>
          <w:p w14:paraId="7D774A90" w14:textId="77777777" w:rsidR="007F6D0A" w:rsidRPr="0015665F" w:rsidRDefault="007577A8" w:rsidP="001B0B37">
            <w:pPr>
              <w:pStyle w:val="TableParagraph"/>
              <w:ind w:left="989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15665F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018849CE" wp14:editId="022CF4B1">
                  <wp:extent cx="715645" cy="205105"/>
                  <wp:effectExtent l="0" t="0" r="0" b="0"/>
                  <wp:docPr id="445" name="image18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5" name="image185.png"/>
                          <pic:cNvPicPr>
                            <a:picLocks noChangeAspect="1"/>
                          </pic:cNvPicPr>
                        </pic:nvPicPr>
                        <pic:blipFill>
                          <a:blip r:embed="rId2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267" cy="205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20" w:type="dxa"/>
            <w:tcBorders>
              <w:top w:val="single" w:sz="6" w:space="0" w:color="000000"/>
            </w:tcBorders>
            <w:vAlign w:val="center"/>
          </w:tcPr>
          <w:p w14:paraId="61FF22C4" w14:textId="5F509FB4" w:rsidR="007F6D0A" w:rsidRPr="0015665F" w:rsidRDefault="0015665F" w:rsidP="001B0B37">
            <w:pPr>
              <w:pStyle w:val="TableParagraph"/>
              <w:spacing w:before="1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 저장</w:t>
            </w:r>
          </w:p>
        </w:tc>
      </w:tr>
    </w:tbl>
    <w:p w14:paraId="6C0CDEB9" w14:textId="77777777" w:rsidR="007F6D0A" w:rsidRPr="00172F46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b/>
          <w:sz w:val="9"/>
        </w:rPr>
      </w:pPr>
    </w:p>
    <w:p w14:paraId="66ECEB60" w14:textId="77777777" w:rsidR="00530497" w:rsidRDefault="00530497" w:rsidP="001B0B37">
      <w:pPr>
        <w:spacing w:before="90"/>
        <w:ind w:left="100"/>
        <w:jc w:val="both"/>
        <w:rPr>
          <w:rFonts w:ascii="맑은 고딕" w:eastAsia="맑은 고딕" w:hAnsi="맑은 고딕"/>
          <w:b/>
          <w:sz w:val="23"/>
        </w:rPr>
      </w:pPr>
    </w:p>
    <w:p w14:paraId="44C94A81" w14:textId="2DE936ED" w:rsidR="007F6D0A" w:rsidRPr="00172F46" w:rsidRDefault="007577A8" w:rsidP="001B0B37">
      <w:pPr>
        <w:spacing w:before="90"/>
        <w:ind w:left="100"/>
        <w:jc w:val="both"/>
        <w:rPr>
          <w:rFonts w:ascii="맑은 고딕" w:eastAsia="맑은 고딕" w:hAnsi="맑은 고딕"/>
          <w:b/>
          <w:sz w:val="23"/>
        </w:rPr>
      </w:pPr>
      <w:r w:rsidRPr="00172F46">
        <w:rPr>
          <w:rFonts w:ascii="맑은 고딕" w:eastAsia="맑은 고딕" w:hAnsi="맑은 고딕"/>
          <w:b/>
          <w:sz w:val="23"/>
        </w:rPr>
        <w:t>[</w:t>
      </w:r>
      <w:r w:rsidR="00530497">
        <w:rPr>
          <w:rFonts w:ascii="맑은 고딕" w:eastAsia="맑은 고딕" w:hAnsi="맑은 고딕" w:hint="eastAsia"/>
          <w:b/>
          <w:sz w:val="23"/>
          <w:lang w:eastAsia="ko-KR"/>
        </w:rPr>
        <w:t>기본 설정</w:t>
      </w:r>
      <w:r w:rsidRPr="00172F46">
        <w:rPr>
          <w:rFonts w:ascii="맑은 고딕" w:eastAsia="맑은 고딕" w:hAnsi="맑은 고딕"/>
          <w:b/>
          <w:sz w:val="23"/>
        </w:rPr>
        <w:t>]</w:t>
      </w:r>
    </w:p>
    <w:p w14:paraId="793C14E5" w14:textId="77777777" w:rsidR="007F6D0A" w:rsidRPr="00172F46" w:rsidRDefault="007577A8" w:rsidP="001B0B37">
      <w:pPr>
        <w:pStyle w:val="a3"/>
        <w:spacing w:before="7"/>
        <w:jc w:val="both"/>
        <w:rPr>
          <w:rFonts w:ascii="맑은 고딕" w:eastAsia="맑은 고딕" w:hAnsi="맑은 고딕"/>
          <w:b/>
          <w:sz w:val="22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596800" behindDoc="0" locked="0" layoutInCell="1" allowOverlap="1" wp14:anchorId="3751AE56" wp14:editId="284A32D0">
            <wp:simplePos x="0" y="0"/>
            <wp:positionH relativeFrom="page">
              <wp:posOffset>1504950</wp:posOffset>
            </wp:positionH>
            <wp:positionV relativeFrom="paragraph">
              <wp:posOffset>189865</wp:posOffset>
            </wp:positionV>
            <wp:extent cx="4737735" cy="3102610"/>
            <wp:effectExtent l="0" t="0" r="0" b="0"/>
            <wp:wrapTopAndBottom/>
            <wp:docPr id="447" name="image1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" name="image186.jpeg"/>
                    <pic:cNvPicPr>
                      <a:picLocks noChangeAspect="1"/>
                    </pic:cNvPicPr>
                  </pic:nvPicPr>
                  <pic:blipFill>
                    <a:blip r:embed="rId2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7955" cy="31023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FA93D3" w14:textId="77777777" w:rsidR="007F6D0A" w:rsidRPr="00172F46" w:rsidRDefault="007F6D0A" w:rsidP="001B0B37">
      <w:pPr>
        <w:jc w:val="both"/>
        <w:rPr>
          <w:rFonts w:ascii="맑은 고딕" w:eastAsia="맑은 고딕" w:hAnsi="맑은 고딕"/>
        </w:rPr>
        <w:sectPr w:rsidR="007F6D0A" w:rsidRPr="00172F46">
          <w:pgSz w:w="12240" w:h="15840"/>
          <w:pgMar w:top="780" w:right="1280" w:bottom="280" w:left="1340" w:header="595" w:footer="0" w:gutter="0"/>
          <w:cols w:space="720"/>
        </w:sectPr>
      </w:pPr>
    </w:p>
    <w:p w14:paraId="21909E8E" w14:textId="168EB575" w:rsidR="007F6D0A" w:rsidRPr="00172F46" w:rsidRDefault="00530497" w:rsidP="001B0B37">
      <w:pPr>
        <w:spacing w:before="210" w:after="27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>
        <w:rPr>
          <w:rFonts w:ascii="맑은 고딕" w:eastAsia="맑은 고딕" w:hAnsi="맑은 고딕" w:hint="eastAsia"/>
          <w:b/>
          <w:sz w:val="23"/>
          <w:lang w:eastAsia="ko-KR"/>
        </w:rPr>
        <w:lastRenderedPageBreak/>
        <w:t>표</w:t>
      </w:r>
      <w:r w:rsidR="007577A8" w:rsidRPr="00172F46">
        <w:rPr>
          <w:rFonts w:ascii="맑은 고딕" w:eastAsia="맑은 고딕" w:hAnsi="맑은 고딕"/>
          <w:b/>
          <w:sz w:val="23"/>
        </w:rPr>
        <w:t xml:space="preserve"> 40. </w:t>
      </w:r>
      <w:r>
        <w:rPr>
          <w:rFonts w:ascii="맑은 고딕" w:eastAsia="맑은 고딕" w:hAnsi="맑은 고딕" w:hint="eastAsia"/>
          <w:b/>
          <w:sz w:val="23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04"/>
        <w:gridCol w:w="6625"/>
      </w:tblGrid>
      <w:tr w:rsidR="007F6D0A" w:rsidRPr="00172F46" w14:paraId="4D3A995A" w14:textId="77777777" w:rsidTr="00530497">
        <w:trPr>
          <w:trHeight w:val="500"/>
          <w:jc w:val="center"/>
        </w:trPr>
        <w:tc>
          <w:tcPr>
            <w:tcW w:w="2704" w:type="dxa"/>
            <w:vAlign w:val="center"/>
          </w:tcPr>
          <w:p w14:paraId="441F74FE" w14:textId="24C31535" w:rsidR="007F6D0A" w:rsidRPr="00172F46" w:rsidRDefault="00530497" w:rsidP="00530497">
            <w:pPr>
              <w:pStyle w:val="TableParagraph"/>
              <w:spacing w:before="90"/>
              <w:ind w:left="761" w:right="745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625" w:type="dxa"/>
            <w:vAlign w:val="center"/>
          </w:tcPr>
          <w:p w14:paraId="05D81216" w14:textId="1F2974D3" w:rsidR="007F6D0A" w:rsidRPr="00172F46" w:rsidRDefault="00530497" w:rsidP="00530497">
            <w:pPr>
              <w:pStyle w:val="TableParagraph"/>
              <w:spacing w:before="90"/>
              <w:ind w:left="2195" w:right="2178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3EC315B6" w14:textId="77777777" w:rsidTr="00530497">
        <w:trPr>
          <w:trHeight w:val="1049"/>
          <w:jc w:val="center"/>
        </w:trPr>
        <w:tc>
          <w:tcPr>
            <w:tcW w:w="2704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CD215EE" w14:textId="3EDCFE2B" w:rsidR="007F6D0A" w:rsidRPr="00530497" w:rsidRDefault="00530497" w:rsidP="00530497">
            <w:pPr>
              <w:pStyle w:val="TableParagraph"/>
              <w:spacing w:before="1"/>
              <w:ind w:left="477" w:right="461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감지 모드</w:t>
            </w:r>
          </w:p>
        </w:tc>
        <w:tc>
          <w:tcPr>
            <w:tcW w:w="662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5C0C144" w14:textId="285A7241" w:rsidR="007F6D0A" w:rsidRPr="00530497" w:rsidRDefault="00530497" w:rsidP="001B0B37">
            <w:pPr>
              <w:pStyle w:val="TableParagraph"/>
              <w:spacing w:before="1" w:line="254" w:lineRule="auto"/>
              <w:ind w:left="94" w:right="23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옵션에는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일반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모드와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고급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모드가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고급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모드를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선택하면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사용자는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최대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4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개의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영역과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각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영역에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대한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감도를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구성할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172F46" w14:paraId="1180090F" w14:textId="77777777" w:rsidTr="00530497">
        <w:trPr>
          <w:trHeight w:val="379"/>
          <w:jc w:val="center"/>
        </w:trPr>
        <w:tc>
          <w:tcPr>
            <w:tcW w:w="27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D24AFF2" w14:textId="3D245FFF" w:rsidR="007F6D0A" w:rsidRPr="00530497" w:rsidRDefault="00530497" w:rsidP="00530497">
            <w:pPr>
              <w:pStyle w:val="TableParagraph"/>
              <w:spacing w:before="74"/>
              <w:ind w:left="477" w:right="461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감도</w:t>
            </w:r>
          </w:p>
        </w:tc>
        <w:tc>
          <w:tcPr>
            <w:tcW w:w="6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37EC608" w14:textId="762515CB" w:rsidR="007F6D0A" w:rsidRPr="00530497" w:rsidRDefault="00530497" w:rsidP="001B0B37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감도 레벨 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1~10</w:t>
            </w:r>
          </w:p>
        </w:tc>
      </w:tr>
      <w:tr w:rsidR="007F6D0A" w:rsidRPr="00172F46" w14:paraId="3EEF300F" w14:textId="77777777" w:rsidTr="00530497">
        <w:trPr>
          <w:trHeight w:val="583"/>
          <w:jc w:val="center"/>
        </w:trPr>
        <w:tc>
          <w:tcPr>
            <w:tcW w:w="270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5DB860EE" w14:textId="77777777" w:rsidR="00530497" w:rsidRDefault="00530497" w:rsidP="00530497">
            <w:pPr>
              <w:pStyle w:val="TableParagraph"/>
              <w:spacing w:before="74" w:line="254" w:lineRule="auto"/>
              <w:ind w:left="276" w:rightChars="67" w:right="147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proofErr w:type="spellStart"/>
            <w:r w:rsidRPr="00530497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>Onvif</w:t>
            </w:r>
            <w:proofErr w:type="spellEnd"/>
            <w:r w:rsidRPr="00530497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모션</w:t>
            </w:r>
          </w:p>
          <w:p w14:paraId="77E84A5B" w14:textId="1EE2FB02" w:rsidR="007F6D0A" w:rsidRPr="00530497" w:rsidRDefault="00530497" w:rsidP="00530497">
            <w:pPr>
              <w:pStyle w:val="TableParagraph"/>
              <w:spacing w:before="74" w:line="254" w:lineRule="auto"/>
              <w:ind w:left="276" w:rightChars="67" w:right="147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활성 셀 </w:t>
            </w:r>
            <w:r w:rsidRPr="00530497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설정</w:t>
            </w:r>
          </w:p>
        </w:tc>
        <w:tc>
          <w:tcPr>
            <w:tcW w:w="6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257970F5" w14:textId="3A328CBC" w:rsidR="007F6D0A" w:rsidRPr="00530497" w:rsidRDefault="00530497" w:rsidP="001B0B37">
            <w:pPr>
              <w:pStyle w:val="TableParagraph"/>
              <w:spacing w:before="74" w:line="254" w:lineRule="auto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옵션은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일반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및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호환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가능합니다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타사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소프트웨어의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모션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영역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설정이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당사와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다른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경우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옵션을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호환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가능으로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30497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설정하십시오</w:t>
            </w:r>
            <w:r w:rsidRPr="00530497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</w:tbl>
    <w:p w14:paraId="46B4F639" w14:textId="77777777" w:rsidR="003672B8" w:rsidRDefault="003672B8" w:rsidP="00AE6D80">
      <w:pPr>
        <w:spacing w:before="199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</w:p>
    <w:p w14:paraId="7E1946F5" w14:textId="5E142AA5" w:rsidR="007F6D0A" w:rsidRDefault="007577A8" w:rsidP="00AE6D80">
      <w:pPr>
        <w:spacing w:before="199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 w:rsidRPr="00172F46">
        <w:rPr>
          <w:rFonts w:ascii="맑은 고딕" w:eastAsia="맑은 고딕" w:hAnsi="맑은 고딕"/>
          <w:b/>
          <w:sz w:val="23"/>
          <w:lang w:eastAsia="ko-KR"/>
        </w:rPr>
        <w:t>[</w:t>
      </w:r>
      <w:r w:rsidR="00AE6D80">
        <w:rPr>
          <w:rFonts w:ascii="맑은 고딕" w:eastAsia="맑은 고딕" w:hAnsi="맑은 고딕" w:hint="eastAsia"/>
          <w:b/>
          <w:sz w:val="23"/>
          <w:lang w:eastAsia="ko-KR"/>
        </w:rPr>
        <w:t>스케줄 설정</w:t>
      </w:r>
      <w:r w:rsidRPr="00172F46">
        <w:rPr>
          <w:rFonts w:ascii="맑은 고딕" w:eastAsia="맑은 고딕" w:hAnsi="맑은 고딕"/>
          <w:b/>
          <w:sz w:val="23"/>
          <w:lang w:eastAsia="ko-KR"/>
        </w:rPr>
        <w:t>]</w:t>
      </w:r>
    </w:p>
    <w:p w14:paraId="24D1961C" w14:textId="77777777" w:rsidR="00AE6D80" w:rsidRPr="00AE6D80" w:rsidRDefault="00AE6D80" w:rsidP="00AE6D80">
      <w:pPr>
        <w:spacing w:before="199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</w:p>
    <w:p w14:paraId="7E5151E7" w14:textId="6E04D841" w:rsidR="00AE6D80" w:rsidRPr="00AE6D80" w:rsidRDefault="00AE6D80" w:rsidP="001B0B37">
      <w:pPr>
        <w:pStyle w:val="a3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bookmarkStart w:id="151" w:name="_Hlk108172844"/>
      <w:r w:rsidRPr="00AE6D80">
        <w:rPr>
          <w:rFonts w:ascii="맑은 고딕" w:eastAsia="맑은 고딕" w:hAnsi="맑은 고딕"/>
          <w:b/>
          <w:sz w:val="20"/>
          <w:szCs w:val="20"/>
          <w:lang w:eastAsia="ko-KR"/>
        </w:rPr>
        <w:t>5</w:t>
      </w:r>
      <w:r w:rsidRPr="00AE6D80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단계</w:t>
      </w:r>
      <w:r w:rsidRPr="00AE6D80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Pr="00AE6D80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움직임</w:t>
      </w:r>
      <w:r w:rsidRPr="00AE6D80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AE6D80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Pr="00AE6D80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AE6D80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일정을</w:t>
      </w:r>
      <w:r w:rsidRPr="00AE6D80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AE6D80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</w:t>
      </w:r>
      <w:r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합니다.</w:t>
      </w:r>
    </w:p>
    <w:bookmarkEnd w:id="151"/>
    <w:p w14:paraId="3F059455" w14:textId="63312FCF" w:rsidR="007F6D0A" w:rsidRPr="00172F46" w:rsidRDefault="007577A8" w:rsidP="001B0B37">
      <w:pPr>
        <w:pStyle w:val="a3"/>
        <w:spacing w:before="7"/>
        <w:jc w:val="both"/>
        <w:rPr>
          <w:rFonts w:ascii="맑은 고딕" w:eastAsia="맑은 고딕" w:hAnsi="맑은 고딕"/>
          <w:sz w:val="22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597824" behindDoc="0" locked="0" layoutInCell="1" allowOverlap="1" wp14:anchorId="524352FE" wp14:editId="418C207E">
            <wp:simplePos x="0" y="0"/>
            <wp:positionH relativeFrom="page">
              <wp:posOffset>1504950</wp:posOffset>
            </wp:positionH>
            <wp:positionV relativeFrom="paragraph">
              <wp:posOffset>189865</wp:posOffset>
            </wp:positionV>
            <wp:extent cx="4767580" cy="4451985"/>
            <wp:effectExtent l="0" t="0" r="0" b="0"/>
            <wp:wrapTopAndBottom/>
            <wp:docPr id="449" name="image1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image187.png"/>
                    <pic:cNvPicPr>
                      <a:picLocks noChangeAspect="1"/>
                    </pic:cNvPicPr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7266" cy="44518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8E57A6" w14:textId="77777777" w:rsidR="00AE6D80" w:rsidRDefault="00AE6D80" w:rsidP="001B0B37">
      <w:pPr>
        <w:pStyle w:val="5"/>
        <w:spacing w:before="141"/>
        <w:jc w:val="both"/>
        <w:rPr>
          <w:rFonts w:ascii="맑은 고딕" w:eastAsia="맑은 고딕" w:hAnsi="맑은 고딕"/>
          <w:lang w:eastAsia="ko-KR"/>
        </w:rPr>
      </w:pPr>
    </w:p>
    <w:p w14:paraId="06B16889" w14:textId="77777777" w:rsidR="00AE6D80" w:rsidRDefault="00AE6D80" w:rsidP="001B0B37">
      <w:pPr>
        <w:pStyle w:val="5"/>
        <w:spacing w:before="141"/>
        <w:jc w:val="both"/>
        <w:rPr>
          <w:rFonts w:ascii="맑은 고딕" w:eastAsia="맑은 고딕" w:hAnsi="맑은 고딕"/>
          <w:lang w:eastAsia="ko-KR"/>
        </w:rPr>
      </w:pPr>
    </w:p>
    <w:p w14:paraId="54185BB1" w14:textId="392E19B0" w:rsidR="007F6D0A" w:rsidRPr="00172F46" w:rsidRDefault="00AE6D80" w:rsidP="001B0B37">
      <w:pPr>
        <w:pStyle w:val="5"/>
        <w:spacing w:before="141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41.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00"/>
        <w:gridCol w:w="6330"/>
      </w:tblGrid>
      <w:tr w:rsidR="007F6D0A" w:rsidRPr="00172F46" w14:paraId="67BA2E7F" w14:textId="77777777" w:rsidTr="00AE6D80">
        <w:trPr>
          <w:trHeight w:val="503"/>
          <w:jc w:val="center"/>
        </w:trPr>
        <w:tc>
          <w:tcPr>
            <w:tcW w:w="3000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28C87722" w14:textId="3385E546" w:rsidR="007F6D0A" w:rsidRPr="00172F46" w:rsidRDefault="00AE6D80" w:rsidP="00AE6D80">
            <w:pPr>
              <w:pStyle w:val="TableParagraph"/>
              <w:spacing w:before="90"/>
              <w:ind w:left="929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bookmarkStart w:id="152" w:name="_bookmark49"/>
            <w:bookmarkEnd w:id="152"/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33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D8F2639" w14:textId="516A0674" w:rsidR="007F6D0A" w:rsidRPr="00172F46" w:rsidRDefault="00AE6D80" w:rsidP="00AE6D80">
            <w:pPr>
              <w:pStyle w:val="TableParagraph"/>
              <w:spacing w:before="90"/>
              <w:ind w:left="2049" w:right="2033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AE6D80" w14:paraId="562E046C" w14:textId="77777777" w:rsidTr="00AE6D80">
        <w:trPr>
          <w:trHeight w:val="2387"/>
          <w:jc w:val="center"/>
        </w:trPr>
        <w:tc>
          <w:tcPr>
            <w:tcW w:w="3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DF142B3" w14:textId="77777777" w:rsidR="007F6D0A" w:rsidRPr="00AE6D80" w:rsidRDefault="007577A8" w:rsidP="001B0B37">
            <w:pPr>
              <w:pStyle w:val="TableParagraph"/>
              <w:ind w:left="750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AE6D80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04B44292" wp14:editId="53B43976">
                  <wp:extent cx="953770" cy="1355725"/>
                  <wp:effectExtent l="0" t="0" r="0" b="0"/>
                  <wp:docPr id="451" name="image1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" name="image175.png"/>
                          <pic:cNvPicPr>
                            <a:picLocks noChangeAspect="1"/>
                          </pic:cNvPicPr>
                        </pic:nvPicPr>
                        <pic:blipFill>
                          <a:blip r:embed="rId1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4126" cy="1356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6E54FA9" w14:textId="27FF6CA1" w:rsidR="007F6D0A" w:rsidRPr="00AE6D80" w:rsidRDefault="00AE6D80" w:rsidP="001B0B3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AE6D8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일정</w:t>
            </w:r>
            <w:r w:rsidRPr="00AE6D8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E6D8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영역을</w:t>
            </w:r>
            <w:r w:rsidRPr="00AE6D8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E6D8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다른</w:t>
            </w:r>
            <w:r w:rsidRPr="00AE6D8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E6D8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날짜로</w:t>
            </w:r>
            <w:r w:rsidRPr="00AE6D8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E6D8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복사</w:t>
            </w:r>
          </w:p>
        </w:tc>
      </w:tr>
      <w:tr w:rsidR="007F6D0A" w:rsidRPr="00AE6D80" w14:paraId="217A871A" w14:textId="77777777" w:rsidTr="00AE6D80">
        <w:trPr>
          <w:trHeight w:val="663"/>
          <w:jc w:val="center"/>
        </w:trPr>
        <w:tc>
          <w:tcPr>
            <w:tcW w:w="3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60970EA" w14:textId="77777777" w:rsidR="007F6D0A" w:rsidRPr="00AE6D80" w:rsidRDefault="007577A8" w:rsidP="001B0B37">
            <w:pPr>
              <w:pStyle w:val="TableParagraph"/>
              <w:ind w:left="846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AE6D80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1EC19A6B" wp14:editId="440D480C">
                  <wp:extent cx="829945" cy="258445"/>
                  <wp:effectExtent l="0" t="0" r="0" b="0"/>
                  <wp:docPr id="453" name="image18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3" name="image183.png"/>
                          <pic:cNvPicPr>
                            <a:picLocks noChangeAspect="1"/>
                          </pic:cNvPicPr>
                        </pic:nvPicPr>
                        <pic:blipFill>
                          <a:blip r:embed="rId2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0554" cy="259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E8F7B50" w14:textId="366F8796" w:rsidR="007F6D0A" w:rsidRPr="00AE6D80" w:rsidRDefault="00AE6D80" w:rsidP="001B0B3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모든 스케줄 선택</w:t>
            </w:r>
          </w:p>
        </w:tc>
      </w:tr>
      <w:tr w:rsidR="007F6D0A" w:rsidRPr="00AE6D80" w14:paraId="74CC2840" w14:textId="77777777" w:rsidTr="00AE6D80">
        <w:trPr>
          <w:trHeight w:val="697"/>
          <w:jc w:val="center"/>
        </w:trPr>
        <w:tc>
          <w:tcPr>
            <w:tcW w:w="300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62A2D87E" w14:textId="77777777" w:rsidR="007F6D0A" w:rsidRPr="00AE6D80" w:rsidRDefault="007577A8" w:rsidP="001B0B37">
            <w:pPr>
              <w:pStyle w:val="TableParagraph"/>
              <w:ind w:left="888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AE6D80">
              <w:rPr>
                <w:rFonts w:ascii="맑은 고딕" w:eastAsia="맑은 고딕" w:hAnsi="맑은 고딕"/>
                <w:noProof/>
                <w:sz w:val="20"/>
                <w:szCs w:val="20"/>
              </w:rPr>
              <w:drawing>
                <wp:inline distT="0" distB="0" distL="0" distR="0" wp14:anchorId="3548856F" wp14:editId="4C91C894">
                  <wp:extent cx="776605" cy="281305"/>
                  <wp:effectExtent l="0" t="0" r="0" b="0"/>
                  <wp:docPr id="455" name="image18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5" name="image184.png"/>
                          <pic:cNvPicPr>
                            <a:picLocks noChangeAspect="1"/>
                          </pic:cNvPicPr>
                        </pic:nvPicPr>
                        <pic:blipFill>
                          <a:blip r:embed="rId2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227" cy="281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30" w:type="dxa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03ABE711" w14:textId="5B3F8D5E" w:rsidR="007F6D0A" w:rsidRPr="00AE6D80" w:rsidRDefault="00AE6D80" w:rsidP="001B0B3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모든 스케줄 삭제</w:t>
            </w:r>
          </w:p>
        </w:tc>
      </w:tr>
    </w:tbl>
    <w:p w14:paraId="57311E7A" w14:textId="77777777" w:rsidR="007F6D0A" w:rsidRPr="00AE6D80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b/>
          <w:sz w:val="20"/>
          <w:szCs w:val="20"/>
        </w:rPr>
      </w:pPr>
    </w:p>
    <w:p w14:paraId="126B18A6" w14:textId="434B75ED" w:rsidR="007F6D0A" w:rsidRPr="00172F46" w:rsidRDefault="007577A8" w:rsidP="001B0B37">
      <w:pPr>
        <w:spacing w:before="90"/>
        <w:ind w:left="100"/>
        <w:jc w:val="both"/>
        <w:rPr>
          <w:rFonts w:ascii="맑은 고딕" w:eastAsia="맑은 고딕" w:hAnsi="맑은 고딕"/>
          <w:b/>
          <w:sz w:val="23"/>
        </w:rPr>
      </w:pPr>
      <w:r w:rsidRPr="00172F46">
        <w:rPr>
          <w:rFonts w:ascii="맑은 고딕" w:eastAsia="맑은 고딕" w:hAnsi="맑은 고딕"/>
          <w:b/>
          <w:sz w:val="23"/>
        </w:rPr>
        <w:t>[</w:t>
      </w:r>
      <w:r w:rsidR="003672B8">
        <w:rPr>
          <w:rFonts w:ascii="맑은 고딕" w:eastAsia="맑은 고딕" w:hAnsi="맑은 고딕" w:hint="eastAsia"/>
          <w:b/>
          <w:sz w:val="23"/>
          <w:lang w:eastAsia="ko-KR"/>
        </w:rPr>
        <w:t>알람 작동</w:t>
      </w:r>
      <w:r w:rsidRPr="00172F46">
        <w:rPr>
          <w:rFonts w:ascii="맑은 고딕" w:eastAsia="맑은 고딕" w:hAnsi="맑은 고딕"/>
          <w:b/>
          <w:sz w:val="23"/>
        </w:rPr>
        <w:t>]</w:t>
      </w:r>
    </w:p>
    <w:p w14:paraId="319D421E" w14:textId="6E565776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b/>
          <w:sz w:val="21"/>
        </w:rPr>
      </w:pPr>
    </w:p>
    <w:p w14:paraId="4C045902" w14:textId="61BBFB32" w:rsidR="007F6D0A" w:rsidRPr="003672B8" w:rsidRDefault="003672B8" w:rsidP="001B0B37">
      <w:pPr>
        <w:pStyle w:val="a3"/>
        <w:spacing w:before="7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F2427B">
        <w:rPr>
          <w:rFonts w:ascii="맑은 고딕" w:eastAsia="맑은 고딕" w:hAnsi="맑은 고딕"/>
          <w:noProof/>
          <w:sz w:val="20"/>
          <w:szCs w:val="20"/>
        </w:rPr>
        <w:drawing>
          <wp:anchor distT="0" distB="0" distL="0" distR="0" simplePos="0" relativeHeight="251635712" behindDoc="0" locked="0" layoutInCell="1" allowOverlap="1" wp14:anchorId="6DE5B1DD" wp14:editId="6B7896A3">
            <wp:simplePos x="0" y="0"/>
            <wp:positionH relativeFrom="page">
              <wp:posOffset>1504950</wp:posOffset>
            </wp:positionH>
            <wp:positionV relativeFrom="paragraph">
              <wp:posOffset>348891</wp:posOffset>
            </wp:positionV>
            <wp:extent cx="4759960" cy="3850640"/>
            <wp:effectExtent l="0" t="0" r="0" b="0"/>
            <wp:wrapTopAndBottom/>
            <wp:docPr id="457" name="image1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" name="image188.png"/>
                    <pic:cNvPicPr>
                      <a:picLocks noChangeAspect="1"/>
                    </pic:cNvPicPr>
                  </pic:nvPicPr>
                  <pic:blipFill>
                    <a:blip r:embed="rId2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9960" cy="3850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>6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>: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 알람</w:t>
      </w:r>
      <w:r w:rsidRPr="003672B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작동</w:t>
      </w:r>
      <w:r w:rsidRPr="003672B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을</w:t>
      </w:r>
      <w:r w:rsidRPr="003672B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3672B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</w:t>
      </w:r>
      <w:r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합니다.</w:t>
      </w:r>
    </w:p>
    <w:p w14:paraId="58B96329" w14:textId="77777777" w:rsidR="003672B8" w:rsidRDefault="003672B8" w:rsidP="001B0B37">
      <w:pPr>
        <w:pStyle w:val="5"/>
        <w:spacing w:before="151"/>
        <w:jc w:val="both"/>
        <w:rPr>
          <w:rFonts w:ascii="맑은 고딕" w:eastAsia="맑은 고딕" w:hAnsi="맑은 고딕"/>
          <w:lang w:eastAsia="ko-KR"/>
        </w:rPr>
      </w:pPr>
    </w:p>
    <w:p w14:paraId="296B87D2" w14:textId="77777777" w:rsidR="003672B8" w:rsidRDefault="003672B8" w:rsidP="001B0B37">
      <w:pPr>
        <w:pStyle w:val="5"/>
        <w:spacing w:before="151"/>
        <w:jc w:val="both"/>
        <w:rPr>
          <w:rFonts w:ascii="맑은 고딕" w:eastAsia="맑은 고딕" w:hAnsi="맑은 고딕"/>
          <w:lang w:eastAsia="ko-KR"/>
        </w:rPr>
      </w:pPr>
    </w:p>
    <w:p w14:paraId="2E0DFC92" w14:textId="77777777" w:rsidR="003672B8" w:rsidRDefault="003672B8" w:rsidP="001B0B37">
      <w:pPr>
        <w:pStyle w:val="5"/>
        <w:spacing w:before="151"/>
        <w:jc w:val="both"/>
        <w:rPr>
          <w:rFonts w:ascii="맑은 고딕" w:eastAsia="맑은 고딕" w:hAnsi="맑은 고딕"/>
          <w:lang w:eastAsia="ko-KR"/>
        </w:rPr>
      </w:pPr>
    </w:p>
    <w:p w14:paraId="19D74C4F" w14:textId="77777777" w:rsidR="003672B8" w:rsidRDefault="003672B8" w:rsidP="001B0B37">
      <w:pPr>
        <w:pStyle w:val="5"/>
        <w:spacing w:before="151"/>
        <w:jc w:val="both"/>
        <w:rPr>
          <w:rFonts w:ascii="맑은 고딕" w:eastAsia="맑은 고딕" w:hAnsi="맑은 고딕"/>
          <w:lang w:eastAsia="ko-KR"/>
        </w:rPr>
      </w:pPr>
    </w:p>
    <w:p w14:paraId="0F53F9BC" w14:textId="609C521F" w:rsidR="007F6D0A" w:rsidRDefault="00655152" w:rsidP="003672B8">
      <w:pPr>
        <w:pStyle w:val="5"/>
        <w:spacing w:before="151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  <w:lang w:eastAsia="ko-KR"/>
        </w:rPr>
        <w:t xml:space="preserve"> 42.</w:t>
      </w:r>
      <w:r w:rsidR="003672B8">
        <w:rPr>
          <w:rFonts w:ascii="맑은 고딕" w:eastAsia="맑은 고딕" w:hAnsi="맑은 고딕"/>
          <w:lang w:eastAsia="ko-KR"/>
        </w:rPr>
        <w:t xml:space="preserve"> </w:t>
      </w:r>
      <w:r w:rsidR="003672B8"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04"/>
        <w:gridCol w:w="6625"/>
      </w:tblGrid>
      <w:tr w:rsidR="007F6D0A" w:rsidRPr="00172F46" w14:paraId="3AF65E13" w14:textId="77777777" w:rsidTr="003672B8">
        <w:trPr>
          <w:trHeight w:val="503"/>
          <w:jc w:val="center"/>
        </w:trPr>
        <w:tc>
          <w:tcPr>
            <w:tcW w:w="2704" w:type="dxa"/>
            <w:tcBorders>
              <w:bottom w:val="single" w:sz="6" w:space="0" w:color="000000"/>
            </w:tcBorders>
            <w:vAlign w:val="center"/>
          </w:tcPr>
          <w:p w14:paraId="23A0614A" w14:textId="30843F81" w:rsidR="007F6D0A" w:rsidRPr="00172F46" w:rsidRDefault="003672B8" w:rsidP="003672B8">
            <w:pPr>
              <w:pStyle w:val="TableParagraph"/>
              <w:spacing w:before="90"/>
              <w:ind w:left="761" w:right="745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bookmarkStart w:id="153" w:name="_bookmark50"/>
            <w:bookmarkEnd w:id="153"/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625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5AC10C01" w14:textId="20016CC5" w:rsidR="007F6D0A" w:rsidRPr="00172F46" w:rsidRDefault="003672B8" w:rsidP="003672B8">
            <w:pPr>
              <w:pStyle w:val="TableParagraph"/>
              <w:spacing w:before="90"/>
              <w:ind w:left="2194" w:right="2180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7921ACBF" w14:textId="77777777" w:rsidTr="003672B8">
        <w:trPr>
          <w:trHeight w:val="1259"/>
          <w:jc w:val="center"/>
        </w:trPr>
        <w:tc>
          <w:tcPr>
            <w:tcW w:w="27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6557DB0" w14:textId="18B9F7BA" w:rsidR="007F6D0A" w:rsidRPr="003672B8" w:rsidRDefault="003672B8" w:rsidP="003672B8">
            <w:pPr>
              <w:pStyle w:val="TableParagraph"/>
              <w:ind w:left="477" w:right="461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녹화</w:t>
            </w:r>
          </w:p>
        </w:tc>
        <w:tc>
          <w:tcPr>
            <w:tcW w:w="6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DAC92CF" w14:textId="06FBC10D" w:rsidR="003672B8" w:rsidRPr="003672B8" w:rsidRDefault="003672B8" w:rsidP="003672B8">
            <w:pPr>
              <w:pStyle w:val="TableParagraph"/>
              <w:spacing w:before="74" w:line="254" w:lineRule="auto"/>
              <w:ind w:left="94" w:right="233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3672B8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지속시간</w:t>
            </w:r>
            <w:r w:rsidRPr="003672B8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알람이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지속되는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시간을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선택합니다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. 5</w:t>
            </w:r>
            <w:r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초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/10</w:t>
            </w:r>
            <w:r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초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/15</w:t>
            </w:r>
            <w:r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초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/20</w:t>
            </w:r>
            <w:r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초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/25</w:t>
            </w:r>
            <w:r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초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/30</w:t>
            </w:r>
            <w:r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초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를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사용할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수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있습니다</w:t>
            </w:r>
            <w:r w:rsidRPr="003672B8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>.</w:t>
            </w:r>
          </w:p>
          <w:p w14:paraId="74D70D2F" w14:textId="4EF97AF6" w:rsidR="007F6D0A" w:rsidRPr="003672B8" w:rsidRDefault="003672B8" w:rsidP="003672B8">
            <w:pPr>
              <w:pStyle w:val="TableParagraph"/>
              <w:spacing w:line="254" w:lineRule="auto"/>
              <w:ind w:left="94" w:right="23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3672B8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연동</w:t>
            </w:r>
            <w:r w:rsidRPr="003672B8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알람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녹화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파일을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SD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카드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또는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NAS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에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저장하거나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FTP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를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통해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녹화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파일을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업로드합니다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172F46" w14:paraId="0E7E0782" w14:textId="77777777" w:rsidTr="003672B8">
        <w:trPr>
          <w:trHeight w:val="1431"/>
          <w:jc w:val="center"/>
        </w:trPr>
        <w:tc>
          <w:tcPr>
            <w:tcW w:w="27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F88ADE4" w14:textId="07153471" w:rsidR="007F6D0A" w:rsidRPr="003672B8" w:rsidRDefault="003672B8" w:rsidP="003672B8">
            <w:pPr>
              <w:pStyle w:val="TableParagraph"/>
              <w:ind w:left="477" w:right="461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스냅샷</w:t>
            </w:r>
          </w:p>
        </w:tc>
        <w:tc>
          <w:tcPr>
            <w:tcW w:w="6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8670BF0" w14:textId="77777777" w:rsidR="003672B8" w:rsidRPr="003672B8" w:rsidRDefault="003672B8" w:rsidP="003672B8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 w:rsidRPr="003672B8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개수</w:t>
            </w:r>
            <w:r w:rsidRPr="003672B8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스냅샷의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개수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, 1~5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를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사용할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수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있습니다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.</w:t>
            </w:r>
          </w:p>
          <w:p w14:paraId="6F1248F7" w14:textId="77777777" w:rsidR="003672B8" w:rsidRPr="003672B8" w:rsidRDefault="003672B8" w:rsidP="003672B8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3672B8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간격</w:t>
            </w:r>
            <w:r w:rsidRPr="003672B8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스냅샷에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1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개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이상을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선택하지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않으면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편집할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수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없습니다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.</w:t>
            </w:r>
          </w:p>
          <w:p w14:paraId="298C82AE" w14:textId="559AFE35" w:rsidR="007F6D0A" w:rsidRPr="003672B8" w:rsidRDefault="003672B8" w:rsidP="003672B8">
            <w:pPr>
              <w:pStyle w:val="TableParagraph"/>
              <w:spacing w:line="254" w:lineRule="auto"/>
              <w:ind w:left="94" w:right="23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3672B8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연동</w:t>
            </w:r>
            <w:r w:rsidRPr="003672B8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알람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녹화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파일을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SD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카드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또는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NAS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에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저장하고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FTP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를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통해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녹화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파일을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업로드하고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알람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이메일을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보냅니다</w:t>
            </w:r>
            <w:r w:rsidRPr="003672B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172F46" w14:paraId="70A63CF6" w14:textId="77777777" w:rsidTr="003672B8">
        <w:trPr>
          <w:trHeight w:val="586"/>
          <w:jc w:val="center"/>
        </w:trPr>
        <w:tc>
          <w:tcPr>
            <w:tcW w:w="27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39CAB1C" w14:textId="0EB85657" w:rsidR="007F6D0A" w:rsidRPr="003672B8" w:rsidRDefault="003672B8" w:rsidP="003672B8">
            <w:pPr>
              <w:pStyle w:val="TableParagraph"/>
              <w:ind w:left="477" w:right="461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proofErr w:type="spellStart"/>
            <w:r w:rsidRPr="003672B8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외부</w:t>
            </w:r>
            <w:proofErr w:type="spellEnd"/>
            <w:r w:rsidRPr="003672B8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 </w:t>
            </w:r>
            <w:proofErr w:type="spellStart"/>
            <w:r w:rsidRPr="003672B8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출력</w:t>
            </w:r>
            <w:proofErr w:type="spellEnd"/>
          </w:p>
        </w:tc>
        <w:tc>
          <w:tcPr>
            <w:tcW w:w="6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C5D417E" w14:textId="71B3B30A" w:rsidR="007F6D0A" w:rsidRPr="003672B8" w:rsidRDefault="003672B8" w:rsidP="001B0B37">
            <w:pPr>
              <w:pStyle w:val="TableParagraph"/>
              <w:spacing w:before="74" w:line="254" w:lineRule="auto"/>
              <w:ind w:left="94" w:right="23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3672B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카메라에</w:t>
            </w:r>
            <w:r w:rsidRPr="003672B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외부</w:t>
            </w:r>
            <w:r w:rsidRPr="003672B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출력이</w:t>
            </w:r>
            <w:r w:rsidRPr="003672B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있는</w:t>
            </w:r>
            <w:r w:rsidRPr="003672B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경우</w:t>
            </w:r>
            <w:r w:rsidRPr="003672B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입력</w:t>
            </w:r>
            <w:r w:rsidRPr="003672B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지속</w:t>
            </w:r>
            <w:r w:rsidRPr="003672B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시간을</w:t>
            </w:r>
            <w:r w:rsidRPr="003672B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구성한</w:t>
            </w:r>
            <w:r w:rsidRPr="003672B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후</w:t>
            </w:r>
            <w:r w:rsidRPr="003672B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동작을</w:t>
            </w:r>
            <w:r w:rsidRPr="003672B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활성화할</w:t>
            </w:r>
            <w:r w:rsidRPr="003672B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</w:t>
            </w:r>
            <w:r w:rsidRPr="003672B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3672B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Pr="003672B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172F46" w14:paraId="5256AB1F" w14:textId="77777777" w:rsidTr="00716684">
        <w:trPr>
          <w:trHeight w:val="922"/>
          <w:jc w:val="center"/>
        </w:trPr>
        <w:tc>
          <w:tcPr>
            <w:tcW w:w="27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311E3B8" w14:textId="320361B4" w:rsidR="007F6D0A" w:rsidRPr="003672B8" w:rsidRDefault="003672B8" w:rsidP="003672B8">
            <w:pPr>
              <w:pStyle w:val="TableParagraph"/>
              <w:ind w:left="477" w:right="461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오디오 재생</w:t>
            </w:r>
          </w:p>
        </w:tc>
        <w:tc>
          <w:tcPr>
            <w:tcW w:w="6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A3B88A0" w14:textId="18F525CA" w:rsidR="00716684" w:rsidRPr="00716684" w:rsidRDefault="00716684" w:rsidP="00716684">
            <w:pPr>
              <w:pStyle w:val="TableParagraph"/>
              <w:spacing w:before="5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자동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/10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/30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/1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분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/5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분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/10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분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설정이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가능</w:t>
            </w:r>
          </w:p>
          <w:p w14:paraId="773BF5EE" w14:textId="751C8C6A" w:rsidR="007F6D0A" w:rsidRPr="003672B8" w:rsidRDefault="000E72C7" w:rsidP="003672B8">
            <w:pPr>
              <w:pStyle w:val="TableParagraph"/>
              <w:ind w:left="12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noProof/>
                <w:lang w:eastAsia="ko-KR"/>
              </w:rPr>
              <mc:AlternateContent>
                <mc:Choice Requires="wpg">
                  <w:drawing>
                    <wp:inline distT="0" distB="0" distL="0" distR="0" wp14:anchorId="7044D56F" wp14:editId="434C6017">
                      <wp:extent cx="152400" cy="152400"/>
                      <wp:effectExtent l="0" t="0" r="635" b="2540"/>
                      <wp:docPr id="1250867713" name="Group 4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4283" y="5961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78300337" name="Picture 4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83" y="5960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0283687" name="Picture 4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343" y="6020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F7FEA11" id="Group 448" o:spid="_x0000_s1026" style="width:12pt;height:12pt;mso-position-horizontal-relative:char;mso-position-vertical-relative:line" coordorigin="4283,596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">
                      <v:shape id="Picture 449" o:spid="_x0000_s1027" type="#_x0000_t75" style="position:absolute;left:4283;top:596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">
                        <v:imagedata r:id="rId17" o:title=""/>
                      </v:shape>
                      <v:shape id="Picture 450" o:spid="_x0000_s1028" type="#_x0000_t75" style="position:absolute;left:4343;top:602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3672B8">
              <w:rPr>
                <w:rFonts w:ascii="맑은 고딕" w:eastAsia="맑은 고딕" w:hAnsi="맑은 고딕"/>
                <w:lang w:eastAsia="ko-KR"/>
              </w:rPr>
              <w:t xml:space="preserve"> </w:t>
            </w:r>
            <w:r w:rsidR="00716684" w:rsidRPr="00716684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참고</w:t>
            </w:r>
            <w:r w:rsidR="00716684" w:rsidRPr="00716684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="00716684" w:rsidRPr="00716684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오디오</w:t>
            </w:r>
            <w:r w:rsidR="00716684" w:rsidRPr="00716684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="00716684" w:rsidRPr="00716684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스피커를</w:t>
            </w:r>
            <w:r w:rsidR="00716684" w:rsidRPr="00716684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="00716684" w:rsidRPr="00716684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활성화하십시오</w:t>
            </w:r>
            <w:r w:rsidR="00716684" w:rsidRPr="00716684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172F46" w14:paraId="6F0824D0" w14:textId="77777777" w:rsidTr="00716684">
        <w:trPr>
          <w:trHeight w:val="538"/>
          <w:jc w:val="center"/>
        </w:trPr>
        <w:tc>
          <w:tcPr>
            <w:tcW w:w="27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1EF9376" w14:textId="203AFCC7" w:rsidR="007F6D0A" w:rsidRPr="003672B8" w:rsidRDefault="00716684" w:rsidP="003672B8">
            <w:pPr>
              <w:pStyle w:val="TableParagraph"/>
              <w:spacing w:before="74"/>
              <w:ind w:left="477" w:right="461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716684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SIP </w:t>
            </w:r>
            <w:proofErr w:type="spellStart"/>
            <w:r w:rsidRPr="00716684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전화에</w:t>
            </w:r>
            <w:proofErr w:type="spellEnd"/>
            <w:r w:rsidRPr="00716684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 </w:t>
            </w:r>
            <w:proofErr w:type="spellStart"/>
            <w:r w:rsidRPr="00716684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알람</w:t>
            </w:r>
            <w:proofErr w:type="spellEnd"/>
          </w:p>
        </w:tc>
        <w:tc>
          <w:tcPr>
            <w:tcW w:w="6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EF8EF7B" w14:textId="2F1A0A48" w:rsidR="007F6D0A" w:rsidRPr="003672B8" w:rsidRDefault="00716684" w:rsidP="001B0B37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SIP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기능을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활성화한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후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SIP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전화를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걸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있도록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지원</w:t>
            </w:r>
          </w:p>
        </w:tc>
      </w:tr>
      <w:tr w:rsidR="007F6D0A" w:rsidRPr="00172F46" w14:paraId="7EEAD1F9" w14:textId="77777777" w:rsidTr="00716684">
        <w:trPr>
          <w:trHeight w:val="1552"/>
          <w:jc w:val="center"/>
        </w:trPr>
        <w:tc>
          <w:tcPr>
            <w:tcW w:w="27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F48E0DC" w14:textId="4F641CA6" w:rsidR="007F6D0A" w:rsidRPr="003672B8" w:rsidRDefault="007577A8" w:rsidP="003672B8">
            <w:pPr>
              <w:pStyle w:val="TableParagraph"/>
              <w:ind w:left="477" w:right="461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3672B8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HTTP </w:t>
            </w:r>
            <w:r w:rsidR="00716684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알림</w:t>
            </w:r>
          </w:p>
        </w:tc>
        <w:tc>
          <w:tcPr>
            <w:tcW w:w="6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81ED2CF" w14:textId="53337829" w:rsidR="007F6D0A" w:rsidRPr="003672B8" w:rsidRDefault="00716684" w:rsidP="00716684">
            <w:pPr>
              <w:pStyle w:val="TableParagraph"/>
              <w:ind w:leftChars="55" w:left="121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지정된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HTTP URL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에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알람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뉴스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팝업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지원</w:t>
            </w:r>
          </w:p>
          <w:p w14:paraId="418A23CB" w14:textId="57F9D507" w:rsidR="007F6D0A" w:rsidRPr="00716684" w:rsidRDefault="000E72C7" w:rsidP="00716684">
            <w:pPr>
              <w:pStyle w:val="TableParagraph"/>
              <w:ind w:left="123"/>
              <w:jc w:val="both"/>
              <w:rPr>
                <w:rFonts w:ascii="맑은 고딕" w:eastAsia="맑은 고딕" w:hAnsi="맑은 고딕"/>
                <w:b/>
                <w:bCs/>
                <w:sz w:val="20"/>
                <w:szCs w:val="20"/>
              </w:rPr>
            </w:pPr>
            <w:r>
              <w:rPr>
                <w:rFonts w:ascii="맑은 고딕" w:eastAsia="맑은 고딕" w:hAnsi="맑은 고딕"/>
                <w:noProof/>
                <w:lang w:eastAsia="ko-KR"/>
              </w:rPr>
              <mc:AlternateContent>
                <mc:Choice Requires="wpg">
                  <w:drawing>
                    <wp:inline distT="0" distB="0" distL="0" distR="0" wp14:anchorId="2F8138F4" wp14:editId="6FB9BB1E">
                      <wp:extent cx="152400" cy="152400"/>
                      <wp:effectExtent l="0" t="4445" r="635" b="0"/>
                      <wp:docPr id="1062910112" name="Group 4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4283" y="5961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27956926" name="Picture 4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83" y="5960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2724939" name="Picture 4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343" y="6020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8EBFE88" id="Group 451" o:spid="_x0000_s1026" style="width:12pt;height:12pt;mso-position-horizontal-relative:char;mso-position-vertical-relative:line" coordorigin="4283,596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">
                      <v:shape id="Picture 452" o:spid="_x0000_s1027" type="#_x0000_t75" style="position:absolute;left:4283;top:596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">
                        <v:imagedata r:id="rId17" o:title=""/>
                      </v:shape>
                      <v:shape id="Picture 453" o:spid="_x0000_s1028" type="#_x0000_t75" style="position:absolute;left:4343;top:602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716684">
              <w:rPr>
                <w:rFonts w:ascii="맑은 고딕" w:eastAsia="맑은 고딕" w:hAnsi="맑은 고딕"/>
                <w:lang w:eastAsia="ko-KR"/>
              </w:rPr>
              <w:t xml:space="preserve"> </w:t>
            </w:r>
            <w:r w:rsidR="00716684" w:rsidRPr="00716684">
              <w:rPr>
                <w:rFonts w:ascii="맑은 고딕" w:eastAsia="맑은 고딕" w:hAnsi="맑은 고딕" w:hint="eastAsia"/>
                <w:b/>
                <w:bCs/>
                <w:sz w:val="20"/>
                <w:szCs w:val="20"/>
                <w:lang w:eastAsia="ko-KR"/>
              </w:rPr>
              <w:t>참고</w:t>
            </w:r>
            <w:r w:rsidR="007577A8" w:rsidRPr="00716684">
              <w:rPr>
                <w:rFonts w:ascii="맑은 고딕" w:eastAsia="맑은 고딕" w:hAnsi="맑은 고딕"/>
                <w:b/>
                <w:bCs/>
                <w:sz w:val="20"/>
                <w:szCs w:val="20"/>
              </w:rPr>
              <w:t>:</w:t>
            </w:r>
          </w:p>
          <w:p w14:paraId="5505A512" w14:textId="476D13A0" w:rsidR="00716684" w:rsidRPr="00716684" w:rsidRDefault="00716684" w:rsidP="00716684">
            <w:pPr>
              <w:pStyle w:val="TableParagraph"/>
              <w:numPr>
                <w:ilvl w:val="0"/>
                <w:numId w:val="24"/>
              </w:numPr>
              <w:tabs>
                <w:tab w:val="left" w:pos="440"/>
              </w:tabs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동일한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이벤트에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최대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3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개의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HTTP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알림을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추가할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724FEAAD" w14:textId="287C664B" w:rsidR="007F6D0A" w:rsidRPr="003672B8" w:rsidRDefault="00716684" w:rsidP="00716684">
            <w:pPr>
              <w:pStyle w:val="TableParagraph"/>
              <w:numPr>
                <w:ilvl w:val="0"/>
                <w:numId w:val="24"/>
              </w:numPr>
              <w:tabs>
                <w:tab w:val="left" w:pos="440"/>
              </w:tabs>
              <w:spacing w:before="12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HTTP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알림은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및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다이제스트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인증을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지원합니다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172F46" w14:paraId="04A78754" w14:textId="77777777" w:rsidTr="003672B8">
        <w:trPr>
          <w:trHeight w:val="1103"/>
          <w:jc w:val="center"/>
        </w:trPr>
        <w:tc>
          <w:tcPr>
            <w:tcW w:w="27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DDCC9F1" w14:textId="77777777" w:rsidR="007F6D0A" w:rsidRPr="003672B8" w:rsidRDefault="007577A8" w:rsidP="003672B8">
            <w:pPr>
              <w:pStyle w:val="TableParagraph"/>
              <w:ind w:left="477" w:right="461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3672B8">
              <w:rPr>
                <w:rFonts w:ascii="맑은 고딕" w:eastAsia="맑은 고딕" w:hAnsi="맑은 고딕"/>
                <w:b/>
                <w:sz w:val="20"/>
                <w:szCs w:val="20"/>
              </w:rPr>
              <w:t>White LED</w:t>
            </w:r>
          </w:p>
        </w:tc>
        <w:tc>
          <w:tcPr>
            <w:tcW w:w="6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456AEBB" w14:textId="043263FA" w:rsidR="007F6D0A" w:rsidRPr="003672B8" w:rsidRDefault="00716684" w:rsidP="00716684">
            <w:pPr>
              <w:pStyle w:val="TableParagraph"/>
              <w:ind w:leftChars="55" w:left="121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알람이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입력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되면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흰색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LED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가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켜져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감지된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개체를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경고합니다</w:t>
            </w:r>
            <w:r w:rsidRP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4C7A2342" w14:textId="1830F0CC" w:rsidR="007F6D0A" w:rsidRPr="00716684" w:rsidRDefault="000E72C7" w:rsidP="00716684">
            <w:pPr>
              <w:pStyle w:val="TableParagraph"/>
              <w:ind w:left="123"/>
              <w:jc w:val="both"/>
              <w:rPr>
                <w:rFonts w:ascii="맑은 고딕" w:eastAsia="맑은 고딕" w:hAnsi="맑은 고딕"/>
                <w:b/>
                <w:bCs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noProof/>
                <w:lang w:eastAsia="ko-KR"/>
              </w:rPr>
              <mc:AlternateContent>
                <mc:Choice Requires="wpg">
                  <w:drawing>
                    <wp:inline distT="0" distB="0" distL="0" distR="0" wp14:anchorId="4AE438C5" wp14:editId="696F5917">
                      <wp:extent cx="152400" cy="152400"/>
                      <wp:effectExtent l="0" t="3810" r="635" b="0"/>
                      <wp:docPr id="995414149" name="Group 4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4283" y="5961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65274243" name="Picture 4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83" y="5960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1099088" name="Picture 45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343" y="6020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F25DFB3" id="Group 454" o:spid="_x0000_s1026" style="width:12pt;height:12pt;mso-position-horizontal-relative:char;mso-position-vertical-relative:line" coordorigin="4283,596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">
                      <v:shape id="Picture 455" o:spid="_x0000_s1027" type="#_x0000_t75" style="position:absolute;left:4283;top:596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">
                        <v:imagedata r:id="rId17" o:title=""/>
                      </v:shape>
                      <v:shape id="Picture 456" o:spid="_x0000_s1028" type="#_x0000_t75" style="position:absolute;left:4343;top:602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716684">
              <w:rPr>
                <w:rFonts w:ascii="맑은 고딕" w:eastAsia="맑은 고딕" w:hAnsi="맑은 고딕"/>
                <w:lang w:eastAsia="ko-KR"/>
              </w:rPr>
              <w:t xml:space="preserve"> </w:t>
            </w:r>
            <w:r w:rsidR="00716684" w:rsidRPr="00716684">
              <w:rPr>
                <w:rFonts w:ascii="맑은 고딕" w:eastAsia="맑은 고딕" w:hAnsi="맑은 고딕" w:hint="eastAsia"/>
                <w:b/>
                <w:bCs/>
                <w:sz w:val="20"/>
                <w:szCs w:val="20"/>
                <w:lang w:eastAsia="ko-KR"/>
              </w:rPr>
              <w:t>참고</w:t>
            </w:r>
            <w:r w:rsidR="00716684" w:rsidRPr="00716684">
              <w:rPr>
                <w:rFonts w:ascii="맑은 고딕" w:eastAsia="맑은 고딕" w:hAnsi="맑은 고딕"/>
                <w:b/>
                <w:bCs/>
                <w:sz w:val="20"/>
                <w:szCs w:val="20"/>
                <w:lang w:eastAsia="ko-KR"/>
              </w:rPr>
              <w:t>:</w:t>
            </w:r>
            <w:r w:rsidR="00716684">
              <w:rPr>
                <w:rFonts w:ascii="맑은 고딕" w:eastAsia="맑은 고딕" w:hAnsi="맑은 고딕" w:hint="eastAsia"/>
                <w:b/>
                <w:bCs/>
                <w:sz w:val="20"/>
                <w:szCs w:val="20"/>
                <w:lang w:eastAsia="ko-KR"/>
              </w:rPr>
              <w:t xml:space="preserve"> </w:t>
            </w:r>
            <w:r w:rsid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PTZ Bulle</w:t>
            </w:r>
            <w:r w:rsid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t만 해당</w:t>
            </w:r>
          </w:p>
        </w:tc>
      </w:tr>
      <w:tr w:rsidR="007F6D0A" w:rsidRPr="00172F46" w14:paraId="3659198F" w14:textId="77777777" w:rsidTr="003672B8">
        <w:trPr>
          <w:trHeight w:val="1138"/>
          <w:jc w:val="center"/>
        </w:trPr>
        <w:tc>
          <w:tcPr>
            <w:tcW w:w="27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39A2DC5" w14:textId="0000EEB1" w:rsidR="007F6D0A" w:rsidRPr="003672B8" w:rsidRDefault="007577A8" w:rsidP="00716684">
            <w:pPr>
              <w:pStyle w:val="TableParagraph"/>
              <w:ind w:left="477" w:right="461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3672B8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PTZ </w:t>
            </w:r>
            <w:r w:rsidR="00716684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동작</w:t>
            </w:r>
          </w:p>
        </w:tc>
        <w:tc>
          <w:tcPr>
            <w:tcW w:w="6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200E7F3" w14:textId="36EC3952" w:rsidR="00655152" w:rsidRDefault="00655152" w:rsidP="00655152">
            <w:pPr>
              <w:pStyle w:val="TableParagraph"/>
              <w:ind w:left="123" w:rightChars="50" w:right="110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동작 알람이 입력되면 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PTZ </w:t>
            </w: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모션을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통해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카메라가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렌즈를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동작 입력 </w:t>
            </w: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위치로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이동하고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확대할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2CB1A6CF" w14:textId="460FC0CA" w:rsidR="007F6D0A" w:rsidRPr="003672B8" w:rsidRDefault="000E72C7" w:rsidP="00716684">
            <w:pPr>
              <w:pStyle w:val="TableParagraph"/>
              <w:ind w:left="12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noProof/>
                <w:lang w:eastAsia="ko-KR"/>
              </w:rPr>
              <mc:AlternateContent>
                <mc:Choice Requires="wpg">
                  <w:drawing>
                    <wp:inline distT="0" distB="0" distL="0" distR="0" wp14:anchorId="4088E81D" wp14:editId="7FBF500F">
                      <wp:extent cx="152400" cy="152400"/>
                      <wp:effectExtent l="0" t="0" r="635" b="3810"/>
                      <wp:docPr id="1602320328" name="Group 4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4283" y="5961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80183483" name="Picture 4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83" y="5960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75355852" name="Picture 4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343" y="6020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C639BBC" id="Group 457" o:spid="_x0000_s1026" style="width:12pt;height:12pt;mso-position-horizontal-relative:char;mso-position-vertical-relative:line" coordorigin="4283,596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">
                      <v:shape id="Picture 458" o:spid="_x0000_s1027" type="#_x0000_t75" style="position:absolute;left:4283;top:596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">
                        <v:imagedata r:id="rId17" o:title=""/>
                      </v:shape>
                      <v:shape id="Picture 459" o:spid="_x0000_s1028" type="#_x0000_t75" style="position:absolute;left:4343;top:602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716684">
              <w:rPr>
                <w:rFonts w:ascii="맑은 고딕" w:eastAsia="맑은 고딕" w:hAnsi="맑은 고딕"/>
                <w:lang w:eastAsia="ko-KR"/>
              </w:rPr>
              <w:t xml:space="preserve"> </w:t>
            </w:r>
            <w:r w:rsidR="00716684" w:rsidRPr="00716684">
              <w:rPr>
                <w:rFonts w:ascii="맑은 고딕" w:eastAsia="맑은 고딕" w:hAnsi="맑은 고딕" w:hint="eastAsia"/>
                <w:b/>
                <w:bCs/>
                <w:sz w:val="20"/>
                <w:szCs w:val="20"/>
                <w:lang w:eastAsia="ko-KR"/>
              </w:rPr>
              <w:t>참고</w:t>
            </w:r>
            <w:r w:rsidR="00716684" w:rsidRPr="00716684">
              <w:rPr>
                <w:rFonts w:ascii="맑은 고딕" w:eastAsia="맑은 고딕" w:hAnsi="맑은 고딕"/>
                <w:b/>
                <w:bCs/>
                <w:sz w:val="20"/>
                <w:szCs w:val="20"/>
                <w:lang w:eastAsia="ko-KR"/>
              </w:rPr>
              <w:t>:</w:t>
            </w:r>
            <w:r w:rsidR="00716684">
              <w:rPr>
                <w:rFonts w:ascii="맑은 고딕" w:eastAsia="맑은 고딕" w:hAnsi="맑은 고딕" w:hint="eastAsia"/>
                <w:b/>
                <w:bCs/>
                <w:sz w:val="20"/>
                <w:szCs w:val="20"/>
                <w:lang w:eastAsia="ko-KR"/>
              </w:rPr>
              <w:t xml:space="preserve"> </w:t>
            </w:r>
            <w:r w:rsid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PTZ Bulle</w:t>
            </w:r>
            <w:r w:rsid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t만 해당</w:t>
            </w:r>
          </w:p>
        </w:tc>
      </w:tr>
      <w:tr w:rsidR="007F6D0A" w:rsidRPr="00172F46" w14:paraId="373B5538" w14:textId="77777777" w:rsidTr="003672B8">
        <w:trPr>
          <w:trHeight w:val="1049"/>
          <w:jc w:val="center"/>
        </w:trPr>
        <w:tc>
          <w:tcPr>
            <w:tcW w:w="2704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261642A8" w14:textId="576D46CB" w:rsidR="00655152" w:rsidRPr="00655152" w:rsidRDefault="00655152" w:rsidP="00655152">
            <w:pPr>
              <w:pStyle w:val="TableParagraph"/>
              <w:spacing w:before="74" w:line="254" w:lineRule="auto"/>
              <w:ind w:left="356" w:right="340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proofErr w:type="spellStart"/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프리셋</w:t>
            </w:r>
            <w:proofErr w:type="spellEnd"/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 호출</w:t>
            </w:r>
            <w:r w:rsidRPr="00655152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>/</w:t>
            </w:r>
            <w:proofErr w:type="spellStart"/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패트롤</w:t>
            </w:r>
            <w:proofErr w:type="spellEnd"/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 호출</w:t>
            </w:r>
            <w:r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>/</w:t>
            </w: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패턴 호출</w:t>
            </w:r>
          </w:p>
          <w:p w14:paraId="4ED77813" w14:textId="2FC8CBB0" w:rsidR="007F6D0A" w:rsidRPr="003672B8" w:rsidRDefault="00655152" w:rsidP="00655152">
            <w:pPr>
              <w:pStyle w:val="TableParagraph"/>
              <w:ind w:left="356" w:right="343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655152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>(</w:t>
            </w:r>
            <w:r w:rsidRPr="00655152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외부입력만</w:t>
            </w:r>
            <w:r w:rsidRPr="00655152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Pr="00655152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해당</w:t>
            </w:r>
            <w:r w:rsidRPr="00655152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>)</w:t>
            </w:r>
          </w:p>
        </w:tc>
        <w:tc>
          <w:tcPr>
            <w:tcW w:w="66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76938F47" w14:textId="1B5ADD47" w:rsidR="00716684" w:rsidRPr="00655152" w:rsidRDefault="00655152" w:rsidP="00655152">
            <w:pPr>
              <w:pStyle w:val="TableParagraph"/>
              <w:ind w:leftChars="55" w:left="12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동작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알람이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입력되</w:t>
            </w: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면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지정된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proofErr w:type="spellStart"/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프리셋</w:t>
            </w:r>
            <w:proofErr w:type="spellEnd"/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proofErr w:type="spellStart"/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패트롤</w:t>
            </w:r>
            <w:proofErr w:type="spellEnd"/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패턴을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호출할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4C3F6610" w14:textId="4DE505AD" w:rsidR="007F6D0A" w:rsidRPr="003672B8" w:rsidRDefault="000E72C7" w:rsidP="00655152">
            <w:pPr>
              <w:pStyle w:val="TableParagraph"/>
              <w:ind w:left="12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noProof/>
                <w:lang w:eastAsia="ko-KR"/>
              </w:rPr>
              <mc:AlternateContent>
                <mc:Choice Requires="wpg">
                  <w:drawing>
                    <wp:inline distT="0" distB="0" distL="0" distR="0" wp14:anchorId="32E9C994" wp14:editId="197384EE">
                      <wp:extent cx="152400" cy="152400"/>
                      <wp:effectExtent l="0" t="0" r="635" b="635"/>
                      <wp:docPr id="48042500" name="Group 4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4283" y="5961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0424457" name="Picture 4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83" y="5960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56777265" name="Picture 46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343" y="6020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C747265" id="Group 460" o:spid="_x0000_s1026" style="width:12pt;height:12pt;mso-position-horizontal-relative:char;mso-position-vertical-relative:line" coordorigin="4283,596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">
                      <v:shape id="Picture 461" o:spid="_x0000_s1027" type="#_x0000_t75" style="position:absolute;left:4283;top:596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">
                        <v:imagedata r:id="rId17" o:title=""/>
                      </v:shape>
                      <v:shape id="Picture 462" o:spid="_x0000_s1028" type="#_x0000_t75" style="position:absolute;left:4343;top:602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716684">
              <w:rPr>
                <w:rFonts w:ascii="맑은 고딕" w:eastAsia="맑은 고딕" w:hAnsi="맑은 고딕"/>
                <w:lang w:eastAsia="ko-KR"/>
              </w:rPr>
              <w:t xml:space="preserve"> </w:t>
            </w:r>
            <w:r w:rsidR="00716684" w:rsidRPr="00716684">
              <w:rPr>
                <w:rFonts w:ascii="맑은 고딕" w:eastAsia="맑은 고딕" w:hAnsi="맑은 고딕" w:hint="eastAsia"/>
                <w:b/>
                <w:bCs/>
                <w:sz w:val="20"/>
                <w:szCs w:val="20"/>
                <w:lang w:eastAsia="ko-KR"/>
              </w:rPr>
              <w:t>참고</w:t>
            </w:r>
            <w:r w:rsidR="00716684" w:rsidRPr="00716684">
              <w:rPr>
                <w:rFonts w:ascii="맑은 고딕" w:eastAsia="맑은 고딕" w:hAnsi="맑은 고딕"/>
                <w:b/>
                <w:bCs/>
                <w:sz w:val="20"/>
                <w:szCs w:val="20"/>
                <w:lang w:eastAsia="ko-KR"/>
              </w:rPr>
              <w:t>:</w:t>
            </w:r>
            <w:r w:rsidR="00716684">
              <w:rPr>
                <w:rFonts w:ascii="맑은 고딕" w:eastAsia="맑은 고딕" w:hAnsi="맑은 고딕" w:hint="eastAsia"/>
                <w:b/>
                <w:bCs/>
                <w:sz w:val="20"/>
                <w:szCs w:val="20"/>
                <w:lang w:eastAsia="ko-KR"/>
              </w:rPr>
              <w:t xml:space="preserve"> </w:t>
            </w:r>
            <w:r w:rsidR="007166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PTZ Bulle</w:t>
            </w:r>
            <w:r w:rsidR="007166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t만 해당</w:t>
            </w:r>
          </w:p>
        </w:tc>
      </w:tr>
    </w:tbl>
    <w:p w14:paraId="7A412446" w14:textId="77777777" w:rsidR="007F6D0A" w:rsidRPr="00172F46" w:rsidRDefault="007F6D0A" w:rsidP="001B0B37">
      <w:pPr>
        <w:pStyle w:val="a3"/>
        <w:spacing w:before="8"/>
        <w:jc w:val="both"/>
        <w:rPr>
          <w:rFonts w:ascii="맑은 고딕" w:eastAsia="맑은 고딕" w:hAnsi="맑은 고딕"/>
          <w:b/>
          <w:sz w:val="15"/>
          <w:lang w:eastAsia="ko-KR"/>
        </w:rPr>
      </w:pPr>
    </w:p>
    <w:p w14:paraId="41025F5D" w14:textId="66F8AA5E" w:rsidR="00655152" w:rsidRPr="00EE2205" w:rsidRDefault="000E72C7" w:rsidP="00EE2205">
      <w:pPr>
        <w:pStyle w:val="a4"/>
        <w:numPr>
          <w:ilvl w:val="3"/>
          <w:numId w:val="21"/>
        </w:numPr>
        <w:tabs>
          <w:tab w:val="left" w:pos="859"/>
        </w:tabs>
        <w:spacing w:before="92"/>
        <w:jc w:val="both"/>
        <w:rPr>
          <w:rFonts w:ascii="맑은 고딕" w:eastAsia="맑은 고딕" w:hAnsi="맑은 고딕"/>
          <w:sz w:val="25"/>
        </w:rPr>
      </w:pPr>
      <w:r>
        <w:rPr>
          <w:rFonts w:ascii="맑은 고딕" w:eastAsia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1651072" behindDoc="1" locked="0" layoutInCell="1" allowOverlap="1" wp14:anchorId="2A306030" wp14:editId="240CC879">
                <wp:simplePos x="0" y="0"/>
                <wp:positionH relativeFrom="page">
                  <wp:posOffset>2719705</wp:posOffset>
                </wp:positionH>
                <wp:positionV relativeFrom="paragraph">
                  <wp:posOffset>-1108075</wp:posOffset>
                </wp:positionV>
                <wp:extent cx="152400" cy="152400"/>
                <wp:effectExtent l="0" t="0" r="0" b="0"/>
                <wp:wrapNone/>
                <wp:docPr id="643232614" name="Group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4283" y="-1746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250676775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83" y="-1746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2796099" name="Picture 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43" y="-1686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399DEFB" id="Group 174" o:spid="_x0000_s1026" style="position:absolute;left:0;text-align:left;margin-left:214.15pt;margin-top:-87.25pt;width:12pt;height:12pt;z-index:-251665408;mso-position-horizontal-relative:page" coordorigin="4283,-1746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">
                <v:shape id="Picture 175" o:spid="_x0000_s1027" type="#_x0000_t75" style="position:absolute;left:4283;top:-1746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">
                  <v:imagedata r:id="rId17" o:title=""/>
                </v:shape>
                <v:shape id="Picture 176" o:spid="_x0000_s1028" type="#_x0000_t75" style="position:absolute;left:4343;top:-1686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">
                  <v:imagedata r:id="rId18" o:title=""/>
                </v:shape>
                <w10:wrap anchorx="page"/>
              </v:group>
            </w:pict>
          </mc:Fallback>
        </mc:AlternateContent>
      </w:r>
      <w:bookmarkStart w:id="154" w:name="8.4.1.2_Audio_Alarm"/>
      <w:bookmarkEnd w:id="154"/>
      <w:r w:rsidR="00655152">
        <w:rPr>
          <w:rFonts w:ascii="맑은 고딕" w:eastAsia="맑은 고딕" w:hAnsi="맑은 고딕" w:hint="eastAsia"/>
          <w:lang w:eastAsia="ko-KR"/>
        </w:rPr>
        <w:t>오디오 알람</w:t>
      </w:r>
    </w:p>
    <w:p w14:paraId="1AC95B62" w14:textId="79495F17" w:rsidR="00655152" w:rsidRDefault="00655152" w:rsidP="00655152">
      <w:pPr>
        <w:pStyle w:val="a3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bookmarkStart w:id="155" w:name="_Hlk108172971"/>
      <w:r w:rsidRPr="00655152">
        <w:rPr>
          <w:rFonts w:ascii="맑은 고딕" w:eastAsia="맑은 고딕" w:hAnsi="맑은 고딕" w:hint="eastAsia"/>
          <w:sz w:val="20"/>
          <w:szCs w:val="20"/>
          <w:lang w:eastAsia="ko-KR"/>
        </w:rPr>
        <w:t>오디오</w:t>
      </w:r>
      <w:r w:rsidRPr="006551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55152">
        <w:rPr>
          <w:rFonts w:ascii="맑은 고딕" w:eastAsia="맑은 고딕" w:hAnsi="맑은 고딕" w:hint="eastAsia"/>
          <w:sz w:val="20"/>
          <w:szCs w:val="20"/>
          <w:lang w:eastAsia="ko-KR"/>
        </w:rPr>
        <w:t>알람</w:t>
      </w:r>
      <w:r w:rsidRPr="006551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55152">
        <w:rPr>
          <w:rFonts w:ascii="맑은 고딕" w:eastAsia="맑은 고딕" w:hAnsi="맑은 고딕" w:hint="eastAsia"/>
          <w:sz w:val="20"/>
          <w:szCs w:val="20"/>
          <w:lang w:eastAsia="ko-KR"/>
        </w:rPr>
        <w:t>기능을</w:t>
      </w:r>
      <w:r w:rsidRPr="006551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55152">
        <w:rPr>
          <w:rFonts w:ascii="맑은 고딕" w:eastAsia="맑은 고딕" w:hAnsi="맑은 고딕" w:hint="eastAsia"/>
          <w:sz w:val="20"/>
          <w:szCs w:val="20"/>
          <w:lang w:eastAsia="ko-KR"/>
        </w:rPr>
        <w:t>활성화하려면</w:t>
      </w:r>
      <w:r w:rsidRPr="006551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55152">
        <w:rPr>
          <w:rFonts w:ascii="맑은 고딕" w:eastAsia="맑은 고딕" w:hAnsi="맑은 고딕" w:hint="eastAsia"/>
          <w:sz w:val="20"/>
          <w:szCs w:val="20"/>
          <w:lang w:eastAsia="ko-KR"/>
        </w:rPr>
        <w:t>확인란을</w:t>
      </w:r>
      <w:r w:rsidRPr="006551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55152">
        <w:rPr>
          <w:rFonts w:ascii="맑은 고딕" w:eastAsia="맑은 고딕" w:hAnsi="맑은 고딕" w:hint="eastAsia"/>
          <w:sz w:val="20"/>
          <w:szCs w:val="20"/>
          <w:lang w:eastAsia="ko-KR"/>
        </w:rPr>
        <w:t>선택합니다</w:t>
      </w:r>
      <w:r w:rsidRPr="00655152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0ED1DB30" w14:textId="77777777" w:rsidR="00655152" w:rsidRPr="00EE2205" w:rsidRDefault="00655152" w:rsidP="00655152">
      <w:pPr>
        <w:pStyle w:val="a3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120E2CD9" w14:textId="348D0D73" w:rsidR="007F6D0A" w:rsidRDefault="000E72C7" w:rsidP="00655152">
      <w:pPr>
        <w:pStyle w:val="a3"/>
        <w:ind w:left="142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>
        <w:rPr>
          <w:rFonts w:ascii="맑은 고딕" w:eastAsia="맑은 고딕" w:hAnsi="맑은 고딕"/>
          <w:b/>
          <w:noProof/>
          <w:sz w:val="20"/>
          <w:szCs w:val="20"/>
        </w:rPr>
        <mc:AlternateContent>
          <mc:Choice Requires="wpg">
            <w:drawing>
              <wp:inline distT="0" distB="0" distL="0" distR="0" wp14:anchorId="61589A69" wp14:editId="6B5B2E51">
                <wp:extent cx="152400" cy="152400"/>
                <wp:effectExtent l="0" t="0" r="1905" b="3810"/>
                <wp:docPr id="1926875542" name="Group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696380619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04206888" name="Picture 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F9D9833" id="Group 180" o:spid="_x0000_s1026" style="width:12pt;height:12pt;mso-position-horizontal-relative:char;mso-position-vertical-relative:lin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">
                <v:shape id="Picture 181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">
                  <v:imagedata r:id="rId17" o:title=""/>
                </v:shape>
                <v:shape id="Picture 182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">
                  <v:imagedata r:id="rId18" o:title=""/>
                </v:shape>
                <w10:anchorlock/>
              </v:group>
            </w:pict>
          </mc:Fallback>
        </mc:AlternateContent>
      </w:r>
      <w:r w:rsidR="00655152" w:rsidRPr="00655152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참고</w:t>
      </w:r>
      <w:r w:rsidR="00655152" w:rsidRPr="00655152">
        <w:rPr>
          <w:rFonts w:ascii="맑은 고딕" w:eastAsia="맑은 고딕" w:hAnsi="맑은 고딕"/>
          <w:b/>
          <w:sz w:val="20"/>
          <w:szCs w:val="20"/>
          <w:lang w:eastAsia="ko-KR"/>
        </w:rPr>
        <w:t>:</w:t>
      </w:r>
      <w:r w:rsidR="00655152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 </w:t>
      </w:r>
      <w:r w:rsidR="00655152" w:rsidRPr="00655152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오디오</w:t>
      </w:r>
      <w:r w:rsidR="00655152" w:rsidRPr="00655152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655152" w:rsidRPr="00655152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알람</w:t>
      </w:r>
      <w:r w:rsidR="00655152" w:rsidRPr="00655152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655152" w:rsidRPr="00655152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기능을</w:t>
      </w:r>
      <w:r w:rsidR="00655152" w:rsidRPr="00655152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655152" w:rsidRPr="00655152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사용하기</w:t>
      </w:r>
      <w:r w:rsidR="00655152" w:rsidRPr="00655152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655152" w:rsidRPr="00655152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전에</w:t>
      </w:r>
      <w:r w:rsidR="00655152" w:rsidRPr="00655152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655152" w:rsidRPr="00655152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오디오</w:t>
      </w:r>
      <w:r w:rsidR="00655152" w:rsidRPr="00655152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655152" w:rsidRPr="00655152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마이크를</w:t>
      </w:r>
      <w:r w:rsidR="00655152" w:rsidRPr="00655152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655152" w:rsidRPr="00655152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활성화하십시오</w:t>
      </w:r>
      <w:r w:rsidR="00655152" w:rsidRPr="00655152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bookmarkEnd w:id="155"/>
    <w:p w14:paraId="4140BD8F" w14:textId="067D5AB9" w:rsidR="00055515" w:rsidRPr="00172F46" w:rsidRDefault="00055515" w:rsidP="00655152">
      <w:pPr>
        <w:pStyle w:val="a3"/>
        <w:ind w:left="142"/>
        <w:jc w:val="both"/>
        <w:rPr>
          <w:rFonts w:ascii="맑은 고딕" w:eastAsia="맑은 고딕" w:hAnsi="맑은 고딕"/>
          <w:lang w:eastAsia="ko-KR"/>
        </w:rPr>
        <w:sectPr w:rsidR="00055515" w:rsidRPr="00172F46">
          <w:pgSz w:w="12240" w:h="15840"/>
          <w:pgMar w:top="780" w:right="1280" w:bottom="280" w:left="1340" w:header="595" w:footer="0" w:gutter="0"/>
          <w:cols w:space="720"/>
        </w:sectPr>
      </w:pPr>
    </w:p>
    <w:p w14:paraId="583AE08A" w14:textId="7777777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lastRenderedPageBreak/>
        <w:drawing>
          <wp:inline distT="0" distB="0" distL="0" distR="0" wp14:anchorId="1F28ABA7" wp14:editId="21F7141F">
            <wp:extent cx="5852160" cy="2953385"/>
            <wp:effectExtent l="0" t="0" r="0" b="0"/>
            <wp:docPr id="459" name="image1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" name="image189.jpeg"/>
                    <pic:cNvPicPr>
                      <a:picLocks noChangeAspect="1"/>
                    </pic:cNvPicPr>
                  </pic:nvPicPr>
                  <pic:blipFill>
                    <a:blip r:embed="rId2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4F5E8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</w:rPr>
      </w:pPr>
    </w:p>
    <w:p w14:paraId="501AB513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</w:rPr>
      </w:pPr>
    </w:p>
    <w:p w14:paraId="2BA1740B" w14:textId="77777777" w:rsidR="007F6D0A" w:rsidRPr="00172F46" w:rsidRDefault="007F6D0A" w:rsidP="001B0B37">
      <w:pPr>
        <w:pStyle w:val="a3"/>
        <w:spacing w:before="8"/>
        <w:jc w:val="both"/>
        <w:rPr>
          <w:rFonts w:ascii="맑은 고딕" w:eastAsia="맑은 고딕" w:hAnsi="맑은 고딕"/>
        </w:rPr>
      </w:pPr>
    </w:p>
    <w:p w14:paraId="6BED912D" w14:textId="1E6DF1B1" w:rsidR="007F6D0A" w:rsidRPr="00172F46" w:rsidRDefault="007577A8" w:rsidP="001B0B37">
      <w:pPr>
        <w:pStyle w:val="5"/>
        <w:spacing w:before="90"/>
        <w:jc w:val="both"/>
        <w:rPr>
          <w:rFonts w:ascii="맑은 고딕" w:eastAsia="맑은 고딕" w:hAnsi="맑은 고딕"/>
        </w:rPr>
      </w:pPr>
      <w:r w:rsidRPr="00172F46">
        <w:rPr>
          <w:rFonts w:ascii="맑은 고딕" w:eastAsia="맑은 고딕" w:hAnsi="맑은 고딕"/>
        </w:rPr>
        <w:t>[</w:t>
      </w:r>
      <w:r w:rsidR="00655152">
        <w:rPr>
          <w:rFonts w:ascii="맑은 고딕" w:eastAsia="맑은 고딕" w:hAnsi="맑은 고딕" w:hint="eastAsia"/>
          <w:lang w:eastAsia="ko-KR"/>
        </w:rPr>
        <w:t>기본 설정</w:t>
      </w:r>
      <w:r w:rsidRPr="00172F46">
        <w:rPr>
          <w:rFonts w:ascii="맑은 고딕" w:eastAsia="맑은 고딕" w:hAnsi="맑은 고딕"/>
        </w:rPr>
        <w:t>]</w:t>
      </w:r>
    </w:p>
    <w:p w14:paraId="13E75A9F" w14:textId="77777777" w:rsidR="007F6D0A" w:rsidRPr="00172F46" w:rsidRDefault="007F6D0A" w:rsidP="001B0B37">
      <w:pPr>
        <w:pStyle w:val="a3"/>
        <w:spacing w:before="1"/>
        <w:jc w:val="both"/>
        <w:rPr>
          <w:rFonts w:ascii="맑은 고딕" w:eastAsia="맑은 고딕" w:hAnsi="맑은 고딕"/>
          <w:b/>
          <w:sz w:val="21"/>
        </w:rPr>
      </w:pPr>
    </w:p>
    <w:p w14:paraId="2D8C2F33" w14:textId="4A9CB274" w:rsidR="007F6D0A" w:rsidRPr="00172F46" w:rsidRDefault="00655152" w:rsidP="001B0B37">
      <w:pPr>
        <w:spacing w:after="26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>
        <w:rPr>
          <w:rFonts w:ascii="맑은 고딕" w:eastAsia="맑은 고딕" w:hAnsi="맑은 고딕" w:hint="eastAsia"/>
          <w:b/>
          <w:sz w:val="23"/>
          <w:lang w:eastAsia="ko-KR"/>
        </w:rPr>
        <w:t>표</w:t>
      </w:r>
      <w:r w:rsidR="007577A8" w:rsidRPr="00172F46">
        <w:rPr>
          <w:rFonts w:ascii="맑은 고딕" w:eastAsia="맑은 고딕" w:hAnsi="맑은 고딕"/>
          <w:b/>
          <w:sz w:val="23"/>
        </w:rPr>
        <w:t xml:space="preserve"> 43. </w:t>
      </w:r>
      <w:r>
        <w:rPr>
          <w:rFonts w:ascii="맑은 고딕" w:eastAsia="맑은 고딕" w:hAnsi="맑은 고딕" w:hint="eastAsia"/>
          <w:b/>
          <w:sz w:val="23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6"/>
        <w:gridCol w:w="5974"/>
      </w:tblGrid>
      <w:tr w:rsidR="007F6D0A" w:rsidRPr="00172F46" w14:paraId="15F706B3" w14:textId="77777777" w:rsidTr="00655152">
        <w:trPr>
          <w:trHeight w:val="503"/>
          <w:jc w:val="center"/>
        </w:trPr>
        <w:tc>
          <w:tcPr>
            <w:tcW w:w="3356" w:type="dxa"/>
            <w:tcBorders>
              <w:bottom w:val="single" w:sz="6" w:space="0" w:color="000000"/>
            </w:tcBorders>
            <w:vAlign w:val="center"/>
          </w:tcPr>
          <w:p w14:paraId="75FB7C29" w14:textId="29BBFADB" w:rsidR="007F6D0A" w:rsidRPr="00172F46" w:rsidRDefault="00655152" w:rsidP="00655152">
            <w:pPr>
              <w:pStyle w:val="TableParagraph"/>
              <w:spacing w:before="90"/>
              <w:ind w:left="1087" w:right="1071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5974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4BD7196B" w14:textId="6361164A" w:rsidR="007F6D0A" w:rsidRPr="00172F46" w:rsidRDefault="00655152" w:rsidP="00655152">
            <w:pPr>
              <w:pStyle w:val="TableParagraph"/>
              <w:spacing w:before="90"/>
              <w:ind w:left="1889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7C070614" w14:textId="77777777" w:rsidTr="00655152">
        <w:trPr>
          <w:trHeight w:val="583"/>
          <w:jc w:val="center"/>
        </w:trPr>
        <w:tc>
          <w:tcPr>
            <w:tcW w:w="3356" w:type="dxa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6F6B22E7" w14:textId="18AFFFE3" w:rsidR="007F6D0A" w:rsidRPr="00655152" w:rsidRDefault="00655152" w:rsidP="00655152">
            <w:pPr>
              <w:pStyle w:val="TableParagraph"/>
              <w:ind w:left="841" w:right="823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proofErr w:type="spellStart"/>
            <w:r w:rsidRPr="00655152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경보</w:t>
            </w:r>
            <w:proofErr w:type="spellEnd"/>
            <w:r w:rsidRPr="00655152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 </w:t>
            </w:r>
            <w:proofErr w:type="spellStart"/>
            <w:r w:rsidRPr="00655152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임계값</w:t>
            </w:r>
            <w:proofErr w:type="spellEnd"/>
          </w:p>
        </w:tc>
        <w:tc>
          <w:tcPr>
            <w:tcW w:w="5974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7C26EAB4" w14:textId="3B4B7B1B" w:rsidR="007F6D0A" w:rsidRPr="00655152" w:rsidRDefault="00655152" w:rsidP="001B0B37">
            <w:pPr>
              <w:pStyle w:val="TableParagraph"/>
              <w:spacing w:before="74" w:line="254" w:lineRule="auto"/>
              <w:ind w:left="91" w:right="206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proofErr w:type="spellStart"/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임계값이</w:t>
            </w:r>
            <w:proofErr w:type="spellEnd"/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0</w:t>
            </w: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에서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100 </w:t>
            </w: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사이의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특정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값에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도달하면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오디오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알람이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입력됩니다.</w:t>
            </w:r>
          </w:p>
        </w:tc>
      </w:tr>
      <w:tr w:rsidR="007F6D0A" w:rsidRPr="00172F46" w14:paraId="712C0BB7" w14:textId="77777777" w:rsidTr="00655152">
        <w:trPr>
          <w:trHeight w:val="374"/>
          <w:jc w:val="center"/>
        </w:trPr>
        <w:tc>
          <w:tcPr>
            <w:tcW w:w="3356" w:type="dxa"/>
            <w:tcBorders>
              <w:left w:val="single" w:sz="6" w:space="0" w:color="000000"/>
            </w:tcBorders>
            <w:vAlign w:val="center"/>
          </w:tcPr>
          <w:p w14:paraId="348135DC" w14:textId="12A587C4" w:rsidR="007F6D0A" w:rsidRPr="00655152" w:rsidRDefault="00655152" w:rsidP="00655152">
            <w:pPr>
              <w:pStyle w:val="TableParagraph"/>
              <w:spacing w:before="72"/>
              <w:ind w:left="841" w:right="823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proofErr w:type="spellStart"/>
            <w:r w:rsidRPr="00655152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오디오</w:t>
            </w:r>
            <w:proofErr w:type="spellEnd"/>
            <w:r w:rsidRPr="00655152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 </w:t>
            </w:r>
            <w:proofErr w:type="spellStart"/>
            <w:r w:rsidRPr="00655152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샘플</w:t>
            </w:r>
            <w:proofErr w:type="spellEnd"/>
            <w:r w:rsidRPr="00655152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 </w:t>
            </w:r>
            <w:r w:rsidRPr="00655152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값</w:t>
            </w:r>
          </w:p>
        </w:tc>
        <w:tc>
          <w:tcPr>
            <w:tcW w:w="5974" w:type="dxa"/>
            <w:tcBorders>
              <w:bottom w:val="single" w:sz="6" w:space="0" w:color="000000"/>
            </w:tcBorders>
            <w:vAlign w:val="center"/>
          </w:tcPr>
          <w:p w14:paraId="5BFC17DB" w14:textId="3C8EB89C" w:rsidR="007F6D0A" w:rsidRPr="00655152" w:rsidRDefault="00655152" w:rsidP="001B0B37">
            <w:pPr>
              <w:pStyle w:val="TableParagraph"/>
              <w:spacing w:before="72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오디오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샘플의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현재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55152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값입니다</w:t>
            </w:r>
            <w:r w:rsidRPr="00655152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</w:tbl>
    <w:p w14:paraId="5234121E" w14:textId="001FEAC2" w:rsidR="00AC7741" w:rsidRDefault="00AC7741" w:rsidP="00AC7741">
      <w:pPr>
        <w:pStyle w:val="a3"/>
        <w:ind w:left="100"/>
        <w:jc w:val="both"/>
        <w:rPr>
          <w:rFonts w:ascii="맑은 고딕" w:eastAsia="맑은 고딕" w:hAnsi="맑은 고딕"/>
          <w:sz w:val="27"/>
          <w:lang w:eastAsia="ko-KR"/>
        </w:rPr>
      </w:pPr>
    </w:p>
    <w:p w14:paraId="637DB5E5" w14:textId="314529AB" w:rsidR="00EE2205" w:rsidRDefault="00EE2205" w:rsidP="00AC7741">
      <w:pPr>
        <w:pStyle w:val="a3"/>
        <w:ind w:left="100"/>
        <w:jc w:val="both"/>
        <w:rPr>
          <w:rFonts w:ascii="맑은 고딕" w:eastAsia="맑은 고딕" w:hAnsi="맑은 고딕"/>
          <w:sz w:val="27"/>
          <w:lang w:eastAsia="ko-KR"/>
        </w:rPr>
      </w:pPr>
    </w:p>
    <w:p w14:paraId="455C640E" w14:textId="04774C40" w:rsidR="00EE2205" w:rsidRDefault="00EE2205" w:rsidP="00AC7741">
      <w:pPr>
        <w:pStyle w:val="a3"/>
        <w:ind w:left="100"/>
        <w:jc w:val="both"/>
        <w:rPr>
          <w:rFonts w:ascii="맑은 고딕" w:eastAsia="맑은 고딕" w:hAnsi="맑은 고딕"/>
          <w:sz w:val="27"/>
          <w:lang w:eastAsia="ko-KR"/>
        </w:rPr>
      </w:pPr>
    </w:p>
    <w:p w14:paraId="6FB4DA96" w14:textId="08329432" w:rsidR="00EE2205" w:rsidRDefault="00EE2205" w:rsidP="00AC7741">
      <w:pPr>
        <w:pStyle w:val="a3"/>
        <w:ind w:left="100"/>
        <w:jc w:val="both"/>
        <w:rPr>
          <w:rFonts w:ascii="맑은 고딕" w:eastAsia="맑은 고딕" w:hAnsi="맑은 고딕"/>
          <w:sz w:val="27"/>
          <w:lang w:eastAsia="ko-KR"/>
        </w:rPr>
      </w:pPr>
    </w:p>
    <w:p w14:paraId="176C04A1" w14:textId="25FA4C63" w:rsidR="00EE2205" w:rsidRDefault="00EE2205" w:rsidP="00AC7741">
      <w:pPr>
        <w:pStyle w:val="a3"/>
        <w:ind w:left="100"/>
        <w:jc w:val="both"/>
        <w:rPr>
          <w:rFonts w:ascii="맑은 고딕" w:eastAsia="맑은 고딕" w:hAnsi="맑은 고딕"/>
          <w:sz w:val="27"/>
          <w:lang w:eastAsia="ko-KR"/>
        </w:rPr>
      </w:pPr>
    </w:p>
    <w:p w14:paraId="0E5138C7" w14:textId="5CFBD05B" w:rsidR="00EE2205" w:rsidRDefault="00EE2205" w:rsidP="00AC7741">
      <w:pPr>
        <w:pStyle w:val="a3"/>
        <w:ind w:left="100"/>
        <w:jc w:val="both"/>
        <w:rPr>
          <w:rFonts w:ascii="맑은 고딕" w:eastAsia="맑은 고딕" w:hAnsi="맑은 고딕"/>
          <w:sz w:val="27"/>
          <w:lang w:eastAsia="ko-KR"/>
        </w:rPr>
      </w:pPr>
    </w:p>
    <w:p w14:paraId="43751763" w14:textId="7E0F131E" w:rsidR="00EE2205" w:rsidRDefault="00EE2205" w:rsidP="00AC7741">
      <w:pPr>
        <w:pStyle w:val="a3"/>
        <w:ind w:left="100"/>
        <w:jc w:val="both"/>
        <w:rPr>
          <w:rFonts w:ascii="맑은 고딕" w:eastAsia="맑은 고딕" w:hAnsi="맑은 고딕"/>
          <w:sz w:val="27"/>
          <w:lang w:eastAsia="ko-KR"/>
        </w:rPr>
      </w:pPr>
    </w:p>
    <w:p w14:paraId="235D6428" w14:textId="50D8088E" w:rsidR="00EE2205" w:rsidRDefault="00EE2205" w:rsidP="00AC7741">
      <w:pPr>
        <w:pStyle w:val="a3"/>
        <w:ind w:left="100"/>
        <w:jc w:val="both"/>
        <w:rPr>
          <w:rFonts w:ascii="맑은 고딕" w:eastAsia="맑은 고딕" w:hAnsi="맑은 고딕"/>
          <w:sz w:val="27"/>
          <w:lang w:eastAsia="ko-KR"/>
        </w:rPr>
      </w:pPr>
    </w:p>
    <w:p w14:paraId="0ACD0801" w14:textId="76B8CEB9" w:rsidR="00EE2205" w:rsidRDefault="00EE2205" w:rsidP="00AC7741">
      <w:pPr>
        <w:pStyle w:val="a3"/>
        <w:ind w:left="100"/>
        <w:jc w:val="both"/>
        <w:rPr>
          <w:rFonts w:ascii="맑은 고딕" w:eastAsia="맑은 고딕" w:hAnsi="맑은 고딕"/>
          <w:sz w:val="27"/>
          <w:lang w:eastAsia="ko-KR"/>
        </w:rPr>
      </w:pPr>
    </w:p>
    <w:p w14:paraId="2ADF9089" w14:textId="5DB89F06" w:rsidR="00EE2205" w:rsidRDefault="00EE2205" w:rsidP="00AC7741">
      <w:pPr>
        <w:pStyle w:val="a3"/>
        <w:ind w:left="100"/>
        <w:jc w:val="both"/>
        <w:rPr>
          <w:rFonts w:ascii="맑은 고딕" w:eastAsia="맑은 고딕" w:hAnsi="맑은 고딕"/>
          <w:sz w:val="27"/>
          <w:lang w:eastAsia="ko-KR"/>
        </w:rPr>
      </w:pPr>
    </w:p>
    <w:p w14:paraId="0EB99F6B" w14:textId="0225977A" w:rsidR="00EE2205" w:rsidRDefault="00EE2205" w:rsidP="00AC7741">
      <w:pPr>
        <w:pStyle w:val="a3"/>
        <w:ind w:left="100"/>
        <w:jc w:val="both"/>
        <w:rPr>
          <w:rFonts w:ascii="맑은 고딕" w:eastAsia="맑은 고딕" w:hAnsi="맑은 고딕"/>
          <w:sz w:val="27"/>
          <w:lang w:eastAsia="ko-KR"/>
        </w:rPr>
      </w:pPr>
    </w:p>
    <w:p w14:paraId="7730E15C" w14:textId="77777777" w:rsidR="00EE2205" w:rsidRPr="00172F46" w:rsidRDefault="00EE2205" w:rsidP="00AC7741">
      <w:pPr>
        <w:pStyle w:val="a3"/>
        <w:ind w:left="100"/>
        <w:jc w:val="both"/>
        <w:rPr>
          <w:rFonts w:ascii="맑은 고딕" w:eastAsia="맑은 고딕" w:hAnsi="맑은 고딕"/>
          <w:sz w:val="27"/>
          <w:lang w:eastAsia="ko-KR"/>
        </w:rPr>
      </w:pPr>
    </w:p>
    <w:p w14:paraId="1A516729" w14:textId="2CC91115" w:rsidR="007F6D0A" w:rsidRDefault="00AC7741" w:rsidP="001B0B37">
      <w:pPr>
        <w:pStyle w:val="4"/>
        <w:numPr>
          <w:ilvl w:val="3"/>
          <w:numId w:val="21"/>
        </w:numPr>
        <w:tabs>
          <w:tab w:val="left" w:pos="859"/>
        </w:tabs>
        <w:jc w:val="both"/>
        <w:rPr>
          <w:rFonts w:ascii="맑은 고딕" w:eastAsia="맑은 고딕" w:hAnsi="맑은 고딕"/>
          <w:lang w:eastAsia="ko-KR"/>
        </w:rPr>
      </w:pPr>
      <w:bookmarkStart w:id="156" w:name="8.4.1.3_External_Input"/>
      <w:bookmarkEnd w:id="156"/>
      <w:r>
        <w:rPr>
          <w:rFonts w:ascii="맑은 고딕" w:eastAsia="맑은 고딕" w:hAnsi="맑은 고딕" w:hint="eastAsia"/>
          <w:lang w:eastAsia="ko-KR"/>
        </w:rPr>
        <w:t>외부 입력</w:t>
      </w:r>
    </w:p>
    <w:p w14:paraId="38A111A5" w14:textId="77777777" w:rsidR="00AC7741" w:rsidRPr="00AC7741" w:rsidRDefault="00AC7741" w:rsidP="00AC7741">
      <w:pPr>
        <w:rPr>
          <w:rFonts w:eastAsia="맑은 고딕"/>
          <w:lang w:eastAsia="ko-KR"/>
        </w:rPr>
      </w:pPr>
    </w:p>
    <w:p w14:paraId="2008BDD8" w14:textId="7777777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24FD41B1" wp14:editId="1ECB9B64">
            <wp:extent cx="5852160" cy="2953385"/>
            <wp:effectExtent l="0" t="0" r="0" b="0"/>
            <wp:docPr id="461" name="image1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" name="image190.png"/>
                    <pic:cNvPicPr>
                      <a:picLocks noChangeAspect="1"/>
                    </pic:cNvPicPr>
                  </pic:nvPicPr>
                  <pic:blipFill>
                    <a:blip r:embed="rId2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27A2C" w14:textId="77777777" w:rsidR="007F6D0A" w:rsidRPr="00172F46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sz w:val="27"/>
        </w:rPr>
      </w:pPr>
    </w:p>
    <w:p w14:paraId="3C796DA9" w14:textId="5CD9D4F1" w:rsidR="007F6D0A" w:rsidRPr="00AC7741" w:rsidRDefault="00AC7741" w:rsidP="001B0B37">
      <w:pPr>
        <w:pStyle w:val="4"/>
        <w:numPr>
          <w:ilvl w:val="3"/>
          <w:numId w:val="21"/>
        </w:numPr>
        <w:tabs>
          <w:tab w:val="left" w:pos="859"/>
        </w:tabs>
        <w:jc w:val="both"/>
        <w:rPr>
          <w:rFonts w:ascii="맑은 고딕" w:eastAsia="맑은 고딕" w:hAnsi="맑은 고딕"/>
          <w:sz w:val="20"/>
        </w:rPr>
      </w:pPr>
      <w:bookmarkStart w:id="157" w:name="8.4.1.4_External_Output"/>
      <w:bookmarkEnd w:id="157"/>
      <w:r w:rsidRPr="00AC7741">
        <w:rPr>
          <w:rFonts w:ascii="맑은 고딕" w:eastAsia="맑은 고딕" w:hAnsi="맑은 고딕" w:hint="eastAsia"/>
          <w:lang w:eastAsia="ko-KR"/>
        </w:rPr>
        <w:t>외부 출력</w:t>
      </w:r>
    </w:p>
    <w:p w14:paraId="1970CFFA" w14:textId="77777777" w:rsidR="007F6D0A" w:rsidRPr="00172F46" w:rsidRDefault="007577A8" w:rsidP="001B0B37">
      <w:pPr>
        <w:pStyle w:val="a3"/>
        <w:jc w:val="both"/>
        <w:rPr>
          <w:rFonts w:ascii="맑은 고딕" w:eastAsia="맑은 고딕" w:hAnsi="맑은 고딕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598848" behindDoc="0" locked="0" layoutInCell="1" allowOverlap="1" wp14:anchorId="4FB50AF2" wp14:editId="37C74DD4">
            <wp:simplePos x="0" y="0"/>
            <wp:positionH relativeFrom="page">
              <wp:posOffset>914400</wp:posOffset>
            </wp:positionH>
            <wp:positionV relativeFrom="paragraph">
              <wp:posOffset>193040</wp:posOffset>
            </wp:positionV>
            <wp:extent cx="5852160" cy="2953385"/>
            <wp:effectExtent l="0" t="0" r="0" b="0"/>
            <wp:wrapTopAndBottom/>
            <wp:docPr id="463" name="image1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" name="image191.png"/>
                    <pic:cNvPicPr>
                      <a:picLocks noChangeAspect="1"/>
                    </pic:cNvPicPr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E76CA9" w14:textId="77777777" w:rsidR="007F6D0A" w:rsidRPr="00172F46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sz w:val="21"/>
        </w:rPr>
      </w:pPr>
    </w:p>
    <w:p w14:paraId="5074B522" w14:textId="6E6A2087" w:rsidR="007F6D0A" w:rsidRDefault="007577A8" w:rsidP="00AC7741">
      <w:pPr>
        <w:pStyle w:val="5"/>
        <w:spacing w:before="90"/>
        <w:jc w:val="both"/>
        <w:rPr>
          <w:rFonts w:ascii="맑은 고딕" w:eastAsia="맑은 고딕" w:hAnsi="맑은 고딕"/>
          <w:lang w:eastAsia="ko-KR"/>
        </w:rPr>
      </w:pPr>
      <w:bookmarkStart w:id="158" w:name="_Hlk108173180"/>
      <w:r w:rsidRPr="00172F46">
        <w:rPr>
          <w:rFonts w:ascii="맑은 고딕" w:eastAsia="맑은 고딕" w:hAnsi="맑은 고딕"/>
        </w:rPr>
        <w:t>[</w:t>
      </w:r>
      <w:r w:rsidR="00AC7741">
        <w:rPr>
          <w:rFonts w:ascii="맑은 고딕" w:eastAsia="맑은 고딕" w:hAnsi="맑은 고딕" w:hint="eastAsia"/>
          <w:lang w:eastAsia="ko-KR"/>
        </w:rPr>
        <w:t>기본 상태 설정</w:t>
      </w:r>
      <w:r w:rsidRPr="00172F46">
        <w:rPr>
          <w:rFonts w:ascii="맑은 고딕" w:eastAsia="맑은 고딕" w:hAnsi="맑은 고딕"/>
          <w:lang w:eastAsia="ko-KR"/>
        </w:rPr>
        <w:t>]</w:t>
      </w:r>
    </w:p>
    <w:p w14:paraId="786ECC1B" w14:textId="77777777" w:rsidR="00AC7741" w:rsidRPr="00AC7741" w:rsidRDefault="00AC7741" w:rsidP="00AC7741">
      <w:pPr>
        <w:rPr>
          <w:rFonts w:eastAsia="맑은 고딕"/>
          <w:lang w:eastAsia="ko-KR"/>
        </w:rPr>
      </w:pPr>
    </w:p>
    <w:p w14:paraId="485F0520" w14:textId="77777777" w:rsidR="00AC7741" w:rsidRDefault="00AC7741" w:rsidP="00AC7741">
      <w:pPr>
        <w:spacing w:line="249" w:lineRule="auto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AC7741">
        <w:rPr>
          <w:rFonts w:ascii="맑은 고딕" w:eastAsia="맑은 고딕" w:hAnsi="맑은 고딕" w:hint="eastAsia"/>
          <w:sz w:val="20"/>
          <w:szCs w:val="20"/>
          <w:lang w:eastAsia="ko-KR"/>
        </w:rPr>
        <w:t>먼저</w:t>
      </w:r>
      <w:r w:rsidRPr="00AC774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기본</w:t>
      </w:r>
      <w:r w:rsidRPr="00AC774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AC7741">
        <w:rPr>
          <w:rFonts w:ascii="맑은 고딕" w:eastAsia="맑은 고딕" w:hAnsi="맑은 고딕" w:hint="eastAsia"/>
          <w:sz w:val="20"/>
          <w:szCs w:val="20"/>
          <w:lang w:eastAsia="ko-KR"/>
        </w:rPr>
        <w:t>상태를</w:t>
      </w:r>
      <w:r w:rsidRPr="00AC774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AC7741">
        <w:rPr>
          <w:rFonts w:ascii="맑은 고딕" w:eastAsia="맑은 고딕" w:hAnsi="맑은 고딕" w:hint="eastAsia"/>
          <w:sz w:val="20"/>
          <w:szCs w:val="20"/>
          <w:lang w:eastAsia="ko-KR"/>
        </w:rPr>
        <w:t>설정하십시오</w:t>
      </w:r>
      <w:r w:rsidRPr="00AC7741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AC7741">
        <w:rPr>
          <w:rFonts w:ascii="맑은 고딕" w:eastAsia="맑은 고딕" w:hAnsi="맑은 고딕" w:hint="eastAsia"/>
          <w:sz w:val="20"/>
          <w:szCs w:val="20"/>
          <w:lang w:eastAsia="ko-KR"/>
        </w:rPr>
        <w:t>현재</w:t>
      </w:r>
      <w:r w:rsidRPr="00AC774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AC7741">
        <w:rPr>
          <w:rFonts w:ascii="맑은 고딕" w:eastAsia="맑은 고딕" w:hAnsi="맑은 고딕" w:hint="eastAsia"/>
          <w:sz w:val="20"/>
          <w:szCs w:val="20"/>
          <w:lang w:eastAsia="ko-KR"/>
        </w:rPr>
        <w:t>상태가</w:t>
      </w:r>
      <w:r w:rsidRPr="00AC774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기본</w:t>
      </w:r>
      <w:r w:rsidRPr="00AC774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AC7741">
        <w:rPr>
          <w:rFonts w:ascii="맑은 고딕" w:eastAsia="맑은 고딕" w:hAnsi="맑은 고딕" w:hint="eastAsia"/>
          <w:sz w:val="20"/>
          <w:szCs w:val="20"/>
          <w:lang w:eastAsia="ko-KR"/>
        </w:rPr>
        <w:t>상태와</w:t>
      </w:r>
      <w:r w:rsidRPr="00AC774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AC7741">
        <w:rPr>
          <w:rFonts w:ascii="맑은 고딕" w:eastAsia="맑은 고딕" w:hAnsi="맑은 고딕" w:hint="eastAsia"/>
          <w:sz w:val="20"/>
          <w:szCs w:val="20"/>
          <w:lang w:eastAsia="ko-KR"/>
        </w:rPr>
        <w:t>다를</w:t>
      </w:r>
      <w:r w:rsidRPr="00AC774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AC7741">
        <w:rPr>
          <w:rFonts w:ascii="맑은 고딕" w:eastAsia="맑은 고딕" w:hAnsi="맑은 고딕" w:hint="eastAsia"/>
          <w:sz w:val="20"/>
          <w:szCs w:val="20"/>
          <w:lang w:eastAsia="ko-KR"/>
        </w:rPr>
        <w:t>경우</w:t>
      </w:r>
      <w:r w:rsidRPr="00AC774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AC7741">
        <w:rPr>
          <w:rFonts w:ascii="맑은 고딕" w:eastAsia="맑은 고딕" w:hAnsi="맑은 고딕" w:hint="eastAsia"/>
          <w:sz w:val="20"/>
          <w:szCs w:val="20"/>
          <w:lang w:eastAsia="ko-KR"/>
        </w:rPr>
        <w:t>알람이</w:t>
      </w:r>
      <w:r w:rsidRPr="00AC7741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AC7741">
        <w:rPr>
          <w:rFonts w:ascii="맑은 고딕" w:eastAsia="맑은 고딕" w:hAnsi="맑은 고딕" w:hint="eastAsia"/>
          <w:sz w:val="20"/>
          <w:szCs w:val="20"/>
          <w:lang w:eastAsia="ko-KR"/>
        </w:rPr>
        <w:t>발생합니다</w:t>
      </w:r>
      <w:r w:rsidRPr="00AC7741">
        <w:rPr>
          <w:rFonts w:ascii="맑은 고딕" w:eastAsia="맑은 고딕" w:hAnsi="맑은 고딕"/>
          <w:sz w:val="20"/>
          <w:szCs w:val="20"/>
          <w:lang w:eastAsia="ko-KR"/>
        </w:rPr>
        <w:t>.</w:t>
      </w:r>
      <w:r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</w:p>
    <w:bookmarkEnd w:id="158"/>
    <w:p w14:paraId="441ABBD9" w14:textId="77777777" w:rsidR="00AC7741" w:rsidRDefault="00AC7741" w:rsidP="00AC7741">
      <w:pPr>
        <w:spacing w:line="249" w:lineRule="auto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4D71BE34" w14:textId="00547BB7" w:rsidR="00AC7741" w:rsidRPr="00AC7741" w:rsidRDefault="007577A8" w:rsidP="00AC7741">
      <w:pPr>
        <w:spacing w:line="249" w:lineRule="auto"/>
        <w:ind w:leftChars="64" w:left="141"/>
        <w:jc w:val="both"/>
        <w:rPr>
          <w:rFonts w:ascii="맑은 고딕" w:eastAsia="맑은 고딕" w:hAnsi="맑은 고딕"/>
          <w:b/>
          <w:bCs/>
          <w:sz w:val="23"/>
          <w:lang w:eastAsia="ko-KR"/>
        </w:rPr>
      </w:pPr>
      <w:bookmarkStart w:id="159" w:name="_Hlk108173191"/>
      <w:r w:rsidRPr="00AC7741">
        <w:rPr>
          <w:rFonts w:ascii="맑은 고딕" w:eastAsia="맑은 고딕" w:hAnsi="맑은 고딕"/>
          <w:b/>
          <w:bCs/>
          <w:lang w:eastAsia="ko-KR"/>
        </w:rPr>
        <w:t>[</w:t>
      </w:r>
      <w:r w:rsidR="00AC7741" w:rsidRPr="00AC7741">
        <w:rPr>
          <w:rFonts w:ascii="맑은 고딕" w:eastAsia="맑은 고딕" w:hAnsi="맑은 고딕" w:hint="eastAsia"/>
          <w:b/>
          <w:bCs/>
          <w:lang w:eastAsia="ko-KR"/>
        </w:rPr>
        <w:t>수동 외부 출력</w:t>
      </w:r>
      <w:r w:rsidRPr="00AC7741">
        <w:rPr>
          <w:rFonts w:ascii="맑은 고딕" w:eastAsia="맑은 고딕" w:hAnsi="맑은 고딕"/>
          <w:b/>
          <w:bCs/>
          <w:lang w:eastAsia="ko-KR"/>
        </w:rPr>
        <w:t>]</w:t>
      </w:r>
    </w:p>
    <w:p w14:paraId="1FB9B4F3" w14:textId="325F8563" w:rsidR="00AC7741" w:rsidRDefault="00AC7741" w:rsidP="001B0B37">
      <w:pPr>
        <w:pStyle w:val="5"/>
        <w:spacing w:before="127" w:after="26"/>
        <w:jc w:val="both"/>
        <w:rPr>
          <w:rFonts w:ascii="맑은 고딕" w:eastAsia="맑은 고딕" w:hAnsi="맑은 고딕"/>
          <w:b w:val="0"/>
          <w:bCs w:val="0"/>
          <w:sz w:val="20"/>
          <w:szCs w:val="20"/>
          <w:lang w:eastAsia="ko-KR"/>
        </w:rPr>
      </w:pPr>
      <w:r w:rsidRPr="00AC7741">
        <w:rPr>
          <w:rFonts w:ascii="맑은 고딕" w:eastAsia="맑은 고딕" w:hAnsi="맑은 고딕" w:hint="eastAsia"/>
          <w:b w:val="0"/>
          <w:bCs w:val="0"/>
          <w:sz w:val="20"/>
          <w:szCs w:val="20"/>
          <w:lang w:eastAsia="ko-KR"/>
        </w:rPr>
        <w:lastRenderedPageBreak/>
        <w:t>수동</w:t>
      </w:r>
      <w:r w:rsidRPr="00AC7741">
        <w:rPr>
          <w:rFonts w:ascii="맑은 고딕" w:eastAsia="맑은 고딕" w:hAnsi="맑은 고딕"/>
          <w:b w:val="0"/>
          <w:bCs w:val="0"/>
          <w:sz w:val="20"/>
          <w:szCs w:val="20"/>
          <w:lang w:eastAsia="ko-KR"/>
        </w:rPr>
        <w:t xml:space="preserve"> </w:t>
      </w:r>
      <w:r w:rsidRPr="00AC7741">
        <w:rPr>
          <w:rFonts w:ascii="맑은 고딕" w:eastAsia="맑은 고딕" w:hAnsi="맑은 고딕" w:hint="eastAsia"/>
          <w:b w:val="0"/>
          <w:bCs w:val="0"/>
          <w:sz w:val="20"/>
          <w:szCs w:val="20"/>
          <w:lang w:eastAsia="ko-KR"/>
        </w:rPr>
        <w:t>외부</w:t>
      </w:r>
      <w:r w:rsidRPr="00AC7741">
        <w:rPr>
          <w:rFonts w:ascii="맑은 고딕" w:eastAsia="맑은 고딕" w:hAnsi="맑은 고딕"/>
          <w:b w:val="0"/>
          <w:bCs w:val="0"/>
          <w:sz w:val="20"/>
          <w:szCs w:val="20"/>
          <w:lang w:eastAsia="ko-KR"/>
        </w:rPr>
        <w:t xml:space="preserve"> </w:t>
      </w:r>
      <w:r w:rsidRPr="00AC7741">
        <w:rPr>
          <w:rFonts w:ascii="맑은 고딕" w:eastAsia="맑은 고딕" w:hAnsi="맑은 고딕" w:hint="eastAsia"/>
          <w:b w:val="0"/>
          <w:bCs w:val="0"/>
          <w:sz w:val="20"/>
          <w:szCs w:val="20"/>
          <w:lang w:eastAsia="ko-KR"/>
        </w:rPr>
        <w:t>출력을</w:t>
      </w:r>
      <w:r w:rsidRPr="00AC7741">
        <w:rPr>
          <w:rFonts w:ascii="맑은 고딕" w:eastAsia="맑은 고딕" w:hAnsi="맑은 고딕"/>
          <w:b w:val="0"/>
          <w:bCs w:val="0"/>
          <w:sz w:val="20"/>
          <w:szCs w:val="20"/>
          <w:lang w:eastAsia="ko-KR"/>
        </w:rPr>
        <w:t xml:space="preserve"> </w:t>
      </w:r>
      <w:r w:rsidRPr="00AC7741">
        <w:rPr>
          <w:rFonts w:ascii="맑은 고딕" w:eastAsia="맑은 고딕" w:hAnsi="맑은 고딕" w:hint="eastAsia"/>
          <w:b w:val="0"/>
          <w:bCs w:val="0"/>
          <w:sz w:val="20"/>
          <w:szCs w:val="20"/>
          <w:lang w:eastAsia="ko-KR"/>
        </w:rPr>
        <w:t>설정할</w:t>
      </w:r>
      <w:r w:rsidRPr="00AC7741">
        <w:rPr>
          <w:rFonts w:ascii="맑은 고딕" w:eastAsia="맑은 고딕" w:hAnsi="맑은 고딕"/>
          <w:b w:val="0"/>
          <w:bCs w:val="0"/>
          <w:sz w:val="20"/>
          <w:szCs w:val="20"/>
          <w:lang w:eastAsia="ko-KR"/>
        </w:rPr>
        <w:t xml:space="preserve"> </w:t>
      </w:r>
      <w:r w:rsidRPr="00AC7741">
        <w:rPr>
          <w:rFonts w:ascii="맑은 고딕" w:eastAsia="맑은 고딕" w:hAnsi="맑은 고딕" w:hint="eastAsia"/>
          <w:b w:val="0"/>
          <w:bCs w:val="0"/>
          <w:sz w:val="20"/>
          <w:szCs w:val="20"/>
          <w:lang w:eastAsia="ko-KR"/>
        </w:rPr>
        <w:t>수</w:t>
      </w:r>
      <w:r w:rsidRPr="00AC7741">
        <w:rPr>
          <w:rFonts w:ascii="맑은 고딕" w:eastAsia="맑은 고딕" w:hAnsi="맑은 고딕"/>
          <w:b w:val="0"/>
          <w:bCs w:val="0"/>
          <w:sz w:val="20"/>
          <w:szCs w:val="20"/>
          <w:lang w:eastAsia="ko-KR"/>
        </w:rPr>
        <w:t xml:space="preserve"> </w:t>
      </w:r>
      <w:r w:rsidRPr="00AC7741">
        <w:rPr>
          <w:rFonts w:ascii="맑은 고딕" w:eastAsia="맑은 고딕" w:hAnsi="맑은 고딕" w:hint="eastAsia"/>
          <w:b w:val="0"/>
          <w:bCs w:val="0"/>
          <w:sz w:val="20"/>
          <w:szCs w:val="20"/>
          <w:lang w:eastAsia="ko-KR"/>
        </w:rPr>
        <w:t>있습니다</w:t>
      </w:r>
      <w:r w:rsidRPr="00AC7741">
        <w:rPr>
          <w:rFonts w:ascii="맑은 고딕" w:eastAsia="맑은 고딕" w:hAnsi="맑은 고딕"/>
          <w:b w:val="0"/>
          <w:bCs w:val="0"/>
          <w:sz w:val="20"/>
          <w:szCs w:val="20"/>
          <w:lang w:eastAsia="ko-KR"/>
        </w:rPr>
        <w:t>.</w:t>
      </w:r>
    </w:p>
    <w:bookmarkEnd w:id="159"/>
    <w:p w14:paraId="158D0484" w14:textId="77777777" w:rsidR="00AC7741" w:rsidRPr="00AC7741" w:rsidRDefault="00AC7741" w:rsidP="00AC7741">
      <w:pPr>
        <w:rPr>
          <w:rFonts w:eastAsia="맑은 고딕"/>
          <w:lang w:eastAsia="ko-KR"/>
        </w:rPr>
      </w:pPr>
    </w:p>
    <w:p w14:paraId="76AED447" w14:textId="2F03D457" w:rsidR="007F6D0A" w:rsidRPr="00172F46" w:rsidRDefault="00AC7741" w:rsidP="001B0B37">
      <w:pPr>
        <w:pStyle w:val="5"/>
        <w:spacing w:before="127" w:after="26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44.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31"/>
        <w:gridCol w:w="6199"/>
      </w:tblGrid>
      <w:tr w:rsidR="007F6D0A" w:rsidRPr="00172F46" w14:paraId="0AAC7B07" w14:textId="77777777" w:rsidTr="00AC7741">
        <w:trPr>
          <w:trHeight w:val="503"/>
          <w:jc w:val="center"/>
        </w:trPr>
        <w:tc>
          <w:tcPr>
            <w:tcW w:w="3131" w:type="dxa"/>
            <w:tcBorders>
              <w:bottom w:val="single" w:sz="6" w:space="0" w:color="000000"/>
            </w:tcBorders>
            <w:vAlign w:val="center"/>
          </w:tcPr>
          <w:p w14:paraId="2C12AAB2" w14:textId="3C544606" w:rsidR="007F6D0A" w:rsidRPr="00172F46" w:rsidRDefault="00AC7741" w:rsidP="00AC7741">
            <w:pPr>
              <w:pStyle w:val="TableParagraph"/>
              <w:spacing w:before="90"/>
              <w:ind w:left="974" w:right="959"/>
              <w:jc w:val="center"/>
              <w:rPr>
                <w:rFonts w:ascii="맑은 고딕" w:eastAsia="맑은 고딕" w:hAnsi="맑은 고딕"/>
                <w:b/>
                <w:sz w:val="23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199" w:type="dxa"/>
            <w:tcBorders>
              <w:bottom w:val="single" w:sz="6" w:space="0" w:color="000000"/>
            </w:tcBorders>
            <w:vAlign w:val="center"/>
          </w:tcPr>
          <w:p w14:paraId="632B2EBA" w14:textId="13C6D2A0" w:rsidR="007F6D0A" w:rsidRPr="00172F46" w:rsidRDefault="00AC7741" w:rsidP="00AC7741">
            <w:pPr>
              <w:pStyle w:val="TableParagraph"/>
              <w:spacing w:before="90"/>
              <w:ind w:left="1981" w:right="1966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01550015" w14:textId="77777777" w:rsidTr="00AC7741">
        <w:trPr>
          <w:trHeight w:val="379"/>
          <w:jc w:val="center"/>
        </w:trPr>
        <w:tc>
          <w:tcPr>
            <w:tcW w:w="31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5F86CC6" w14:textId="2FD3D149" w:rsidR="007F6D0A" w:rsidRPr="00AC7741" w:rsidRDefault="006B6961" w:rsidP="006B6961">
            <w:pPr>
              <w:pStyle w:val="TableParagraph"/>
              <w:spacing w:before="74"/>
              <w:ind w:left="397" w:right="382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수동 출력</w:t>
            </w:r>
          </w:p>
        </w:tc>
        <w:tc>
          <w:tcPr>
            <w:tcW w:w="6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671A85D" w14:textId="1002FB6B" w:rsidR="007F6D0A" w:rsidRPr="00AC7741" w:rsidRDefault="006B6961" w:rsidP="001B0B37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6B696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수동</w:t>
            </w:r>
            <w:r w:rsidRPr="006B696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B696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외부</w:t>
            </w:r>
            <w:r w:rsidRPr="006B696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B696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출력을</w:t>
            </w:r>
            <w:r w:rsidRPr="006B696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B696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시작</w:t>
            </w:r>
            <w:r w:rsidRPr="006B696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6B696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중지하려면</w:t>
            </w:r>
            <w:r w:rsidRPr="006B696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B696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클릭</w:t>
            </w:r>
          </w:p>
        </w:tc>
      </w:tr>
      <w:tr w:rsidR="007F6D0A" w:rsidRPr="00172F46" w14:paraId="529306D5" w14:textId="77777777" w:rsidTr="00AC7741">
        <w:trPr>
          <w:trHeight w:val="376"/>
          <w:jc w:val="center"/>
        </w:trPr>
        <w:tc>
          <w:tcPr>
            <w:tcW w:w="3131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34F0E8B1" w14:textId="399058DB" w:rsidR="007F6D0A" w:rsidRPr="00AC7741" w:rsidRDefault="006B6961" w:rsidP="006B6961">
            <w:pPr>
              <w:pStyle w:val="TableParagraph"/>
              <w:spacing w:before="74"/>
              <w:ind w:left="397" w:right="382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proofErr w:type="spellStart"/>
            <w:r w:rsidRPr="006B6961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외부</w:t>
            </w:r>
            <w:proofErr w:type="spellEnd"/>
            <w:r w:rsidRPr="006B6961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 </w:t>
            </w:r>
            <w:proofErr w:type="spellStart"/>
            <w:r w:rsidRPr="006B6961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출력</w:t>
            </w:r>
            <w:proofErr w:type="spellEnd"/>
            <w:r w:rsidRPr="006B6961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작동</w:t>
            </w:r>
            <w:r w:rsidRPr="006B6961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 </w:t>
            </w:r>
            <w:proofErr w:type="spellStart"/>
            <w:r w:rsidRPr="006B6961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시간</w:t>
            </w:r>
            <w:proofErr w:type="spellEnd"/>
          </w:p>
        </w:tc>
        <w:tc>
          <w:tcPr>
            <w:tcW w:w="6199" w:type="dxa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191B9796" w14:textId="0232D380" w:rsidR="007F6D0A" w:rsidRPr="00AC7741" w:rsidRDefault="006B6961" w:rsidP="001B0B37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6B696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수동</w:t>
            </w:r>
            <w:r w:rsidRPr="006B696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B696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제어</w:t>
            </w:r>
            <w:r w:rsidRPr="006B696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6B696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사용자</w:t>
            </w:r>
            <w:r w:rsidRPr="006B696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B696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정의</w:t>
            </w:r>
            <w:r w:rsidRPr="006B696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/10</w:t>
            </w:r>
            <w:r w:rsidRPr="006B696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</w:t>
            </w:r>
            <w:r w:rsidRPr="006B696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/1</w:t>
            </w:r>
            <w:r w:rsidRPr="006B696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분</w:t>
            </w:r>
            <w:r w:rsidRPr="006B696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/5</w:t>
            </w:r>
            <w:r w:rsidRPr="006B696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분</w:t>
            </w:r>
            <w:r w:rsidRPr="006B696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/10</w:t>
            </w:r>
            <w:r w:rsidRPr="006B696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분</w:t>
            </w:r>
          </w:p>
        </w:tc>
      </w:tr>
    </w:tbl>
    <w:p w14:paraId="305329E1" w14:textId="77777777" w:rsidR="00D2498B" w:rsidRPr="00172F46" w:rsidRDefault="00D2498B" w:rsidP="001B0B37">
      <w:pPr>
        <w:pStyle w:val="a3"/>
        <w:spacing w:before="8"/>
        <w:jc w:val="both"/>
        <w:rPr>
          <w:rFonts w:ascii="맑은 고딕" w:eastAsia="맑은 고딕" w:hAnsi="맑은 고딕"/>
          <w:b/>
          <w:lang w:eastAsia="ko-KR"/>
        </w:rPr>
      </w:pPr>
    </w:p>
    <w:p w14:paraId="7B16E5AB" w14:textId="0E4F4853" w:rsidR="007F6D0A" w:rsidRPr="00172F46" w:rsidRDefault="00D2498B" w:rsidP="001B0B37">
      <w:pPr>
        <w:pStyle w:val="a4"/>
        <w:numPr>
          <w:ilvl w:val="3"/>
          <w:numId w:val="21"/>
        </w:numPr>
        <w:tabs>
          <w:tab w:val="left" w:pos="859"/>
        </w:tabs>
        <w:jc w:val="both"/>
        <w:rPr>
          <w:rFonts w:ascii="맑은 고딕" w:eastAsia="맑은 고딕" w:hAnsi="맑은 고딕"/>
          <w:sz w:val="25"/>
        </w:rPr>
      </w:pPr>
      <w:bookmarkStart w:id="160" w:name="8.4.1.5_Exception"/>
      <w:bookmarkEnd w:id="160"/>
      <w:r>
        <w:rPr>
          <w:rFonts w:ascii="맑은 고딕" w:eastAsia="맑은 고딕" w:hAnsi="맑은 고딕" w:hint="eastAsia"/>
          <w:sz w:val="25"/>
          <w:lang w:eastAsia="ko-KR"/>
        </w:rPr>
        <w:t>예외</w:t>
      </w:r>
    </w:p>
    <w:p w14:paraId="3875CABB" w14:textId="77777777" w:rsidR="007F6D0A" w:rsidRPr="00172F46" w:rsidRDefault="007577A8" w:rsidP="001B0B37">
      <w:pPr>
        <w:pStyle w:val="a3"/>
        <w:jc w:val="both"/>
        <w:rPr>
          <w:rFonts w:ascii="맑은 고딕" w:eastAsia="맑은 고딕" w:hAnsi="맑은 고딕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599872" behindDoc="0" locked="0" layoutInCell="1" allowOverlap="1" wp14:anchorId="7912A993" wp14:editId="74017F80">
            <wp:simplePos x="0" y="0"/>
            <wp:positionH relativeFrom="page">
              <wp:posOffset>914400</wp:posOffset>
            </wp:positionH>
            <wp:positionV relativeFrom="paragraph">
              <wp:posOffset>192405</wp:posOffset>
            </wp:positionV>
            <wp:extent cx="5852160" cy="2953385"/>
            <wp:effectExtent l="0" t="0" r="0" b="0"/>
            <wp:wrapTopAndBottom/>
            <wp:docPr id="465" name="image1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" name="image192.png"/>
                    <pic:cNvPicPr>
                      <a:picLocks noChangeAspect="1"/>
                    </pic:cNvPicPr>
                  </pic:nvPicPr>
                  <pic:blipFill>
                    <a:blip r:embed="rId2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EF3A48" w14:textId="77777777" w:rsidR="007F6D0A" w:rsidRPr="00172F46" w:rsidRDefault="007F6D0A" w:rsidP="001B0B37">
      <w:pPr>
        <w:pStyle w:val="a3"/>
        <w:spacing w:before="2"/>
        <w:jc w:val="both"/>
        <w:rPr>
          <w:rFonts w:ascii="맑은 고딕" w:eastAsia="맑은 고딕" w:hAnsi="맑은 고딕"/>
          <w:sz w:val="29"/>
        </w:rPr>
      </w:pPr>
    </w:p>
    <w:p w14:paraId="099BA78A" w14:textId="5B1922D4" w:rsidR="007F6D0A" w:rsidRPr="00172F46" w:rsidRDefault="00D2498B" w:rsidP="001B0B37">
      <w:pPr>
        <w:spacing w:after="26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>
        <w:rPr>
          <w:rFonts w:ascii="맑은 고딕" w:eastAsia="맑은 고딕" w:hAnsi="맑은 고딕" w:hint="eastAsia"/>
          <w:b/>
          <w:sz w:val="23"/>
          <w:lang w:eastAsia="ko-KR"/>
        </w:rPr>
        <w:t>표</w:t>
      </w:r>
      <w:r w:rsidR="007577A8" w:rsidRPr="00172F46">
        <w:rPr>
          <w:rFonts w:ascii="맑은 고딕" w:eastAsia="맑은 고딕" w:hAnsi="맑은 고딕"/>
          <w:b/>
          <w:sz w:val="23"/>
        </w:rPr>
        <w:t xml:space="preserve"> 45. </w:t>
      </w:r>
      <w:r>
        <w:rPr>
          <w:rFonts w:ascii="맑은 고딕" w:eastAsia="맑은 고딕" w:hAnsi="맑은 고딕" w:hint="eastAsia"/>
          <w:b/>
          <w:sz w:val="23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13"/>
        <w:gridCol w:w="6716"/>
      </w:tblGrid>
      <w:tr w:rsidR="007F6D0A" w:rsidRPr="00172F46" w14:paraId="79672501" w14:textId="77777777" w:rsidTr="00422087">
        <w:trPr>
          <w:trHeight w:val="645"/>
          <w:jc w:val="center"/>
        </w:trPr>
        <w:tc>
          <w:tcPr>
            <w:tcW w:w="2613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779EE030" w14:textId="30EDF520" w:rsidR="007F6D0A" w:rsidRPr="00172F46" w:rsidRDefault="00D2498B" w:rsidP="00D2498B">
            <w:pPr>
              <w:pStyle w:val="TableParagraph"/>
              <w:ind w:left="715" w:right="702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716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46CB1EBD" w14:textId="2B4DB36B" w:rsidR="007F6D0A" w:rsidRPr="00172F46" w:rsidRDefault="00D2498B" w:rsidP="00D2498B">
            <w:pPr>
              <w:pStyle w:val="TableParagraph"/>
              <w:ind w:left="2242" w:right="2223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2AAFDF25" w14:textId="77777777" w:rsidTr="00D2498B">
        <w:trPr>
          <w:trHeight w:val="1224"/>
          <w:jc w:val="center"/>
        </w:trPr>
        <w:tc>
          <w:tcPr>
            <w:tcW w:w="26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9C8DA0E" w14:textId="4CFF211A" w:rsidR="007F6D0A" w:rsidRPr="00D2498B" w:rsidRDefault="00D2498B" w:rsidP="00D2498B">
            <w:pPr>
              <w:pStyle w:val="TableParagraph"/>
              <w:spacing w:before="126"/>
              <w:ind w:left="111" w:right="95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알람 유형</w:t>
            </w:r>
          </w:p>
        </w:tc>
        <w:tc>
          <w:tcPr>
            <w:tcW w:w="6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708A0BF" w14:textId="178A2F69" w:rsidR="00D2498B" w:rsidRPr="00D2498B" w:rsidRDefault="00D2498B" w:rsidP="00D2498B">
            <w:pPr>
              <w:pStyle w:val="TableParagraph"/>
              <w:spacing w:line="254" w:lineRule="auto"/>
              <w:ind w:left="94"/>
              <w:jc w:val="both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 w:rsidRPr="00D2498B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네트워크</w:t>
            </w:r>
            <w:r w:rsidRPr="00D2498B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Pr="00D2498B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연결</w:t>
            </w:r>
            <w:r w:rsidRPr="00D2498B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D2498B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끊김</w:t>
            </w:r>
            <w:r w:rsidRPr="00D2498B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, IP </w:t>
            </w:r>
            <w:r w:rsidRPr="00D2498B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주소</w:t>
            </w:r>
            <w:r w:rsidRPr="00D2498B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D2498B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충돌</w:t>
            </w:r>
            <w:r w:rsidRPr="00D2498B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, </w:t>
            </w:r>
            <w:r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녹화</w:t>
            </w:r>
            <w:r w:rsidRPr="00D2498B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D2498B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실패</w:t>
            </w:r>
            <w:r w:rsidRPr="00D2498B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, SD </w:t>
            </w:r>
            <w:r w:rsidRPr="00D2498B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카드</w:t>
            </w:r>
            <w:r w:rsidRPr="00D2498B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D2498B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가득</w:t>
            </w:r>
            <w:r w:rsidRPr="00D2498B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D2498B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참</w:t>
            </w:r>
            <w:r w:rsidRPr="00D2498B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, SD </w:t>
            </w:r>
            <w:r w:rsidRPr="00D2498B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카드</w:t>
            </w:r>
            <w:r w:rsidRPr="00D2498B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D2498B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초기화되지</w:t>
            </w:r>
            <w:r w:rsidRPr="00D2498B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D2498B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않음</w:t>
            </w:r>
            <w:r w:rsidRPr="00D2498B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, SD </w:t>
            </w:r>
            <w:r w:rsidRPr="00D2498B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카드</w:t>
            </w:r>
            <w:r w:rsidRPr="00D2498B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D2498B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오류</w:t>
            </w:r>
            <w:r w:rsidRPr="00D2498B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D2498B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및</w:t>
            </w:r>
            <w:r w:rsidRPr="00D2498B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SD </w:t>
            </w:r>
            <w:r w:rsidRPr="00D2498B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카드</w:t>
            </w:r>
            <w:r w:rsidRPr="00D2498B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D2498B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없음</w:t>
            </w:r>
            <w:r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 xml:space="preserve"> 등</w:t>
            </w:r>
          </w:p>
          <w:p w14:paraId="210BA810" w14:textId="77777777" w:rsidR="00D2498B" w:rsidRPr="00D2498B" w:rsidRDefault="00D2498B" w:rsidP="00D2498B">
            <w:pPr>
              <w:pStyle w:val="TableParagraph"/>
              <w:spacing w:line="254" w:lineRule="auto"/>
              <w:ind w:left="94"/>
              <w:jc w:val="both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</w:p>
          <w:p w14:paraId="12A04CD2" w14:textId="573B3E36" w:rsidR="007F6D0A" w:rsidRPr="00D2498B" w:rsidRDefault="00D2498B" w:rsidP="00D2498B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D2498B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선택한</w:t>
            </w:r>
            <w:r w:rsidRPr="00D2498B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D2498B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알람</w:t>
            </w:r>
            <w:r w:rsidRPr="00D2498B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D2498B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유형을</w:t>
            </w:r>
            <w:r w:rsidRPr="00D2498B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D2498B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활성화하려면</w:t>
            </w:r>
            <w:r w:rsidRPr="00D2498B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D2498B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확인란을</w:t>
            </w:r>
            <w:r w:rsidRPr="00D2498B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D2498B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선택하십시오</w:t>
            </w:r>
            <w:r w:rsidRPr="00D2498B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172F46" w14:paraId="01BCBCD8" w14:textId="77777777" w:rsidTr="00D2498B">
        <w:trPr>
          <w:trHeight w:val="583"/>
          <w:jc w:val="center"/>
        </w:trPr>
        <w:tc>
          <w:tcPr>
            <w:tcW w:w="2613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656127A6" w14:textId="1933F2A5" w:rsidR="007F6D0A" w:rsidRPr="00D2498B" w:rsidRDefault="00D2498B" w:rsidP="00D2498B">
            <w:pPr>
              <w:pStyle w:val="TableParagraph"/>
              <w:ind w:left="715" w:right="701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알람 작동</w:t>
            </w:r>
          </w:p>
        </w:tc>
        <w:tc>
          <w:tcPr>
            <w:tcW w:w="6716" w:type="dxa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5B3B01B1" w14:textId="258C664C" w:rsidR="007F6D0A" w:rsidRPr="00D2498B" w:rsidRDefault="00D2498B" w:rsidP="001B0B37">
            <w:pPr>
              <w:pStyle w:val="TableParagraph"/>
              <w:spacing w:before="74" w:line="254" w:lineRule="auto"/>
              <w:ind w:left="94" w:right="208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알람 작동</w:t>
            </w:r>
          </w:p>
        </w:tc>
      </w:tr>
    </w:tbl>
    <w:p w14:paraId="634D7024" w14:textId="29426F8D" w:rsidR="007F6D0A" w:rsidRDefault="007F6D0A" w:rsidP="001B0B37">
      <w:pPr>
        <w:pStyle w:val="a3"/>
        <w:spacing w:before="6"/>
        <w:jc w:val="both"/>
        <w:rPr>
          <w:rFonts w:ascii="맑은 고딕" w:eastAsia="맑은 고딕" w:hAnsi="맑은 고딕"/>
          <w:b/>
          <w:sz w:val="26"/>
        </w:rPr>
      </w:pPr>
    </w:p>
    <w:p w14:paraId="74BE38A1" w14:textId="408F7279" w:rsidR="00EE2205" w:rsidRDefault="00EE2205" w:rsidP="001B0B37">
      <w:pPr>
        <w:pStyle w:val="a3"/>
        <w:spacing w:before="6"/>
        <w:jc w:val="both"/>
        <w:rPr>
          <w:rFonts w:ascii="맑은 고딕" w:eastAsia="맑은 고딕" w:hAnsi="맑은 고딕"/>
          <w:b/>
          <w:sz w:val="26"/>
        </w:rPr>
      </w:pPr>
    </w:p>
    <w:p w14:paraId="5A275AB5" w14:textId="77777777" w:rsidR="00EE2205" w:rsidRPr="00172F46" w:rsidRDefault="00EE2205" w:rsidP="001B0B37">
      <w:pPr>
        <w:pStyle w:val="a3"/>
        <w:spacing w:before="6"/>
        <w:jc w:val="both"/>
        <w:rPr>
          <w:rFonts w:ascii="맑은 고딕" w:eastAsia="맑은 고딕" w:hAnsi="맑은 고딕"/>
          <w:b/>
          <w:sz w:val="26"/>
        </w:rPr>
      </w:pPr>
    </w:p>
    <w:p w14:paraId="23C8695B" w14:textId="65E95930" w:rsidR="00422087" w:rsidRPr="00422087" w:rsidRDefault="007577A8" w:rsidP="00422087">
      <w:pPr>
        <w:pStyle w:val="a4"/>
        <w:numPr>
          <w:ilvl w:val="2"/>
          <w:numId w:val="21"/>
        </w:numPr>
        <w:tabs>
          <w:tab w:val="left" w:pos="825"/>
        </w:tabs>
        <w:spacing w:before="88"/>
        <w:jc w:val="both"/>
        <w:rPr>
          <w:rFonts w:ascii="맑은 고딕" w:eastAsia="맑은 고딕" w:hAnsi="맑은 고딕"/>
          <w:i/>
          <w:sz w:val="32"/>
        </w:rPr>
      </w:pPr>
      <w:bookmarkStart w:id="161" w:name="8.4.2_VCA_Event"/>
      <w:bookmarkStart w:id="162" w:name="_bookmark51"/>
      <w:bookmarkEnd w:id="161"/>
      <w:bookmarkEnd w:id="162"/>
      <w:r w:rsidRPr="00172F46">
        <w:rPr>
          <w:rFonts w:ascii="맑은 고딕" w:eastAsia="맑은 고딕" w:hAnsi="맑은 고딕"/>
          <w:i/>
          <w:sz w:val="32"/>
        </w:rPr>
        <w:lastRenderedPageBreak/>
        <w:t>VCA</w:t>
      </w:r>
      <w:r w:rsidRPr="00172F46">
        <w:rPr>
          <w:rFonts w:ascii="맑은 고딕" w:eastAsia="맑은 고딕" w:hAnsi="맑은 고딕"/>
          <w:i/>
          <w:spacing w:val="8"/>
          <w:sz w:val="32"/>
        </w:rPr>
        <w:t xml:space="preserve"> </w:t>
      </w:r>
      <w:r w:rsidR="00D2498B">
        <w:rPr>
          <w:rFonts w:ascii="맑은 고딕" w:eastAsia="맑은 고딕" w:hAnsi="맑은 고딕" w:hint="eastAsia"/>
          <w:i/>
          <w:spacing w:val="8"/>
          <w:sz w:val="32"/>
          <w:lang w:eastAsia="ko-KR"/>
        </w:rPr>
        <w:t>이벤트</w:t>
      </w:r>
    </w:p>
    <w:p w14:paraId="21C71D99" w14:textId="77777777" w:rsidR="00422087" w:rsidRDefault="00422087" w:rsidP="001B0B37">
      <w:pPr>
        <w:pStyle w:val="a3"/>
        <w:spacing w:before="4"/>
        <w:jc w:val="both"/>
        <w:rPr>
          <w:rFonts w:ascii="맑은 고딕" w:eastAsia="맑은 고딕" w:hAnsi="맑은 고딕"/>
          <w:lang w:eastAsia="ko-KR"/>
        </w:rPr>
      </w:pPr>
    </w:p>
    <w:p w14:paraId="424D270B" w14:textId="38B6CBCF" w:rsidR="007F6D0A" w:rsidRPr="00422087" w:rsidRDefault="00422087" w:rsidP="00422087">
      <w:pPr>
        <w:pStyle w:val="a3"/>
        <w:spacing w:before="4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bookmarkStart w:id="163" w:name="_Hlk108174216"/>
      <w:r w:rsidRPr="00422087">
        <w:rPr>
          <w:rFonts w:ascii="맑은 고딕" w:eastAsia="맑은 고딕" w:hAnsi="맑은 고딕"/>
          <w:sz w:val="20"/>
          <w:szCs w:val="20"/>
          <w:lang w:eastAsia="ko-KR"/>
        </w:rPr>
        <w:t>Smart Event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는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VCA(Video Content Analysis)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기술을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사용하여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네트워크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카메라에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대한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정확하고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진보된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스마트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영상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분석을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제공합니다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. AI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칩으로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구동되는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차세대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영상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분석은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인간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,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차량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및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물체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패턴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인식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모델의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방대한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속성을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인식할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차량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및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사람과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관련된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이벤트는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보안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모니터링에서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매우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중요하므로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필터링을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지원하여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효율성을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최적화합니다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bookmarkEnd w:id="163"/>
    <w:p w14:paraId="3195DD57" w14:textId="77777777" w:rsidR="007F6D0A" w:rsidRPr="00172F46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b/>
          <w:sz w:val="27"/>
          <w:lang w:eastAsia="ko-KR"/>
        </w:rPr>
      </w:pPr>
    </w:p>
    <w:p w14:paraId="5D592720" w14:textId="14BC8502" w:rsidR="007F6D0A" w:rsidRPr="00172F46" w:rsidRDefault="00422087" w:rsidP="001B0B37">
      <w:pPr>
        <w:pStyle w:val="a4"/>
        <w:numPr>
          <w:ilvl w:val="3"/>
          <w:numId w:val="21"/>
        </w:numPr>
        <w:tabs>
          <w:tab w:val="left" w:pos="859"/>
        </w:tabs>
        <w:jc w:val="both"/>
        <w:rPr>
          <w:rFonts w:ascii="맑은 고딕" w:eastAsia="맑은 고딕" w:hAnsi="맑은 고딕"/>
          <w:sz w:val="25"/>
        </w:rPr>
      </w:pPr>
      <w:bookmarkStart w:id="164" w:name="8.4.2.1_Region_Entrance"/>
      <w:bookmarkStart w:id="165" w:name="_bookmark52"/>
      <w:bookmarkEnd w:id="164"/>
      <w:bookmarkEnd w:id="165"/>
      <w:r>
        <w:rPr>
          <w:rFonts w:ascii="맑은 고딕" w:eastAsia="맑은 고딕" w:hAnsi="맑은 고딕" w:hint="eastAsia"/>
          <w:sz w:val="25"/>
          <w:lang w:eastAsia="ko-KR"/>
        </w:rPr>
        <w:t xml:space="preserve">구역 </w:t>
      </w:r>
      <w:r w:rsidR="00DC1AC8">
        <w:rPr>
          <w:rFonts w:ascii="맑은 고딕" w:eastAsia="맑은 고딕" w:hAnsi="맑은 고딕" w:hint="eastAsia"/>
          <w:sz w:val="25"/>
          <w:lang w:eastAsia="ko-KR"/>
        </w:rPr>
        <w:t>진입</w:t>
      </w:r>
    </w:p>
    <w:p w14:paraId="1E5C4101" w14:textId="77777777" w:rsidR="00422087" w:rsidRDefault="00422087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442F3E25" w14:textId="6887819F" w:rsidR="007F6D0A" w:rsidRPr="00422087" w:rsidRDefault="00422087" w:rsidP="00422087">
      <w:pPr>
        <w:pStyle w:val="a3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bookmarkStart w:id="166" w:name="_Hlk108174353"/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영역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진입은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수상한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사람이나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물체의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진입에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대한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잠재적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위협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에서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부터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특정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영역을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보호하는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데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도움이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됩니다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영역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진입을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활성화하여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선택한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영역에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개체가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진입하면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경보가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발생합니다</w:t>
      </w:r>
      <w:r w:rsidRPr="00422087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bookmarkEnd w:id="166"/>
    <w:p w14:paraId="0A1DB46A" w14:textId="01F12C1C" w:rsidR="007F6D0A" w:rsidRPr="00172F46" w:rsidRDefault="007577A8" w:rsidP="00422087">
      <w:pPr>
        <w:pStyle w:val="a3"/>
        <w:spacing w:before="10"/>
        <w:jc w:val="both"/>
        <w:rPr>
          <w:rFonts w:ascii="맑은 고딕" w:eastAsia="맑은 고딕" w:hAnsi="맑은 고딕"/>
          <w:sz w:val="21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600896" behindDoc="0" locked="0" layoutInCell="1" allowOverlap="1" wp14:anchorId="6ACF00D2" wp14:editId="78854842">
            <wp:simplePos x="0" y="0"/>
            <wp:positionH relativeFrom="page">
              <wp:posOffset>914400</wp:posOffset>
            </wp:positionH>
            <wp:positionV relativeFrom="paragraph">
              <wp:posOffset>184785</wp:posOffset>
            </wp:positionV>
            <wp:extent cx="5852160" cy="2953385"/>
            <wp:effectExtent l="0" t="0" r="0" b="0"/>
            <wp:wrapTopAndBottom/>
            <wp:docPr id="467" name="image1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" name="image193.jpeg"/>
                    <pic:cNvPicPr>
                      <a:picLocks noChangeAspect="1"/>
                    </pic:cNvPicPr>
                  </pic:nvPicPr>
                  <pic:blipFill>
                    <a:blip r:embed="rId2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B10B5E" w14:textId="77777777" w:rsidR="00422087" w:rsidRDefault="00422087" w:rsidP="001B0B37">
      <w:pPr>
        <w:pStyle w:val="a3"/>
        <w:spacing w:before="90"/>
        <w:ind w:left="100"/>
        <w:jc w:val="both"/>
        <w:rPr>
          <w:rFonts w:ascii="맑은 고딕" w:eastAsia="맑은 고딕" w:hAnsi="맑은 고딕"/>
          <w:lang w:eastAsia="ko-KR"/>
        </w:rPr>
      </w:pPr>
    </w:p>
    <w:p w14:paraId="309F0B38" w14:textId="5C2576DC" w:rsidR="007F6D0A" w:rsidRPr="00422087" w:rsidRDefault="00422087" w:rsidP="001B0B37">
      <w:pPr>
        <w:pStyle w:val="a3"/>
        <w:spacing w:before="90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422087">
        <w:rPr>
          <w:rFonts w:ascii="맑은 고딕" w:eastAsia="맑은 고딕" w:hAnsi="맑은 고딕" w:hint="eastAsia"/>
          <w:sz w:val="20"/>
          <w:szCs w:val="20"/>
          <w:lang w:eastAsia="ko-KR"/>
        </w:rPr>
        <w:t>설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정 단계는 다음과 같습니다.</w:t>
      </w:r>
    </w:p>
    <w:p w14:paraId="607E2C79" w14:textId="77777777" w:rsidR="007F6D0A" w:rsidRPr="00422087" w:rsidRDefault="007F6D0A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637D0295" w14:textId="09069888" w:rsidR="007F6D0A" w:rsidRPr="00F2427B" w:rsidRDefault="007577A8" w:rsidP="001B0B37">
      <w:pPr>
        <w:pStyle w:val="5"/>
        <w:jc w:val="both"/>
        <w:rPr>
          <w:rFonts w:ascii="맑은 고딕" w:eastAsia="맑은 고딕" w:hAnsi="맑은 고딕"/>
          <w:lang w:eastAsia="ko-KR"/>
        </w:rPr>
      </w:pPr>
      <w:r w:rsidRPr="00F2427B">
        <w:rPr>
          <w:rFonts w:ascii="맑은 고딕" w:eastAsia="맑은 고딕" w:hAnsi="맑은 고딕"/>
          <w:lang w:eastAsia="ko-KR"/>
        </w:rPr>
        <w:t>[</w:t>
      </w:r>
      <w:r w:rsidR="00422087" w:rsidRPr="00F2427B">
        <w:rPr>
          <w:rFonts w:ascii="맑은 고딕" w:eastAsia="맑은 고딕" w:hAnsi="맑은 고딕" w:hint="eastAsia"/>
          <w:lang w:eastAsia="ko-KR"/>
        </w:rPr>
        <w:t>감지 설정</w:t>
      </w:r>
      <w:r w:rsidRPr="00F2427B">
        <w:rPr>
          <w:rFonts w:ascii="맑은 고딕" w:eastAsia="맑은 고딕" w:hAnsi="맑은 고딕"/>
          <w:lang w:eastAsia="ko-KR"/>
        </w:rPr>
        <w:t>]</w:t>
      </w:r>
    </w:p>
    <w:p w14:paraId="4DD90C28" w14:textId="77777777" w:rsidR="007F6D0A" w:rsidRPr="00422087" w:rsidRDefault="007F6D0A" w:rsidP="001B0B37">
      <w:pPr>
        <w:pStyle w:val="a3"/>
        <w:jc w:val="both"/>
        <w:rPr>
          <w:rFonts w:ascii="맑은 고딕" w:eastAsia="맑은 고딕" w:hAnsi="맑은 고딕"/>
          <w:b/>
          <w:sz w:val="20"/>
          <w:szCs w:val="20"/>
          <w:lang w:eastAsia="ko-KR"/>
        </w:rPr>
      </w:pPr>
    </w:p>
    <w:bookmarkStart w:id="167" w:name="_Hlk108174415"/>
    <w:p w14:paraId="1AB4484E" w14:textId="029F9BBF" w:rsidR="007F6D0A" w:rsidRPr="00422087" w:rsidRDefault="000E72C7" w:rsidP="00422087">
      <w:pPr>
        <w:pStyle w:val="a3"/>
        <w:ind w:left="142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>
        <w:rPr>
          <w:rFonts w:ascii="맑은 고딕" w:eastAsia="맑은 고딕" w:hAnsi="맑은 고딕"/>
          <w:b/>
          <w:noProof/>
          <w:sz w:val="20"/>
          <w:szCs w:val="20"/>
        </w:rPr>
        <mc:AlternateContent>
          <mc:Choice Requires="wpg">
            <w:drawing>
              <wp:inline distT="0" distB="0" distL="0" distR="0" wp14:anchorId="440B869B" wp14:editId="1F5718B2">
                <wp:extent cx="152400" cy="152400"/>
                <wp:effectExtent l="0" t="3810" r="1905" b="0"/>
                <wp:docPr id="1964916896" name="Group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537137954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52375761" name="Picture 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D1DEAB7" id="Group 186" o:spid="_x0000_s1026" style="width:12pt;height:12pt;mso-position-horizontal-relative:char;mso-position-vertical-relative:lin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">
                <v:shape id="Picture 187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">
                  <v:imagedata r:id="rId17" o:title=""/>
                </v:shape>
                <v:shape id="Picture 188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">
                  <v:imagedata r:id="rId18" o:title=""/>
                </v:shape>
                <w10:anchorlock/>
              </v:group>
            </w:pict>
          </mc:Fallback>
        </mc:AlternateContent>
      </w:r>
      <w:r w:rsidR="00422087" w:rsidRPr="00422087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 </w:t>
      </w:r>
      <w:r w:rsidR="00422087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참고</w:t>
      </w:r>
      <w:r w:rsidR="007577A8" w:rsidRPr="00422087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422087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일반 설정은 모든 감지 영역/라인에 적용됩니다.</w:t>
      </w:r>
    </w:p>
    <w:bookmarkEnd w:id="167"/>
    <w:p w14:paraId="11468FC9" w14:textId="77777777" w:rsidR="007F6D0A" w:rsidRPr="00422087" w:rsidRDefault="007F6D0A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75051168" w14:textId="7BEA2DDF" w:rsidR="007F6D0A" w:rsidRPr="00422087" w:rsidRDefault="00422087" w:rsidP="00422087">
      <w:pPr>
        <w:pStyle w:val="a3"/>
        <w:ind w:leftChars="64" w:left="141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422087">
        <w:rPr>
          <w:rFonts w:ascii="맑은 고딕" w:eastAsia="맑은 고딕" w:hAnsi="맑은 고딕"/>
          <w:bCs/>
          <w:sz w:val="20"/>
          <w:szCs w:val="20"/>
          <w:lang w:eastAsia="ko-KR"/>
        </w:rPr>
        <w:t>1</w:t>
      </w:r>
      <w:r w:rsidRPr="00422087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422087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422087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Pr="00422087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영역을</w:t>
      </w:r>
      <w:r w:rsidRPr="00422087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선택하고</w:t>
      </w:r>
      <w:r w:rsidRPr="00422087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</w:t>
      </w:r>
      <w:r w:rsidRPr="00422087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진입</w:t>
      </w:r>
      <w:r w:rsidRPr="00422087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감지를</w:t>
      </w:r>
      <w:r w:rsidRPr="00422087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422087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활성화합니다</w:t>
      </w:r>
      <w:r w:rsidRPr="00422087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3F357F0D" w14:textId="77777777" w:rsidR="00B46726" w:rsidRDefault="00B46726" w:rsidP="00B46726">
      <w:pPr>
        <w:pStyle w:val="a3"/>
        <w:spacing w:before="210" w:line="249" w:lineRule="auto"/>
        <w:ind w:left="100" w:right="244" w:firstLine="345"/>
        <w:jc w:val="both"/>
        <w:rPr>
          <w:rFonts w:ascii="맑은 고딕" w:eastAsia="맑은 고딕" w:hAnsi="맑은 고딕"/>
          <w:b/>
          <w:sz w:val="20"/>
          <w:szCs w:val="20"/>
          <w:lang w:eastAsia="ko-KR"/>
        </w:rPr>
      </w:pPr>
    </w:p>
    <w:p w14:paraId="4F515941" w14:textId="3FEC4064" w:rsidR="00B46726" w:rsidRPr="00B46726" w:rsidRDefault="000E72C7" w:rsidP="00B46726">
      <w:pPr>
        <w:pStyle w:val="a3"/>
        <w:spacing w:before="210" w:line="249" w:lineRule="auto"/>
        <w:ind w:left="100" w:right="244" w:firstLine="42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>
        <w:rPr>
          <w:rFonts w:ascii="맑은 고딕" w:eastAsia="맑은 고딕" w:hAnsi="맑은 고딕"/>
          <w:b/>
          <w:noProof/>
          <w:sz w:val="20"/>
          <w:szCs w:val="20"/>
        </w:rPr>
        <mc:AlternateContent>
          <mc:Choice Requires="wpg">
            <w:drawing>
              <wp:inline distT="0" distB="0" distL="0" distR="0" wp14:anchorId="0937C586" wp14:editId="79F0A0D6">
                <wp:extent cx="152400" cy="152400"/>
                <wp:effectExtent l="0" t="5080" r="1905" b="0"/>
                <wp:docPr id="1738032459" name="Group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25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355582781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25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19602740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31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C179064" id="Group 189" o:spid="_x0000_s1026" style="width:12pt;height:12pt;mso-position-horizontal-relative:char;mso-position-vertical-relative:line" coordorigin="1470,25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">
                <v:shape id="Picture 190" o:spid="_x0000_s1027" type="#_x0000_t75" style="position:absolute;left:1470;top:25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">
                  <v:imagedata r:id="rId17" o:title=""/>
                </v:shape>
                <v:shape id="Picture 191" o:spid="_x0000_s1028" type="#_x0000_t75" style="position:absolute;left:1530;top:31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">
                  <v:imagedata r:id="rId18" o:title=""/>
                </v:shape>
                <w10:anchorlock/>
              </v:group>
            </w:pict>
          </mc:Fallback>
        </mc:AlternateContent>
      </w:r>
      <w:r w:rsidR="00B46726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 </w:t>
      </w:r>
      <w:r w:rsidR="00B46726" w:rsidRPr="00B46726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참고</w:t>
      </w:r>
      <w:r w:rsidR="00B46726" w:rsidRPr="00B46726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일반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모드를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선택하면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현재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영역에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대한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구성을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지원합니다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. 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고급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모드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(PTZ 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시리즈만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해당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>)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를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선택하면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다양한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PTZ </w:t>
      </w:r>
      <w:proofErr w:type="spellStart"/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프리셋에</w:t>
      </w:r>
      <w:proofErr w:type="spellEnd"/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대한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구성을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지원합니다</w:t>
      </w:r>
      <w:r w:rsid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.</w:t>
      </w:r>
      <w:r w:rsid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>(</w:t>
      </w:r>
      <w:proofErr w:type="spellStart"/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프리셋</w:t>
      </w:r>
      <w:proofErr w:type="spellEnd"/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1~4 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지원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>)</w:t>
      </w:r>
      <w:r w:rsid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또한,</w:t>
      </w:r>
      <w:r w:rsid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개체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lastRenderedPageBreak/>
        <w:t>크기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제한을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6726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="00B46726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33BB4461" w14:textId="123E6417" w:rsidR="00B46726" w:rsidRPr="00B46726" w:rsidRDefault="00B46726" w:rsidP="00B46726">
      <w:pPr>
        <w:pStyle w:val="a3"/>
        <w:spacing w:before="210" w:line="249" w:lineRule="auto"/>
        <w:ind w:left="100" w:right="244" w:firstLine="42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>2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탐지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대상을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선택합니다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.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사람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또는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차량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속성을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확인하면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카메라가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사람이나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차량을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감지하고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관련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이벤트를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하면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경보를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울립니다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1EB7DA09" w14:textId="77777777" w:rsidR="00B46726" w:rsidRPr="00B46726" w:rsidRDefault="00B46726" w:rsidP="001B0B37">
      <w:pPr>
        <w:pStyle w:val="a3"/>
        <w:spacing w:before="210" w:line="249" w:lineRule="auto"/>
        <w:ind w:left="100" w:right="244" w:firstLine="345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77924237" w14:textId="77777777" w:rsidR="007F6D0A" w:rsidRPr="00172F46" w:rsidRDefault="007577A8" w:rsidP="001B0B37">
      <w:pPr>
        <w:pStyle w:val="a3"/>
        <w:spacing w:before="9"/>
        <w:jc w:val="both"/>
        <w:rPr>
          <w:rFonts w:ascii="맑은 고딕" w:eastAsia="맑은 고딕" w:hAnsi="맑은 고딕"/>
          <w:sz w:val="21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601920" behindDoc="0" locked="0" layoutInCell="1" allowOverlap="1" wp14:anchorId="3BA157A8" wp14:editId="2C32086F">
            <wp:simplePos x="0" y="0"/>
            <wp:positionH relativeFrom="page">
              <wp:posOffset>1504950</wp:posOffset>
            </wp:positionH>
            <wp:positionV relativeFrom="paragraph">
              <wp:posOffset>183515</wp:posOffset>
            </wp:positionV>
            <wp:extent cx="4777740" cy="3025775"/>
            <wp:effectExtent l="0" t="0" r="0" b="0"/>
            <wp:wrapTopAndBottom/>
            <wp:docPr id="469" name="image1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" name="image194.png"/>
                    <pic:cNvPicPr>
                      <a:picLocks noChangeAspect="1"/>
                    </pic:cNvPicPr>
                  </pic:nvPicPr>
                  <pic:blipFill>
                    <a:blip r:embed="rId2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7740" cy="30259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10320E1" w14:textId="77777777" w:rsidR="007F6D0A" w:rsidRPr="00172F46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sz w:val="21"/>
          <w:lang w:eastAsia="ko-KR"/>
        </w:rPr>
      </w:pPr>
    </w:p>
    <w:p w14:paraId="508A4ED1" w14:textId="77777777" w:rsidR="00B46726" w:rsidRPr="00F2427B" w:rsidRDefault="00B46726" w:rsidP="00B46726">
      <w:pPr>
        <w:jc w:val="both"/>
        <w:rPr>
          <w:rFonts w:ascii="맑은 고딕" w:eastAsia="맑은 고딕" w:hAnsi="맑은 고딕"/>
          <w:b/>
          <w:bCs/>
          <w:sz w:val="23"/>
          <w:szCs w:val="23"/>
          <w:lang w:eastAsia="ko-KR"/>
        </w:rPr>
      </w:pPr>
      <w:bookmarkStart w:id="168" w:name="_Hlk108174487"/>
      <w:r w:rsidRPr="00F2427B">
        <w:rPr>
          <w:rFonts w:ascii="맑은 고딕" w:eastAsia="맑은 고딕" w:hAnsi="맑은 고딕"/>
          <w:b/>
          <w:bCs/>
          <w:sz w:val="23"/>
          <w:szCs w:val="23"/>
          <w:lang w:eastAsia="ko-KR"/>
        </w:rPr>
        <w:t>[</w:t>
      </w:r>
      <w:r w:rsidRPr="00F2427B">
        <w:rPr>
          <w:rFonts w:ascii="맑은 고딕" w:eastAsia="맑은 고딕" w:hAnsi="맑은 고딕" w:hint="eastAsia"/>
          <w:b/>
          <w:bCs/>
          <w:sz w:val="23"/>
          <w:szCs w:val="23"/>
          <w:lang w:eastAsia="ko-KR"/>
        </w:rPr>
        <w:t>일반</w:t>
      </w:r>
      <w:r w:rsidRPr="00F2427B">
        <w:rPr>
          <w:rFonts w:ascii="맑은 고딕" w:eastAsia="맑은 고딕" w:hAnsi="맑은 고딕"/>
          <w:b/>
          <w:bCs/>
          <w:sz w:val="23"/>
          <w:szCs w:val="23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b/>
          <w:bCs/>
          <w:sz w:val="23"/>
          <w:szCs w:val="23"/>
          <w:lang w:eastAsia="ko-KR"/>
        </w:rPr>
        <w:t>설정</w:t>
      </w:r>
      <w:r w:rsidRPr="00F2427B">
        <w:rPr>
          <w:rFonts w:ascii="맑은 고딕" w:eastAsia="맑은 고딕" w:hAnsi="맑은 고딕"/>
          <w:b/>
          <w:bCs/>
          <w:sz w:val="23"/>
          <w:szCs w:val="23"/>
          <w:lang w:eastAsia="ko-KR"/>
        </w:rPr>
        <w:t>]</w:t>
      </w:r>
    </w:p>
    <w:p w14:paraId="64FE8941" w14:textId="77777777" w:rsidR="00B46726" w:rsidRPr="00B46726" w:rsidRDefault="00B46726" w:rsidP="00B46726">
      <w:pPr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1C02170D" w14:textId="68077E3C" w:rsidR="007F6D0A" w:rsidRDefault="00B46726" w:rsidP="00B46726">
      <w:pPr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B46726">
        <w:rPr>
          <w:rFonts w:ascii="맑은 고딕" w:eastAsia="맑은 고딕" w:hAnsi="맑은 고딕"/>
          <w:sz w:val="20"/>
          <w:szCs w:val="20"/>
          <w:lang w:eastAsia="ko-KR"/>
        </w:rPr>
        <w:t>3</w:t>
      </w:r>
      <w:r w:rsidRPr="00B46726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B46726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 w:rsidRPr="00B46726">
        <w:rPr>
          <w:rFonts w:ascii="맑은 고딕" w:eastAsia="맑은 고딕" w:hAnsi="맑은 고딕" w:hint="eastAsia"/>
          <w:sz w:val="20"/>
          <w:szCs w:val="20"/>
          <w:lang w:eastAsia="ko-KR"/>
        </w:rPr>
        <w:t>감지</w:t>
      </w:r>
      <w:r w:rsidRPr="00B4672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sz w:val="20"/>
          <w:szCs w:val="20"/>
          <w:lang w:eastAsia="ko-KR"/>
        </w:rPr>
        <w:t>감도</w:t>
      </w:r>
      <w:r w:rsidRPr="00B4672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sz w:val="20"/>
          <w:szCs w:val="20"/>
          <w:lang w:eastAsia="ko-KR"/>
        </w:rPr>
        <w:t>및</w:t>
      </w:r>
      <w:r w:rsidRPr="00B4672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sz w:val="20"/>
          <w:szCs w:val="20"/>
          <w:lang w:eastAsia="ko-KR"/>
        </w:rPr>
        <w:t>물체</w:t>
      </w:r>
      <w:r w:rsidRPr="00B4672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sz w:val="20"/>
          <w:szCs w:val="20"/>
          <w:lang w:eastAsia="ko-KR"/>
        </w:rPr>
        <w:t>크기</w:t>
      </w:r>
      <w:r w:rsidRPr="00B4672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sz w:val="20"/>
          <w:szCs w:val="20"/>
          <w:lang w:eastAsia="ko-KR"/>
        </w:rPr>
        <w:t>제한을</w:t>
      </w:r>
      <w:r w:rsidRPr="00B4672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sz w:val="20"/>
          <w:szCs w:val="20"/>
          <w:lang w:eastAsia="ko-KR"/>
        </w:rPr>
        <w:t>설정합니다</w:t>
      </w:r>
      <w:r w:rsidRPr="00B46726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bookmarkEnd w:id="168"/>
    <w:p w14:paraId="0282AD26" w14:textId="77777777" w:rsidR="00B46726" w:rsidRPr="00172F46" w:rsidRDefault="00B46726" w:rsidP="00B46726">
      <w:pPr>
        <w:jc w:val="both"/>
        <w:rPr>
          <w:rFonts w:ascii="맑은 고딕" w:eastAsia="맑은 고딕" w:hAnsi="맑은 고딕"/>
          <w:lang w:eastAsia="ko-KR"/>
        </w:rPr>
      </w:pPr>
    </w:p>
    <w:p w14:paraId="173B00C0" w14:textId="2EB342D2" w:rsidR="007F6D0A" w:rsidRDefault="007577A8" w:rsidP="001B0B37">
      <w:pPr>
        <w:pStyle w:val="a3"/>
        <w:ind w:left="103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lastRenderedPageBreak/>
        <w:drawing>
          <wp:inline distT="0" distB="0" distL="0" distR="0" wp14:anchorId="75ADCF77" wp14:editId="553C27A9">
            <wp:extent cx="4755515" cy="3669665"/>
            <wp:effectExtent l="0" t="0" r="0" b="0"/>
            <wp:docPr id="471" name="image1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" name="image195.png"/>
                    <pic:cNvPicPr>
                      <a:picLocks noChangeAspect="1"/>
                    </pic:cNvPicPr>
                  </pic:nvPicPr>
                  <pic:blipFill>
                    <a:blip r:embed="rId2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6032" cy="3670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173547" w14:textId="4B63A71B" w:rsidR="00B46726" w:rsidRDefault="00B46726" w:rsidP="001B0B37">
      <w:pPr>
        <w:pStyle w:val="a3"/>
        <w:ind w:left="1030"/>
        <w:jc w:val="both"/>
        <w:rPr>
          <w:rFonts w:ascii="맑은 고딕" w:eastAsia="맑은 고딕" w:hAnsi="맑은 고딕"/>
          <w:sz w:val="20"/>
        </w:rPr>
      </w:pPr>
    </w:p>
    <w:p w14:paraId="490E8722" w14:textId="026DF518" w:rsidR="00B46726" w:rsidRDefault="00B46726" w:rsidP="001B0B37">
      <w:pPr>
        <w:pStyle w:val="a3"/>
        <w:ind w:left="1030"/>
        <w:jc w:val="both"/>
        <w:rPr>
          <w:rFonts w:ascii="맑은 고딕" w:eastAsia="맑은 고딕" w:hAnsi="맑은 고딕"/>
          <w:sz w:val="20"/>
        </w:rPr>
      </w:pPr>
    </w:p>
    <w:p w14:paraId="4F60585C" w14:textId="77777777" w:rsidR="00B46726" w:rsidRDefault="00B46726" w:rsidP="001B0B37">
      <w:pPr>
        <w:pStyle w:val="a3"/>
        <w:ind w:left="1030"/>
        <w:jc w:val="both"/>
        <w:rPr>
          <w:rFonts w:ascii="맑은 고딕" w:eastAsia="맑은 고딕" w:hAnsi="맑은 고딕"/>
          <w:sz w:val="20"/>
        </w:rPr>
      </w:pPr>
    </w:p>
    <w:p w14:paraId="4D9893FA" w14:textId="77777777" w:rsidR="007F6D0A" w:rsidRPr="00172F46" w:rsidRDefault="007F6D0A" w:rsidP="001B0B37">
      <w:pPr>
        <w:pStyle w:val="a3"/>
        <w:spacing w:before="2"/>
        <w:jc w:val="both"/>
        <w:rPr>
          <w:rFonts w:ascii="맑은 고딕" w:eastAsia="맑은 고딕" w:hAnsi="맑은 고딕"/>
          <w:sz w:val="18"/>
        </w:rPr>
      </w:pPr>
    </w:p>
    <w:p w14:paraId="7171A992" w14:textId="6A8AC1E7" w:rsidR="007F6D0A" w:rsidRDefault="00B46726" w:rsidP="001B0B37">
      <w:pPr>
        <w:pStyle w:val="5"/>
        <w:spacing w:before="90" w:after="27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46.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p w14:paraId="3061B040" w14:textId="77777777" w:rsidR="00B46726" w:rsidRPr="00B46726" w:rsidRDefault="00B46726" w:rsidP="00B46726">
      <w:pPr>
        <w:rPr>
          <w:rFonts w:eastAsia="맑은 고딕"/>
          <w:lang w:eastAsia="ko-KR"/>
        </w:rPr>
      </w:pP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73"/>
        <w:gridCol w:w="6656"/>
      </w:tblGrid>
      <w:tr w:rsidR="007F6D0A" w:rsidRPr="00172F46" w14:paraId="4527B386" w14:textId="77777777" w:rsidTr="00B46726">
        <w:trPr>
          <w:trHeight w:val="503"/>
          <w:jc w:val="center"/>
        </w:trPr>
        <w:tc>
          <w:tcPr>
            <w:tcW w:w="2673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30833862" w14:textId="49402533" w:rsidR="007F6D0A" w:rsidRPr="00172F46" w:rsidRDefault="00B46726" w:rsidP="00B46726">
            <w:pPr>
              <w:pStyle w:val="TableParagraph"/>
              <w:spacing w:before="90"/>
              <w:ind w:left="745" w:right="732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656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3516C245" w14:textId="3A41DCE4" w:rsidR="007F6D0A" w:rsidRPr="00172F46" w:rsidRDefault="00B46726" w:rsidP="00B46726">
            <w:pPr>
              <w:pStyle w:val="TableParagraph"/>
              <w:spacing w:before="90"/>
              <w:ind w:left="2212" w:right="2193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16BAED9E" w14:textId="77777777" w:rsidTr="00B46726">
        <w:trPr>
          <w:trHeight w:val="586"/>
          <w:jc w:val="center"/>
        </w:trPr>
        <w:tc>
          <w:tcPr>
            <w:tcW w:w="26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FE09674" w14:textId="0EF6DA1D" w:rsidR="007F6D0A" w:rsidRPr="00B46726" w:rsidRDefault="00B46726" w:rsidP="00B46726">
            <w:pPr>
              <w:pStyle w:val="TableParagraph"/>
              <w:ind w:left="891" w:right="875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감도</w:t>
            </w:r>
          </w:p>
        </w:tc>
        <w:tc>
          <w:tcPr>
            <w:tcW w:w="6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5F8D973" w14:textId="7D89DF2E" w:rsidR="007F6D0A" w:rsidRPr="00B46726" w:rsidRDefault="00B46726" w:rsidP="001B0B37">
            <w:pPr>
              <w:pStyle w:val="TableParagraph"/>
              <w:spacing w:before="74" w:line="254" w:lineRule="auto"/>
              <w:ind w:left="94" w:right="20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레벨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1~10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,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레벨은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5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감도가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높을수록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움직이는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쉽게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기록됩니다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172F46" w14:paraId="5F351273" w14:textId="77777777" w:rsidTr="00B46726">
        <w:trPr>
          <w:trHeight w:val="793"/>
          <w:jc w:val="center"/>
        </w:trPr>
        <w:tc>
          <w:tcPr>
            <w:tcW w:w="26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AAFF48F" w14:textId="63945A10" w:rsidR="007F6D0A" w:rsidRPr="00B46726" w:rsidRDefault="00B46726" w:rsidP="00B46726">
            <w:pPr>
              <w:pStyle w:val="TableParagraph"/>
              <w:ind w:left="891" w:right="875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최소 크기</w:t>
            </w:r>
          </w:p>
        </w:tc>
        <w:tc>
          <w:tcPr>
            <w:tcW w:w="6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B45C8CD" w14:textId="17A8CF39" w:rsidR="007F6D0A" w:rsidRPr="00B46726" w:rsidRDefault="00B46726" w:rsidP="001B0B37">
            <w:pPr>
              <w:pStyle w:val="TableParagraph"/>
              <w:spacing w:before="74" w:line="254" w:lineRule="auto"/>
              <w:ind w:left="94" w:right="20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감지된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최소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설정하기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화면을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그리거나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픽셀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입력합니다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크기보다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작으면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감지되지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않습니다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최소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3*3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172F46" w14:paraId="70FF89B4" w14:textId="77777777" w:rsidTr="00B46726">
        <w:trPr>
          <w:trHeight w:val="790"/>
          <w:jc w:val="center"/>
        </w:trPr>
        <w:tc>
          <w:tcPr>
            <w:tcW w:w="2673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4A0857DA" w14:textId="1B9E4043" w:rsidR="007F6D0A" w:rsidRPr="00B46726" w:rsidRDefault="00B46726" w:rsidP="00B46726">
            <w:pPr>
              <w:pStyle w:val="TableParagraph"/>
              <w:ind w:left="745" w:right="732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최대 크기</w:t>
            </w:r>
          </w:p>
        </w:tc>
        <w:tc>
          <w:tcPr>
            <w:tcW w:w="6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3D1F334B" w14:textId="7F666C1A" w:rsidR="007F6D0A" w:rsidRPr="00B46726" w:rsidRDefault="00B46726" w:rsidP="001B0B37">
            <w:pPr>
              <w:pStyle w:val="TableParagraph"/>
              <w:spacing w:before="74" w:line="254" w:lineRule="auto"/>
              <w:ind w:left="94" w:right="139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감지된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설정하기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화면을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그리거나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픽셀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입력합니다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크기보다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감지되지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않습니다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320*240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</w:tbl>
    <w:p w14:paraId="626278C7" w14:textId="77777777" w:rsidR="006D0E31" w:rsidRDefault="006D0E31" w:rsidP="006D0E31">
      <w:pPr>
        <w:jc w:val="both"/>
        <w:rPr>
          <w:rFonts w:ascii="맑은 고딕" w:eastAsia="맑은 고딕" w:hAnsi="맑은 고딕"/>
          <w:b/>
          <w:sz w:val="20"/>
          <w:szCs w:val="20"/>
          <w:lang w:eastAsia="ko-KR"/>
        </w:rPr>
      </w:pPr>
    </w:p>
    <w:p w14:paraId="3DA5F848" w14:textId="31429532" w:rsidR="006D0E31" w:rsidRPr="00F2427B" w:rsidRDefault="006D0E31" w:rsidP="006D0E31">
      <w:pPr>
        <w:jc w:val="both"/>
        <w:rPr>
          <w:rFonts w:ascii="맑은 고딕" w:eastAsia="맑은 고딕" w:hAnsi="맑은 고딕"/>
          <w:b/>
          <w:sz w:val="23"/>
          <w:szCs w:val="23"/>
          <w:lang w:eastAsia="ko-KR"/>
        </w:rPr>
      </w:pPr>
      <w:bookmarkStart w:id="169" w:name="_Hlk108174507"/>
      <w:r w:rsidRPr="00F2427B">
        <w:rPr>
          <w:rFonts w:ascii="맑은 고딕" w:eastAsia="맑은 고딕" w:hAnsi="맑은 고딕"/>
          <w:b/>
          <w:sz w:val="23"/>
          <w:szCs w:val="23"/>
          <w:lang w:eastAsia="ko-KR"/>
        </w:rPr>
        <w:t>[</w:t>
      </w:r>
      <w:r w:rsidRPr="00F2427B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스케줄</w:t>
      </w:r>
      <w:r w:rsidRPr="00F2427B">
        <w:rPr>
          <w:rFonts w:ascii="맑은 고딕" w:eastAsia="맑은 고딕" w:hAnsi="맑은 고딕"/>
          <w:b/>
          <w:sz w:val="23"/>
          <w:szCs w:val="23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설정</w:t>
      </w:r>
      <w:r w:rsidRPr="00F2427B">
        <w:rPr>
          <w:rFonts w:ascii="맑은 고딕" w:eastAsia="맑은 고딕" w:hAnsi="맑은 고딕"/>
          <w:b/>
          <w:sz w:val="23"/>
          <w:szCs w:val="23"/>
          <w:lang w:eastAsia="ko-KR"/>
        </w:rPr>
        <w:t>]</w:t>
      </w:r>
    </w:p>
    <w:p w14:paraId="2332C6B6" w14:textId="77777777" w:rsidR="006D0E31" w:rsidRPr="006D0E31" w:rsidRDefault="006D0E31" w:rsidP="006D0E31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5504C0F7" w14:textId="450B9174" w:rsidR="007F6D0A" w:rsidRPr="006D0E31" w:rsidRDefault="006D0E31" w:rsidP="006D0E31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>4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일정을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bookmarkEnd w:id="169"/>
    <w:p w14:paraId="686E5A58" w14:textId="77777777" w:rsidR="007F6D0A" w:rsidRPr="00172F46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lang w:eastAsia="ko-KR"/>
        </w:rPr>
      </w:pPr>
    </w:p>
    <w:p w14:paraId="6C8CC64C" w14:textId="77777777" w:rsidR="007F6D0A" w:rsidRPr="00172F46" w:rsidRDefault="007577A8" w:rsidP="001B0B37">
      <w:pPr>
        <w:pStyle w:val="a3"/>
        <w:ind w:left="103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lastRenderedPageBreak/>
        <w:drawing>
          <wp:inline distT="0" distB="0" distL="0" distR="0" wp14:anchorId="2E5C5CFA" wp14:editId="7FCA63EB">
            <wp:extent cx="4750435" cy="3971925"/>
            <wp:effectExtent l="0" t="0" r="0" b="0"/>
            <wp:docPr id="473" name="image1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" name="image196.png"/>
                    <pic:cNvPicPr>
                      <a:picLocks noChangeAspect="1"/>
                    </pic:cNvPicPr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0621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CBF59" w14:textId="77777777" w:rsidR="006D0E31" w:rsidRPr="00172F46" w:rsidRDefault="006D0E31" w:rsidP="001B0B37">
      <w:pPr>
        <w:pStyle w:val="a3"/>
        <w:spacing w:before="10"/>
        <w:jc w:val="both"/>
        <w:rPr>
          <w:rFonts w:ascii="맑은 고딕" w:eastAsia="맑은 고딕" w:hAnsi="맑은 고딕"/>
          <w:sz w:val="18"/>
        </w:rPr>
      </w:pPr>
    </w:p>
    <w:p w14:paraId="6FEEBE3E" w14:textId="2CA53FE2" w:rsidR="007F6D0A" w:rsidRPr="00172F46" w:rsidRDefault="006D0E31" w:rsidP="001B0B37">
      <w:pPr>
        <w:pStyle w:val="5"/>
        <w:spacing w:before="90" w:after="27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47.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00"/>
        <w:gridCol w:w="6330"/>
      </w:tblGrid>
      <w:tr w:rsidR="007F6D0A" w:rsidRPr="00172F46" w14:paraId="781258B5" w14:textId="77777777" w:rsidTr="006D0E31">
        <w:trPr>
          <w:trHeight w:val="503"/>
          <w:jc w:val="center"/>
        </w:trPr>
        <w:tc>
          <w:tcPr>
            <w:tcW w:w="3000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35053AD9" w14:textId="473C3E86" w:rsidR="007F6D0A" w:rsidRPr="00172F46" w:rsidRDefault="006D0E31" w:rsidP="006D0E31">
            <w:pPr>
              <w:pStyle w:val="TableParagraph"/>
              <w:spacing w:before="90"/>
              <w:ind w:left="-9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33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4AF6715" w14:textId="274BD7EB" w:rsidR="007F6D0A" w:rsidRPr="00172F46" w:rsidRDefault="006D0E31" w:rsidP="006D0E31">
            <w:pPr>
              <w:pStyle w:val="TableParagraph"/>
              <w:spacing w:before="90"/>
              <w:ind w:left="2049" w:right="2033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2F640A52" w14:textId="77777777" w:rsidTr="006D0E31">
        <w:trPr>
          <w:trHeight w:val="2967"/>
          <w:jc w:val="center"/>
        </w:trPr>
        <w:tc>
          <w:tcPr>
            <w:tcW w:w="3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2E20DEA" w14:textId="77777777" w:rsidR="007F6D0A" w:rsidRPr="00172F46" w:rsidRDefault="007F6D0A" w:rsidP="001B0B37">
            <w:pPr>
              <w:pStyle w:val="TableParagraph"/>
              <w:spacing w:before="6"/>
              <w:jc w:val="both"/>
              <w:rPr>
                <w:rFonts w:ascii="맑은 고딕" w:eastAsia="맑은 고딕" w:hAnsi="맑은 고딕"/>
                <w:b/>
                <w:sz w:val="9"/>
              </w:rPr>
            </w:pPr>
          </w:p>
          <w:p w14:paraId="653CB514" w14:textId="77777777" w:rsidR="007F6D0A" w:rsidRPr="00172F46" w:rsidRDefault="007577A8" w:rsidP="006D0E31">
            <w:pPr>
              <w:pStyle w:val="TableParagraph"/>
              <w:ind w:left="546"/>
              <w:jc w:val="center"/>
              <w:rPr>
                <w:rFonts w:ascii="맑은 고딕" w:eastAsia="맑은 고딕" w:hAnsi="맑은 고딕"/>
                <w:sz w:val="20"/>
              </w:rPr>
            </w:pPr>
            <w:r w:rsidRPr="00172F46">
              <w:rPr>
                <w:rFonts w:ascii="맑은 고딕" w:eastAsia="맑은 고딕" w:hAnsi="맑은 고딕"/>
                <w:noProof/>
                <w:sz w:val="20"/>
              </w:rPr>
              <w:drawing>
                <wp:inline distT="0" distB="0" distL="0" distR="0" wp14:anchorId="2B2E3A10" wp14:editId="1268334C">
                  <wp:extent cx="1210945" cy="1722120"/>
                  <wp:effectExtent l="0" t="0" r="0" b="0"/>
                  <wp:docPr id="475" name="image1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5" name="image175.png"/>
                          <pic:cNvPicPr>
                            <a:picLocks noChangeAspect="1"/>
                          </pic:cNvPicPr>
                        </pic:nvPicPr>
                        <pic:blipFill>
                          <a:blip r:embed="rId1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1579" cy="1722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723B1AC" w14:textId="2B57510B" w:rsidR="007F6D0A" w:rsidRPr="006D0E31" w:rsidRDefault="006D0E31" w:rsidP="001B0B37">
            <w:pPr>
              <w:pStyle w:val="TableParagraph"/>
              <w:spacing w:before="126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스케줄</w:t>
            </w:r>
            <w:r w:rsidRPr="006D0E3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D0E3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영역을</w:t>
            </w:r>
            <w:r w:rsidRPr="006D0E3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D0E3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다른</w:t>
            </w:r>
            <w:r w:rsidRPr="006D0E3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D0E3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날짜로</w:t>
            </w:r>
            <w:r w:rsidRPr="006D0E3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D0E3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복사</w:t>
            </w:r>
          </w:p>
        </w:tc>
      </w:tr>
      <w:tr w:rsidR="007F6D0A" w:rsidRPr="00172F46" w14:paraId="006A7261" w14:textId="77777777" w:rsidTr="006D0E31">
        <w:trPr>
          <w:trHeight w:val="663"/>
          <w:jc w:val="center"/>
        </w:trPr>
        <w:tc>
          <w:tcPr>
            <w:tcW w:w="3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BECC8ED" w14:textId="77777777" w:rsidR="007F6D0A" w:rsidRPr="00172F46" w:rsidRDefault="007F6D0A" w:rsidP="001B0B37">
            <w:pPr>
              <w:pStyle w:val="TableParagraph"/>
              <w:spacing w:before="6"/>
              <w:jc w:val="both"/>
              <w:rPr>
                <w:rFonts w:ascii="맑은 고딕" w:eastAsia="맑은 고딕" w:hAnsi="맑은 고딕"/>
                <w:b/>
                <w:sz w:val="9"/>
                <w:lang w:eastAsia="ko-KR"/>
              </w:rPr>
            </w:pPr>
          </w:p>
          <w:p w14:paraId="35E4FD79" w14:textId="77777777" w:rsidR="007F6D0A" w:rsidRPr="00172F46" w:rsidRDefault="007577A8" w:rsidP="001B0B37">
            <w:pPr>
              <w:pStyle w:val="TableParagraph"/>
              <w:ind w:left="846"/>
              <w:jc w:val="both"/>
              <w:rPr>
                <w:rFonts w:ascii="맑은 고딕" w:eastAsia="맑은 고딕" w:hAnsi="맑은 고딕"/>
                <w:sz w:val="20"/>
              </w:rPr>
            </w:pPr>
            <w:r w:rsidRPr="00172F46">
              <w:rPr>
                <w:rFonts w:ascii="맑은 고딕" w:eastAsia="맑은 고딕" w:hAnsi="맑은 고딕"/>
                <w:noProof/>
                <w:sz w:val="20"/>
              </w:rPr>
              <w:drawing>
                <wp:inline distT="0" distB="0" distL="0" distR="0" wp14:anchorId="0163A2A1" wp14:editId="4284A714">
                  <wp:extent cx="829945" cy="259080"/>
                  <wp:effectExtent l="0" t="0" r="0" b="0"/>
                  <wp:docPr id="477" name="image18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7" name="image183.png"/>
                          <pic:cNvPicPr>
                            <a:picLocks noChangeAspect="1"/>
                          </pic:cNvPicPr>
                        </pic:nvPicPr>
                        <pic:blipFill>
                          <a:blip r:embed="rId2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0554" cy="259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D03A8AB" w14:textId="0294006A" w:rsidR="007F6D0A" w:rsidRPr="006D0E31" w:rsidRDefault="006D0E31" w:rsidP="001B0B3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모든 스케줄 선택</w:t>
            </w:r>
          </w:p>
        </w:tc>
      </w:tr>
      <w:tr w:rsidR="007F6D0A" w:rsidRPr="00172F46" w14:paraId="0EBE7F5D" w14:textId="77777777" w:rsidTr="006D0E31">
        <w:trPr>
          <w:trHeight w:val="697"/>
          <w:jc w:val="center"/>
        </w:trPr>
        <w:tc>
          <w:tcPr>
            <w:tcW w:w="300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0EB2A6F1" w14:textId="77777777" w:rsidR="007F6D0A" w:rsidRPr="00172F46" w:rsidRDefault="007F6D0A" w:rsidP="001B0B37">
            <w:pPr>
              <w:pStyle w:val="TableParagraph"/>
              <w:spacing w:before="6"/>
              <w:jc w:val="both"/>
              <w:rPr>
                <w:rFonts w:ascii="맑은 고딕" w:eastAsia="맑은 고딕" w:hAnsi="맑은 고딕"/>
                <w:b/>
                <w:sz w:val="9"/>
              </w:rPr>
            </w:pPr>
          </w:p>
          <w:p w14:paraId="76BB2BC3" w14:textId="77777777" w:rsidR="007F6D0A" w:rsidRPr="00172F46" w:rsidRDefault="007577A8" w:rsidP="001B0B37">
            <w:pPr>
              <w:pStyle w:val="TableParagraph"/>
              <w:ind w:left="888"/>
              <w:jc w:val="both"/>
              <w:rPr>
                <w:rFonts w:ascii="맑은 고딕" w:eastAsia="맑은 고딕" w:hAnsi="맑은 고딕"/>
                <w:sz w:val="20"/>
              </w:rPr>
            </w:pPr>
            <w:r w:rsidRPr="00172F46">
              <w:rPr>
                <w:rFonts w:ascii="맑은 고딕" w:eastAsia="맑은 고딕" w:hAnsi="맑은 고딕"/>
                <w:noProof/>
                <w:sz w:val="20"/>
              </w:rPr>
              <w:drawing>
                <wp:inline distT="0" distB="0" distL="0" distR="0" wp14:anchorId="712EE01E" wp14:editId="760A7424">
                  <wp:extent cx="776605" cy="281305"/>
                  <wp:effectExtent l="0" t="0" r="0" b="0"/>
                  <wp:docPr id="479" name="image18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" name="image184.png"/>
                          <pic:cNvPicPr>
                            <a:picLocks noChangeAspect="1"/>
                          </pic:cNvPicPr>
                        </pic:nvPicPr>
                        <pic:blipFill>
                          <a:blip r:embed="rId2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227" cy="281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30" w:type="dxa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3A5CA1F8" w14:textId="7776FD87" w:rsidR="007F6D0A" w:rsidRPr="006D0E31" w:rsidRDefault="006D0E31" w:rsidP="001B0B37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모든 스케줄 삭제</w:t>
            </w:r>
          </w:p>
        </w:tc>
      </w:tr>
    </w:tbl>
    <w:p w14:paraId="47AC51F7" w14:textId="5D2010D7" w:rsidR="001C147F" w:rsidRDefault="001C147F" w:rsidP="001C147F">
      <w:pPr>
        <w:widowControl/>
        <w:autoSpaceDE/>
        <w:autoSpaceDN/>
        <w:rPr>
          <w:rFonts w:ascii="맑은 고딕" w:eastAsia="맑은 고딕" w:hAnsi="맑은 고딕"/>
          <w:bCs/>
          <w:sz w:val="23"/>
        </w:rPr>
      </w:pPr>
    </w:p>
    <w:p w14:paraId="3232F6C7" w14:textId="32CFA7EC" w:rsidR="001C147F" w:rsidRDefault="001C147F" w:rsidP="001C147F">
      <w:pPr>
        <w:widowControl/>
        <w:autoSpaceDE/>
        <w:autoSpaceDN/>
        <w:rPr>
          <w:rFonts w:ascii="맑은 고딕" w:eastAsia="맑은 고딕" w:hAnsi="맑은 고딕"/>
          <w:bCs/>
          <w:sz w:val="23"/>
        </w:rPr>
      </w:pPr>
    </w:p>
    <w:p w14:paraId="6369DE3A" w14:textId="6F7F3A93" w:rsidR="00EE2205" w:rsidRDefault="00EE2205" w:rsidP="001C147F">
      <w:pPr>
        <w:widowControl/>
        <w:autoSpaceDE/>
        <w:autoSpaceDN/>
        <w:rPr>
          <w:rFonts w:ascii="맑은 고딕" w:eastAsia="맑은 고딕" w:hAnsi="맑은 고딕"/>
          <w:bCs/>
          <w:sz w:val="23"/>
        </w:rPr>
      </w:pPr>
    </w:p>
    <w:p w14:paraId="7EF6FBA1" w14:textId="02CECC49" w:rsidR="00EE2205" w:rsidRDefault="00EE2205" w:rsidP="001C147F">
      <w:pPr>
        <w:widowControl/>
        <w:autoSpaceDE/>
        <w:autoSpaceDN/>
        <w:rPr>
          <w:rFonts w:ascii="맑은 고딕" w:eastAsia="맑은 고딕" w:hAnsi="맑은 고딕"/>
          <w:bCs/>
          <w:sz w:val="23"/>
        </w:rPr>
      </w:pPr>
    </w:p>
    <w:p w14:paraId="527FC9BC" w14:textId="240B663D" w:rsidR="00EE2205" w:rsidRDefault="00EE2205" w:rsidP="001C147F">
      <w:pPr>
        <w:widowControl/>
        <w:autoSpaceDE/>
        <w:autoSpaceDN/>
        <w:rPr>
          <w:rFonts w:ascii="맑은 고딕" w:eastAsia="맑은 고딕" w:hAnsi="맑은 고딕"/>
          <w:bCs/>
          <w:sz w:val="23"/>
        </w:rPr>
      </w:pPr>
    </w:p>
    <w:p w14:paraId="645E0148" w14:textId="77777777" w:rsidR="00EE2205" w:rsidRDefault="00EE2205" w:rsidP="001C147F">
      <w:pPr>
        <w:widowControl/>
        <w:autoSpaceDE/>
        <w:autoSpaceDN/>
        <w:rPr>
          <w:rFonts w:ascii="맑은 고딕" w:eastAsia="맑은 고딕" w:hAnsi="맑은 고딕"/>
          <w:bCs/>
          <w:sz w:val="23"/>
        </w:rPr>
      </w:pPr>
    </w:p>
    <w:p w14:paraId="465BE20E" w14:textId="5BD087EE" w:rsidR="001C147F" w:rsidRPr="00F2427B" w:rsidRDefault="001C147F" w:rsidP="001C147F">
      <w:pPr>
        <w:widowControl/>
        <w:autoSpaceDE/>
        <w:autoSpaceDN/>
        <w:rPr>
          <w:rFonts w:ascii="맑은 고딕" w:eastAsia="맑은 고딕" w:hAnsi="맑은 고딕"/>
          <w:b/>
          <w:sz w:val="23"/>
          <w:szCs w:val="23"/>
          <w:lang w:eastAsia="ko-KR"/>
        </w:rPr>
      </w:pPr>
      <w:bookmarkStart w:id="170" w:name="_Hlk108174546"/>
      <w:r w:rsidRPr="00F2427B">
        <w:rPr>
          <w:rFonts w:ascii="맑은 고딕" w:eastAsia="맑은 고딕" w:hAnsi="맑은 고딕"/>
          <w:b/>
          <w:sz w:val="23"/>
          <w:szCs w:val="23"/>
          <w:lang w:eastAsia="ko-KR"/>
        </w:rPr>
        <w:lastRenderedPageBreak/>
        <w:t>[</w:t>
      </w:r>
      <w:r w:rsidRPr="00F2427B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알람</w:t>
      </w:r>
      <w:r w:rsidRPr="00F2427B">
        <w:rPr>
          <w:rFonts w:ascii="맑은 고딕" w:eastAsia="맑은 고딕" w:hAnsi="맑은 고딕"/>
          <w:b/>
          <w:sz w:val="23"/>
          <w:szCs w:val="23"/>
          <w:lang w:eastAsia="ko-KR"/>
        </w:rPr>
        <w:t xml:space="preserve"> </w:t>
      </w:r>
      <w:r w:rsidR="00C46E40" w:rsidRPr="00F2427B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작동</w:t>
      </w:r>
      <w:r w:rsidRPr="00F2427B">
        <w:rPr>
          <w:rFonts w:ascii="맑은 고딕" w:eastAsia="맑은 고딕" w:hAnsi="맑은 고딕"/>
          <w:b/>
          <w:sz w:val="23"/>
          <w:szCs w:val="23"/>
          <w:lang w:eastAsia="ko-KR"/>
        </w:rPr>
        <w:t>]</w:t>
      </w:r>
    </w:p>
    <w:p w14:paraId="4DFC0EF3" w14:textId="0AE3DB32" w:rsidR="001C147F" w:rsidRPr="001C147F" w:rsidRDefault="001C147F" w:rsidP="001C147F">
      <w:pPr>
        <w:widowControl/>
        <w:autoSpaceDE/>
        <w:autoSpaceDN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6F9152A0" w14:textId="71A15BC8" w:rsidR="007F6D0A" w:rsidRPr="001C147F" w:rsidRDefault="001C147F" w:rsidP="001C147F">
      <w:pPr>
        <w:pStyle w:val="a3"/>
        <w:spacing w:before="7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>5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알람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작동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을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bookmarkEnd w:id="170"/>
    <w:p w14:paraId="351BA8FB" w14:textId="38D158BB" w:rsidR="007F6D0A" w:rsidRPr="00172F46" w:rsidRDefault="001C147F" w:rsidP="001B0B37">
      <w:pPr>
        <w:pStyle w:val="a3"/>
        <w:jc w:val="both"/>
        <w:rPr>
          <w:rFonts w:ascii="맑은 고딕" w:eastAsia="맑은 고딕" w:hAnsi="맑은 고딕"/>
          <w:sz w:val="24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637760" behindDoc="0" locked="0" layoutInCell="1" allowOverlap="1" wp14:anchorId="29479DF1" wp14:editId="5610537B">
            <wp:simplePos x="0" y="0"/>
            <wp:positionH relativeFrom="page">
              <wp:posOffset>1526215</wp:posOffset>
            </wp:positionH>
            <wp:positionV relativeFrom="paragraph">
              <wp:posOffset>272932</wp:posOffset>
            </wp:positionV>
            <wp:extent cx="4789170" cy="3667125"/>
            <wp:effectExtent l="0" t="0" r="0" b="0"/>
            <wp:wrapTopAndBottom/>
            <wp:docPr id="481" name="image1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" name="image197.png"/>
                    <pic:cNvPicPr>
                      <a:picLocks noChangeAspect="1"/>
                    </pic:cNvPicPr>
                  </pic:nvPicPr>
                  <pic:blipFill>
                    <a:blip r:embed="rId2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9170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9C9B7C" w14:textId="77777777" w:rsidR="001C147F" w:rsidRDefault="001C147F" w:rsidP="001B0B37">
      <w:pPr>
        <w:pStyle w:val="5"/>
        <w:spacing w:before="184" w:after="27"/>
        <w:jc w:val="both"/>
        <w:rPr>
          <w:rFonts w:ascii="맑은 고딕" w:eastAsia="맑은 고딕" w:hAnsi="맑은 고딕"/>
          <w:lang w:eastAsia="ko-KR"/>
        </w:rPr>
      </w:pPr>
    </w:p>
    <w:p w14:paraId="2EB103DA" w14:textId="77777777" w:rsidR="001C147F" w:rsidRDefault="001C147F" w:rsidP="001B0B37">
      <w:pPr>
        <w:pStyle w:val="5"/>
        <w:spacing w:before="184" w:after="27"/>
        <w:jc w:val="both"/>
        <w:rPr>
          <w:rFonts w:ascii="맑은 고딕" w:eastAsia="맑은 고딕" w:hAnsi="맑은 고딕"/>
          <w:lang w:eastAsia="ko-KR"/>
        </w:rPr>
      </w:pPr>
    </w:p>
    <w:p w14:paraId="14BF6AA7" w14:textId="45EC1E8B" w:rsidR="001C147F" w:rsidRPr="001C147F" w:rsidRDefault="00B7239D" w:rsidP="001C147F">
      <w:pPr>
        <w:pStyle w:val="5"/>
        <w:spacing w:before="184" w:after="27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48.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20"/>
        <w:gridCol w:w="6209"/>
      </w:tblGrid>
      <w:tr w:rsidR="007F6D0A" w:rsidRPr="00172F46" w14:paraId="4FC2FD9C" w14:textId="77777777" w:rsidTr="001C147F">
        <w:trPr>
          <w:trHeight w:val="503"/>
          <w:jc w:val="center"/>
        </w:trPr>
        <w:tc>
          <w:tcPr>
            <w:tcW w:w="3120" w:type="dxa"/>
            <w:tcBorders>
              <w:bottom w:val="single" w:sz="6" w:space="0" w:color="000000"/>
            </w:tcBorders>
            <w:vAlign w:val="center"/>
          </w:tcPr>
          <w:p w14:paraId="6CE07C79" w14:textId="04134E19" w:rsidR="007F6D0A" w:rsidRPr="00172F46" w:rsidRDefault="008A250A" w:rsidP="008A250A">
            <w:pPr>
              <w:pStyle w:val="TableParagraph"/>
              <w:spacing w:before="90"/>
              <w:ind w:left="969" w:right="953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bookmarkStart w:id="171" w:name="_bookmark53"/>
            <w:bookmarkEnd w:id="171"/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209" w:type="dxa"/>
            <w:tcBorders>
              <w:bottom w:val="single" w:sz="6" w:space="0" w:color="000000"/>
            </w:tcBorders>
            <w:vAlign w:val="center"/>
          </w:tcPr>
          <w:p w14:paraId="7B142B03" w14:textId="0147C990" w:rsidR="007F6D0A" w:rsidRPr="00172F46" w:rsidRDefault="008A250A" w:rsidP="008A250A">
            <w:pPr>
              <w:pStyle w:val="TableParagraph"/>
              <w:spacing w:before="90"/>
              <w:ind w:left="1987" w:right="1970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4E4423F0" w14:textId="77777777" w:rsidTr="001C147F">
        <w:trPr>
          <w:trHeight w:val="1259"/>
          <w:jc w:val="center"/>
        </w:trPr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31820FE" w14:textId="0155CB80" w:rsidR="007F6D0A" w:rsidRPr="00B7239D" w:rsidRDefault="008A250A" w:rsidP="00A03289">
            <w:pPr>
              <w:pStyle w:val="TableParagraph"/>
              <w:ind w:left="255" w:right="239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녹화</w:t>
            </w:r>
          </w:p>
        </w:tc>
        <w:tc>
          <w:tcPr>
            <w:tcW w:w="62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A9F1745" w14:textId="2A9FD4AC" w:rsidR="008A250A" w:rsidRPr="008A250A" w:rsidRDefault="008A250A" w:rsidP="00A03289">
            <w:pPr>
              <w:pStyle w:val="TableParagraph"/>
              <w:spacing w:before="74" w:line="276" w:lineRule="auto"/>
              <w:ind w:left="94"/>
              <w:jc w:val="both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 w:rsidRPr="008A250A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지속시간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: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알람이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지속되는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시간을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선택합니다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. 5</w:t>
            </w:r>
            <w:r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초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/10</w:t>
            </w:r>
            <w:r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초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/15</w:t>
            </w:r>
            <w:r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초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/20</w:t>
            </w:r>
            <w:r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초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/25</w:t>
            </w:r>
            <w:r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초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/30</w:t>
            </w:r>
            <w:r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초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를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사용할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수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있습니다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.</w:t>
            </w:r>
          </w:p>
          <w:p w14:paraId="4FBAD9D8" w14:textId="50AE8DEB" w:rsidR="007F6D0A" w:rsidRPr="00B7239D" w:rsidRDefault="008A250A" w:rsidP="00A03289">
            <w:pPr>
              <w:pStyle w:val="TableParagraph"/>
              <w:spacing w:line="276" w:lineRule="auto"/>
              <w:ind w:left="94" w:right="167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8A250A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연동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: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알람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녹화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파일을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SD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카드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또는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NAS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에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저장하거나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FTP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를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통해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녹화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파일을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업로드합니다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172F46" w14:paraId="2DA9BD19" w14:textId="77777777" w:rsidTr="001C147F">
        <w:trPr>
          <w:trHeight w:val="1429"/>
          <w:jc w:val="center"/>
        </w:trPr>
        <w:tc>
          <w:tcPr>
            <w:tcW w:w="31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725C06A1" w14:textId="29230533" w:rsidR="007F6D0A" w:rsidRPr="00B7239D" w:rsidRDefault="008A250A" w:rsidP="008A250A">
            <w:pPr>
              <w:pStyle w:val="TableParagraph"/>
              <w:ind w:left="255" w:right="239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스냅샷</w:t>
            </w:r>
          </w:p>
        </w:tc>
        <w:tc>
          <w:tcPr>
            <w:tcW w:w="620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7B92F7E9" w14:textId="77777777" w:rsidR="008A250A" w:rsidRPr="008A250A" w:rsidRDefault="008A250A" w:rsidP="00A03289">
            <w:pPr>
              <w:pStyle w:val="TableParagraph"/>
              <w:spacing w:before="74" w:line="276" w:lineRule="auto"/>
              <w:ind w:left="94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8A250A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개수</w:t>
            </w:r>
            <w:r w:rsidRPr="008A250A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스냅샷의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개수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, 1~5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를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사용할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수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있습니다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.</w:t>
            </w:r>
          </w:p>
          <w:p w14:paraId="679D4CC0" w14:textId="77777777" w:rsidR="008A250A" w:rsidRPr="008A250A" w:rsidRDefault="008A250A" w:rsidP="00A03289">
            <w:pPr>
              <w:pStyle w:val="TableParagraph"/>
              <w:spacing w:before="74" w:line="276" w:lineRule="auto"/>
              <w:ind w:left="94"/>
              <w:jc w:val="both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 w:rsidRPr="008A250A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간격</w:t>
            </w:r>
            <w:r w:rsidRPr="008A250A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스냅샷에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1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개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이상을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선택하지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않으면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편집할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수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없습니다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.</w:t>
            </w:r>
          </w:p>
          <w:p w14:paraId="3F2FF3D3" w14:textId="5927E29E" w:rsidR="007F6D0A" w:rsidRPr="00B7239D" w:rsidRDefault="008A250A" w:rsidP="00A03289">
            <w:pPr>
              <w:pStyle w:val="TableParagraph"/>
              <w:ind w:left="94" w:right="167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8A250A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연동</w:t>
            </w:r>
            <w:r w:rsidRPr="008A250A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알람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녹화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파일을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SD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카드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또는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NAS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에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저장하고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FTP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를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통해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녹화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파일을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업로드하고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알람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이메일을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8A250A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보냅니다</w:t>
            </w:r>
            <w:r w:rsidRPr="008A250A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172F46" w14:paraId="573659C8" w14:textId="77777777" w:rsidTr="001C147F">
        <w:trPr>
          <w:trHeight w:val="583"/>
          <w:jc w:val="center"/>
        </w:trPr>
        <w:tc>
          <w:tcPr>
            <w:tcW w:w="312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0687C85" w14:textId="77CE8957" w:rsidR="007F6D0A" w:rsidRPr="00B7239D" w:rsidRDefault="00A03289" w:rsidP="008A250A">
            <w:pPr>
              <w:pStyle w:val="TableParagraph"/>
              <w:spacing w:before="1"/>
              <w:ind w:left="255" w:right="239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외부 출력</w:t>
            </w:r>
          </w:p>
        </w:tc>
        <w:tc>
          <w:tcPr>
            <w:tcW w:w="620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37DABD9" w14:textId="58F12EF1" w:rsidR="007F6D0A" w:rsidRPr="00B7239D" w:rsidRDefault="00A03289" w:rsidP="001B0B37">
            <w:pPr>
              <w:pStyle w:val="TableParagraph"/>
              <w:spacing w:before="72" w:line="254" w:lineRule="auto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A03289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카메라에</w:t>
            </w:r>
            <w:r w:rsidRPr="00A03289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03289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외부</w:t>
            </w:r>
            <w:r w:rsidRPr="00A03289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03289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출력이</w:t>
            </w:r>
            <w:r w:rsidRPr="00A03289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03289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있는</w:t>
            </w:r>
            <w:r w:rsidRPr="00A03289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03289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경우</w:t>
            </w:r>
            <w:r w:rsidRPr="00A03289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입력 </w:t>
            </w:r>
            <w:r w:rsidRPr="00A03289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지속</w:t>
            </w:r>
            <w:r w:rsidRPr="00A03289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03289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시간을</w:t>
            </w:r>
            <w:r w:rsidRPr="00A03289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</w:t>
            </w:r>
            <w:r w:rsidRPr="00A03289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한</w:t>
            </w:r>
            <w:r w:rsidRPr="00A03289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03289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후</w:t>
            </w:r>
            <w:r w:rsidRPr="00A03289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03289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동작을</w:t>
            </w:r>
            <w:r w:rsidRPr="00A03289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03289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활성화할</w:t>
            </w:r>
            <w:r w:rsidRPr="00A03289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03289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</w:t>
            </w:r>
            <w:r w:rsidRPr="00A03289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03289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Pr="00A03289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172F46" w14:paraId="3052F470" w14:textId="77777777" w:rsidTr="001C147F">
        <w:trPr>
          <w:trHeight w:val="1101"/>
          <w:jc w:val="center"/>
        </w:trPr>
        <w:tc>
          <w:tcPr>
            <w:tcW w:w="3120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1565FED6" w14:textId="120333DF" w:rsidR="007F6D0A" w:rsidRPr="00B7239D" w:rsidRDefault="00A03289" w:rsidP="008A250A">
            <w:pPr>
              <w:pStyle w:val="TableParagraph"/>
              <w:ind w:left="759" w:right="746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lastRenderedPageBreak/>
              <w:t>오디오 재생</w:t>
            </w:r>
          </w:p>
        </w:tc>
        <w:tc>
          <w:tcPr>
            <w:tcW w:w="62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04C98410" w14:textId="418C7166" w:rsidR="007F6D0A" w:rsidRDefault="00A03289" w:rsidP="00A03289">
            <w:pPr>
              <w:pStyle w:val="TableParagraph"/>
              <w:spacing w:line="276" w:lineRule="auto"/>
              <w:ind w:leftChars="62" w:left="136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A03289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자동</w:t>
            </w:r>
            <w:r w:rsidRPr="00A03289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/10</w:t>
            </w:r>
            <w:r w:rsidRPr="00A03289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</w:t>
            </w:r>
            <w:r w:rsidRPr="00A03289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/30</w:t>
            </w:r>
            <w:r w:rsidRPr="00A03289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</w:t>
            </w:r>
            <w:r w:rsidRPr="00A03289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/1</w:t>
            </w:r>
            <w:r w:rsidRPr="00A03289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분</w:t>
            </w:r>
            <w:r w:rsidRPr="00A03289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/5</w:t>
            </w:r>
            <w:r w:rsidRPr="00A03289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분</w:t>
            </w:r>
            <w:r w:rsidRPr="00A03289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/10</w:t>
            </w:r>
            <w:r w:rsidRPr="00A03289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분</w:t>
            </w:r>
          </w:p>
          <w:p w14:paraId="41DC0259" w14:textId="5BDC95CC" w:rsidR="007F6D0A" w:rsidRPr="00B7239D" w:rsidRDefault="000E72C7" w:rsidP="00A03289">
            <w:pPr>
              <w:pStyle w:val="TableParagraph"/>
              <w:spacing w:line="276" w:lineRule="auto"/>
              <w:ind w:left="137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b/>
                <w:noProof/>
                <w:sz w:val="20"/>
                <w:szCs w:val="20"/>
              </w:rPr>
              <mc:AlternateContent>
                <mc:Choice Requires="wpg">
                  <w:drawing>
                    <wp:inline distT="0" distB="0" distL="0" distR="0" wp14:anchorId="0937C586" wp14:editId="086DDE2A">
                      <wp:extent cx="152400" cy="152400"/>
                      <wp:effectExtent l="0" t="0" r="3810" b="1270"/>
                      <wp:docPr id="259409891" name="Group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1470" y="251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53103163" name="Picture 4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70" y="250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3359729" name="Picture 4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530" y="310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1A29BE4" id="Group 464" o:spid="_x0000_s1026" style="width:12pt;height:12pt;mso-position-horizontal-relative:char;mso-position-vertical-relative:line" coordorigin="1470,25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">
                      <v:shape id="Picture 465" o:spid="_x0000_s1027" type="#_x0000_t75" style="position:absolute;left:1470;top:25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">
                        <v:imagedata r:id="rId17" o:title=""/>
                      </v:shape>
                      <v:shape id="Picture 466" o:spid="_x0000_s1028" type="#_x0000_t75" style="position:absolute;left:1530;top:31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A03289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="00C76384" w:rsidRPr="00C76384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참고</w:t>
            </w:r>
            <w:r w:rsidR="00C76384" w:rsidRPr="00C76384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="00C76384" w:rsidRPr="00C76384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오디오</w:t>
            </w:r>
            <w:r w:rsidR="00C76384" w:rsidRPr="00C76384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="00C76384" w:rsidRPr="00C76384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스피커를</w:t>
            </w:r>
            <w:r w:rsidR="00C76384" w:rsidRPr="00C76384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="00C76384" w:rsidRPr="00C76384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활성화하십시오</w:t>
            </w:r>
            <w:r w:rsidR="00C76384" w:rsidRPr="00C76384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172F46" w14:paraId="65D92D6C" w14:textId="77777777" w:rsidTr="001C147F">
        <w:trPr>
          <w:trHeight w:val="931"/>
          <w:jc w:val="center"/>
        </w:trPr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6E573B2" w14:textId="689D72A0" w:rsidR="007F6D0A" w:rsidRPr="00C76384" w:rsidRDefault="000E72C7" w:rsidP="008A250A">
            <w:pPr>
              <w:pStyle w:val="TableParagraph"/>
              <w:jc w:val="center"/>
              <w:rPr>
                <w:rFonts w:ascii="맑은 고딕" w:eastAsia="맑은 고딕" w:hAnsi="맑은 고딕"/>
                <w:b/>
                <w:bCs/>
                <w:sz w:val="20"/>
                <w:szCs w:val="20"/>
              </w:rPr>
            </w:pPr>
            <w:r>
              <w:rPr>
                <w:rFonts w:ascii="맑은 고딕" w:eastAsia="맑은 고딕" w:hAnsi="맑은 고딕"/>
                <w:b/>
                <w:bCs/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652096" behindDoc="1" locked="0" layoutInCell="1" allowOverlap="1" wp14:anchorId="2973E7DE" wp14:editId="24FC91B0">
                      <wp:simplePos x="0" y="0"/>
                      <wp:positionH relativeFrom="page">
                        <wp:posOffset>2983865</wp:posOffset>
                      </wp:positionH>
                      <wp:positionV relativeFrom="page">
                        <wp:posOffset>1565275</wp:posOffset>
                      </wp:positionV>
                      <wp:extent cx="152400" cy="152400"/>
                      <wp:effectExtent l="0" t="0" r="0" b="0"/>
                      <wp:wrapNone/>
                      <wp:docPr id="2091227545" name="Group 1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4699" y="2466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91212657" name="Picture 1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699" y="2465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9681790" name="Picture 1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759" y="2525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D1ABF57" id="Group 195" o:spid="_x0000_s1026" style="position:absolute;left:0;text-align:left;margin-left:234.95pt;margin-top:123.25pt;width:12pt;height:12pt;z-index:-251664384;mso-position-horizontal-relative:page;mso-position-vertical-relative:page" coordorigin="4699,2466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">
                      <v:shape id="Picture 196" o:spid="_x0000_s1027" type="#_x0000_t75" style="position:absolute;left:4699;top:2465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">
                        <v:imagedata r:id="rId17" o:title=""/>
                      </v:shape>
                      <v:shape id="Picture 197" o:spid="_x0000_s1028" type="#_x0000_t75" style="position:absolute;left:4759;top:2525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">
                        <v:imagedata r:id="rId18" o:title=""/>
                      </v:shape>
                      <w10:wrap anchorx="page" anchory="page"/>
                    </v:group>
                  </w:pict>
                </mc:Fallback>
              </mc:AlternateContent>
            </w:r>
            <w:r w:rsidR="00C76384" w:rsidRPr="00C76384">
              <w:rPr>
                <w:b/>
                <w:bCs/>
                <w:lang w:eastAsia="ko-KR"/>
              </w:rPr>
              <w:t xml:space="preserve"> </w:t>
            </w:r>
            <w:r w:rsidR="00C76384" w:rsidRPr="00C76384">
              <w:rPr>
                <w:rFonts w:ascii="맑은 고딕" w:eastAsia="맑은 고딕" w:hAnsi="맑은 고딕"/>
                <w:b/>
                <w:bCs/>
                <w:sz w:val="20"/>
                <w:szCs w:val="20"/>
              </w:rPr>
              <w:t xml:space="preserve">SIP </w:t>
            </w:r>
            <w:proofErr w:type="spellStart"/>
            <w:r w:rsidR="00C76384" w:rsidRPr="00C76384">
              <w:rPr>
                <w:rFonts w:ascii="맑은 고딕" w:eastAsia="맑은 고딕" w:hAnsi="맑은 고딕" w:hint="eastAsia"/>
                <w:b/>
                <w:bCs/>
                <w:sz w:val="20"/>
                <w:szCs w:val="20"/>
              </w:rPr>
              <w:t>전화에</w:t>
            </w:r>
            <w:proofErr w:type="spellEnd"/>
            <w:r w:rsidR="00C76384" w:rsidRPr="00C76384">
              <w:rPr>
                <w:rFonts w:ascii="맑은 고딕" w:eastAsia="맑은 고딕" w:hAnsi="맑은 고딕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C76384" w:rsidRPr="00C76384">
              <w:rPr>
                <w:rFonts w:ascii="맑은 고딕" w:eastAsia="맑은 고딕" w:hAnsi="맑은 고딕" w:hint="eastAsia"/>
                <w:b/>
                <w:bCs/>
                <w:sz w:val="20"/>
                <w:szCs w:val="20"/>
              </w:rPr>
              <w:t>알람</w:t>
            </w:r>
            <w:proofErr w:type="spellEnd"/>
          </w:p>
        </w:tc>
        <w:tc>
          <w:tcPr>
            <w:tcW w:w="62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00757D7" w14:textId="77777777" w:rsidR="00C76384" w:rsidRDefault="00C76384" w:rsidP="00C76384">
            <w:pPr>
              <w:pStyle w:val="TableParagraph"/>
              <w:spacing w:line="276" w:lineRule="auto"/>
              <w:ind w:left="137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C763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SIP </w:t>
            </w:r>
            <w:r w:rsidRPr="00C763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기능을</w:t>
            </w:r>
            <w:r w:rsidRPr="00C763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763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활성화한</w:t>
            </w:r>
            <w:r w:rsidRPr="00C763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763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후</w:t>
            </w:r>
            <w:r w:rsidRPr="00C763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SIP </w:t>
            </w:r>
            <w:r w:rsidRPr="00C763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전화를</w:t>
            </w:r>
            <w:r w:rsidRPr="00C763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763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걸</w:t>
            </w:r>
            <w:r w:rsidRPr="00C763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763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</w:t>
            </w:r>
            <w:r w:rsidRPr="00C763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763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있도록</w:t>
            </w:r>
            <w:r w:rsidRPr="00C763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763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지원합니다</w:t>
            </w:r>
            <w:r w:rsidRPr="00C763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6459D8A5" w14:textId="1139DCFF" w:rsidR="007F6D0A" w:rsidRPr="00B7239D" w:rsidRDefault="000E72C7" w:rsidP="00C76384">
            <w:pPr>
              <w:pStyle w:val="TableParagraph"/>
              <w:spacing w:line="276" w:lineRule="auto"/>
              <w:ind w:left="137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b/>
                <w:noProof/>
                <w:sz w:val="20"/>
                <w:szCs w:val="20"/>
              </w:rPr>
              <mc:AlternateContent>
                <mc:Choice Requires="wpg">
                  <w:drawing>
                    <wp:inline distT="0" distB="0" distL="0" distR="0" wp14:anchorId="0BFAF4F2" wp14:editId="3269EED8">
                      <wp:extent cx="152400" cy="152400"/>
                      <wp:effectExtent l="0" t="0" r="3810" b="635"/>
                      <wp:docPr id="1753000078" name="Group 4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1470" y="251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54218394" name="Picture 46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70" y="250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44385567" name="Picture 4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530" y="310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5BF57B3" id="Group 467" o:spid="_x0000_s1026" style="width:12pt;height:12pt;mso-position-horizontal-relative:char;mso-position-vertical-relative:line" coordorigin="1470,25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">
                      <v:shape id="Picture 468" o:spid="_x0000_s1027" type="#_x0000_t75" style="position:absolute;left:1470;top:25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">
                        <v:imagedata r:id="rId17" o:title=""/>
                      </v:shape>
                      <v:shape id="Picture 469" o:spid="_x0000_s1028" type="#_x0000_t75" style="position:absolute;left:1530;top:31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C76384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="00C76384" w:rsidRPr="00C76384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참고</w:t>
            </w:r>
            <w:r w:rsidR="00C76384" w:rsidRPr="00C76384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="00C76384" w:rsidRPr="00C76384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SIP</w:t>
            </w:r>
            <w:r w:rsidR="00C76384" w:rsidRPr="00C76384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를</w:t>
            </w:r>
            <w:r w:rsidR="00C76384" w:rsidRPr="00C76384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="00C76384" w:rsidRPr="00C76384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여십시오</w:t>
            </w:r>
            <w:r w:rsidR="00C76384" w:rsidRPr="00C76384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172F46" w14:paraId="2B64AAD2" w14:textId="77777777" w:rsidTr="001C147F">
        <w:trPr>
          <w:trHeight w:val="379"/>
          <w:jc w:val="center"/>
        </w:trPr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7B07AB9" w14:textId="216714DA" w:rsidR="007F6D0A" w:rsidRPr="00B7239D" w:rsidRDefault="007577A8" w:rsidP="008A250A">
            <w:pPr>
              <w:pStyle w:val="TableParagraph"/>
              <w:spacing w:before="74"/>
              <w:ind w:left="255" w:right="239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B7239D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HTTP </w:t>
            </w:r>
            <w:r w:rsidR="00C76384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알림</w:t>
            </w:r>
          </w:p>
        </w:tc>
        <w:tc>
          <w:tcPr>
            <w:tcW w:w="62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860FA07" w14:textId="1FFD4C36" w:rsidR="007F6D0A" w:rsidRPr="00B7239D" w:rsidRDefault="00C76384" w:rsidP="00B7239D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C763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지정된</w:t>
            </w:r>
            <w:r w:rsidRPr="00C763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HTTP URL</w:t>
            </w:r>
            <w:r w:rsidRPr="00C763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에</w:t>
            </w:r>
            <w:r w:rsidRPr="00C763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763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알람</w:t>
            </w:r>
            <w:r w:rsidRPr="00C763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763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뉴스</w:t>
            </w:r>
            <w:r w:rsidRPr="00C763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763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팝업</w:t>
            </w:r>
            <w:r w:rsidRPr="00C763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763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지원</w:t>
            </w:r>
          </w:p>
        </w:tc>
      </w:tr>
      <w:tr w:rsidR="007F6D0A" w:rsidRPr="00172F46" w14:paraId="4F04485D" w14:textId="77777777" w:rsidTr="001C147F">
        <w:trPr>
          <w:trHeight w:val="1138"/>
          <w:jc w:val="center"/>
        </w:trPr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B02B0D1" w14:textId="77777777" w:rsidR="007F6D0A" w:rsidRPr="00B7239D" w:rsidRDefault="007577A8" w:rsidP="008A250A">
            <w:pPr>
              <w:pStyle w:val="TableParagraph"/>
              <w:ind w:left="255" w:right="239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B7239D">
              <w:rPr>
                <w:rFonts w:ascii="맑은 고딕" w:eastAsia="맑은 고딕" w:hAnsi="맑은 고딕"/>
                <w:b/>
                <w:sz w:val="20"/>
                <w:szCs w:val="20"/>
              </w:rPr>
              <w:t>White LED</w:t>
            </w:r>
          </w:p>
        </w:tc>
        <w:tc>
          <w:tcPr>
            <w:tcW w:w="62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C7513D9" w14:textId="77777777" w:rsidR="00C76384" w:rsidRDefault="00C76384" w:rsidP="00C76384">
            <w:pPr>
              <w:pStyle w:val="TableParagraph"/>
              <w:spacing w:line="276" w:lineRule="auto"/>
              <w:ind w:left="137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C763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알람이</w:t>
            </w:r>
            <w:r w:rsidRPr="00C763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입력</w:t>
            </w:r>
            <w:r w:rsidRPr="00C763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되면</w:t>
            </w:r>
            <w:r w:rsidRPr="00C763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763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흰색</w:t>
            </w:r>
            <w:r w:rsidRPr="00C763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LED</w:t>
            </w:r>
            <w:r w:rsidRPr="00C763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가</w:t>
            </w:r>
            <w:r w:rsidRPr="00C763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763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켜져</w:t>
            </w:r>
            <w:r w:rsidRPr="00C763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763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감지된</w:t>
            </w:r>
            <w:r w:rsidRPr="00C763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763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물체를</w:t>
            </w:r>
            <w:r w:rsidRPr="00C763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7638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경고합니다</w:t>
            </w:r>
            <w:r w:rsidRPr="00C7638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1BB6CDDD" w14:textId="40592D1D" w:rsidR="007F6D0A" w:rsidRPr="00C76384" w:rsidRDefault="000E72C7" w:rsidP="00C76384">
            <w:pPr>
              <w:pStyle w:val="TableParagraph"/>
              <w:spacing w:line="276" w:lineRule="auto"/>
              <w:ind w:left="137"/>
              <w:jc w:val="both"/>
              <w:rPr>
                <w:rFonts w:ascii="맑은 고딕" w:eastAsia="맑은 고딕" w:hAnsi="맑은 고딕"/>
                <w:bCs/>
                <w:sz w:val="20"/>
                <w:szCs w:val="20"/>
              </w:rPr>
            </w:pPr>
            <w:r>
              <w:rPr>
                <w:rFonts w:ascii="맑은 고딕" w:eastAsia="맑은 고딕" w:hAnsi="맑은 고딕"/>
                <w:b/>
                <w:noProof/>
                <w:sz w:val="20"/>
                <w:szCs w:val="20"/>
              </w:rPr>
              <mc:AlternateContent>
                <mc:Choice Requires="wpg">
                  <w:drawing>
                    <wp:inline distT="0" distB="0" distL="0" distR="0" wp14:anchorId="4061A849" wp14:editId="005E081D">
                      <wp:extent cx="152400" cy="152400"/>
                      <wp:effectExtent l="0" t="0" r="3810" b="1270"/>
                      <wp:docPr id="1898730715" name="Group 4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1470" y="251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96422193" name="Picture 4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70" y="250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37076273" name="Picture 47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530" y="310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845B962" id="Group 470" o:spid="_x0000_s1026" style="width:12pt;height:12pt;mso-position-horizontal-relative:char;mso-position-vertical-relative:line" coordorigin="1470,25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">
                      <v:shape id="Picture 471" o:spid="_x0000_s1027" type="#_x0000_t75" style="position:absolute;left:1470;top:25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">
                        <v:imagedata r:id="rId17" o:title=""/>
                      </v:shape>
                      <v:shape id="Picture 472" o:spid="_x0000_s1028" type="#_x0000_t75" style="position:absolute;left:1530;top:31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C76384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="00C76384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참고:</w:t>
            </w:r>
            <w:r w:rsidR="00C76384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="00C76384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PTZ</w:t>
            </w:r>
            <w:r w:rsidR="00C76384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만 지원</w:t>
            </w:r>
          </w:p>
        </w:tc>
      </w:tr>
      <w:tr w:rsidR="007F6D0A" w:rsidRPr="00172F46" w14:paraId="6987B63B" w14:textId="77777777" w:rsidTr="001C147F">
        <w:trPr>
          <w:trHeight w:val="1135"/>
          <w:jc w:val="center"/>
        </w:trPr>
        <w:tc>
          <w:tcPr>
            <w:tcW w:w="3120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3603DA54" w14:textId="2C9D64BE" w:rsidR="00DC1AC8" w:rsidRPr="00DC1AC8" w:rsidRDefault="00DC1AC8" w:rsidP="00DC1AC8">
            <w:pPr>
              <w:pStyle w:val="TableParagraph"/>
              <w:spacing w:before="117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DC1AC8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PTZ </w:t>
            </w: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동작</w:t>
            </w:r>
          </w:p>
          <w:p w14:paraId="14DA0300" w14:textId="463BA8D7" w:rsidR="007F6D0A" w:rsidRPr="00B7239D" w:rsidRDefault="00DC1AC8" w:rsidP="00DC1AC8">
            <w:pPr>
              <w:pStyle w:val="TableParagraph"/>
              <w:spacing w:line="254" w:lineRule="auto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DC1AC8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>(</w:t>
            </w:r>
            <w:r w:rsidRPr="00DC1AC8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고급</w:t>
            </w:r>
            <w:r w:rsidRPr="00DC1AC8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동작</w:t>
            </w:r>
            <w:r w:rsidRPr="00DC1AC8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Pr="00DC1AC8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감지에만</w:t>
            </w:r>
            <w:r w:rsidRPr="00DC1AC8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Pr="00DC1AC8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해당</w:t>
            </w:r>
            <w:r w:rsidRPr="00DC1AC8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>)</w:t>
            </w:r>
          </w:p>
        </w:tc>
        <w:tc>
          <w:tcPr>
            <w:tcW w:w="62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60446C6A" w14:textId="649E0ADE" w:rsidR="007F6D0A" w:rsidRPr="00B7239D" w:rsidRDefault="00DC1AC8" w:rsidP="00DC1AC8">
            <w:pPr>
              <w:pStyle w:val="TableParagraph"/>
              <w:spacing w:before="11" w:line="276" w:lineRule="auto"/>
              <w:ind w:leftChars="62" w:left="136" w:rightChars="47" w:right="103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동작 알람이 입력되면 </w:t>
            </w:r>
            <w:r w:rsidRPr="00DC1A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PTZ </w:t>
            </w:r>
            <w:r w:rsidRPr="00DC1A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모션을</w:t>
            </w:r>
            <w:r w:rsidRPr="00DC1A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DC1A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통해</w:t>
            </w:r>
            <w:r w:rsidRPr="00DC1A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DC1A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카메라가</w:t>
            </w:r>
            <w:r w:rsidRPr="00DC1A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DC1A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렌즈를</w:t>
            </w:r>
            <w:r w:rsidRPr="00DC1A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동작 입력 </w:t>
            </w:r>
            <w:r w:rsidRPr="00DC1A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위치로</w:t>
            </w:r>
            <w:r w:rsidRPr="00DC1A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DC1A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이동하고</w:t>
            </w:r>
            <w:r w:rsidRPr="00DC1A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DC1A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확대할</w:t>
            </w:r>
            <w:r w:rsidRPr="00DC1A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DC1A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</w:t>
            </w:r>
            <w:r w:rsidRPr="00DC1A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DC1AC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Pr="00DC1AC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3C00108D" w14:textId="739850EE" w:rsidR="007F6D0A" w:rsidRPr="00B7239D" w:rsidRDefault="000E72C7" w:rsidP="00DC1AC8">
            <w:pPr>
              <w:pStyle w:val="TableParagraph"/>
              <w:spacing w:line="276" w:lineRule="auto"/>
              <w:ind w:left="137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>
              <w:rPr>
                <w:rFonts w:ascii="맑은 고딕" w:eastAsia="맑은 고딕" w:hAnsi="맑은 고딕"/>
                <w:b/>
                <w:noProof/>
                <w:sz w:val="20"/>
                <w:szCs w:val="20"/>
              </w:rPr>
              <mc:AlternateContent>
                <mc:Choice Requires="wpg">
                  <w:drawing>
                    <wp:inline distT="0" distB="0" distL="0" distR="0" wp14:anchorId="7C6C1B37" wp14:editId="13D57E61">
                      <wp:extent cx="152400" cy="152400"/>
                      <wp:effectExtent l="0" t="0" r="3810" b="3810"/>
                      <wp:docPr id="599089248" name="Group 4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1470" y="251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99080902" name="Picture 4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70" y="250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60528280" name="Picture 47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530" y="310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3B4C5F3" id="Group 473" o:spid="_x0000_s1026" style="width:12pt;height:12pt;mso-position-horizontal-relative:char;mso-position-vertical-relative:line" coordorigin="1470,25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">
                      <v:shape id="Picture 474" o:spid="_x0000_s1027" type="#_x0000_t75" style="position:absolute;left:1470;top:25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">
                        <v:imagedata r:id="rId17" o:title=""/>
                      </v:shape>
                      <v:shape id="Picture 475" o:spid="_x0000_s1028" type="#_x0000_t75" style="position:absolute;left:1530;top:31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DC1AC8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="00DC1AC8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참고:</w:t>
            </w:r>
            <w:r w:rsidR="00DC1AC8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="00DC1AC8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PTZ</w:t>
            </w:r>
            <w:r w:rsidR="00DC1AC8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만 지원</w:t>
            </w:r>
          </w:p>
        </w:tc>
      </w:tr>
    </w:tbl>
    <w:p w14:paraId="1666DA71" w14:textId="77777777" w:rsidR="007F6D0A" w:rsidRPr="00172F46" w:rsidRDefault="007F6D0A" w:rsidP="001B0B37">
      <w:pPr>
        <w:pStyle w:val="a3"/>
        <w:spacing w:before="8"/>
        <w:jc w:val="both"/>
        <w:rPr>
          <w:rFonts w:ascii="맑은 고딕" w:eastAsia="맑은 고딕" w:hAnsi="맑은 고딕"/>
          <w:b/>
          <w:sz w:val="15"/>
        </w:rPr>
      </w:pPr>
    </w:p>
    <w:p w14:paraId="02D6CED6" w14:textId="473D796F" w:rsidR="007F6D0A" w:rsidRPr="00172F46" w:rsidRDefault="007737C3" w:rsidP="001B0B37">
      <w:pPr>
        <w:pStyle w:val="a4"/>
        <w:numPr>
          <w:ilvl w:val="3"/>
          <w:numId w:val="21"/>
        </w:numPr>
        <w:tabs>
          <w:tab w:val="left" w:pos="859"/>
        </w:tabs>
        <w:spacing w:before="92"/>
        <w:jc w:val="both"/>
        <w:rPr>
          <w:rFonts w:ascii="맑은 고딕" w:eastAsia="맑은 고딕" w:hAnsi="맑은 고딕"/>
          <w:sz w:val="25"/>
        </w:rPr>
      </w:pPr>
      <w:bookmarkStart w:id="172" w:name="8.4.2.2_Region_Exiting"/>
      <w:bookmarkEnd w:id="172"/>
      <w:r>
        <w:rPr>
          <w:rFonts w:ascii="맑은 고딕" w:eastAsia="맑은 고딕" w:hAnsi="맑은 고딕" w:hint="eastAsia"/>
          <w:sz w:val="25"/>
          <w:lang w:eastAsia="ko-KR"/>
        </w:rPr>
        <w:t>구역 이탈</w:t>
      </w:r>
    </w:p>
    <w:p w14:paraId="2A147603" w14:textId="77777777" w:rsidR="007737C3" w:rsidRDefault="007737C3" w:rsidP="001B0B37">
      <w:pPr>
        <w:pStyle w:val="a3"/>
        <w:jc w:val="both"/>
        <w:rPr>
          <w:rFonts w:ascii="맑은 고딕" w:eastAsia="맑은 고딕" w:hAnsi="맑은 고딕"/>
          <w:lang w:eastAsia="ko-KR"/>
        </w:rPr>
      </w:pPr>
    </w:p>
    <w:p w14:paraId="223AA62F" w14:textId="3D24A623" w:rsidR="007F6D0A" w:rsidRPr="00AE034C" w:rsidRDefault="007737C3" w:rsidP="007737C3">
      <w:pPr>
        <w:pStyle w:val="a3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bookmarkStart w:id="173" w:name="_Hlk108174667"/>
      <w:r w:rsidRPr="00AE034C">
        <w:rPr>
          <w:rFonts w:ascii="맑은 고딕" w:eastAsia="맑은 고딕" w:hAnsi="맑은 고딕" w:hint="eastAsia"/>
          <w:sz w:val="20"/>
          <w:szCs w:val="20"/>
          <w:lang w:eastAsia="ko-KR"/>
        </w:rPr>
        <w:t>구역 이탈은 사람이나</w:t>
      </w:r>
      <w:r w:rsidRPr="00AE034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AE034C">
        <w:rPr>
          <w:rFonts w:ascii="맑은 고딕" w:eastAsia="맑은 고딕" w:hAnsi="맑은 고딕" w:hint="eastAsia"/>
          <w:sz w:val="20"/>
          <w:szCs w:val="20"/>
          <w:lang w:eastAsia="ko-KR"/>
        </w:rPr>
        <w:t>물체가</w:t>
      </w:r>
      <w:r w:rsidRPr="00AE034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AE034C">
        <w:rPr>
          <w:rFonts w:ascii="맑은 고딕" w:eastAsia="맑은 고딕" w:hAnsi="맑은 고딕" w:hint="eastAsia"/>
          <w:sz w:val="20"/>
          <w:szCs w:val="20"/>
          <w:lang w:eastAsia="ko-KR"/>
        </w:rPr>
        <w:t>모니터링되는</w:t>
      </w:r>
      <w:r w:rsidRPr="00AE034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AE034C">
        <w:rPr>
          <w:rFonts w:ascii="맑은 고딕" w:eastAsia="맑은 고딕" w:hAnsi="맑은 고딕" w:hint="eastAsia"/>
          <w:sz w:val="20"/>
          <w:szCs w:val="20"/>
          <w:lang w:eastAsia="ko-KR"/>
        </w:rPr>
        <w:t>영역을</w:t>
      </w:r>
      <w:r w:rsidRPr="00AE034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AE034C">
        <w:rPr>
          <w:rFonts w:ascii="맑은 고딕" w:eastAsia="맑은 고딕" w:hAnsi="맑은 고딕" w:hint="eastAsia"/>
          <w:sz w:val="20"/>
          <w:szCs w:val="20"/>
          <w:lang w:eastAsia="ko-KR"/>
        </w:rPr>
        <w:t>벗어나지</w:t>
      </w:r>
      <w:r w:rsidRPr="00AE034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AE034C">
        <w:rPr>
          <w:rFonts w:ascii="맑은 고딕" w:eastAsia="맑은 고딕" w:hAnsi="맑은 고딕" w:hint="eastAsia"/>
          <w:sz w:val="20"/>
          <w:szCs w:val="20"/>
          <w:lang w:eastAsia="ko-KR"/>
        </w:rPr>
        <w:t>않도록</w:t>
      </w:r>
      <w:r w:rsidRPr="00AE034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AE034C">
        <w:rPr>
          <w:rFonts w:ascii="맑은 고딕" w:eastAsia="맑은 고딕" w:hAnsi="맑은 고딕" w:hint="eastAsia"/>
          <w:sz w:val="20"/>
          <w:szCs w:val="20"/>
          <w:lang w:eastAsia="ko-KR"/>
        </w:rPr>
        <w:t>하는</w:t>
      </w:r>
      <w:r w:rsidRPr="00AE034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AE034C">
        <w:rPr>
          <w:rFonts w:ascii="맑은 고딕" w:eastAsia="맑은 고딕" w:hAnsi="맑은 고딕" w:hint="eastAsia"/>
          <w:sz w:val="20"/>
          <w:szCs w:val="20"/>
          <w:lang w:eastAsia="ko-KR"/>
        </w:rPr>
        <w:t>것입니다</w:t>
      </w:r>
      <w:r w:rsidRPr="00AE034C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AE034C">
        <w:rPr>
          <w:rFonts w:ascii="맑은 고딕" w:eastAsia="맑은 고딕" w:hAnsi="맑은 고딕" w:hint="eastAsia"/>
          <w:sz w:val="20"/>
          <w:szCs w:val="20"/>
          <w:lang w:eastAsia="ko-KR"/>
        </w:rPr>
        <w:t>사람이나</w:t>
      </w:r>
      <w:r w:rsidRPr="00AE034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AE034C">
        <w:rPr>
          <w:rFonts w:ascii="맑은 고딕" w:eastAsia="맑은 고딕" w:hAnsi="맑은 고딕" w:hint="eastAsia"/>
          <w:sz w:val="20"/>
          <w:szCs w:val="20"/>
          <w:lang w:eastAsia="ko-KR"/>
        </w:rPr>
        <w:t>물건이</w:t>
      </w:r>
      <w:r w:rsidRPr="00AE034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AE034C">
        <w:rPr>
          <w:rFonts w:ascii="맑은 고딕" w:eastAsia="맑은 고딕" w:hAnsi="맑은 고딕" w:hint="eastAsia"/>
          <w:sz w:val="20"/>
          <w:szCs w:val="20"/>
          <w:lang w:eastAsia="ko-KR"/>
        </w:rPr>
        <w:t>나가면</w:t>
      </w:r>
      <w:r w:rsidRPr="00AE034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AE034C">
        <w:rPr>
          <w:rFonts w:ascii="맑은 고딕" w:eastAsia="맑은 고딕" w:hAnsi="맑은 고딕" w:hint="eastAsia"/>
          <w:sz w:val="20"/>
          <w:szCs w:val="20"/>
          <w:lang w:eastAsia="ko-KR"/>
        </w:rPr>
        <w:t>경보가</w:t>
      </w:r>
      <w:r w:rsidRPr="00AE034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AE034C">
        <w:rPr>
          <w:rFonts w:ascii="맑은 고딕" w:eastAsia="맑은 고딕" w:hAnsi="맑은 고딕" w:hint="eastAsia"/>
          <w:sz w:val="20"/>
          <w:szCs w:val="20"/>
          <w:lang w:eastAsia="ko-KR"/>
        </w:rPr>
        <w:t>울립니다</w:t>
      </w:r>
      <w:r w:rsidRPr="00AE034C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bookmarkEnd w:id="173"/>
    <w:p w14:paraId="694C4E30" w14:textId="0E5BBC57" w:rsidR="007F6D0A" w:rsidRPr="00172F46" w:rsidRDefault="007577A8" w:rsidP="007737C3">
      <w:pPr>
        <w:pStyle w:val="a3"/>
        <w:spacing w:before="9"/>
        <w:jc w:val="both"/>
        <w:rPr>
          <w:rFonts w:ascii="맑은 고딕" w:eastAsia="맑은 고딕" w:hAnsi="맑은 고딕"/>
          <w:sz w:val="20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602944" behindDoc="0" locked="0" layoutInCell="1" allowOverlap="1" wp14:anchorId="5C479A8A" wp14:editId="167A58ED">
            <wp:simplePos x="0" y="0"/>
            <wp:positionH relativeFrom="page">
              <wp:posOffset>914400</wp:posOffset>
            </wp:positionH>
            <wp:positionV relativeFrom="paragraph">
              <wp:posOffset>183515</wp:posOffset>
            </wp:positionV>
            <wp:extent cx="5852160" cy="2953385"/>
            <wp:effectExtent l="0" t="0" r="0" b="0"/>
            <wp:wrapTopAndBottom/>
            <wp:docPr id="483" name="image1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" name="image193.jpeg"/>
                    <pic:cNvPicPr>
                      <a:picLocks noChangeAspect="1"/>
                    </pic:cNvPicPr>
                  </pic:nvPicPr>
                  <pic:blipFill>
                    <a:blip r:embed="rId2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608851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  <w:lang w:eastAsia="ko-KR"/>
        </w:rPr>
      </w:pPr>
    </w:p>
    <w:p w14:paraId="255A4F17" w14:textId="77777777" w:rsidR="007F6D0A" w:rsidRPr="00172F46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sz w:val="21"/>
          <w:lang w:eastAsia="ko-KR"/>
        </w:rPr>
      </w:pPr>
    </w:p>
    <w:p w14:paraId="2EF6E319" w14:textId="77777777" w:rsidR="007737C3" w:rsidRPr="007737C3" w:rsidRDefault="007737C3" w:rsidP="007737C3">
      <w:pPr>
        <w:pStyle w:val="a3"/>
        <w:spacing w:before="90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7737C3">
        <w:rPr>
          <w:rFonts w:ascii="맑은 고딕" w:eastAsia="맑은 고딕" w:hAnsi="맑은 고딕" w:hint="eastAsia"/>
          <w:sz w:val="20"/>
          <w:szCs w:val="20"/>
          <w:lang w:eastAsia="ko-KR"/>
        </w:rPr>
        <w:t>설정 단계는 다음과 같습니다.</w:t>
      </w:r>
    </w:p>
    <w:p w14:paraId="46E2D3A1" w14:textId="51C2AA9B" w:rsidR="007F6D0A" w:rsidRDefault="007F6D0A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3417CD02" w14:textId="30E5E19B" w:rsidR="00EE2205" w:rsidRDefault="00EE2205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7E0CCAB3" w14:textId="77777777" w:rsidR="00EE2205" w:rsidRPr="007737C3" w:rsidRDefault="00EE2205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06DD99EA" w14:textId="2467211F" w:rsidR="007F6D0A" w:rsidRPr="00F2427B" w:rsidRDefault="007737C3" w:rsidP="001B0B37">
      <w:pPr>
        <w:pStyle w:val="5"/>
        <w:jc w:val="both"/>
        <w:rPr>
          <w:rFonts w:ascii="맑은 고딕" w:eastAsia="맑은 고딕" w:hAnsi="맑은 고딕"/>
          <w:lang w:eastAsia="ko-KR"/>
        </w:rPr>
      </w:pPr>
      <w:r w:rsidRPr="00F2427B">
        <w:rPr>
          <w:rFonts w:ascii="맑은 고딕" w:eastAsia="맑은 고딕" w:hAnsi="맑은 고딕"/>
          <w:lang w:eastAsia="ko-KR"/>
        </w:rPr>
        <w:lastRenderedPageBreak/>
        <w:t>[</w:t>
      </w:r>
      <w:r w:rsidRPr="00F2427B">
        <w:rPr>
          <w:rFonts w:ascii="맑은 고딕" w:eastAsia="맑은 고딕" w:hAnsi="맑은 고딕" w:hint="eastAsia"/>
          <w:lang w:eastAsia="ko-KR"/>
        </w:rPr>
        <w:t>감지 설정]</w:t>
      </w:r>
    </w:p>
    <w:p w14:paraId="18C25A91" w14:textId="6CC4AF08" w:rsidR="007F6D0A" w:rsidRDefault="000E72C7" w:rsidP="009F7212">
      <w:pPr>
        <w:pStyle w:val="a3"/>
        <w:spacing w:before="210"/>
        <w:ind w:left="142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/>
          <w:b/>
          <w:noProof/>
          <w:sz w:val="20"/>
          <w:szCs w:val="20"/>
        </w:rPr>
        <mc:AlternateContent>
          <mc:Choice Requires="wpg">
            <w:drawing>
              <wp:inline distT="0" distB="0" distL="0" distR="0" wp14:anchorId="27AD331F" wp14:editId="32201514">
                <wp:extent cx="152400" cy="152400"/>
                <wp:effectExtent l="0" t="0" r="1905" b="3175"/>
                <wp:docPr id="645289352" name="Group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25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319597622" name="Picture 2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25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59534151" name="Picture 2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31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F511E96" id="Group 204" o:spid="_x0000_s1026" style="width:12pt;height:12pt;mso-position-horizontal-relative:char;mso-position-vertical-relative:line" coordorigin="1470,25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">
                <v:shape id="Picture 205" o:spid="_x0000_s1027" type="#_x0000_t75" style="position:absolute;left:1470;top:25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">
                  <v:imagedata r:id="rId17" o:title=""/>
                </v:shape>
                <v:shape id="Picture 206" o:spid="_x0000_s1028" type="#_x0000_t75" style="position:absolute;left:1530;top:31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">
                  <v:imagedata r:id="rId18" o:title=""/>
                </v:shape>
                <w10:anchorlock/>
              </v:group>
            </w:pict>
          </mc:Fallback>
        </mc:AlternateContent>
      </w:r>
      <w:r w:rsidR="007737C3" w:rsidRPr="007737C3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 </w:t>
      </w:r>
      <w:r w:rsidR="007737C3" w:rsidRPr="007737C3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참고</w:t>
      </w:r>
      <w:r w:rsidR="007577A8" w:rsidRPr="007737C3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9F7212" w:rsidRPr="009F7212">
        <w:rPr>
          <w:rFonts w:ascii="맑은 고딕" w:eastAsia="맑은 고딕" w:hAnsi="맑은 고딕" w:hint="eastAsia"/>
          <w:sz w:val="20"/>
          <w:szCs w:val="20"/>
          <w:lang w:eastAsia="ko-KR"/>
        </w:rPr>
        <w:t>일반</w:t>
      </w:r>
      <w:r w:rsidR="009F7212" w:rsidRPr="009F721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9F7212" w:rsidRPr="009F7212">
        <w:rPr>
          <w:rFonts w:ascii="맑은 고딕" w:eastAsia="맑은 고딕" w:hAnsi="맑은 고딕" w:hint="eastAsia"/>
          <w:sz w:val="20"/>
          <w:szCs w:val="20"/>
          <w:lang w:eastAsia="ko-KR"/>
        </w:rPr>
        <w:t>설정은</w:t>
      </w:r>
      <w:r w:rsidR="009F7212" w:rsidRPr="009F721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9F7212" w:rsidRPr="009F7212">
        <w:rPr>
          <w:rFonts w:ascii="맑은 고딕" w:eastAsia="맑은 고딕" w:hAnsi="맑은 고딕" w:hint="eastAsia"/>
          <w:sz w:val="20"/>
          <w:szCs w:val="20"/>
          <w:lang w:eastAsia="ko-KR"/>
        </w:rPr>
        <w:t>모든</w:t>
      </w:r>
      <w:r w:rsidR="009F7212" w:rsidRPr="009F721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9F7212" w:rsidRPr="009F7212">
        <w:rPr>
          <w:rFonts w:ascii="맑은 고딕" w:eastAsia="맑은 고딕" w:hAnsi="맑은 고딕" w:hint="eastAsia"/>
          <w:sz w:val="20"/>
          <w:szCs w:val="20"/>
          <w:lang w:eastAsia="ko-KR"/>
        </w:rPr>
        <w:t>감지</w:t>
      </w:r>
      <w:r w:rsidR="009F7212" w:rsidRPr="009F721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9F7212" w:rsidRPr="009F7212">
        <w:rPr>
          <w:rFonts w:ascii="맑은 고딕" w:eastAsia="맑은 고딕" w:hAnsi="맑은 고딕" w:hint="eastAsia"/>
          <w:sz w:val="20"/>
          <w:szCs w:val="20"/>
          <w:lang w:eastAsia="ko-KR"/>
        </w:rPr>
        <w:t>영역</w:t>
      </w:r>
      <w:r w:rsidR="009F7212" w:rsidRPr="009F7212">
        <w:rPr>
          <w:rFonts w:ascii="맑은 고딕" w:eastAsia="맑은 고딕" w:hAnsi="맑은 고딕"/>
          <w:sz w:val="20"/>
          <w:szCs w:val="20"/>
          <w:lang w:eastAsia="ko-KR"/>
        </w:rPr>
        <w:t>/</w:t>
      </w:r>
      <w:r w:rsidR="009F7212" w:rsidRPr="009F7212">
        <w:rPr>
          <w:rFonts w:ascii="맑은 고딕" w:eastAsia="맑은 고딕" w:hAnsi="맑은 고딕" w:hint="eastAsia"/>
          <w:sz w:val="20"/>
          <w:szCs w:val="20"/>
          <w:lang w:eastAsia="ko-KR"/>
        </w:rPr>
        <w:t>라인에</w:t>
      </w:r>
      <w:r w:rsidR="009F7212" w:rsidRPr="009F721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9F7212" w:rsidRPr="009F7212">
        <w:rPr>
          <w:rFonts w:ascii="맑은 고딕" w:eastAsia="맑은 고딕" w:hAnsi="맑은 고딕" w:hint="eastAsia"/>
          <w:sz w:val="20"/>
          <w:szCs w:val="20"/>
          <w:lang w:eastAsia="ko-KR"/>
        </w:rPr>
        <w:t>적용됩니다</w:t>
      </w:r>
      <w:r w:rsidR="009F7212" w:rsidRPr="009F7212">
        <w:rPr>
          <w:rFonts w:ascii="맑은 고딕" w:eastAsia="맑은 고딕" w:hAnsi="맑은 고딕"/>
          <w:sz w:val="20"/>
          <w:szCs w:val="20"/>
          <w:lang w:eastAsia="ko-KR"/>
        </w:rPr>
        <w:t>!</w:t>
      </w:r>
    </w:p>
    <w:p w14:paraId="125C4A8F" w14:textId="77777777" w:rsidR="009F7212" w:rsidRPr="007737C3" w:rsidRDefault="009F7212" w:rsidP="009F7212">
      <w:pPr>
        <w:pStyle w:val="a3"/>
        <w:spacing w:before="210"/>
        <w:ind w:left="44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731924A5" w14:textId="7F55AA7B" w:rsidR="007F6D0A" w:rsidRPr="009F7212" w:rsidRDefault="009F7212" w:rsidP="001B0B37">
      <w:pPr>
        <w:pStyle w:val="a3"/>
        <w:ind w:left="100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9F7212">
        <w:rPr>
          <w:rFonts w:ascii="맑은 고딕" w:eastAsia="맑은 고딕" w:hAnsi="맑은 고딕"/>
          <w:bCs/>
          <w:sz w:val="20"/>
          <w:szCs w:val="20"/>
          <w:lang w:eastAsia="ko-KR"/>
        </w:rPr>
        <w:t>1</w:t>
      </w:r>
      <w:r w:rsidRPr="009F7212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9F7212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9F7212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Pr="009F7212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9F7212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영역을</w:t>
      </w:r>
      <w:r w:rsidRPr="009F7212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9F7212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선택하고</w:t>
      </w:r>
      <w:r w:rsidRPr="009F7212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 이탈 감지를 활성화합니다.</w:t>
      </w:r>
    </w:p>
    <w:p w14:paraId="24D3459E" w14:textId="77777777" w:rsidR="007737C3" w:rsidRPr="007737C3" w:rsidRDefault="007737C3" w:rsidP="001B0B37">
      <w:pPr>
        <w:pStyle w:val="a3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0EB9B42B" w14:textId="2681653F" w:rsidR="009F7212" w:rsidRPr="00B46726" w:rsidRDefault="000E72C7" w:rsidP="009F7212">
      <w:pPr>
        <w:pStyle w:val="a3"/>
        <w:spacing w:before="210" w:line="249" w:lineRule="auto"/>
        <w:ind w:left="142" w:right="244" w:firstLine="42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>
        <w:rPr>
          <w:rFonts w:ascii="맑은 고딕" w:eastAsia="맑은 고딕" w:hAnsi="맑은 고딕"/>
          <w:b/>
          <w:noProof/>
          <w:sz w:val="20"/>
          <w:szCs w:val="20"/>
        </w:rPr>
        <mc:AlternateContent>
          <mc:Choice Requires="wpg">
            <w:drawing>
              <wp:inline distT="0" distB="0" distL="0" distR="0" wp14:anchorId="3A8EF8FD" wp14:editId="545A9557">
                <wp:extent cx="152400" cy="152400"/>
                <wp:effectExtent l="0" t="0" r="3810" b="635"/>
                <wp:docPr id="129980936" name="Group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761007899" name="Picture 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0555033" name="Picture 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B20B6C1" id="Group 207" o:spid="_x0000_s1026" style="width:12pt;height:12pt;mso-position-horizontal-relative:char;mso-position-vertical-relative:lin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">
                <v:shape id="Picture 208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">
                  <v:imagedata r:id="rId17" o:title=""/>
                </v:shape>
                <v:shape id="Picture 209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">
                  <v:imagedata r:id="rId18" o:title=""/>
                </v:shape>
                <w10:anchorlock/>
              </v:group>
            </w:pict>
          </mc:Fallback>
        </mc:AlternateContent>
      </w:r>
      <w:r w:rsidR="007737C3" w:rsidRPr="007737C3">
        <w:rPr>
          <w:rFonts w:ascii="맑은 고딕" w:eastAsia="맑은 고딕" w:hAnsi="맑은 고딕" w:hint="eastAsia"/>
          <w:b/>
          <w:sz w:val="20"/>
          <w:szCs w:val="20"/>
          <w:lang w:eastAsia="ko-KR"/>
        </w:rPr>
        <w:t xml:space="preserve"> </w:t>
      </w:r>
      <w:r w:rsidR="009F7212" w:rsidRPr="00B46726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참고</w:t>
      </w:r>
      <w:r w:rsidR="009F7212" w:rsidRPr="00B46726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일반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모드를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선택하면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현재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영역에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대한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구성을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지원합니다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. 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고급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모드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(PTZ 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시리즈만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해당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>)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를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선택하면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다양한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PTZ </w:t>
      </w:r>
      <w:proofErr w:type="spellStart"/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프리셋에</w:t>
      </w:r>
      <w:proofErr w:type="spellEnd"/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대한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구성을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지원합니다</w:t>
      </w:r>
      <w:r w:rsidR="009F7212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.</w:t>
      </w:r>
      <w:r w:rsidR="009F7212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>(</w:t>
      </w:r>
      <w:proofErr w:type="spellStart"/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프리셋</w:t>
      </w:r>
      <w:proofErr w:type="spellEnd"/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1~4 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지원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>)</w:t>
      </w:r>
      <w:r w:rsidR="009F7212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9F7212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또한,</w:t>
      </w:r>
      <w:r w:rsidR="009F7212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개체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크기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제한을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9F7212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="009F7212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59E56815" w14:textId="32BCD72F" w:rsidR="007F6D0A" w:rsidRPr="007737C3" w:rsidRDefault="007F6D0A" w:rsidP="001B0B37">
      <w:pPr>
        <w:pStyle w:val="a3"/>
        <w:spacing w:line="249" w:lineRule="auto"/>
        <w:ind w:left="100" w:right="244" w:firstLine="34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4928EC83" w14:textId="1209A667" w:rsidR="005A6604" w:rsidRPr="005A6604" w:rsidRDefault="005A6604" w:rsidP="005A6604">
      <w:pPr>
        <w:pStyle w:val="a3"/>
        <w:spacing w:before="9"/>
        <w:ind w:leftChars="64" w:left="141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>2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대상을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선택합니다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.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사람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또는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차량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속성을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확인하면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카메라가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사람이나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차량을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감지하고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관련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이벤트를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하면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경보를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울립니다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0518D6A9" w14:textId="77777777" w:rsidR="005A6604" w:rsidRDefault="005A6604" w:rsidP="001B0B37">
      <w:pPr>
        <w:pStyle w:val="a3"/>
        <w:spacing w:before="9"/>
        <w:jc w:val="both"/>
        <w:rPr>
          <w:rFonts w:ascii="맑은 고딕" w:eastAsia="맑은 고딕" w:hAnsi="맑은 고딕"/>
          <w:b/>
          <w:sz w:val="20"/>
          <w:szCs w:val="20"/>
          <w:lang w:eastAsia="ko-KR"/>
        </w:rPr>
      </w:pPr>
    </w:p>
    <w:p w14:paraId="1F4DABE8" w14:textId="420641D8" w:rsidR="007F6D0A" w:rsidRPr="00172F46" w:rsidRDefault="007577A8" w:rsidP="005A6604">
      <w:pPr>
        <w:pStyle w:val="a3"/>
        <w:spacing w:before="9"/>
        <w:jc w:val="center"/>
        <w:rPr>
          <w:rFonts w:ascii="맑은 고딕" w:eastAsia="맑은 고딕" w:hAnsi="맑은 고딕"/>
          <w:sz w:val="21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inline distT="0" distB="0" distL="0" distR="0" wp14:anchorId="19F2DBC0" wp14:editId="435C0CCF">
            <wp:extent cx="4777740" cy="3025775"/>
            <wp:effectExtent l="0" t="0" r="0" b="0"/>
            <wp:docPr id="485" name="image1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" name="image194.png"/>
                    <pic:cNvPicPr>
                      <a:picLocks noChangeAspect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7740" cy="302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89410" w14:textId="77777777" w:rsidR="007F6D0A" w:rsidRPr="00172F46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sz w:val="21"/>
          <w:lang w:eastAsia="ko-KR"/>
        </w:rPr>
      </w:pPr>
    </w:p>
    <w:p w14:paraId="2FABC85A" w14:textId="77777777" w:rsidR="005A6604" w:rsidRPr="00F2427B" w:rsidRDefault="005A6604" w:rsidP="005A6604">
      <w:pPr>
        <w:pStyle w:val="a3"/>
        <w:jc w:val="both"/>
        <w:rPr>
          <w:rFonts w:ascii="맑은 고딕" w:eastAsia="맑은 고딕" w:hAnsi="맑은 고딕"/>
          <w:b/>
          <w:bCs/>
          <w:lang w:eastAsia="ko-KR"/>
        </w:rPr>
      </w:pPr>
      <w:r w:rsidRPr="00F2427B">
        <w:rPr>
          <w:rFonts w:ascii="맑은 고딕" w:eastAsia="맑은 고딕" w:hAnsi="맑은 고딕"/>
          <w:b/>
          <w:bCs/>
          <w:lang w:eastAsia="ko-KR"/>
        </w:rPr>
        <w:t>[</w:t>
      </w:r>
      <w:r w:rsidRPr="00F2427B">
        <w:rPr>
          <w:rFonts w:ascii="맑은 고딕" w:eastAsia="맑은 고딕" w:hAnsi="맑은 고딕" w:hint="eastAsia"/>
          <w:b/>
          <w:bCs/>
          <w:lang w:eastAsia="ko-KR"/>
        </w:rPr>
        <w:t>일반</w:t>
      </w:r>
      <w:r w:rsidRPr="00F2427B">
        <w:rPr>
          <w:rFonts w:ascii="맑은 고딕" w:eastAsia="맑은 고딕" w:hAnsi="맑은 고딕"/>
          <w:b/>
          <w:bCs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b/>
          <w:bCs/>
          <w:lang w:eastAsia="ko-KR"/>
        </w:rPr>
        <w:t>설정</w:t>
      </w:r>
      <w:r w:rsidRPr="00F2427B">
        <w:rPr>
          <w:rFonts w:ascii="맑은 고딕" w:eastAsia="맑은 고딕" w:hAnsi="맑은 고딕"/>
          <w:b/>
          <w:bCs/>
          <w:lang w:eastAsia="ko-KR"/>
        </w:rPr>
        <w:t>]</w:t>
      </w:r>
    </w:p>
    <w:p w14:paraId="6C31FDDC" w14:textId="77777777" w:rsidR="005A6604" w:rsidRPr="005A6604" w:rsidRDefault="005A6604" w:rsidP="005A6604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20AE1CE6" w14:textId="54E4C09B" w:rsidR="007F6D0A" w:rsidRPr="005A6604" w:rsidRDefault="005A6604" w:rsidP="005A6604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5A6604">
        <w:rPr>
          <w:rFonts w:ascii="맑은 고딕" w:eastAsia="맑은 고딕" w:hAnsi="맑은 고딕"/>
          <w:sz w:val="20"/>
          <w:szCs w:val="20"/>
          <w:lang w:eastAsia="ko-KR"/>
        </w:rPr>
        <w:t>3</w:t>
      </w:r>
      <w:r w:rsidRPr="005A6604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5A6604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 w:rsidRPr="005A6604">
        <w:rPr>
          <w:rFonts w:ascii="맑은 고딕" w:eastAsia="맑은 고딕" w:hAnsi="맑은 고딕" w:hint="eastAsia"/>
          <w:sz w:val="20"/>
          <w:szCs w:val="20"/>
          <w:lang w:eastAsia="ko-KR"/>
        </w:rPr>
        <w:t>감지</w:t>
      </w:r>
      <w:r w:rsidRPr="005A660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sz w:val="20"/>
          <w:szCs w:val="20"/>
          <w:lang w:eastAsia="ko-KR"/>
        </w:rPr>
        <w:t>감도</w:t>
      </w:r>
      <w:r w:rsidRPr="005A660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sz w:val="20"/>
          <w:szCs w:val="20"/>
          <w:lang w:eastAsia="ko-KR"/>
        </w:rPr>
        <w:t>및</w:t>
      </w:r>
      <w:r w:rsidRPr="005A660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sz w:val="20"/>
          <w:szCs w:val="20"/>
          <w:lang w:eastAsia="ko-KR"/>
        </w:rPr>
        <w:t>물체</w:t>
      </w:r>
      <w:r w:rsidRPr="005A660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sz w:val="20"/>
          <w:szCs w:val="20"/>
          <w:lang w:eastAsia="ko-KR"/>
        </w:rPr>
        <w:t>크기</w:t>
      </w:r>
      <w:r w:rsidRPr="005A660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sz w:val="20"/>
          <w:szCs w:val="20"/>
          <w:lang w:eastAsia="ko-KR"/>
        </w:rPr>
        <w:t>제한을</w:t>
      </w:r>
      <w:r w:rsidRPr="005A660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sz w:val="20"/>
          <w:szCs w:val="20"/>
          <w:lang w:eastAsia="ko-KR"/>
        </w:rPr>
        <w:t>설정합니다</w:t>
      </w:r>
      <w:r w:rsidRPr="005A6604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52976C4F" w14:textId="77777777" w:rsidR="007F6D0A" w:rsidRPr="00172F46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lang w:eastAsia="ko-KR"/>
        </w:rPr>
      </w:pPr>
    </w:p>
    <w:p w14:paraId="1622FADA" w14:textId="77777777" w:rsidR="007F6D0A" w:rsidRPr="00172F46" w:rsidRDefault="007577A8" w:rsidP="001B0B37">
      <w:pPr>
        <w:pStyle w:val="a3"/>
        <w:ind w:left="103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lastRenderedPageBreak/>
        <w:drawing>
          <wp:inline distT="0" distB="0" distL="0" distR="0" wp14:anchorId="35FFD6A0" wp14:editId="3D643E09">
            <wp:extent cx="4755515" cy="3669665"/>
            <wp:effectExtent l="0" t="0" r="0" b="0"/>
            <wp:docPr id="487" name="image1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" name="image195.png"/>
                    <pic:cNvPicPr>
                      <a:picLocks noChangeAspect="1"/>
                    </pic:cNvPicPr>
                  </pic:nvPicPr>
                  <pic:blipFill>
                    <a:blip r:embed="rId2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6032" cy="3670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09D25" w14:textId="77777777" w:rsidR="007737C3" w:rsidRPr="00172F46" w:rsidRDefault="007737C3" w:rsidP="001B0B37">
      <w:pPr>
        <w:pStyle w:val="a3"/>
        <w:spacing w:before="2"/>
        <w:jc w:val="both"/>
        <w:rPr>
          <w:rFonts w:ascii="맑은 고딕" w:eastAsia="맑은 고딕" w:hAnsi="맑은 고딕"/>
          <w:sz w:val="18"/>
        </w:rPr>
      </w:pPr>
    </w:p>
    <w:p w14:paraId="73612857" w14:textId="064D4B5F" w:rsidR="007F6D0A" w:rsidRPr="00172F46" w:rsidRDefault="00C46E40" w:rsidP="001B0B37">
      <w:pPr>
        <w:pStyle w:val="5"/>
        <w:spacing w:before="90" w:after="27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49.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44"/>
        <w:gridCol w:w="6485"/>
      </w:tblGrid>
      <w:tr w:rsidR="007F6D0A" w:rsidRPr="00172F46" w14:paraId="558113D6" w14:textId="77777777" w:rsidTr="00C46E40">
        <w:trPr>
          <w:trHeight w:val="503"/>
          <w:jc w:val="center"/>
        </w:trPr>
        <w:tc>
          <w:tcPr>
            <w:tcW w:w="2844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71558105" w14:textId="73251B2F" w:rsidR="007F6D0A" w:rsidRPr="00172F46" w:rsidRDefault="00C46E40" w:rsidP="00C46E40">
            <w:pPr>
              <w:pStyle w:val="TableParagraph"/>
              <w:spacing w:before="90"/>
              <w:ind w:left="831" w:right="818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485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7843A0E9" w14:textId="31C338AF" w:rsidR="007F6D0A" w:rsidRPr="00172F46" w:rsidRDefault="00C46E40" w:rsidP="00C46E40">
            <w:pPr>
              <w:pStyle w:val="TableParagraph"/>
              <w:spacing w:before="90"/>
              <w:ind w:left="2127" w:right="2107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C46E40" w:rsidRPr="00172F46" w14:paraId="185CBD58" w14:textId="77777777" w:rsidTr="00C46E40">
        <w:trPr>
          <w:trHeight w:val="586"/>
          <w:jc w:val="center"/>
        </w:trPr>
        <w:tc>
          <w:tcPr>
            <w:tcW w:w="2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313C901" w14:textId="5E3CCB79" w:rsidR="00C46E40" w:rsidRPr="00172F46" w:rsidRDefault="00C46E40" w:rsidP="00C46E40">
            <w:pPr>
              <w:pStyle w:val="TableParagraph"/>
              <w:ind w:left="344" w:right="328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감도</w:t>
            </w:r>
          </w:p>
        </w:tc>
        <w:tc>
          <w:tcPr>
            <w:tcW w:w="6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912FC0F" w14:textId="67622693" w:rsidR="00C46E40" w:rsidRPr="00172F46" w:rsidRDefault="00C46E40" w:rsidP="00C46E40">
            <w:pPr>
              <w:pStyle w:val="TableParagraph"/>
              <w:spacing w:before="74" w:line="254" w:lineRule="auto"/>
              <w:ind w:left="94" w:right="235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레벨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1~10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,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레벨은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5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감도가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높을수록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움직이는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쉽게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기록됩니다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C46E40" w:rsidRPr="00172F46" w14:paraId="5866138F" w14:textId="77777777" w:rsidTr="00C46E40">
        <w:trPr>
          <w:trHeight w:val="793"/>
          <w:jc w:val="center"/>
        </w:trPr>
        <w:tc>
          <w:tcPr>
            <w:tcW w:w="2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71ABCE0" w14:textId="24C09B99" w:rsidR="00C46E40" w:rsidRPr="00172F46" w:rsidRDefault="00C46E40" w:rsidP="00C46E40">
            <w:pPr>
              <w:pStyle w:val="TableParagraph"/>
              <w:ind w:left="344" w:right="328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최소 크기</w:t>
            </w:r>
          </w:p>
        </w:tc>
        <w:tc>
          <w:tcPr>
            <w:tcW w:w="6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7CCD723" w14:textId="744A18B6" w:rsidR="00C46E40" w:rsidRPr="00172F46" w:rsidRDefault="00C46E40" w:rsidP="00C46E40">
            <w:pPr>
              <w:pStyle w:val="TableParagraph"/>
              <w:spacing w:before="74" w:line="254" w:lineRule="auto"/>
              <w:ind w:left="94" w:right="235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감지된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최소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설정하기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화면을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그리거나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픽셀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입력합니다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크기보다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작으면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감지되지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않습니다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최소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3*3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C46E40" w:rsidRPr="00172F46" w14:paraId="64FB4D24" w14:textId="77777777" w:rsidTr="00C46E40">
        <w:trPr>
          <w:trHeight w:val="790"/>
          <w:jc w:val="center"/>
        </w:trPr>
        <w:tc>
          <w:tcPr>
            <w:tcW w:w="2844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7FA23E0D" w14:textId="5D0C0139" w:rsidR="00C46E40" w:rsidRPr="00172F46" w:rsidRDefault="00C46E40" w:rsidP="00C46E40">
            <w:pPr>
              <w:pStyle w:val="TableParagraph"/>
              <w:ind w:left="831" w:right="817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최대 크기</w:t>
            </w:r>
          </w:p>
        </w:tc>
        <w:tc>
          <w:tcPr>
            <w:tcW w:w="6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0E3366CC" w14:textId="49140797" w:rsidR="00C46E40" w:rsidRPr="00172F46" w:rsidRDefault="00C46E40" w:rsidP="00C46E40">
            <w:pPr>
              <w:pStyle w:val="TableParagraph"/>
              <w:spacing w:before="74" w:line="254" w:lineRule="auto"/>
              <w:ind w:left="94" w:right="218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감지된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설정하기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화면을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그리거나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픽셀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입력합니다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크기보다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감지되지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않습니다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320*240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</w:tbl>
    <w:p w14:paraId="4307F12B" w14:textId="4BC93B99" w:rsidR="00C46E40" w:rsidRDefault="00C46E40" w:rsidP="00C46E40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02003F1E" w14:textId="5E820FE7" w:rsidR="00EE2205" w:rsidRDefault="00EE2205" w:rsidP="00C46E40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3EA8FEFE" w14:textId="744B1A3B" w:rsidR="00EE2205" w:rsidRDefault="00EE2205" w:rsidP="00C46E40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003A3FF9" w14:textId="55B4F4B8" w:rsidR="00EE2205" w:rsidRDefault="00EE2205" w:rsidP="00C46E40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1A1D18B4" w14:textId="69497BCB" w:rsidR="00EE2205" w:rsidRDefault="00EE2205" w:rsidP="00C46E40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431F02BF" w14:textId="17B937B9" w:rsidR="00EE2205" w:rsidRDefault="00EE2205" w:rsidP="00C46E40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379B81FC" w14:textId="63D668DA" w:rsidR="00EE2205" w:rsidRDefault="00EE2205" w:rsidP="00C46E40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338157E6" w14:textId="0415F131" w:rsidR="00EE2205" w:rsidRDefault="00EE2205" w:rsidP="00C46E40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58D2A816" w14:textId="2487322E" w:rsidR="00EE2205" w:rsidRDefault="00EE2205" w:rsidP="00C46E40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719CCE8C" w14:textId="27ACC7C6" w:rsidR="00EE2205" w:rsidRDefault="00EE2205" w:rsidP="00C46E40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2A78B499" w14:textId="77777777" w:rsidR="00EE2205" w:rsidRDefault="00EE2205" w:rsidP="00C46E40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2322DF36" w14:textId="33E71471" w:rsidR="00C46E40" w:rsidRPr="00F2427B" w:rsidRDefault="00C46E40" w:rsidP="00C46E40">
      <w:pPr>
        <w:jc w:val="both"/>
        <w:rPr>
          <w:rFonts w:ascii="맑은 고딕" w:eastAsia="맑은 고딕" w:hAnsi="맑은 고딕"/>
          <w:b/>
          <w:sz w:val="23"/>
          <w:szCs w:val="23"/>
          <w:lang w:eastAsia="ko-KR"/>
        </w:rPr>
      </w:pPr>
      <w:r w:rsidRPr="00F2427B">
        <w:rPr>
          <w:rFonts w:ascii="맑은 고딕" w:eastAsia="맑은 고딕" w:hAnsi="맑은 고딕"/>
          <w:b/>
          <w:sz w:val="23"/>
          <w:szCs w:val="23"/>
          <w:lang w:eastAsia="ko-KR"/>
        </w:rPr>
        <w:lastRenderedPageBreak/>
        <w:t>[</w:t>
      </w:r>
      <w:r w:rsidRPr="00F2427B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스케줄</w:t>
      </w:r>
      <w:r w:rsidRPr="00F2427B">
        <w:rPr>
          <w:rFonts w:ascii="맑은 고딕" w:eastAsia="맑은 고딕" w:hAnsi="맑은 고딕"/>
          <w:b/>
          <w:sz w:val="23"/>
          <w:szCs w:val="23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설정</w:t>
      </w:r>
      <w:r w:rsidRPr="00F2427B">
        <w:rPr>
          <w:rFonts w:ascii="맑은 고딕" w:eastAsia="맑은 고딕" w:hAnsi="맑은 고딕"/>
          <w:b/>
          <w:sz w:val="23"/>
          <w:szCs w:val="23"/>
          <w:lang w:eastAsia="ko-KR"/>
        </w:rPr>
        <w:t>]</w:t>
      </w:r>
    </w:p>
    <w:p w14:paraId="5236CB46" w14:textId="77777777" w:rsidR="00F2427B" w:rsidRPr="006D0E31" w:rsidRDefault="00F2427B" w:rsidP="00C46E40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430863BD" w14:textId="77777777" w:rsidR="00C46E40" w:rsidRPr="006D0E31" w:rsidRDefault="00C46E40" w:rsidP="00C46E40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>4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일정을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6FFA115D" w14:textId="77777777" w:rsidR="007737C3" w:rsidRDefault="007737C3" w:rsidP="001B0B37">
      <w:pPr>
        <w:pStyle w:val="a3"/>
        <w:ind w:left="1030"/>
        <w:jc w:val="both"/>
        <w:rPr>
          <w:rFonts w:ascii="맑은 고딕" w:eastAsia="맑은 고딕" w:hAnsi="맑은 고딕"/>
          <w:sz w:val="20"/>
          <w:lang w:eastAsia="ko-KR"/>
        </w:rPr>
      </w:pPr>
    </w:p>
    <w:p w14:paraId="192571D5" w14:textId="64998116" w:rsidR="007F6D0A" w:rsidRPr="00172F46" w:rsidRDefault="007577A8" w:rsidP="001B0B37">
      <w:pPr>
        <w:pStyle w:val="a3"/>
        <w:ind w:left="103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5E03F672" wp14:editId="49ACBB22">
            <wp:extent cx="4750435" cy="3971925"/>
            <wp:effectExtent l="0" t="0" r="0" b="0"/>
            <wp:docPr id="489" name="image1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9" name="image196.png"/>
                    <pic:cNvPicPr>
                      <a:picLocks noChangeAspect="1"/>
                    </pic:cNvPicPr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0621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CB4FF" w14:textId="77777777" w:rsidR="007F6D0A" w:rsidRPr="00172F46" w:rsidRDefault="007F6D0A" w:rsidP="001B0B37">
      <w:pPr>
        <w:pStyle w:val="a3"/>
        <w:spacing w:before="9"/>
        <w:jc w:val="both"/>
        <w:rPr>
          <w:rFonts w:ascii="맑은 고딕" w:eastAsia="맑은 고딕" w:hAnsi="맑은 고딕"/>
          <w:sz w:val="18"/>
        </w:rPr>
      </w:pPr>
    </w:p>
    <w:p w14:paraId="4D087274" w14:textId="77854D3E" w:rsidR="007F6D0A" w:rsidRPr="00C46E40" w:rsidRDefault="000E72C7" w:rsidP="00C46E40">
      <w:pPr>
        <w:pStyle w:val="a3"/>
        <w:spacing w:before="91" w:line="249" w:lineRule="auto"/>
        <w:ind w:left="100" w:firstLine="42"/>
        <w:jc w:val="both"/>
        <w:rPr>
          <w:rFonts w:ascii="맑은 고딕" w:eastAsia="맑은 고딕" w:hAnsi="맑은 고딕"/>
          <w:bCs/>
          <w:lang w:eastAsia="ko-KR"/>
        </w:rPr>
      </w:pPr>
      <w:r>
        <w:rPr>
          <w:rFonts w:ascii="맑은 고딕" w:eastAsia="맑은 고딕" w:hAnsi="맑은 고딕"/>
          <w:b/>
          <w:noProof/>
        </w:rPr>
        <mc:AlternateContent>
          <mc:Choice Requires="wpg">
            <w:drawing>
              <wp:inline distT="0" distB="0" distL="0" distR="0" wp14:anchorId="31D67DFF" wp14:editId="34FC767E">
                <wp:extent cx="152400" cy="152400"/>
                <wp:effectExtent l="0" t="2540" r="1905" b="0"/>
                <wp:docPr id="1083626965" name="Group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132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2081133407" name="Picture 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131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1903908" name="Picture 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91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180B6B9" id="Group 210" o:spid="_x0000_s1026" style="width:12pt;height:12pt;mso-position-horizontal-relative:char;mso-position-vertical-relative:line" coordorigin="1470,132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">
                <v:shape id="Picture 211" o:spid="_x0000_s1027" type="#_x0000_t75" style="position:absolute;left:1470;top:131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">
                  <v:imagedata r:id="rId17" o:title=""/>
                </v:shape>
                <v:shape id="Picture 212" o:spid="_x0000_s1028" type="#_x0000_t75" style="position:absolute;left:1530;top:191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">
                  <v:imagedata r:id="rId18" o:title=""/>
                </v:shape>
                <w10:anchorlock/>
              </v:group>
            </w:pict>
          </mc:Fallback>
        </mc:AlternateContent>
      </w:r>
      <w:r w:rsidR="00C46E40">
        <w:rPr>
          <w:rFonts w:ascii="맑은 고딕" w:eastAsia="맑은 고딕" w:hAnsi="맑은 고딕"/>
          <w:b/>
          <w:lang w:eastAsia="ko-KR"/>
        </w:rPr>
        <w:t xml:space="preserve"> </w:t>
      </w:r>
      <w:r w:rsidR="00C46E40" w:rsidRPr="00C46E40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참고</w:t>
      </w:r>
      <w:r w:rsidR="00C46E40" w:rsidRPr="00C46E40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C46E40" w:rsidRPr="00C46E40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일반</w:t>
      </w:r>
      <w:r w:rsidR="00C46E40" w:rsidRPr="00C46E40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C46E40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스케줄</w:t>
      </w:r>
      <w:r w:rsidR="00C46E40" w:rsidRPr="00C46E40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C46E40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설정과</w:t>
      </w:r>
      <w:r w:rsidR="00C46E40" w:rsidRPr="00C46E40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C46E40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동일합니다</w:t>
      </w:r>
      <w:r w:rsidR="00C46E40" w:rsidRPr="00C46E40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. 8.4.2.1 </w:t>
      </w:r>
      <w:r w:rsidR="00C46E40" w:rsidRPr="00C46E40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지역</w:t>
      </w:r>
      <w:r w:rsidR="00C46E40" w:rsidRPr="00C46E40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C46E40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진입</w:t>
      </w:r>
      <w:r w:rsidR="00C46E40" w:rsidRPr="00C46E40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(</w:t>
      </w:r>
      <w:r w:rsidR="00C46E40" w:rsidRPr="00C46E40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페이지</w:t>
      </w:r>
      <w:r w:rsidR="00C46E40" w:rsidRPr="00C46E40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91)</w:t>
      </w:r>
      <w:r w:rsidR="00C46E40" w:rsidRPr="00C46E40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을</w:t>
      </w:r>
      <w:r w:rsidR="00C46E40" w:rsidRPr="00C46E40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C46E40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참조할</w:t>
      </w:r>
      <w:r w:rsidR="00C46E40" w:rsidRPr="00C46E40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C46E40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수</w:t>
      </w:r>
      <w:r w:rsidR="00C46E40" w:rsidRPr="00C46E40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C46E40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있습니다</w:t>
      </w:r>
      <w:r w:rsidR="00C46E40" w:rsidRPr="00C46E40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581BA17C" w14:textId="71173452" w:rsidR="007F6D0A" w:rsidRDefault="007F6D0A" w:rsidP="001B0B37">
      <w:pPr>
        <w:pStyle w:val="a3"/>
        <w:spacing w:before="1"/>
        <w:jc w:val="both"/>
        <w:rPr>
          <w:rFonts w:ascii="맑은 고딕" w:eastAsia="맑은 고딕" w:hAnsi="맑은 고딕"/>
          <w:sz w:val="20"/>
          <w:lang w:eastAsia="ko-KR"/>
        </w:rPr>
      </w:pPr>
    </w:p>
    <w:p w14:paraId="223F180A" w14:textId="77777777" w:rsidR="00C46E40" w:rsidRDefault="00C46E40" w:rsidP="001B0B37">
      <w:pPr>
        <w:pStyle w:val="a3"/>
        <w:spacing w:before="1"/>
        <w:jc w:val="both"/>
        <w:rPr>
          <w:rFonts w:ascii="맑은 고딕" w:eastAsia="맑은 고딕" w:hAnsi="맑은 고딕"/>
          <w:sz w:val="20"/>
          <w:lang w:eastAsia="ko-KR"/>
        </w:rPr>
      </w:pPr>
    </w:p>
    <w:p w14:paraId="0129B40D" w14:textId="37ECFD03" w:rsidR="007737C3" w:rsidRDefault="007737C3" w:rsidP="001B0B37">
      <w:pPr>
        <w:pStyle w:val="a3"/>
        <w:spacing w:before="1"/>
        <w:jc w:val="both"/>
        <w:rPr>
          <w:rFonts w:ascii="맑은 고딕" w:eastAsia="맑은 고딕" w:hAnsi="맑은 고딕"/>
          <w:sz w:val="20"/>
          <w:lang w:eastAsia="ko-KR"/>
        </w:rPr>
      </w:pPr>
    </w:p>
    <w:p w14:paraId="19B32EF7" w14:textId="0A1D74A1" w:rsidR="007737C3" w:rsidRDefault="007737C3" w:rsidP="001B0B37">
      <w:pPr>
        <w:pStyle w:val="a3"/>
        <w:spacing w:before="1"/>
        <w:jc w:val="both"/>
        <w:rPr>
          <w:rFonts w:ascii="맑은 고딕" w:eastAsia="맑은 고딕" w:hAnsi="맑은 고딕"/>
          <w:sz w:val="20"/>
          <w:lang w:eastAsia="ko-KR"/>
        </w:rPr>
      </w:pPr>
    </w:p>
    <w:p w14:paraId="270FEF20" w14:textId="73B517DD" w:rsidR="007737C3" w:rsidRDefault="007737C3" w:rsidP="001B0B37">
      <w:pPr>
        <w:pStyle w:val="a3"/>
        <w:spacing w:before="1"/>
        <w:jc w:val="both"/>
        <w:rPr>
          <w:rFonts w:ascii="맑은 고딕" w:eastAsia="맑은 고딕" w:hAnsi="맑은 고딕"/>
          <w:sz w:val="20"/>
          <w:lang w:eastAsia="ko-KR"/>
        </w:rPr>
      </w:pPr>
    </w:p>
    <w:p w14:paraId="056161AA" w14:textId="03EC6B49" w:rsidR="00EE2205" w:rsidRDefault="00EE2205" w:rsidP="001B0B37">
      <w:pPr>
        <w:pStyle w:val="a3"/>
        <w:spacing w:before="1"/>
        <w:jc w:val="both"/>
        <w:rPr>
          <w:rFonts w:ascii="맑은 고딕" w:eastAsia="맑은 고딕" w:hAnsi="맑은 고딕"/>
          <w:sz w:val="20"/>
          <w:lang w:eastAsia="ko-KR"/>
        </w:rPr>
      </w:pPr>
    </w:p>
    <w:p w14:paraId="1FDC8FA9" w14:textId="6B800C73" w:rsidR="00EE2205" w:rsidRDefault="00EE2205" w:rsidP="001B0B37">
      <w:pPr>
        <w:pStyle w:val="a3"/>
        <w:spacing w:before="1"/>
        <w:jc w:val="both"/>
        <w:rPr>
          <w:rFonts w:ascii="맑은 고딕" w:eastAsia="맑은 고딕" w:hAnsi="맑은 고딕"/>
          <w:sz w:val="20"/>
          <w:lang w:eastAsia="ko-KR"/>
        </w:rPr>
      </w:pPr>
    </w:p>
    <w:p w14:paraId="2A6A919D" w14:textId="5560F4FF" w:rsidR="00EE2205" w:rsidRDefault="00EE2205" w:rsidP="001B0B37">
      <w:pPr>
        <w:pStyle w:val="a3"/>
        <w:spacing w:before="1"/>
        <w:jc w:val="both"/>
        <w:rPr>
          <w:rFonts w:ascii="맑은 고딕" w:eastAsia="맑은 고딕" w:hAnsi="맑은 고딕"/>
          <w:sz w:val="20"/>
          <w:lang w:eastAsia="ko-KR"/>
        </w:rPr>
      </w:pPr>
    </w:p>
    <w:p w14:paraId="03A3C6FD" w14:textId="3D157E0D" w:rsidR="00EE2205" w:rsidRDefault="00EE2205" w:rsidP="001B0B37">
      <w:pPr>
        <w:pStyle w:val="a3"/>
        <w:spacing w:before="1"/>
        <w:jc w:val="both"/>
        <w:rPr>
          <w:rFonts w:ascii="맑은 고딕" w:eastAsia="맑은 고딕" w:hAnsi="맑은 고딕"/>
          <w:sz w:val="20"/>
          <w:lang w:eastAsia="ko-KR"/>
        </w:rPr>
      </w:pPr>
    </w:p>
    <w:p w14:paraId="7C917DA7" w14:textId="748E7410" w:rsidR="00EE2205" w:rsidRDefault="00EE2205" w:rsidP="001B0B37">
      <w:pPr>
        <w:pStyle w:val="a3"/>
        <w:spacing w:before="1"/>
        <w:jc w:val="both"/>
        <w:rPr>
          <w:rFonts w:ascii="맑은 고딕" w:eastAsia="맑은 고딕" w:hAnsi="맑은 고딕"/>
          <w:sz w:val="20"/>
          <w:lang w:eastAsia="ko-KR"/>
        </w:rPr>
      </w:pPr>
    </w:p>
    <w:p w14:paraId="18078885" w14:textId="740D0FC9" w:rsidR="00EE2205" w:rsidRDefault="00EE2205" w:rsidP="001B0B37">
      <w:pPr>
        <w:pStyle w:val="a3"/>
        <w:spacing w:before="1"/>
        <w:jc w:val="both"/>
        <w:rPr>
          <w:rFonts w:ascii="맑은 고딕" w:eastAsia="맑은 고딕" w:hAnsi="맑은 고딕"/>
          <w:sz w:val="20"/>
          <w:lang w:eastAsia="ko-KR"/>
        </w:rPr>
      </w:pPr>
    </w:p>
    <w:p w14:paraId="34237813" w14:textId="4FC233AA" w:rsidR="00EE2205" w:rsidRDefault="00EE2205" w:rsidP="001B0B37">
      <w:pPr>
        <w:pStyle w:val="a3"/>
        <w:spacing w:before="1"/>
        <w:jc w:val="both"/>
        <w:rPr>
          <w:rFonts w:ascii="맑은 고딕" w:eastAsia="맑은 고딕" w:hAnsi="맑은 고딕"/>
          <w:sz w:val="20"/>
          <w:lang w:eastAsia="ko-KR"/>
        </w:rPr>
      </w:pPr>
    </w:p>
    <w:p w14:paraId="6844D487" w14:textId="339A1BBB" w:rsidR="00EE2205" w:rsidRDefault="00EE2205" w:rsidP="001B0B37">
      <w:pPr>
        <w:pStyle w:val="a3"/>
        <w:spacing w:before="1"/>
        <w:jc w:val="both"/>
        <w:rPr>
          <w:rFonts w:ascii="맑은 고딕" w:eastAsia="맑은 고딕" w:hAnsi="맑은 고딕"/>
          <w:sz w:val="20"/>
          <w:lang w:eastAsia="ko-KR"/>
        </w:rPr>
      </w:pPr>
    </w:p>
    <w:p w14:paraId="3A26A2DC" w14:textId="7742A829" w:rsidR="00EE2205" w:rsidRDefault="00EE2205" w:rsidP="001B0B37">
      <w:pPr>
        <w:pStyle w:val="a3"/>
        <w:spacing w:before="1"/>
        <w:jc w:val="both"/>
        <w:rPr>
          <w:rFonts w:ascii="맑은 고딕" w:eastAsia="맑은 고딕" w:hAnsi="맑은 고딕"/>
          <w:sz w:val="20"/>
          <w:lang w:eastAsia="ko-KR"/>
        </w:rPr>
      </w:pPr>
    </w:p>
    <w:p w14:paraId="533A2FB8" w14:textId="7A458560" w:rsidR="00EE2205" w:rsidRDefault="00EE2205" w:rsidP="001B0B37">
      <w:pPr>
        <w:pStyle w:val="a3"/>
        <w:spacing w:before="1"/>
        <w:jc w:val="both"/>
        <w:rPr>
          <w:rFonts w:ascii="맑은 고딕" w:eastAsia="맑은 고딕" w:hAnsi="맑은 고딕"/>
          <w:sz w:val="20"/>
          <w:lang w:eastAsia="ko-KR"/>
        </w:rPr>
      </w:pPr>
    </w:p>
    <w:p w14:paraId="581AA46B" w14:textId="1122701F" w:rsidR="00EE2205" w:rsidRDefault="00EE2205" w:rsidP="001B0B37">
      <w:pPr>
        <w:pStyle w:val="a3"/>
        <w:spacing w:before="1"/>
        <w:jc w:val="both"/>
        <w:rPr>
          <w:rFonts w:ascii="맑은 고딕" w:eastAsia="맑은 고딕" w:hAnsi="맑은 고딕"/>
          <w:sz w:val="20"/>
          <w:lang w:eastAsia="ko-KR"/>
        </w:rPr>
      </w:pPr>
    </w:p>
    <w:p w14:paraId="7134012B" w14:textId="77777777" w:rsidR="00EE2205" w:rsidRPr="00172F46" w:rsidRDefault="00EE2205" w:rsidP="001B0B37">
      <w:pPr>
        <w:pStyle w:val="a3"/>
        <w:spacing w:before="1"/>
        <w:jc w:val="both"/>
        <w:rPr>
          <w:rFonts w:ascii="맑은 고딕" w:eastAsia="맑은 고딕" w:hAnsi="맑은 고딕"/>
          <w:sz w:val="20"/>
          <w:lang w:eastAsia="ko-KR"/>
        </w:rPr>
      </w:pPr>
    </w:p>
    <w:p w14:paraId="31214074" w14:textId="77777777" w:rsidR="00C46E40" w:rsidRPr="00F2427B" w:rsidRDefault="00C46E40" w:rsidP="00C46E40">
      <w:pPr>
        <w:widowControl/>
        <w:autoSpaceDE/>
        <w:autoSpaceDN/>
        <w:rPr>
          <w:rFonts w:ascii="맑은 고딕" w:eastAsia="맑은 고딕" w:hAnsi="맑은 고딕"/>
          <w:b/>
          <w:sz w:val="23"/>
          <w:szCs w:val="23"/>
          <w:lang w:eastAsia="ko-KR"/>
        </w:rPr>
      </w:pPr>
      <w:r w:rsidRPr="00F2427B">
        <w:rPr>
          <w:rFonts w:ascii="맑은 고딕" w:eastAsia="맑은 고딕" w:hAnsi="맑은 고딕"/>
          <w:b/>
          <w:sz w:val="23"/>
          <w:szCs w:val="23"/>
          <w:lang w:eastAsia="ko-KR"/>
        </w:rPr>
        <w:lastRenderedPageBreak/>
        <w:t>[</w:t>
      </w:r>
      <w:r w:rsidRPr="00F2427B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알람</w:t>
      </w:r>
      <w:r w:rsidRPr="00F2427B">
        <w:rPr>
          <w:rFonts w:ascii="맑은 고딕" w:eastAsia="맑은 고딕" w:hAnsi="맑은 고딕"/>
          <w:b/>
          <w:sz w:val="23"/>
          <w:szCs w:val="23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작동</w:t>
      </w:r>
      <w:r w:rsidRPr="00F2427B">
        <w:rPr>
          <w:rFonts w:ascii="맑은 고딕" w:eastAsia="맑은 고딕" w:hAnsi="맑은 고딕"/>
          <w:b/>
          <w:sz w:val="23"/>
          <w:szCs w:val="23"/>
          <w:lang w:eastAsia="ko-KR"/>
        </w:rPr>
        <w:t>]</w:t>
      </w:r>
    </w:p>
    <w:p w14:paraId="5E43938A" w14:textId="77777777" w:rsidR="00F2427B" w:rsidRPr="001C147F" w:rsidRDefault="00F2427B" w:rsidP="00C46E40">
      <w:pPr>
        <w:widowControl/>
        <w:autoSpaceDE/>
        <w:autoSpaceDN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50A1857C" w14:textId="77777777" w:rsidR="00C46E40" w:rsidRPr="001C147F" w:rsidRDefault="00C46E40" w:rsidP="00C46E40">
      <w:pPr>
        <w:pStyle w:val="a3"/>
        <w:spacing w:before="7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>5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알람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작동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을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23872281" w14:textId="77777777" w:rsidR="007F6D0A" w:rsidRPr="00C46E40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lang w:eastAsia="ko-KR"/>
        </w:rPr>
      </w:pPr>
    </w:p>
    <w:p w14:paraId="1243639E" w14:textId="77777777" w:rsidR="007F6D0A" w:rsidRPr="00172F46" w:rsidRDefault="007577A8" w:rsidP="001B0B37">
      <w:pPr>
        <w:pStyle w:val="a3"/>
        <w:ind w:left="103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0CAC7429" wp14:editId="0293D55B">
            <wp:extent cx="4781550" cy="3923665"/>
            <wp:effectExtent l="0" t="0" r="0" b="0"/>
            <wp:docPr id="491" name="image1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" name="image198.png"/>
                    <pic:cNvPicPr>
                      <a:picLocks noChangeAspect="1"/>
                    </pic:cNvPicPr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947" cy="3923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872BF" w14:textId="77777777" w:rsidR="007F6D0A" w:rsidRPr="00172F46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sz w:val="27"/>
        </w:rPr>
      </w:pPr>
    </w:p>
    <w:p w14:paraId="34F6E600" w14:textId="17D62AD1" w:rsidR="007F6D0A" w:rsidRPr="00172F46" w:rsidRDefault="00C46E40" w:rsidP="001B0B37">
      <w:pPr>
        <w:pStyle w:val="4"/>
        <w:numPr>
          <w:ilvl w:val="3"/>
          <w:numId w:val="21"/>
        </w:numPr>
        <w:tabs>
          <w:tab w:val="left" w:pos="859"/>
        </w:tabs>
        <w:jc w:val="both"/>
        <w:rPr>
          <w:rFonts w:ascii="맑은 고딕" w:eastAsia="맑은 고딕" w:hAnsi="맑은 고딕"/>
        </w:rPr>
      </w:pPr>
      <w:bookmarkStart w:id="174" w:name="8.4.2.3_Advanced_Motion_Detection"/>
      <w:bookmarkEnd w:id="174"/>
      <w:r>
        <w:rPr>
          <w:rFonts w:ascii="맑은 고딕" w:eastAsia="맑은 고딕" w:hAnsi="맑은 고딕" w:hint="eastAsia"/>
          <w:lang w:eastAsia="ko-KR"/>
        </w:rPr>
        <w:t>고급 동작 감지</w:t>
      </w:r>
    </w:p>
    <w:p w14:paraId="7A660566" w14:textId="77777777" w:rsidR="00C46E40" w:rsidRDefault="00C46E40" w:rsidP="001B0B37">
      <w:pPr>
        <w:spacing w:line="249" w:lineRule="auto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27F15968" w14:textId="731DB964" w:rsidR="00C46E40" w:rsidRPr="00EE2205" w:rsidRDefault="00C46E40" w:rsidP="00EE2205">
      <w:pPr>
        <w:spacing w:line="249" w:lineRule="auto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기존의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동작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감지와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달리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고급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동작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감지는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조명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변화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,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자연스러운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나무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움직임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등과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같은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"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노이즈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>"</w:t>
      </w:r>
      <w:proofErr w:type="spellStart"/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를</w:t>
      </w:r>
      <w:proofErr w:type="spellEnd"/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필터링할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개체가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선택한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영역에서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이동하면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알람이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작동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됩니다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.</w:t>
      </w:r>
    </w:p>
    <w:p w14:paraId="0648BF09" w14:textId="7777777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41D6AC96" wp14:editId="7C6CBAE7">
            <wp:extent cx="5852160" cy="2953385"/>
            <wp:effectExtent l="0" t="0" r="0" b="0"/>
            <wp:docPr id="493" name="image1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" name="image199.jpeg"/>
                    <pic:cNvPicPr>
                      <a:picLocks noChangeAspect="1"/>
                    </pic:cNvPicPr>
                  </pic:nvPicPr>
                  <pic:blipFill>
                    <a:blip r:embed="rId2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1C5E5" w14:textId="77777777" w:rsidR="007F6D0A" w:rsidRPr="00172F46" w:rsidRDefault="007F6D0A" w:rsidP="001B0B37">
      <w:pPr>
        <w:pStyle w:val="a3"/>
        <w:spacing w:before="8"/>
        <w:jc w:val="both"/>
        <w:rPr>
          <w:rFonts w:ascii="맑은 고딕" w:eastAsia="맑은 고딕" w:hAnsi="맑은 고딕"/>
        </w:rPr>
      </w:pPr>
    </w:p>
    <w:p w14:paraId="5D7A21D3" w14:textId="77777777" w:rsidR="00C46E40" w:rsidRPr="00C46E40" w:rsidRDefault="00C46E40" w:rsidP="00C46E40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설정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단계는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다음과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같이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표시됩니다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317081DB" w14:textId="77777777" w:rsidR="00C46E40" w:rsidRPr="00C46E40" w:rsidRDefault="00C46E40" w:rsidP="00C46E40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040C09CE" w14:textId="604312C3" w:rsidR="007F6D0A" w:rsidRDefault="00C46E40" w:rsidP="00C46E40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C46E40">
        <w:rPr>
          <w:rFonts w:ascii="맑은 고딕" w:eastAsia="맑은 고딕" w:hAnsi="맑은 고딕"/>
          <w:sz w:val="20"/>
          <w:szCs w:val="20"/>
          <w:lang w:eastAsia="ko-KR"/>
        </w:rPr>
        <w:t>1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감지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영역을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선택하고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고급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동작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감지를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46E40">
        <w:rPr>
          <w:rFonts w:ascii="맑은 고딕" w:eastAsia="맑은 고딕" w:hAnsi="맑은 고딕" w:hint="eastAsia"/>
          <w:sz w:val="20"/>
          <w:szCs w:val="20"/>
          <w:lang w:eastAsia="ko-KR"/>
        </w:rPr>
        <w:t>활성화합니다</w:t>
      </w:r>
      <w:r w:rsidRPr="00C46E40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0833A885" w14:textId="77777777" w:rsidR="00C46E40" w:rsidRPr="00C46E40" w:rsidRDefault="00C46E40" w:rsidP="00C46E40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663510AB" w14:textId="20F94215" w:rsidR="00C46E40" w:rsidRPr="00B46726" w:rsidRDefault="000E72C7" w:rsidP="00CE68A5">
      <w:pPr>
        <w:pStyle w:val="a3"/>
        <w:spacing w:before="210" w:line="249" w:lineRule="auto"/>
        <w:ind w:left="142" w:right="244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>
        <w:rPr>
          <w:rFonts w:ascii="맑은 고딕" w:eastAsia="맑은 고딕" w:hAnsi="맑은 고딕"/>
          <w:b/>
          <w:bCs/>
          <w:noProof/>
          <w:sz w:val="20"/>
          <w:szCs w:val="20"/>
          <w:lang w:eastAsia="ko-KR"/>
        </w:rPr>
        <mc:AlternateContent>
          <mc:Choice Requires="wpg">
            <w:drawing>
              <wp:inline distT="0" distB="0" distL="0" distR="0" wp14:anchorId="38CD7498" wp14:editId="24D9075E">
                <wp:extent cx="152400" cy="152400"/>
                <wp:effectExtent l="0" t="0" r="1905" b="635"/>
                <wp:docPr id="1686556264" name="Group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812989418" name="Picture 2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58669511" name="Picture 2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914F29F" id="Group 216" o:spid="_x0000_s1026" style="width:12pt;height:12pt;mso-position-horizontal-relative:char;mso-position-vertical-relative:lin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">
                <v:shape id="Picture 217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">
                  <v:imagedata r:id="rId17" o:title=""/>
                </v:shape>
                <v:shape id="Picture 218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">
                  <v:imagedata r:id="rId18" o:title=""/>
                </v:shape>
                <w10:anchorlock/>
              </v:group>
            </w:pict>
          </mc:Fallback>
        </mc:AlternateContent>
      </w:r>
      <w:r w:rsidR="00C46E40" w:rsidRPr="00C46E40">
        <w:rPr>
          <w:rFonts w:ascii="맑은 고딕" w:eastAsia="맑은 고딕" w:hAnsi="맑은 고딕" w:hint="eastAsia"/>
          <w:b/>
          <w:bCs/>
          <w:sz w:val="20"/>
          <w:szCs w:val="20"/>
          <w:lang w:eastAsia="ko-KR"/>
        </w:rPr>
        <w:t>참고</w:t>
      </w:r>
      <w:r w:rsidR="007577A8" w:rsidRPr="00C46E40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일반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모드를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선택하면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현재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영역에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대한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구성을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지원합니다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. 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고급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모드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(PTZ 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시리즈만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해당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>)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를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선택하면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다양한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PTZ </w:t>
      </w:r>
      <w:proofErr w:type="spellStart"/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프리셋에</w:t>
      </w:r>
      <w:proofErr w:type="spellEnd"/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대한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구성을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지원합니다</w:t>
      </w:r>
      <w:r w:rsidR="00C46E40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.</w:t>
      </w:r>
      <w:r w:rsidR="00C46E40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>(</w:t>
      </w:r>
      <w:proofErr w:type="spellStart"/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프리셋</w:t>
      </w:r>
      <w:proofErr w:type="spellEnd"/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1~4 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지원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>)</w:t>
      </w:r>
      <w:r w:rsidR="00C46E40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또한,</w:t>
      </w:r>
      <w:r w:rsidR="00C46E40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개체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크기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제한을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46E40"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="00C46E40"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0FA2FA1B" w14:textId="77777777" w:rsidR="00C46E40" w:rsidRPr="007737C3" w:rsidRDefault="00C46E40" w:rsidP="00C46E40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7A618C09" w14:textId="77777777" w:rsidR="00C46E40" w:rsidRPr="005A6604" w:rsidRDefault="00C46E40" w:rsidP="00C46E40">
      <w:pPr>
        <w:pStyle w:val="a3"/>
        <w:spacing w:before="9"/>
        <w:ind w:leftChars="64" w:left="141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>2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대상을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선택합니다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.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사람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또는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차량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속성을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확인하면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카메라가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사람이나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차량을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감지하고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관련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이벤트를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하면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경보를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5A6604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울립니다</w:t>
      </w:r>
      <w:r w:rsidRPr="005A6604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135E3039" w14:textId="0B46383F" w:rsidR="007F6D0A" w:rsidRPr="00172F46" w:rsidRDefault="007577A8" w:rsidP="00C46E40">
      <w:pPr>
        <w:pStyle w:val="a3"/>
        <w:spacing w:line="249" w:lineRule="auto"/>
        <w:ind w:left="100" w:right="244" w:firstLine="345"/>
        <w:jc w:val="both"/>
        <w:rPr>
          <w:rFonts w:ascii="맑은 고딕" w:eastAsia="맑은 고딕" w:hAnsi="맑은 고딕"/>
          <w:sz w:val="21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636736" behindDoc="0" locked="0" layoutInCell="1" allowOverlap="1" wp14:anchorId="3CFEBA32" wp14:editId="0C37DC6F">
            <wp:simplePos x="0" y="0"/>
            <wp:positionH relativeFrom="page">
              <wp:posOffset>1504950</wp:posOffset>
            </wp:positionH>
            <wp:positionV relativeFrom="paragraph">
              <wp:posOffset>184150</wp:posOffset>
            </wp:positionV>
            <wp:extent cx="4737735" cy="2647950"/>
            <wp:effectExtent l="0" t="0" r="0" b="0"/>
            <wp:wrapTopAndBottom/>
            <wp:docPr id="495" name="image2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5" name="image200.png"/>
                    <pic:cNvPicPr>
                      <a:picLocks noChangeAspect="1"/>
                    </pic:cNvPicPr>
                  </pic:nvPicPr>
                  <pic:blipFill>
                    <a:blip r:embed="rId2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7944" cy="26476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0569DBE" w14:textId="498F3A92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  <w:lang w:eastAsia="ko-KR"/>
        </w:rPr>
      </w:pPr>
    </w:p>
    <w:p w14:paraId="011704BC" w14:textId="77777777" w:rsidR="00CE68A5" w:rsidRPr="00F2427B" w:rsidRDefault="00CE68A5" w:rsidP="00CE68A5">
      <w:pPr>
        <w:pStyle w:val="a3"/>
        <w:jc w:val="both"/>
        <w:rPr>
          <w:rFonts w:ascii="맑은 고딕" w:eastAsia="맑은 고딕" w:hAnsi="맑은 고딕"/>
          <w:b/>
          <w:bCs/>
          <w:lang w:eastAsia="ko-KR"/>
        </w:rPr>
      </w:pPr>
      <w:r w:rsidRPr="00F2427B">
        <w:rPr>
          <w:rFonts w:ascii="맑은 고딕" w:eastAsia="맑은 고딕" w:hAnsi="맑은 고딕"/>
          <w:b/>
          <w:bCs/>
          <w:lang w:eastAsia="ko-KR"/>
        </w:rPr>
        <w:t>[</w:t>
      </w:r>
      <w:r w:rsidRPr="00F2427B">
        <w:rPr>
          <w:rFonts w:ascii="맑은 고딕" w:eastAsia="맑은 고딕" w:hAnsi="맑은 고딕" w:hint="eastAsia"/>
          <w:b/>
          <w:bCs/>
          <w:lang w:eastAsia="ko-KR"/>
        </w:rPr>
        <w:t>일반</w:t>
      </w:r>
      <w:r w:rsidRPr="00F2427B">
        <w:rPr>
          <w:rFonts w:ascii="맑은 고딕" w:eastAsia="맑은 고딕" w:hAnsi="맑은 고딕"/>
          <w:b/>
          <w:bCs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b/>
          <w:bCs/>
          <w:lang w:eastAsia="ko-KR"/>
        </w:rPr>
        <w:t>설정</w:t>
      </w:r>
      <w:r w:rsidRPr="00F2427B">
        <w:rPr>
          <w:rFonts w:ascii="맑은 고딕" w:eastAsia="맑은 고딕" w:hAnsi="맑은 고딕"/>
          <w:b/>
          <w:bCs/>
          <w:lang w:eastAsia="ko-KR"/>
        </w:rPr>
        <w:t>]</w:t>
      </w:r>
    </w:p>
    <w:p w14:paraId="6B1D515F" w14:textId="77777777" w:rsidR="00CE68A5" w:rsidRPr="00CE68A5" w:rsidRDefault="00CE68A5" w:rsidP="00CE68A5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5EC7A8BD" w14:textId="1823470D" w:rsidR="00CE68A5" w:rsidRPr="00CE68A5" w:rsidRDefault="00CE68A5" w:rsidP="00CE68A5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CE68A5">
        <w:rPr>
          <w:rFonts w:ascii="맑은 고딕" w:eastAsia="맑은 고딕" w:hAnsi="맑은 고딕"/>
          <w:sz w:val="20"/>
          <w:szCs w:val="20"/>
          <w:lang w:eastAsia="ko-KR"/>
        </w:rPr>
        <w:t>3</w:t>
      </w:r>
      <w:r w:rsidRPr="00CE68A5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 w:rsidRPr="00CE68A5">
        <w:rPr>
          <w:rFonts w:ascii="맑은 고딕" w:eastAsia="맑은 고딕" w:hAnsi="맑은 고딕" w:hint="eastAsia"/>
          <w:sz w:val="20"/>
          <w:szCs w:val="20"/>
          <w:lang w:eastAsia="ko-KR"/>
        </w:rPr>
        <w:t>단기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동작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E68A5">
        <w:rPr>
          <w:rFonts w:ascii="맑은 고딕" w:eastAsia="맑은 고딕" w:hAnsi="맑은 고딕" w:hint="eastAsia"/>
          <w:sz w:val="20"/>
          <w:szCs w:val="20"/>
          <w:lang w:eastAsia="ko-KR"/>
        </w:rPr>
        <w:t>무시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E68A5">
        <w:rPr>
          <w:rFonts w:ascii="맑은 고딕" w:eastAsia="맑은 고딕" w:hAnsi="맑은 고딕" w:hint="eastAsia"/>
          <w:sz w:val="20"/>
          <w:szCs w:val="20"/>
          <w:lang w:eastAsia="ko-KR"/>
        </w:rPr>
        <w:t>시간을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E68A5">
        <w:rPr>
          <w:rFonts w:ascii="맑은 고딕" w:eastAsia="맑은 고딕" w:hAnsi="맑은 고딕" w:hint="eastAsia"/>
          <w:sz w:val="20"/>
          <w:szCs w:val="20"/>
          <w:lang w:eastAsia="ko-KR"/>
        </w:rPr>
        <w:t>설정합니다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CE68A5">
        <w:rPr>
          <w:rFonts w:ascii="맑은 고딕" w:eastAsia="맑은 고딕" w:hAnsi="맑은 고딕" w:hint="eastAsia"/>
          <w:sz w:val="20"/>
          <w:szCs w:val="20"/>
          <w:lang w:eastAsia="ko-KR"/>
        </w:rPr>
        <w:t>시간을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E68A5">
        <w:rPr>
          <w:rFonts w:ascii="맑은 고딕" w:eastAsia="맑은 고딕" w:hAnsi="맑은 고딕" w:hint="eastAsia"/>
          <w:sz w:val="20"/>
          <w:szCs w:val="20"/>
          <w:lang w:eastAsia="ko-KR"/>
        </w:rPr>
        <w:t>설정하면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E68A5">
        <w:rPr>
          <w:rFonts w:ascii="맑은 고딕" w:eastAsia="맑은 고딕" w:hAnsi="맑은 고딕" w:hint="eastAsia"/>
          <w:sz w:val="20"/>
          <w:szCs w:val="20"/>
          <w:lang w:eastAsia="ko-KR"/>
        </w:rPr>
        <w:t>물체의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E68A5">
        <w:rPr>
          <w:rFonts w:ascii="맑은 고딕" w:eastAsia="맑은 고딕" w:hAnsi="맑은 고딕" w:hint="eastAsia"/>
          <w:sz w:val="20"/>
          <w:szCs w:val="20"/>
          <w:lang w:eastAsia="ko-KR"/>
        </w:rPr>
        <w:t>이동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E68A5">
        <w:rPr>
          <w:rFonts w:ascii="맑은 고딕" w:eastAsia="맑은 고딕" w:hAnsi="맑은 고딕" w:hint="eastAsia"/>
          <w:sz w:val="20"/>
          <w:szCs w:val="20"/>
          <w:lang w:eastAsia="ko-KR"/>
        </w:rPr>
        <w:t>시간이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E68A5">
        <w:rPr>
          <w:rFonts w:ascii="맑은 고딕" w:eastAsia="맑은 고딕" w:hAnsi="맑은 고딕" w:hint="eastAsia"/>
          <w:sz w:val="20"/>
          <w:szCs w:val="20"/>
          <w:lang w:eastAsia="ko-KR"/>
        </w:rPr>
        <w:t>설정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E68A5">
        <w:rPr>
          <w:rFonts w:ascii="맑은 고딕" w:eastAsia="맑은 고딕" w:hAnsi="맑은 고딕" w:hint="eastAsia"/>
          <w:sz w:val="20"/>
          <w:szCs w:val="20"/>
          <w:lang w:eastAsia="ko-KR"/>
        </w:rPr>
        <w:t>시간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E68A5">
        <w:rPr>
          <w:rFonts w:ascii="맑은 고딕" w:eastAsia="맑은 고딕" w:hAnsi="맑은 고딕" w:hint="eastAsia"/>
          <w:sz w:val="20"/>
          <w:szCs w:val="20"/>
          <w:lang w:eastAsia="ko-KR"/>
        </w:rPr>
        <w:t>내에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E68A5">
        <w:rPr>
          <w:rFonts w:ascii="맑은 고딕" w:eastAsia="맑은 고딕" w:hAnsi="맑은 고딕" w:hint="eastAsia"/>
          <w:sz w:val="20"/>
          <w:szCs w:val="20"/>
          <w:lang w:eastAsia="ko-KR"/>
        </w:rPr>
        <w:t>있을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E68A5">
        <w:rPr>
          <w:rFonts w:ascii="맑은 고딕" w:eastAsia="맑은 고딕" w:hAnsi="맑은 고딕" w:hint="eastAsia"/>
          <w:sz w:val="20"/>
          <w:szCs w:val="20"/>
          <w:lang w:eastAsia="ko-KR"/>
        </w:rPr>
        <w:t>때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E68A5">
        <w:rPr>
          <w:rFonts w:ascii="맑은 고딕" w:eastAsia="맑은 고딕" w:hAnsi="맑은 고딕" w:hint="eastAsia"/>
          <w:sz w:val="20"/>
          <w:szCs w:val="20"/>
          <w:lang w:eastAsia="ko-KR"/>
        </w:rPr>
        <w:t>알람이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E68A5">
        <w:rPr>
          <w:rFonts w:ascii="맑은 고딕" w:eastAsia="맑은 고딕" w:hAnsi="맑은 고딕" w:hint="eastAsia"/>
          <w:sz w:val="20"/>
          <w:szCs w:val="20"/>
          <w:lang w:eastAsia="ko-KR"/>
        </w:rPr>
        <w:t>울리지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E68A5">
        <w:rPr>
          <w:rFonts w:ascii="맑은 고딕" w:eastAsia="맑은 고딕" w:hAnsi="맑은 고딕" w:hint="eastAsia"/>
          <w:sz w:val="20"/>
          <w:szCs w:val="20"/>
          <w:lang w:eastAsia="ko-KR"/>
        </w:rPr>
        <w:t>않습니다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2CA15060" w14:textId="77777777" w:rsidR="00CE68A5" w:rsidRPr="00CE68A5" w:rsidRDefault="00CE68A5" w:rsidP="00CE68A5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22E06235" w14:textId="77777777" w:rsidR="00CE68A5" w:rsidRPr="00CE68A5" w:rsidRDefault="00CE68A5" w:rsidP="00CE68A5">
      <w:pPr>
        <w:pStyle w:val="a3"/>
        <w:spacing w:before="7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CE68A5">
        <w:rPr>
          <w:rFonts w:ascii="맑은 고딕" w:eastAsia="맑은 고딕" w:hAnsi="맑은 고딕"/>
          <w:sz w:val="20"/>
          <w:szCs w:val="20"/>
          <w:lang w:eastAsia="ko-KR"/>
        </w:rPr>
        <w:t>4</w:t>
      </w:r>
      <w:r w:rsidRPr="00CE68A5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 w:rsidRPr="00CE68A5">
        <w:rPr>
          <w:rFonts w:ascii="맑은 고딕" w:eastAsia="맑은 고딕" w:hAnsi="맑은 고딕" w:hint="eastAsia"/>
          <w:sz w:val="20"/>
          <w:szCs w:val="20"/>
          <w:lang w:eastAsia="ko-KR"/>
        </w:rPr>
        <w:t>감지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E68A5">
        <w:rPr>
          <w:rFonts w:ascii="맑은 고딕" w:eastAsia="맑은 고딕" w:hAnsi="맑은 고딕" w:hint="eastAsia"/>
          <w:sz w:val="20"/>
          <w:szCs w:val="20"/>
          <w:lang w:eastAsia="ko-KR"/>
        </w:rPr>
        <w:t>감도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E68A5">
        <w:rPr>
          <w:rFonts w:ascii="맑은 고딕" w:eastAsia="맑은 고딕" w:hAnsi="맑은 고딕" w:hint="eastAsia"/>
          <w:sz w:val="20"/>
          <w:szCs w:val="20"/>
          <w:lang w:eastAsia="ko-KR"/>
        </w:rPr>
        <w:t>및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E68A5">
        <w:rPr>
          <w:rFonts w:ascii="맑은 고딕" w:eastAsia="맑은 고딕" w:hAnsi="맑은 고딕" w:hint="eastAsia"/>
          <w:sz w:val="20"/>
          <w:szCs w:val="20"/>
          <w:lang w:eastAsia="ko-KR"/>
        </w:rPr>
        <w:t>물체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E68A5">
        <w:rPr>
          <w:rFonts w:ascii="맑은 고딕" w:eastAsia="맑은 고딕" w:hAnsi="맑은 고딕" w:hint="eastAsia"/>
          <w:sz w:val="20"/>
          <w:szCs w:val="20"/>
          <w:lang w:eastAsia="ko-KR"/>
        </w:rPr>
        <w:t>크기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E68A5">
        <w:rPr>
          <w:rFonts w:ascii="맑은 고딕" w:eastAsia="맑은 고딕" w:hAnsi="맑은 고딕" w:hint="eastAsia"/>
          <w:sz w:val="20"/>
          <w:szCs w:val="20"/>
          <w:lang w:eastAsia="ko-KR"/>
        </w:rPr>
        <w:t>제한을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E68A5">
        <w:rPr>
          <w:rFonts w:ascii="맑은 고딕" w:eastAsia="맑은 고딕" w:hAnsi="맑은 고딕" w:hint="eastAsia"/>
          <w:sz w:val="20"/>
          <w:szCs w:val="20"/>
          <w:lang w:eastAsia="ko-KR"/>
        </w:rPr>
        <w:t>설정합니다</w:t>
      </w:r>
      <w:r w:rsidRPr="00CE68A5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192F3A95" w14:textId="1C6982BC" w:rsidR="007F6D0A" w:rsidRDefault="007577A8" w:rsidP="00CE68A5">
      <w:pPr>
        <w:pStyle w:val="a3"/>
        <w:spacing w:before="7"/>
        <w:jc w:val="both"/>
        <w:rPr>
          <w:rFonts w:ascii="맑은 고딕" w:eastAsia="맑은 고딕" w:hAnsi="맑은 고딕"/>
          <w:sz w:val="22"/>
          <w:lang w:eastAsia="ko-KR"/>
        </w:rPr>
      </w:pPr>
      <w:r w:rsidRPr="00172F46">
        <w:rPr>
          <w:rFonts w:ascii="맑은 고딕" w:eastAsia="맑은 고딕" w:hAnsi="맑은 고딕"/>
          <w:noProof/>
        </w:rPr>
        <w:lastRenderedPageBreak/>
        <w:drawing>
          <wp:inline distT="0" distB="0" distL="0" distR="0" wp14:anchorId="3DE23C71" wp14:editId="49488086">
            <wp:extent cx="4756150" cy="4010660"/>
            <wp:effectExtent l="0" t="0" r="0" b="0"/>
            <wp:docPr id="497" name="image2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" name="image201.png"/>
                    <pic:cNvPicPr>
                      <a:picLocks noChangeAspect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6038" cy="401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924F1" w14:textId="77777777" w:rsidR="00CE68A5" w:rsidRPr="00172F46" w:rsidRDefault="00CE68A5" w:rsidP="00CE68A5">
      <w:pPr>
        <w:pStyle w:val="a3"/>
        <w:spacing w:before="7"/>
        <w:jc w:val="both"/>
        <w:rPr>
          <w:rFonts w:ascii="맑은 고딕" w:eastAsia="맑은 고딕" w:hAnsi="맑은 고딕"/>
          <w:sz w:val="22"/>
          <w:lang w:eastAsia="ko-KR"/>
        </w:rPr>
      </w:pPr>
    </w:p>
    <w:p w14:paraId="43E731E2" w14:textId="0AC84B31" w:rsidR="007F6D0A" w:rsidRPr="00172F46" w:rsidRDefault="00CE68A5" w:rsidP="001B0B37">
      <w:pPr>
        <w:pStyle w:val="5"/>
        <w:spacing w:before="156" w:after="27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50.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44"/>
        <w:gridCol w:w="6485"/>
      </w:tblGrid>
      <w:tr w:rsidR="007F6D0A" w:rsidRPr="00172F46" w14:paraId="41085553" w14:textId="77777777" w:rsidTr="00CE68A5">
        <w:trPr>
          <w:trHeight w:val="503"/>
          <w:jc w:val="center"/>
        </w:trPr>
        <w:tc>
          <w:tcPr>
            <w:tcW w:w="2844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17717715" w14:textId="5CFC22B2" w:rsidR="007F6D0A" w:rsidRPr="00172F46" w:rsidRDefault="00CE68A5" w:rsidP="00CE68A5">
            <w:pPr>
              <w:pStyle w:val="TableParagraph"/>
              <w:spacing w:before="90"/>
              <w:ind w:left="831" w:right="818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485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76F21B25" w14:textId="5F8BB96C" w:rsidR="007F6D0A" w:rsidRPr="00172F46" w:rsidRDefault="00CE68A5" w:rsidP="00CE68A5">
            <w:pPr>
              <w:pStyle w:val="TableParagraph"/>
              <w:spacing w:before="90"/>
              <w:ind w:left="2127" w:right="2107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3F014124" w14:textId="77777777" w:rsidTr="00CE68A5">
        <w:trPr>
          <w:trHeight w:val="1345"/>
          <w:jc w:val="center"/>
        </w:trPr>
        <w:tc>
          <w:tcPr>
            <w:tcW w:w="2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9FCAA94" w14:textId="17ABAEB7" w:rsidR="007F6D0A" w:rsidRPr="00CE68A5" w:rsidRDefault="00CE68A5" w:rsidP="00CE68A5">
            <w:pPr>
              <w:pStyle w:val="TableParagraph"/>
              <w:spacing w:before="143"/>
              <w:ind w:left="344" w:right="328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단기 동작 무시</w:t>
            </w:r>
          </w:p>
        </w:tc>
        <w:tc>
          <w:tcPr>
            <w:tcW w:w="6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DFF512E" w14:textId="777D72C2" w:rsidR="007F6D0A" w:rsidRPr="00CE68A5" w:rsidRDefault="00CE68A5" w:rsidP="002B67E2">
            <w:pPr>
              <w:pStyle w:val="TableParagraph"/>
              <w:spacing w:before="11" w:line="276" w:lineRule="auto"/>
              <w:ind w:leftChars="55" w:left="121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CE68A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물체의</w:t>
            </w:r>
            <w:r w:rsidRPr="00CE68A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E68A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이동</w:t>
            </w:r>
            <w:r w:rsidRPr="00CE68A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E68A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시간이</w:t>
            </w:r>
            <w:r w:rsidRPr="00CE68A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E68A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</w:t>
            </w:r>
            <w:r w:rsidRPr="00CE68A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E68A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시간</w:t>
            </w:r>
            <w:r w:rsidRPr="00CE68A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E68A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이내이면</w:t>
            </w:r>
            <w:r w:rsidRPr="00CE68A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E68A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알람이</w:t>
            </w:r>
            <w:r w:rsidRPr="00CE68A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E68A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울리지</w:t>
            </w:r>
            <w:r w:rsidRPr="00CE68A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E68A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않습니다</w:t>
            </w:r>
            <w:r w:rsidRPr="00CE68A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CE68A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끄기</w:t>
            </w:r>
            <w:r w:rsidRPr="00CE68A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/1</w:t>
            </w:r>
            <w:r w:rsidRPr="00CE68A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</w:t>
            </w:r>
            <w:r w:rsidRPr="00CE68A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/2</w:t>
            </w:r>
            <w:r w:rsidRPr="00CE68A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</w:t>
            </w:r>
            <w:r w:rsidRPr="00CE68A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/3</w:t>
            </w:r>
            <w:r w:rsidRPr="00CE68A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</w:t>
            </w:r>
            <w:r w:rsidRPr="00CE68A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/4</w:t>
            </w:r>
            <w:r w:rsidRPr="00CE68A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</w:t>
            </w:r>
            <w:r w:rsidRPr="00CE68A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/5</w:t>
            </w:r>
            <w:r w:rsidRPr="00CE68A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초를</w:t>
            </w:r>
            <w:r w:rsidRPr="00CE68A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E68A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사용할</w:t>
            </w:r>
            <w:r w:rsidRPr="00CE68A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E68A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</w:t>
            </w:r>
            <w:r w:rsidRPr="00CE68A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E68A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Pr="00CE68A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46DA47CC" w14:textId="0FE30E5F" w:rsidR="007F6D0A" w:rsidRPr="00CE68A5" w:rsidRDefault="000E72C7" w:rsidP="002B67E2">
            <w:pPr>
              <w:pStyle w:val="TableParagraph"/>
              <w:spacing w:line="276" w:lineRule="auto"/>
              <w:ind w:left="94" w:right="235" w:firstLine="29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b/>
                <w:bCs/>
                <w:noProof/>
                <w:sz w:val="20"/>
                <w:szCs w:val="20"/>
                <w:lang w:eastAsia="ko-KR"/>
              </w:rPr>
              <mc:AlternateContent>
                <mc:Choice Requires="wpg">
                  <w:drawing>
                    <wp:inline distT="0" distB="0" distL="0" distR="0" wp14:anchorId="74502877" wp14:editId="27633AF1">
                      <wp:extent cx="152400" cy="152400"/>
                      <wp:effectExtent l="2540" t="3810" r="0" b="0"/>
                      <wp:docPr id="723647105" name="Group 4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1470" y="41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68300505" name="Picture 4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70" y="40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71835448" name="Picture 4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530" y="100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977931E" id="Group 479" o:spid="_x0000_s1026" style="width:12pt;height:12pt;mso-position-horizontal-relative:char;mso-position-vertical-relative:lin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">
                      <v:shape id="Picture 480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">
                        <v:imagedata r:id="rId17" o:title=""/>
                      </v:shape>
                      <v:shape id="Picture 481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CE68A5">
              <w:rPr>
                <w:rFonts w:hint="eastAsia"/>
                <w:lang w:eastAsia="ko-KR"/>
              </w:rPr>
              <w:t xml:space="preserve"> </w:t>
            </w:r>
            <w:r w:rsidR="00CE68A5" w:rsidRPr="00CE68A5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참고</w:t>
            </w:r>
            <w:r w:rsidR="00CE68A5" w:rsidRPr="00CE68A5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="00CE68A5" w:rsidRPr="00CE68A5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단</w:t>
            </w:r>
            <w:r w:rsidR="002B67E2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 xml:space="preserve">기 동작 </w:t>
            </w:r>
            <w:r w:rsidR="00CE68A5" w:rsidRPr="00CE68A5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무시</w:t>
            </w:r>
            <w:r w:rsidR="00CE68A5" w:rsidRPr="00CE68A5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="00CE68A5" w:rsidRPr="00CE68A5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시간은</w:t>
            </w:r>
            <w:r w:rsidR="00CE68A5" w:rsidRPr="00CE68A5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="00CE68A5" w:rsidRPr="00CE68A5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시간</w:t>
            </w:r>
            <w:r w:rsidR="00CE68A5" w:rsidRPr="00CE68A5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="00CE68A5" w:rsidRPr="00CE68A5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설정</w:t>
            </w:r>
            <w:r w:rsidR="00CE68A5" w:rsidRPr="00CE68A5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="00CE68A5" w:rsidRPr="00CE68A5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내에서</w:t>
            </w:r>
            <w:r w:rsidR="00CE68A5" w:rsidRPr="00CE68A5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="00CE68A5" w:rsidRPr="00CE68A5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즉각적인</w:t>
            </w:r>
            <w:r w:rsidR="00CE68A5" w:rsidRPr="00CE68A5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="00CE68A5" w:rsidRPr="00CE68A5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물체</w:t>
            </w:r>
            <w:r w:rsidR="00CE68A5" w:rsidRPr="00CE68A5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="00CE68A5" w:rsidRPr="00CE68A5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이동으로</w:t>
            </w:r>
            <w:r w:rsidR="00CE68A5" w:rsidRPr="00CE68A5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="00CE68A5" w:rsidRPr="00CE68A5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인한</w:t>
            </w:r>
            <w:r w:rsidR="00CE68A5" w:rsidRPr="00CE68A5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="00CE68A5" w:rsidRPr="00CE68A5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잘못된</w:t>
            </w:r>
            <w:r w:rsidR="00CE68A5" w:rsidRPr="00CE68A5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="00CE68A5" w:rsidRPr="00CE68A5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경보를</w:t>
            </w:r>
            <w:r w:rsidR="00CE68A5" w:rsidRPr="00CE68A5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="00CE68A5" w:rsidRPr="00CE68A5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방지하기</w:t>
            </w:r>
            <w:r w:rsidR="00CE68A5" w:rsidRPr="00CE68A5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="00CE68A5" w:rsidRPr="00CE68A5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위한</w:t>
            </w:r>
            <w:r w:rsidR="00CE68A5" w:rsidRPr="00CE68A5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="00CE68A5" w:rsidRPr="00CE68A5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것입니다</w:t>
            </w:r>
            <w:r w:rsidR="00CE68A5" w:rsidRPr="00CE68A5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.</w:t>
            </w:r>
          </w:p>
        </w:tc>
      </w:tr>
      <w:tr w:rsidR="00CE68A5" w:rsidRPr="00172F46" w14:paraId="104CBFF6" w14:textId="77777777" w:rsidTr="002B67E2">
        <w:trPr>
          <w:trHeight w:val="1044"/>
          <w:jc w:val="center"/>
        </w:trPr>
        <w:tc>
          <w:tcPr>
            <w:tcW w:w="284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32C05A45" w14:textId="701D514F" w:rsidR="00CE68A5" w:rsidRPr="00CE68A5" w:rsidRDefault="00CE68A5" w:rsidP="00CE68A5">
            <w:pPr>
              <w:pStyle w:val="TableParagraph"/>
              <w:ind w:left="344" w:right="328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감도</w:t>
            </w:r>
          </w:p>
        </w:tc>
        <w:tc>
          <w:tcPr>
            <w:tcW w:w="6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1818F3C6" w14:textId="3B80610C" w:rsidR="00CE68A5" w:rsidRPr="00CE68A5" w:rsidRDefault="00CE68A5" w:rsidP="002B67E2">
            <w:pPr>
              <w:pStyle w:val="TableParagraph"/>
              <w:spacing w:line="254" w:lineRule="auto"/>
              <w:ind w:left="94" w:right="218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레벨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1~10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,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레벨은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5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감도가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높을수록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움직이는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쉽게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기록됩니다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CE68A5" w:rsidRPr="00172F46" w14:paraId="3ED7F57A" w14:textId="77777777" w:rsidTr="00CE68A5">
        <w:trPr>
          <w:trHeight w:val="793"/>
          <w:jc w:val="center"/>
        </w:trPr>
        <w:tc>
          <w:tcPr>
            <w:tcW w:w="2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A03E29F" w14:textId="7AEF87A3" w:rsidR="00CE68A5" w:rsidRPr="00CE68A5" w:rsidRDefault="00CE68A5" w:rsidP="00CE68A5">
            <w:pPr>
              <w:pStyle w:val="TableParagraph"/>
              <w:ind w:left="344" w:right="328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최소 크기</w:t>
            </w:r>
          </w:p>
        </w:tc>
        <w:tc>
          <w:tcPr>
            <w:tcW w:w="6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219B23F" w14:textId="17FEFC51" w:rsidR="00CE68A5" w:rsidRPr="00CE68A5" w:rsidRDefault="00CE68A5" w:rsidP="00CE68A5">
            <w:pPr>
              <w:pStyle w:val="TableParagraph"/>
              <w:spacing w:before="74" w:line="254" w:lineRule="auto"/>
              <w:ind w:left="94" w:right="235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감지된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최소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설정하기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화면을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그리거나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픽셀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입력합니다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크기보다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작으면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감지되지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않습니다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최소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3*3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CE68A5" w:rsidRPr="00172F46" w14:paraId="78A53A1B" w14:textId="77777777" w:rsidTr="00CE68A5">
        <w:trPr>
          <w:trHeight w:val="790"/>
          <w:jc w:val="center"/>
        </w:trPr>
        <w:tc>
          <w:tcPr>
            <w:tcW w:w="284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249727D2" w14:textId="4229FC32" w:rsidR="00CE68A5" w:rsidRPr="00CE68A5" w:rsidRDefault="00CE68A5" w:rsidP="00CE68A5">
            <w:pPr>
              <w:pStyle w:val="TableParagraph"/>
              <w:ind w:left="344" w:right="328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최대 크기</w:t>
            </w:r>
          </w:p>
        </w:tc>
        <w:tc>
          <w:tcPr>
            <w:tcW w:w="6485" w:type="dxa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55DF7556" w14:textId="6E249948" w:rsidR="00CE68A5" w:rsidRPr="00CE68A5" w:rsidRDefault="00CE68A5" w:rsidP="00CE68A5">
            <w:pPr>
              <w:pStyle w:val="TableParagraph"/>
              <w:spacing w:before="74" w:line="254" w:lineRule="auto"/>
              <w:ind w:left="94" w:right="218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감지된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설정하기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화면을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그리거나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픽셀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입력합니다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크기보다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감지되지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않습니다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320*240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</w:tbl>
    <w:p w14:paraId="75B32427" w14:textId="77777777" w:rsidR="007F6D0A" w:rsidRPr="002B67E2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007D73D4" w14:textId="77777777" w:rsidR="002B67E2" w:rsidRPr="00F2427B" w:rsidRDefault="002B67E2" w:rsidP="002B67E2">
      <w:pPr>
        <w:pStyle w:val="a3"/>
        <w:jc w:val="both"/>
        <w:rPr>
          <w:rFonts w:ascii="맑은 고딕" w:eastAsia="맑은 고딕" w:hAnsi="맑은 고딕"/>
          <w:b/>
          <w:lang w:eastAsia="ko-KR"/>
        </w:rPr>
      </w:pPr>
      <w:r w:rsidRPr="00F2427B">
        <w:rPr>
          <w:rFonts w:ascii="맑은 고딕" w:eastAsia="맑은 고딕" w:hAnsi="맑은 고딕"/>
          <w:b/>
          <w:lang w:eastAsia="ko-KR"/>
        </w:rPr>
        <w:t>[</w:t>
      </w:r>
      <w:r w:rsidRPr="00F2427B">
        <w:rPr>
          <w:rFonts w:ascii="맑은 고딕" w:eastAsia="맑은 고딕" w:hAnsi="맑은 고딕" w:hint="eastAsia"/>
          <w:b/>
          <w:lang w:eastAsia="ko-KR"/>
        </w:rPr>
        <w:t>스케줄</w:t>
      </w:r>
      <w:r w:rsidRPr="00F2427B">
        <w:rPr>
          <w:rFonts w:ascii="맑은 고딕" w:eastAsia="맑은 고딕" w:hAnsi="맑은 고딕"/>
          <w:b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b/>
          <w:lang w:eastAsia="ko-KR"/>
        </w:rPr>
        <w:t>설정</w:t>
      </w:r>
      <w:r w:rsidRPr="00F2427B">
        <w:rPr>
          <w:rFonts w:ascii="맑은 고딕" w:eastAsia="맑은 고딕" w:hAnsi="맑은 고딕"/>
          <w:b/>
          <w:lang w:eastAsia="ko-KR"/>
        </w:rPr>
        <w:t>]</w:t>
      </w:r>
    </w:p>
    <w:p w14:paraId="67D13DC4" w14:textId="77777777" w:rsidR="002B67E2" w:rsidRPr="002B67E2" w:rsidRDefault="002B67E2" w:rsidP="002B67E2">
      <w:pPr>
        <w:pStyle w:val="a3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639D9A5E" w14:textId="41ADF4C8" w:rsidR="007F6D0A" w:rsidRPr="002B67E2" w:rsidRDefault="002B67E2" w:rsidP="002B67E2">
      <w:pPr>
        <w:pStyle w:val="a3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2B67E2">
        <w:rPr>
          <w:rFonts w:ascii="맑은 고딕" w:eastAsia="맑은 고딕" w:hAnsi="맑은 고딕"/>
          <w:bCs/>
          <w:sz w:val="20"/>
          <w:szCs w:val="20"/>
          <w:lang w:eastAsia="ko-KR"/>
        </w:rPr>
        <w:t>5</w:t>
      </w:r>
      <w:r w:rsidRPr="002B67E2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2B67E2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2B67E2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Pr="002B67E2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2B67E2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일정을</w:t>
      </w:r>
      <w:r w:rsidRPr="002B67E2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2B67E2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Pr="002B67E2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4994809C" w14:textId="77777777" w:rsidR="002B67E2" w:rsidRPr="00172F46" w:rsidRDefault="002B67E2" w:rsidP="002B67E2">
      <w:pPr>
        <w:pStyle w:val="a3"/>
        <w:jc w:val="both"/>
        <w:rPr>
          <w:rFonts w:ascii="맑은 고딕" w:eastAsia="맑은 고딕" w:hAnsi="맑은 고딕"/>
          <w:sz w:val="21"/>
          <w:lang w:eastAsia="ko-KR"/>
        </w:rPr>
      </w:pPr>
    </w:p>
    <w:p w14:paraId="4C39B672" w14:textId="77777777" w:rsidR="00916466" w:rsidRPr="00F2427B" w:rsidRDefault="00916466" w:rsidP="00916466">
      <w:pPr>
        <w:widowControl/>
        <w:autoSpaceDE/>
        <w:autoSpaceDN/>
        <w:rPr>
          <w:rFonts w:ascii="맑은 고딕" w:eastAsia="맑은 고딕" w:hAnsi="맑은 고딕"/>
          <w:b/>
          <w:sz w:val="23"/>
          <w:szCs w:val="23"/>
          <w:lang w:eastAsia="ko-KR"/>
        </w:rPr>
      </w:pPr>
      <w:r w:rsidRPr="00F2427B">
        <w:rPr>
          <w:rFonts w:ascii="맑은 고딕" w:eastAsia="맑은 고딕" w:hAnsi="맑은 고딕"/>
          <w:b/>
          <w:sz w:val="23"/>
          <w:szCs w:val="23"/>
          <w:lang w:eastAsia="ko-KR"/>
        </w:rPr>
        <w:t>[</w:t>
      </w:r>
      <w:r w:rsidRPr="00F2427B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알람</w:t>
      </w:r>
      <w:r w:rsidRPr="00F2427B">
        <w:rPr>
          <w:rFonts w:ascii="맑은 고딕" w:eastAsia="맑은 고딕" w:hAnsi="맑은 고딕"/>
          <w:b/>
          <w:sz w:val="23"/>
          <w:szCs w:val="23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작동</w:t>
      </w:r>
      <w:r w:rsidRPr="00F2427B">
        <w:rPr>
          <w:rFonts w:ascii="맑은 고딕" w:eastAsia="맑은 고딕" w:hAnsi="맑은 고딕"/>
          <w:b/>
          <w:sz w:val="23"/>
          <w:szCs w:val="23"/>
          <w:lang w:eastAsia="ko-KR"/>
        </w:rPr>
        <w:t>]</w:t>
      </w:r>
    </w:p>
    <w:p w14:paraId="5D191917" w14:textId="77777777" w:rsidR="00916466" w:rsidRPr="001C147F" w:rsidRDefault="00916466" w:rsidP="00916466">
      <w:pPr>
        <w:widowControl/>
        <w:autoSpaceDE/>
        <w:autoSpaceDN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26E473DA" w14:textId="77777777" w:rsidR="00916466" w:rsidRPr="001C147F" w:rsidRDefault="00916466" w:rsidP="00916466">
      <w:pPr>
        <w:pStyle w:val="a3"/>
        <w:spacing w:before="7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>5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알람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작동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을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2360BEA9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1"/>
          <w:lang w:eastAsia="ko-KR"/>
        </w:rPr>
      </w:pPr>
    </w:p>
    <w:p w14:paraId="1420218A" w14:textId="24D544FF" w:rsidR="007F6D0A" w:rsidRPr="00916466" w:rsidRDefault="000E72C7" w:rsidP="00916466">
      <w:pPr>
        <w:pStyle w:val="5"/>
        <w:ind w:left="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/>
          <w:noProof/>
          <w:sz w:val="20"/>
          <w:szCs w:val="20"/>
        </w:rPr>
        <mc:AlternateContent>
          <mc:Choice Requires="wpg">
            <w:drawing>
              <wp:inline distT="0" distB="0" distL="0" distR="0" wp14:anchorId="644506C9" wp14:editId="69C78C6E">
                <wp:extent cx="152400" cy="152400"/>
                <wp:effectExtent l="3175" t="0" r="0" b="2540"/>
                <wp:docPr id="1334803832" name="Group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3986106" name="Picture 2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48813046" name="Picture 2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1FF0376" id="Group 228" o:spid="_x0000_s1026" style="width:12pt;height:12pt;mso-position-horizontal-relative:char;mso-position-vertical-relative:lin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">
                <v:shape id="Picture 229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">
                  <v:imagedata r:id="rId17" o:title=""/>
                </v:shape>
                <v:shape id="Picture 230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">
                  <v:imagedata r:id="rId18" o:title=""/>
                </v:shape>
                <w10:anchorlock/>
              </v:group>
            </w:pict>
          </mc:Fallback>
        </mc:AlternateContent>
      </w:r>
      <w:r w:rsidR="00916466"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916466"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참고</w:t>
      </w:r>
      <w:r w:rsidR="007577A8" w:rsidRPr="00916466">
        <w:rPr>
          <w:rFonts w:ascii="맑은 고딕" w:eastAsia="맑은 고딕" w:hAnsi="맑은 고딕"/>
          <w:sz w:val="20"/>
          <w:szCs w:val="20"/>
          <w:lang w:eastAsia="ko-KR"/>
        </w:rPr>
        <w:t>:</w:t>
      </w:r>
    </w:p>
    <w:p w14:paraId="5D1220CE" w14:textId="493A047A" w:rsidR="007F6D0A" w:rsidRDefault="00916466" w:rsidP="00916466">
      <w:pPr>
        <w:pStyle w:val="a3"/>
        <w:spacing w:before="10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외부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출력을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활성화하고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일정한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외부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출력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동작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시간을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선택하면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객체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움직임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시간이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선택한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영역에서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설정한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단기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동작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무시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시간보다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길면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외부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출력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동작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알람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시간은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알람이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해제될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때까지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항상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16466">
        <w:rPr>
          <w:rFonts w:ascii="맑은 고딕" w:eastAsia="맑은 고딕" w:hAnsi="맑은 고딕" w:hint="eastAsia"/>
          <w:sz w:val="20"/>
          <w:szCs w:val="20"/>
          <w:lang w:eastAsia="ko-KR"/>
        </w:rPr>
        <w:t>일정합니다</w:t>
      </w:r>
      <w:r w:rsidRPr="00916466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4FFB876F" w14:textId="77777777" w:rsidR="00916466" w:rsidRPr="00172F46" w:rsidRDefault="00916466" w:rsidP="001B0B37">
      <w:pPr>
        <w:pStyle w:val="a3"/>
        <w:spacing w:before="10"/>
        <w:jc w:val="both"/>
        <w:rPr>
          <w:rFonts w:ascii="맑은 고딕" w:eastAsia="맑은 고딕" w:hAnsi="맑은 고딕"/>
          <w:sz w:val="26"/>
          <w:lang w:eastAsia="ko-KR"/>
        </w:rPr>
      </w:pPr>
    </w:p>
    <w:p w14:paraId="1B816BB6" w14:textId="0C54B942" w:rsidR="007F6D0A" w:rsidRPr="00172F46" w:rsidRDefault="00916466" w:rsidP="001B0B37">
      <w:pPr>
        <w:pStyle w:val="4"/>
        <w:numPr>
          <w:ilvl w:val="3"/>
          <w:numId w:val="21"/>
        </w:numPr>
        <w:tabs>
          <w:tab w:val="left" w:pos="859"/>
        </w:tabs>
        <w:jc w:val="both"/>
        <w:rPr>
          <w:rFonts w:ascii="맑은 고딕" w:eastAsia="맑은 고딕" w:hAnsi="맑은 고딕"/>
        </w:rPr>
      </w:pPr>
      <w:bookmarkStart w:id="175" w:name="8.4.2.4_Tamper_Detection"/>
      <w:bookmarkEnd w:id="175"/>
      <w:r>
        <w:rPr>
          <w:rFonts w:ascii="맑은 고딕" w:eastAsia="맑은 고딕" w:hAnsi="맑은 고딕" w:hint="eastAsia"/>
          <w:lang w:eastAsia="ko-KR"/>
        </w:rPr>
        <w:t>변조 감지</w:t>
      </w:r>
    </w:p>
    <w:p w14:paraId="0FBF6D96" w14:textId="77777777" w:rsidR="00FE59BE" w:rsidRDefault="00FE59BE" w:rsidP="001B0B37">
      <w:pPr>
        <w:pStyle w:val="a3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5E0002DF" w14:textId="3DDBD787" w:rsidR="00D90D52" w:rsidRDefault="00FE59BE" w:rsidP="00FE59BE">
      <w:pPr>
        <w:pStyle w:val="a3"/>
        <w:ind w:left="100"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변조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감지는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초점이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맞지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않거나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방해를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받거나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움직이는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카메라와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같은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변조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가능성을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감지하는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데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사용됩니다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이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기능은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위에서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언급한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조치가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발생하면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즉시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보안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직원에게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경고합니다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35E82D2F" w14:textId="77777777" w:rsidR="00FE59BE" w:rsidRDefault="00FE59BE" w:rsidP="00FE59BE">
      <w:pPr>
        <w:pStyle w:val="a3"/>
        <w:ind w:left="100" w:firstLineChars="100" w:firstLine="200"/>
        <w:jc w:val="both"/>
        <w:rPr>
          <w:rFonts w:ascii="맑은 고딕" w:eastAsia="맑은 고딕" w:hAnsi="맑은 고딕"/>
          <w:sz w:val="20"/>
          <w:lang w:eastAsia="ko-KR"/>
        </w:rPr>
      </w:pPr>
    </w:p>
    <w:p w14:paraId="7FF8E85E" w14:textId="43B6FC76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4722322C" wp14:editId="7D776AC5">
            <wp:extent cx="6002020" cy="3026410"/>
            <wp:effectExtent l="0" t="0" r="0" b="0"/>
            <wp:docPr id="499" name="image2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" name="image202.jpeg"/>
                    <pic:cNvPicPr>
                      <a:picLocks noChangeAspect="1"/>
                    </pic:cNvPicPr>
                  </pic:nvPicPr>
                  <pic:blipFill>
                    <a:blip r:embed="rId2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2384" cy="3026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76912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</w:rPr>
      </w:pPr>
    </w:p>
    <w:p w14:paraId="4D5F9853" w14:textId="77777777" w:rsidR="00D90D52" w:rsidRPr="00D90D52" w:rsidRDefault="00D90D52" w:rsidP="00D90D52">
      <w:pPr>
        <w:pStyle w:val="a3"/>
        <w:spacing w:before="2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설정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단계는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다음과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같이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표시됩니다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67638D01" w14:textId="77777777" w:rsidR="00D90D52" w:rsidRPr="00D90D52" w:rsidRDefault="00D90D52" w:rsidP="00D90D52">
      <w:pPr>
        <w:pStyle w:val="a3"/>
        <w:spacing w:before="2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48CA3AEF" w14:textId="134E4067" w:rsidR="007F6D0A" w:rsidRPr="00172F46" w:rsidRDefault="00D90D52" w:rsidP="00D90D52">
      <w:pPr>
        <w:pStyle w:val="a3"/>
        <w:spacing w:before="7"/>
        <w:jc w:val="both"/>
        <w:rPr>
          <w:rFonts w:ascii="맑은 고딕" w:eastAsia="맑은 고딕" w:hAnsi="맑은 고딕"/>
          <w:lang w:eastAsia="ko-KR"/>
        </w:rPr>
      </w:pPr>
      <w:r w:rsidRPr="00D90D52">
        <w:rPr>
          <w:rFonts w:ascii="맑은 고딕" w:eastAsia="맑은 고딕" w:hAnsi="맑은 고딕"/>
          <w:sz w:val="20"/>
          <w:szCs w:val="20"/>
          <w:lang w:eastAsia="ko-KR"/>
        </w:rPr>
        <w:lastRenderedPageBreak/>
        <w:t>1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변조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감지를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활성화하고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감지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감도를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설정합니다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>.</w:t>
      </w:r>
      <w:r w:rsidR="007577A8"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632640" behindDoc="0" locked="0" layoutInCell="1" allowOverlap="1" wp14:anchorId="3C01F119" wp14:editId="0D6C0466">
            <wp:simplePos x="0" y="0"/>
            <wp:positionH relativeFrom="page">
              <wp:posOffset>1504950</wp:posOffset>
            </wp:positionH>
            <wp:positionV relativeFrom="paragraph">
              <wp:posOffset>189865</wp:posOffset>
            </wp:positionV>
            <wp:extent cx="4752340" cy="2119630"/>
            <wp:effectExtent l="0" t="0" r="0" b="0"/>
            <wp:wrapTopAndBottom/>
            <wp:docPr id="501" name="image2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" name="image203.png"/>
                    <pic:cNvPicPr>
                      <a:picLocks noChangeAspect="1"/>
                    </pic:cNvPicPr>
                  </pic:nvPicPr>
                  <pic:blipFill>
                    <a:blip r:embed="rId2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2632" cy="21195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CAE8EBF" w14:textId="77777777" w:rsidR="00D90D52" w:rsidRDefault="00D90D52" w:rsidP="00D90D52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02C4A94B" w14:textId="548C1280" w:rsidR="00D90D52" w:rsidRPr="00F2427B" w:rsidRDefault="00D90D52" w:rsidP="00D90D52">
      <w:pPr>
        <w:jc w:val="both"/>
        <w:rPr>
          <w:rFonts w:ascii="맑은 고딕" w:eastAsia="맑은 고딕" w:hAnsi="맑은 고딕"/>
          <w:b/>
          <w:sz w:val="23"/>
          <w:szCs w:val="23"/>
          <w:lang w:eastAsia="ko-KR"/>
        </w:rPr>
      </w:pPr>
      <w:r w:rsidRPr="00F2427B">
        <w:rPr>
          <w:rFonts w:ascii="맑은 고딕" w:eastAsia="맑은 고딕" w:hAnsi="맑은 고딕"/>
          <w:b/>
          <w:sz w:val="23"/>
          <w:szCs w:val="23"/>
          <w:lang w:eastAsia="ko-KR"/>
        </w:rPr>
        <w:t>[</w:t>
      </w:r>
      <w:r w:rsidRPr="00F2427B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스케줄</w:t>
      </w:r>
      <w:r w:rsidRPr="00F2427B">
        <w:rPr>
          <w:rFonts w:ascii="맑은 고딕" w:eastAsia="맑은 고딕" w:hAnsi="맑은 고딕"/>
          <w:b/>
          <w:sz w:val="23"/>
          <w:szCs w:val="23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설정</w:t>
      </w:r>
      <w:r w:rsidRPr="00F2427B">
        <w:rPr>
          <w:rFonts w:ascii="맑은 고딕" w:eastAsia="맑은 고딕" w:hAnsi="맑은 고딕"/>
          <w:b/>
          <w:sz w:val="23"/>
          <w:szCs w:val="23"/>
          <w:lang w:eastAsia="ko-KR"/>
        </w:rPr>
        <w:t>]</w:t>
      </w:r>
    </w:p>
    <w:p w14:paraId="4D9F4BAE" w14:textId="77777777" w:rsidR="00D90D52" w:rsidRPr="006D0E31" w:rsidRDefault="00D90D52" w:rsidP="00D90D52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73273D35" w14:textId="77777777" w:rsidR="00D90D52" w:rsidRPr="006D0E31" w:rsidRDefault="00D90D52" w:rsidP="00D90D52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>4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일정을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5DC3229E" w14:textId="77777777" w:rsidR="007F6D0A" w:rsidRPr="00172F46" w:rsidRDefault="007F6D0A" w:rsidP="001B0B37">
      <w:pPr>
        <w:pStyle w:val="a3"/>
        <w:spacing w:before="1"/>
        <w:jc w:val="both"/>
        <w:rPr>
          <w:rFonts w:ascii="맑은 고딕" w:eastAsia="맑은 고딕" w:hAnsi="맑은 고딕"/>
          <w:sz w:val="20"/>
          <w:lang w:eastAsia="ko-KR"/>
        </w:rPr>
      </w:pPr>
    </w:p>
    <w:p w14:paraId="651A29FD" w14:textId="77777777" w:rsidR="00D90D52" w:rsidRPr="00F2427B" w:rsidRDefault="00D90D52" w:rsidP="00D90D52">
      <w:pPr>
        <w:widowControl/>
        <w:autoSpaceDE/>
        <w:autoSpaceDN/>
        <w:rPr>
          <w:rFonts w:ascii="맑은 고딕" w:eastAsia="맑은 고딕" w:hAnsi="맑은 고딕"/>
          <w:b/>
          <w:sz w:val="23"/>
          <w:szCs w:val="23"/>
          <w:lang w:eastAsia="ko-KR"/>
        </w:rPr>
      </w:pPr>
      <w:r w:rsidRPr="00F2427B">
        <w:rPr>
          <w:rFonts w:ascii="맑은 고딕" w:eastAsia="맑은 고딕" w:hAnsi="맑은 고딕"/>
          <w:b/>
          <w:sz w:val="23"/>
          <w:szCs w:val="23"/>
          <w:lang w:eastAsia="ko-KR"/>
        </w:rPr>
        <w:t>[</w:t>
      </w:r>
      <w:r w:rsidRPr="00F2427B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알람</w:t>
      </w:r>
      <w:r w:rsidRPr="00F2427B">
        <w:rPr>
          <w:rFonts w:ascii="맑은 고딕" w:eastAsia="맑은 고딕" w:hAnsi="맑은 고딕"/>
          <w:b/>
          <w:sz w:val="23"/>
          <w:szCs w:val="23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작동</w:t>
      </w:r>
      <w:r w:rsidRPr="00F2427B">
        <w:rPr>
          <w:rFonts w:ascii="맑은 고딕" w:eastAsia="맑은 고딕" w:hAnsi="맑은 고딕"/>
          <w:b/>
          <w:sz w:val="23"/>
          <w:szCs w:val="23"/>
          <w:lang w:eastAsia="ko-KR"/>
        </w:rPr>
        <w:t>]</w:t>
      </w:r>
    </w:p>
    <w:p w14:paraId="37C9C90B" w14:textId="77777777" w:rsidR="00D90D52" w:rsidRPr="001C147F" w:rsidRDefault="00D90D52" w:rsidP="00D90D52">
      <w:pPr>
        <w:widowControl/>
        <w:autoSpaceDE/>
        <w:autoSpaceDN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533287AE" w14:textId="77777777" w:rsidR="00D90D52" w:rsidRPr="001C147F" w:rsidRDefault="00D90D52" w:rsidP="00D90D52">
      <w:pPr>
        <w:pStyle w:val="a3"/>
        <w:spacing w:before="7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>5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알람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작동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을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68B4769D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  <w:lang w:eastAsia="ko-KR"/>
        </w:rPr>
      </w:pPr>
    </w:p>
    <w:p w14:paraId="6E37641C" w14:textId="1E4EEA5A" w:rsidR="007F6D0A" w:rsidRPr="00D90D52" w:rsidRDefault="000E72C7" w:rsidP="00D90D52">
      <w:pPr>
        <w:pStyle w:val="5"/>
        <w:spacing w:before="210"/>
        <w:ind w:left="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/>
          <w:noProof/>
          <w:sz w:val="20"/>
          <w:szCs w:val="20"/>
        </w:rPr>
        <mc:AlternateContent>
          <mc:Choice Requires="wpg">
            <w:drawing>
              <wp:inline distT="0" distB="0" distL="0" distR="0" wp14:anchorId="465CF58D" wp14:editId="2B68AD27">
                <wp:extent cx="152400" cy="152400"/>
                <wp:effectExtent l="3175" t="1270" r="0" b="0"/>
                <wp:docPr id="1373913604" name="Group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25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564453325" name="Picture 2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25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9134524" name="Picture 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31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EB1F377" id="Group 234" o:spid="_x0000_s1026" style="width:12pt;height:12pt;mso-position-horizontal-relative:char;mso-position-vertical-relative:line" coordorigin="1470,25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">
                <v:shape id="Picture 235" o:spid="_x0000_s1027" type="#_x0000_t75" style="position:absolute;left:1470;top:25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">
                  <v:imagedata r:id="rId17" o:title=""/>
                </v:shape>
                <v:shape id="Picture 236" o:spid="_x0000_s1028" type="#_x0000_t75" style="position:absolute;left:1530;top:31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">
                  <v:imagedata r:id="rId18" o:title=""/>
                </v:shape>
                <w10:anchorlock/>
              </v:group>
            </w:pict>
          </mc:Fallback>
        </mc:AlternateContent>
      </w:r>
      <w:r w:rsid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D90D52">
        <w:rPr>
          <w:rFonts w:ascii="맑은 고딕" w:eastAsia="맑은 고딕" w:hAnsi="맑은 고딕" w:hint="eastAsia"/>
          <w:sz w:val="20"/>
          <w:szCs w:val="20"/>
          <w:lang w:eastAsia="ko-KR"/>
        </w:rPr>
        <w:t>참고:</w:t>
      </w:r>
    </w:p>
    <w:p w14:paraId="5E0888C5" w14:textId="77777777" w:rsidR="007F6D0A" w:rsidRPr="00D90D52" w:rsidRDefault="007F6D0A" w:rsidP="001B0B37">
      <w:pPr>
        <w:pStyle w:val="a3"/>
        <w:spacing w:before="9"/>
        <w:jc w:val="both"/>
        <w:rPr>
          <w:rFonts w:ascii="맑은 고딕" w:eastAsia="맑은 고딕" w:hAnsi="맑은 고딕"/>
          <w:b/>
          <w:sz w:val="20"/>
          <w:szCs w:val="20"/>
          <w:lang w:eastAsia="ko-KR"/>
        </w:rPr>
      </w:pPr>
    </w:p>
    <w:p w14:paraId="26F07F83" w14:textId="77777777" w:rsidR="00D90D52" w:rsidRPr="00D90D52" w:rsidRDefault="00D90D52" w:rsidP="00D90D52">
      <w:pPr>
        <w:pStyle w:val="a3"/>
        <w:spacing w:before="7" w:line="276" w:lineRule="auto"/>
        <w:ind w:leftChars="64" w:left="141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•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외부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출력을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활성화하고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일정한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외부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출력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동작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시간을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선택하면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변조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가능성이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감지될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때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외부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출력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동작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알람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시간은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알람이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해제될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때까지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항상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일정합니다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26C1DF16" w14:textId="7D47CBCF" w:rsidR="007F6D0A" w:rsidRDefault="00D90D52" w:rsidP="00D90D52">
      <w:pPr>
        <w:pStyle w:val="a3"/>
        <w:spacing w:before="7" w:line="276" w:lineRule="auto"/>
        <w:ind w:leftChars="64" w:left="141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•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알고리즘은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변조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감지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기능에서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proofErr w:type="spellStart"/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디포커스</w:t>
      </w:r>
      <w:proofErr w:type="spellEnd"/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감지를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지원합니다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4662C5C0" w14:textId="77777777" w:rsidR="00D90D52" w:rsidRPr="00172F46" w:rsidRDefault="00D90D52" w:rsidP="00D90D52">
      <w:pPr>
        <w:pStyle w:val="a3"/>
        <w:spacing w:before="7"/>
        <w:jc w:val="both"/>
        <w:rPr>
          <w:rFonts w:ascii="맑은 고딕" w:eastAsia="맑은 고딕" w:hAnsi="맑은 고딕"/>
          <w:sz w:val="27"/>
          <w:lang w:eastAsia="ko-KR"/>
        </w:rPr>
      </w:pPr>
    </w:p>
    <w:p w14:paraId="76981040" w14:textId="578BD261" w:rsidR="007F6D0A" w:rsidRPr="00172F46" w:rsidRDefault="00D90D52" w:rsidP="001B0B37">
      <w:pPr>
        <w:pStyle w:val="4"/>
        <w:numPr>
          <w:ilvl w:val="3"/>
          <w:numId w:val="21"/>
        </w:numPr>
        <w:tabs>
          <w:tab w:val="left" w:pos="859"/>
        </w:tabs>
        <w:jc w:val="both"/>
        <w:rPr>
          <w:rFonts w:ascii="맑은 고딕" w:eastAsia="맑은 고딕" w:hAnsi="맑은 고딕"/>
        </w:rPr>
      </w:pPr>
      <w:bookmarkStart w:id="176" w:name="8.4.2.5_Line_Crossing"/>
      <w:bookmarkEnd w:id="176"/>
      <w:r>
        <w:rPr>
          <w:rFonts w:ascii="맑은 고딕" w:eastAsia="맑은 고딕" w:hAnsi="맑은 고딕" w:hint="eastAsia"/>
          <w:lang w:eastAsia="ko-KR"/>
        </w:rPr>
        <w:t>구역 침입</w:t>
      </w:r>
    </w:p>
    <w:p w14:paraId="62FD3173" w14:textId="77777777" w:rsidR="00D90D52" w:rsidRDefault="00D90D52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1F253120" w14:textId="5B12CBE6" w:rsidR="007F6D0A" w:rsidRPr="00D90D52" w:rsidRDefault="00D90D52" w:rsidP="00D90D52">
      <w:pPr>
        <w:pStyle w:val="a3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감지는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대부분의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실내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및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실외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환경에서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작동하도록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설계되었습니다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카메라가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정의된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가상선을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넘는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물체를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감지할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때마다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이벤트가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작동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됩니다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2F3370FF" w14:textId="3AE2A337" w:rsidR="007F6D0A" w:rsidRPr="00172F46" w:rsidRDefault="007577A8" w:rsidP="00D90D52">
      <w:pPr>
        <w:pStyle w:val="a3"/>
        <w:spacing w:before="9"/>
        <w:jc w:val="both"/>
        <w:rPr>
          <w:rFonts w:ascii="맑은 고딕" w:eastAsia="맑은 고딕" w:hAnsi="맑은 고딕"/>
          <w:sz w:val="21"/>
          <w:lang w:eastAsia="ko-KR"/>
        </w:rPr>
      </w:pPr>
      <w:r w:rsidRPr="00172F46">
        <w:rPr>
          <w:rFonts w:ascii="맑은 고딕" w:eastAsia="맑은 고딕" w:hAnsi="맑은 고딕"/>
          <w:noProof/>
        </w:rPr>
        <w:lastRenderedPageBreak/>
        <w:drawing>
          <wp:anchor distT="0" distB="0" distL="0" distR="0" simplePos="0" relativeHeight="251633664" behindDoc="0" locked="0" layoutInCell="1" allowOverlap="1" wp14:anchorId="7744EB0D" wp14:editId="03F16FDC">
            <wp:simplePos x="0" y="0"/>
            <wp:positionH relativeFrom="page">
              <wp:posOffset>914400</wp:posOffset>
            </wp:positionH>
            <wp:positionV relativeFrom="paragraph">
              <wp:posOffset>183515</wp:posOffset>
            </wp:positionV>
            <wp:extent cx="5852160" cy="2953385"/>
            <wp:effectExtent l="0" t="0" r="0" b="0"/>
            <wp:wrapTopAndBottom/>
            <wp:docPr id="503" name="image2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" name="image204.jpeg"/>
                    <pic:cNvPicPr>
                      <a:picLocks noChangeAspect="1"/>
                    </pic:cNvPicPr>
                  </pic:nvPicPr>
                  <pic:blipFill>
                    <a:blip r:embed="rId2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F2A0AC" w14:textId="77777777" w:rsidR="00D90D52" w:rsidRPr="00D90D52" w:rsidRDefault="00D90D52" w:rsidP="00D90D52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설정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단계는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다음과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같이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표시됩니다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0E0A8F66" w14:textId="77777777" w:rsidR="00D90D52" w:rsidRPr="00D90D52" w:rsidRDefault="00D90D52" w:rsidP="00D90D52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462BF646" w14:textId="77777777" w:rsidR="00D90D52" w:rsidRPr="0013489E" w:rsidRDefault="00D90D52" w:rsidP="00D90D52">
      <w:pPr>
        <w:pStyle w:val="a3"/>
        <w:jc w:val="both"/>
        <w:rPr>
          <w:rFonts w:ascii="맑은 고딕" w:eastAsia="맑은 고딕" w:hAnsi="맑은 고딕"/>
          <w:b/>
          <w:bCs/>
          <w:lang w:eastAsia="ko-KR"/>
        </w:rPr>
      </w:pPr>
      <w:r w:rsidRPr="0013489E">
        <w:rPr>
          <w:rFonts w:ascii="맑은 고딕" w:eastAsia="맑은 고딕" w:hAnsi="맑은 고딕"/>
          <w:b/>
          <w:bCs/>
          <w:lang w:eastAsia="ko-KR"/>
        </w:rPr>
        <w:t>[</w:t>
      </w:r>
      <w:r w:rsidRPr="0013489E">
        <w:rPr>
          <w:rFonts w:ascii="맑은 고딕" w:eastAsia="맑은 고딕" w:hAnsi="맑은 고딕" w:hint="eastAsia"/>
          <w:b/>
          <w:bCs/>
          <w:lang w:eastAsia="ko-KR"/>
        </w:rPr>
        <w:t>감지</w:t>
      </w:r>
      <w:r w:rsidRPr="0013489E">
        <w:rPr>
          <w:rFonts w:ascii="맑은 고딕" w:eastAsia="맑은 고딕" w:hAnsi="맑은 고딕"/>
          <w:b/>
          <w:bCs/>
          <w:lang w:eastAsia="ko-KR"/>
        </w:rPr>
        <w:t xml:space="preserve"> </w:t>
      </w:r>
      <w:r w:rsidRPr="0013489E">
        <w:rPr>
          <w:rFonts w:ascii="맑은 고딕" w:eastAsia="맑은 고딕" w:hAnsi="맑은 고딕" w:hint="eastAsia"/>
          <w:b/>
          <w:bCs/>
          <w:lang w:eastAsia="ko-KR"/>
        </w:rPr>
        <w:t>설정</w:t>
      </w:r>
      <w:r w:rsidRPr="0013489E">
        <w:rPr>
          <w:rFonts w:ascii="맑은 고딕" w:eastAsia="맑은 고딕" w:hAnsi="맑은 고딕"/>
          <w:b/>
          <w:bCs/>
          <w:lang w:eastAsia="ko-KR"/>
        </w:rPr>
        <w:t>]</w:t>
      </w:r>
    </w:p>
    <w:p w14:paraId="1F93BA71" w14:textId="77777777" w:rsidR="00D90D52" w:rsidRPr="00D90D52" w:rsidRDefault="00D90D52" w:rsidP="00D90D52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517E3F00" w14:textId="7E175B80" w:rsidR="007F6D0A" w:rsidRDefault="00D90D52" w:rsidP="00D90D52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D90D52">
        <w:rPr>
          <w:rFonts w:ascii="맑은 고딕" w:eastAsia="맑은 고딕" w:hAnsi="맑은 고딕"/>
          <w:sz w:val="20"/>
          <w:szCs w:val="20"/>
          <w:lang w:eastAsia="ko-KR"/>
        </w:rPr>
        <w:t>1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감지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라인을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선택하고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라인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교차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감지를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활성화하고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방향을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D90D52">
        <w:rPr>
          <w:rFonts w:ascii="맑은 고딕" w:eastAsia="맑은 고딕" w:hAnsi="맑은 고딕" w:hint="eastAsia"/>
          <w:sz w:val="20"/>
          <w:szCs w:val="20"/>
          <w:lang w:eastAsia="ko-KR"/>
        </w:rPr>
        <w:t>정의합니다</w:t>
      </w:r>
      <w:r w:rsidRPr="00D90D52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611E4BF0" w14:textId="77777777" w:rsidR="00D90D52" w:rsidRPr="00D90D52" w:rsidRDefault="00D90D52" w:rsidP="00D90D52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07D5DF9C" w14:textId="09059945" w:rsidR="007F6D0A" w:rsidRPr="00ED0A4E" w:rsidRDefault="000E72C7" w:rsidP="00ED0A4E">
      <w:pPr>
        <w:pStyle w:val="5"/>
        <w:ind w:left="0"/>
        <w:jc w:val="both"/>
        <w:rPr>
          <w:rFonts w:ascii="맑은 고딕" w:eastAsia="맑은 고딕" w:hAnsi="맑은 고딕"/>
          <w:sz w:val="20"/>
          <w:szCs w:val="20"/>
        </w:rPr>
      </w:pPr>
      <w:r>
        <w:rPr>
          <w:rFonts w:ascii="맑은 고딕" w:eastAsia="맑은 고딕" w:hAnsi="맑은 고딕"/>
          <w:noProof/>
        </w:rPr>
        <mc:AlternateContent>
          <mc:Choice Requires="wpg">
            <w:drawing>
              <wp:inline distT="0" distB="0" distL="0" distR="0" wp14:anchorId="00966056" wp14:editId="2B95C30E">
                <wp:extent cx="152400" cy="152400"/>
                <wp:effectExtent l="3175" t="2540" r="0" b="0"/>
                <wp:docPr id="1385139987" name="Group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344211439" name="Picture 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3065621" name="Picture 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ACFC1AD" id="Group 237" o:spid="_x0000_s1026" style="width:12pt;height:12pt;mso-position-horizontal-relative:char;mso-position-vertical-relative:lin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">
                <v:shape id="Picture 238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">
                  <v:imagedata r:id="rId17" o:title=""/>
                </v:shape>
                <v:shape id="Picture 239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">
                  <v:imagedata r:id="rId18" o:title=""/>
                </v:shape>
                <w10:anchorlock/>
              </v:group>
            </w:pict>
          </mc:Fallback>
        </mc:AlternateContent>
      </w:r>
      <w:r w:rsidR="00ED0A4E">
        <w:rPr>
          <w:rFonts w:ascii="맑은 고딕" w:eastAsia="맑은 고딕" w:hAnsi="맑은 고딕"/>
        </w:rPr>
        <w:t xml:space="preserve"> </w:t>
      </w:r>
      <w:r w:rsidR="00FE59BE">
        <w:rPr>
          <w:rFonts w:ascii="맑은 고딕" w:eastAsia="맑은 고딕" w:hAnsi="맑은 고딕" w:hint="eastAsia"/>
          <w:sz w:val="20"/>
          <w:szCs w:val="20"/>
          <w:lang w:eastAsia="ko-KR"/>
        </w:rPr>
        <w:t>참고</w:t>
      </w:r>
      <w:r w:rsidR="007577A8" w:rsidRPr="00ED0A4E">
        <w:rPr>
          <w:rFonts w:ascii="맑은 고딕" w:eastAsia="맑은 고딕" w:hAnsi="맑은 고딕"/>
          <w:sz w:val="20"/>
          <w:szCs w:val="20"/>
        </w:rPr>
        <w:t>:</w:t>
      </w:r>
    </w:p>
    <w:p w14:paraId="30C8476A" w14:textId="77777777" w:rsidR="00FE59BE" w:rsidRPr="00FE59BE" w:rsidRDefault="00FE59BE" w:rsidP="00FE59BE">
      <w:pPr>
        <w:pStyle w:val="a4"/>
        <w:numPr>
          <w:ilvl w:val="4"/>
          <w:numId w:val="21"/>
        </w:numPr>
        <w:tabs>
          <w:tab w:val="left" w:pos="560"/>
        </w:tabs>
        <w:spacing w:before="212" w:line="249" w:lineRule="auto"/>
        <w:ind w:right="275"/>
        <w:jc w:val="both"/>
        <w:rPr>
          <w:rFonts w:ascii="맑은 고딕" w:eastAsia="맑은 고딕" w:hAnsi="맑은 고딕"/>
          <w:sz w:val="20"/>
          <w:szCs w:val="20"/>
        </w:rPr>
      </w:pP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일반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모드를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선택하면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현재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영역에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대한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구성을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지원합니다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.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고급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모드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(PTZ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시리즈만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해당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>)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를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선택하면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다양한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PTZ </w:t>
      </w:r>
      <w:proofErr w:type="spellStart"/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프리셋에</w:t>
      </w:r>
      <w:proofErr w:type="spellEnd"/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대한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구성을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지원합니다</w:t>
      </w:r>
      <w:r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.</w:t>
      </w:r>
      <w:r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>(</w:t>
      </w:r>
      <w:proofErr w:type="spellStart"/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프리셋</w:t>
      </w:r>
      <w:proofErr w:type="spellEnd"/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1~4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지원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>)</w:t>
      </w:r>
      <w:r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또한,</w:t>
      </w:r>
      <w:r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개체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크기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제한을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6726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Pr="00B46726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  <w:r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</w:p>
    <w:p w14:paraId="7D4E374F" w14:textId="35D5D2F5" w:rsidR="007F6D0A" w:rsidRDefault="00FE59BE" w:rsidP="00FE59BE">
      <w:pPr>
        <w:pStyle w:val="a4"/>
        <w:numPr>
          <w:ilvl w:val="4"/>
          <w:numId w:val="21"/>
        </w:numPr>
        <w:tabs>
          <w:tab w:val="left" w:pos="560"/>
        </w:tabs>
        <w:spacing w:before="212" w:line="249" w:lineRule="auto"/>
        <w:ind w:right="27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한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번에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최대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4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개의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라인을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설정할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알람을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작동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하기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위해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선택할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있는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세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가지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방향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모드가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>. "A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→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>B"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는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"A"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측에서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"B"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측으로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선을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넘는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물체가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있을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때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경보가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발생함을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의미합니다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>. "B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→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A"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반대의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경우도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마찬가지입니다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. "A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↔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B"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는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물체가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양쪽에서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선을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넘을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때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경보가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작동됨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을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의미합니다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5A0EFF29" w14:textId="55983005" w:rsidR="00FE59BE" w:rsidRPr="00FE59BE" w:rsidRDefault="00FE59BE" w:rsidP="00FE59BE">
      <w:pPr>
        <w:pStyle w:val="a4"/>
        <w:tabs>
          <w:tab w:val="left" w:pos="560"/>
        </w:tabs>
        <w:spacing w:before="212" w:line="249" w:lineRule="auto"/>
        <w:ind w:right="275" w:firstLine="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4DCF3326" w14:textId="2402D368" w:rsidR="007F6D0A" w:rsidRPr="00FE59BE" w:rsidRDefault="00FE59BE" w:rsidP="001B0B37">
      <w:pPr>
        <w:pStyle w:val="a3"/>
        <w:spacing w:before="9"/>
        <w:jc w:val="both"/>
        <w:rPr>
          <w:rFonts w:ascii="맑은 고딕" w:eastAsia="맑은 고딕" w:hAnsi="맑은 고딕"/>
          <w:bCs/>
          <w:sz w:val="21"/>
          <w:lang w:eastAsia="ko-KR"/>
        </w:rPr>
      </w:pPr>
      <w:r w:rsidRPr="00FE59BE">
        <w:rPr>
          <w:rFonts w:ascii="맑은 고딕" w:eastAsia="맑은 고딕" w:hAnsi="맑은 고딕"/>
          <w:bCs/>
          <w:noProof/>
        </w:rPr>
        <w:lastRenderedPageBreak/>
        <w:drawing>
          <wp:anchor distT="0" distB="0" distL="0" distR="0" simplePos="0" relativeHeight="251634688" behindDoc="0" locked="0" layoutInCell="1" allowOverlap="1" wp14:anchorId="23FA69C2" wp14:editId="605D043E">
            <wp:simplePos x="0" y="0"/>
            <wp:positionH relativeFrom="page">
              <wp:posOffset>1653805</wp:posOffset>
            </wp:positionH>
            <wp:positionV relativeFrom="paragraph">
              <wp:posOffset>672613</wp:posOffset>
            </wp:positionV>
            <wp:extent cx="4743450" cy="3143250"/>
            <wp:effectExtent l="0" t="0" r="0" b="0"/>
            <wp:wrapTopAndBottom/>
            <wp:docPr id="505" name="image2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" name="image205.png"/>
                    <pic:cNvPicPr>
                      <a:picLocks noChangeAspect="1"/>
                    </pic:cNvPicPr>
                  </pic:nvPicPr>
                  <pic:blipFill>
                    <a:blip r:embed="rId2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59BE">
        <w:rPr>
          <w:rFonts w:ascii="맑은 고딕" w:eastAsia="맑은 고딕" w:hAnsi="맑은 고딕"/>
          <w:bCs/>
          <w:sz w:val="20"/>
          <w:szCs w:val="20"/>
          <w:lang w:eastAsia="ko-KR"/>
        </w:rPr>
        <w:t>2</w:t>
      </w:r>
      <w:r w:rsidRPr="00FE59B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FE59B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FE59B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탐지</w:t>
      </w:r>
      <w:r w:rsidRPr="00FE59B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대상을</w:t>
      </w:r>
      <w:r w:rsidRPr="00FE59B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선택합니다</w:t>
      </w:r>
      <w:r w:rsidRPr="00FE59B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. </w:t>
      </w:r>
      <w:r w:rsidRPr="00FE59B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사람</w:t>
      </w:r>
      <w:r w:rsidRPr="00FE59B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또는</w:t>
      </w:r>
      <w:r w:rsidRPr="00FE59B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차량</w:t>
      </w:r>
      <w:r w:rsidRPr="00FE59B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속성을</w:t>
      </w:r>
      <w:r w:rsidRPr="00FE59B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확인하면</w:t>
      </w:r>
      <w:r w:rsidRPr="00FE59B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카메라가</w:t>
      </w:r>
      <w:r w:rsidRPr="00FE59B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사람이나</w:t>
      </w:r>
      <w:r w:rsidRPr="00FE59B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차량을</w:t>
      </w:r>
      <w:r w:rsidRPr="00FE59B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감지하고</w:t>
      </w:r>
      <w:r w:rsidRPr="00FE59B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관련</w:t>
      </w:r>
      <w:r w:rsidRPr="00FE59B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이벤트를</w:t>
      </w:r>
      <w:r w:rsidRPr="00FE59B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입력</w:t>
      </w:r>
      <w:r w:rsidRPr="00FE59B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하면</w:t>
      </w:r>
      <w:r w:rsidRPr="00FE59B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경보를</w:t>
      </w:r>
      <w:r w:rsidRPr="00FE59B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울립니다</w:t>
      </w:r>
      <w:r w:rsidRPr="00FE59BE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20EA1844" w14:textId="23A1B8C4" w:rsidR="007F6D0A" w:rsidRPr="00172F46" w:rsidRDefault="007F6D0A" w:rsidP="001B0B37">
      <w:pPr>
        <w:pStyle w:val="a3"/>
        <w:spacing w:before="6"/>
        <w:jc w:val="both"/>
        <w:rPr>
          <w:rFonts w:ascii="맑은 고딕" w:eastAsia="맑은 고딕" w:hAnsi="맑은 고딕"/>
          <w:sz w:val="24"/>
          <w:lang w:eastAsia="ko-KR"/>
        </w:rPr>
      </w:pPr>
    </w:p>
    <w:p w14:paraId="61CBF954" w14:textId="77777777" w:rsidR="00FE59BE" w:rsidRPr="0013489E" w:rsidRDefault="00FE59BE" w:rsidP="00FE59BE">
      <w:pPr>
        <w:jc w:val="both"/>
        <w:rPr>
          <w:rFonts w:ascii="맑은 고딕" w:eastAsia="맑은 고딕" w:hAnsi="맑은 고딕"/>
          <w:b/>
          <w:bCs/>
          <w:sz w:val="23"/>
          <w:szCs w:val="23"/>
          <w:lang w:eastAsia="ko-KR"/>
        </w:rPr>
      </w:pPr>
      <w:r w:rsidRPr="0013489E">
        <w:rPr>
          <w:rFonts w:ascii="맑은 고딕" w:eastAsia="맑은 고딕" w:hAnsi="맑은 고딕"/>
          <w:b/>
          <w:bCs/>
          <w:sz w:val="23"/>
          <w:szCs w:val="23"/>
          <w:lang w:eastAsia="ko-KR"/>
        </w:rPr>
        <w:t>[</w:t>
      </w:r>
      <w:r w:rsidRPr="0013489E">
        <w:rPr>
          <w:rFonts w:ascii="맑은 고딕" w:eastAsia="맑은 고딕" w:hAnsi="맑은 고딕" w:hint="eastAsia"/>
          <w:b/>
          <w:bCs/>
          <w:sz w:val="23"/>
          <w:szCs w:val="23"/>
          <w:lang w:eastAsia="ko-KR"/>
        </w:rPr>
        <w:t>일반</w:t>
      </w:r>
      <w:r w:rsidRPr="0013489E">
        <w:rPr>
          <w:rFonts w:ascii="맑은 고딕" w:eastAsia="맑은 고딕" w:hAnsi="맑은 고딕"/>
          <w:b/>
          <w:bCs/>
          <w:sz w:val="23"/>
          <w:szCs w:val="23"/>
          <w:lang w:eastAsia="ko-KR"/>
        </w:rPr>
        <w:t xml:space="preserve"> </w:t>
      </w:r>
      <w:r w:rsidRPr="0013489E">
        <w:rPr>
          <w:rFonts w:ascii="맑은 고딕" w:eastAsia="맑은 고딕" w:hAnsi="맑은 고딕" w:hint="eastAsia"/>
          <w:b/>
          <w:bCs/>
          <w:sz w:val="23"/>
          <w:szCs w:val="23"/>
          <w:lang w:eastAsia="ko-KR"/>
        </w:rPr>
        <w:t>설정</w:t>
      </w:r>
      <w:r w:rsidRPr="0013489E">
        <w:rPr>
          <w:rFonts w:ascii="맑은 고딕" w:eastAsia="맑은 고딕" w:hAnsi="맑은 고딕"/>
          <w:b/>
          <w:bCs/>
          <w:sz w:val="23"/>
          <w:szCs w:val="23"/>
          <w:lang w:eastAsia="ko-KR"/>
        </w:rPr>
        <w:t>]</w:t>
      </w:r>
    </w:p>
    <w:p w14:paraId="6928E5BA" w14:textId="77777777" w:rsidR="00FE59BE" w:rsidRPr="00FE59BE" w:rsidRDefault="00FE59BE" w:rsidP="00FE59BE">
      <w:pPr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09489962" w14:textId="2589E1C7" w:rsidR="007F6D0A" w:rsidRPr="00172F46" w:rsidRDefault="00FE59BE" w:rsidP="00FE59BE">
      <w:pPr>
        <w:jc w:val="both"/>
        <w:rPr>
          <w:rFonts w:ascii="맑은 고딕" w:eastAsia="맑은 고딕" w:hAnsi="맑은 고딕"/>
          <w:lang w:eastAsia="ko-KR"/>
        </w:rPr>
      </w:pPr>
      <w:r w:rsidRPr="00FE59BE">
        <w:rPr>
          <w:rFonts w:ascii="맑은 고딕" w:eastAsia="맑은 고딕" w:hAnsi="맑은 고딕"/>
          <w:sz w:val="20"/>
          <w:szCs w:val="20"/>
          <w:lang w:eastAsia="ko-KR"/>
        </w:rPr>
        <w:t>3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감지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감도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및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물체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크기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제한을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설정합니다</w:t>
      </w:r>
      <w:r w:rsidRPr="00FE59BE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4130F767" w14:textId="77777777" w:rsidR="007F6D0A" w:rsidRPr="00172F46" w:rsidRDefault="007577A8" w:rsidP="001B0B37">
      <w:pPr>
        <w:pStyle w:val="a3"/>
        <w:ind w:left="103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24D417C3" wp14:editId="5C02FBD4">
            <wp:extent cx="4755515" cy="3669665"/>
            <wp:effectExtent l="0" t="0" r="0" b="0"/>
            <wp:docPr id="507" name="image1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" name="image195.png"/>
                    <pic:cNvPicPr>
                      <a:picLocks noChangeAspect="1"/>
                    </pic:cNvPicPr>
                  </pic:nvPicPr>
                  <pic:blipFill>
                    <a:blip r:embed="rId2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6032" cy="3670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00A1B" w14:textId="77777777" w:rsidR="007F6D0A" w:rsidRPr="00172F46" w:rsidRDefault="007F6D0A" w:rsidP="001B0B37">
      <w:pPr>
        <w:pStyle w:val="a3"/>
        <w:spacing w:before="2"/>
        <w:jc w:val="both"/>
        <w:rPr>
          <w:rFonts w:ascii="맑은 고딕" w:eastAsia="맑은 고딕" w:hAnsi="맑은 고딕"/>
          <w:sz w:val="18"/>
        </w:rPr>
      </w:pPr>
    </w:p>
    <w:p w14:paraId="46E05F90" w14:textId="3C3A8E50" w:rsidR="007F6D0A" w:rsidRPr="00172F46" w:rsidRDefault="00FE59BE" w:rsidP="001B0B37">
      <w:pPr>
        <w:pStyle w:val="5"/>
        <w:spacing w:before="90" w:after="27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51.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44"/>
        <w:gridCol w:w="6485"/>
      </w:tblGrid>
      <w:tr w:rsidR="00FE59BE" w:rsidRPr="00172F46" w14:paraId="53DFF55D" w14:textId="77777777" w:rsidTr="00FE59BE">
        <w:trPr>
          <w:trHeight w:val="503"/>
          <w:jc w:val="center"/>
        </w:trPr>
        <w:tc>
          <w:tcPr>
            <w:tcW w:w="2844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28BEE22B" w14:textId="57C0BB57" w:rsidR="00FE59BE" w:rsidRPr="00172F46" w:rsidRDefault="00FE59BE" w:rsidP="00FE59BE">
            <w:pPr>
              <w:pStyle w:val="TableParagraph"/>
              <w:spacing w:before="90"/>
              <w:ind w:left="831" w:right="818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lastRenderedPageBreak/>
              <w:t>옵션</w:t>
            </w:r>
          </w:p>
        </w:tc>
        <w:tc>
          <w:tcPr>
            <w:tcW w:w="6485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3DF750B5" w14:textId="046D64FD" w:rsidR="00FE59BE" w:rsidRPr="00172F46" w:rsidRDefault="00FE59BE" w:rsidP="00FE59BE">
            <w:pPr>
              <w:pStyle w:val="TableParagraph"/>
              <w:spacing w:before="90"/>
              <w:ind w:left="1540" w:right="2107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FE59BE" w:rsidRPr="00172F46" w14:paraId="7F752629" w14:textId="77777777" w:rsidTr="00FE59BE">
        <w:trPr>
          <w:trHeight w:val="586"/>
          <w:jc w:val="center"/>
        </w:trPr>
        <w:tc>
          <w:tcPr>
            <w:tcW w:w="2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9F59EBC" w14:textId="5A923CF8" w:rsidR="00FE59BE" w:rsidRPr="00172F46" w:rsidRDefault="00FE59BE" w:rsidP="00FE59BE">
            <w:pPr>
              <w:pStyle w:val="TableParagraph"/>
              <w:ind w:left="344" w:right="328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감도</w:t>
            </w:r>
          </w:p>
        </w:tc>
        <w:tc>
          <w:tcPr>
            <w:tcW w:w="6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ED794D3" w14:textId="41D37F83" w:rsidR="00FE59BE" w:rsidRPr="00172F46" w:rsidRDefault="00FE59BE" w:rsidP="00FE59BE">
            <w:pPr>
              <w:pStyle w:val="TableParagraph"/>
              <w:spacing w:before="74" w:line="254" w:lineRule="auto"/>
              <w:ind w:left="94" w:right="235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레벨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1~10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,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레벨은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5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감도가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높을수록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움직이는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쉽게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기록됩니다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FE59BE" w:rsidRPr="00172F46" w14:paraId="41E6AF9B" w14:textId="77777777" w:rsidTr="00FE59BE">
        <w:trPr>
          <w:trHeight w:val="793"/>
          <w:jc w:val="center"/>
        </w:trPr>
        <w:tc>
          <w:tcPr>
            <w:tcW w:w="2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094CE63" w14:textId="5B6B45BD" w:rsidR="00FE59BE" w:rsidRPr="00172F46" w:rsidRDefault="00FE59BE" w:rsidP="00FE59BE">
            <w:pPr>
              <w:pStyle w:val="TableParagraph"/>
              <w:ind w:left="344" w:right="328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최소 크기</w:t>
            </w:r>
          </w:p>
        </w:tc>
        <w:tc>
          <w:tcPr>
            <w:tcW w:w="6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7BE7DA3" w14:textId="09EF675D" w:rsidR="00FE59BE" w:rsidRPr="00172F46" w:rsidRDefault="00FE59BE" w:rsidP="00FE59BE">
            <w:pPr>
              <w:pStyle w:val="TableParagraph"/>
              <w:spacing w:before="74" w:line="254" w:lineRule="auto"/>
              <w:ind w:left="94" w:right="235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감지된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최소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설정하기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화면을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그리거나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픽셀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입력합니다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크기보다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작으면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감지되지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않습니다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최소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3*3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FE59BE" w:rsidRPr="00172F46" w14:paraId="6F7AA010" w14:textId="77777777" w:rsidTr="00FE59BE">
        <w:trPr>
          <w:trHeight w:val="790"/>
          <w:jc w:val="center"/>
        </w:trPr>
        <w:tc>
          <w:tcPr>
            <w:tcW w:w="2844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6EBAA285" w14:textId="4FC1D1F0" w:rsidR="00FE59BE" w:rsidRPr="00172F46" w:rsidRDefault="00FE59BE" w:rsidP="00FE59BE">
            <w:pPr>
              <w:pStyle w:val="TableParagraph"/>
              <w:ind w:left="831" w:right="817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최대 크기</w:t>
            </w:r>
          </w:p>
        </w:tc>
        <w:tc>
          <w:tcPr>
            <w:tcW w:w="6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08F9BAA9" w14:textId="62498D31" w:rsidR="00FE59BE" w:rsidRPr="00172F46" w:rsidRDefault="00FE59BE" w:rsidP="00FE59BE">
            <w:pPr>
              <w:pStyle w:val="TableParagraph"/>
              <w:spacing w:before="74" w:line="254" w:lineRule="auto"/>
              <w:ind w:left="94" w:right="218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감지된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설정하기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화면을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그리거나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픽셀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입력합니다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크기보다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감지되지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않습니다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320*240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</w:tbl>
    <w:p w14:paraId="0E4C0390" w14:textId="77777777" w:rsidR="00FE59BE" w:rsidRDefault="00FE59BE" w:rsidP="00FE59BE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5439645D" w14:textId="01D61E10" w:rsidR="00FE59BE" w:rsidRPr="0013489E" w:rsidRDefault="00FE59BE" w:rsidP="00FE59BE">
      <w:pPr>
        <w:jc w:val="both"/>
        <w:rPr>
          <w:rFonts w:ascii="맑은 고딕" w:eastAsia="맑은 고딕" w:hAnsi="맑은 고딕"/>
          <w:b/>
          <w:sz w:val="23"/>
          <w:szCs w:val="23"/>
          <w:lang w:eastAsia="ko-KR"/>
        </w:rPr>
      </w:pP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>[</w:t>
      </w:r>
      <w:r w:rsidRPr="0013489E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스케줄</w:t>
      </w: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 xml:space="preserve"> </w:t>
      </w:r>
      <w:r w:rsidRPr="0013489E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설정</w:t>
      </w: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>]</w:t>
      </w:r>
    </w:p>
    <w:p w14:paraId="316A8B98" w14:textId="77777777" w:rsidR="0013489E" w:rsidRPr="006D0E31" w:rsidRDefault="0013489E" w:rsidP="00FE59BE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08ECDC8F" w14:textId="77777777" w:rsidR="00FE59BE" w:rsidRPr="006D0E31" w:rsidRDefault="00FE59BE" w:rsidP="00FE59BE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>4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일정을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432A6CF6" w14:textId="77777777" w:rsidR="007F6D0A" w:rsidRPr="00172F46" w:rsidRDefault="007F6D0A" w:rsidP="001B0B37">
      <w:pPr>
        <w:jc w:val="both"/>
        <w:rPr>
          <w:rFonts w:ascii="맑은 고딕" w:eastAsia="맑은 고딕" w:hAnsi="맑은 고딕"/>
          <w:sz w:val="23"/>
          <w:lang w:eastAsia="ko-KR"/>
        </w:rPr>
        <w:sectPr w:rsidR="007F6D0A" w:rsidRPr="00172F46">
          <w:headerReference w:type="even" r:id="rId229"/>
          <w:headerReference w:type="default" r:id="rId230"/>
          <w:pgSz w:w="12240" w:h="15840"/>
          <w:pgMar w:top="780" w:right="1280" w:bottom="280" w:left="1340" w:header="595" w:footer="0" w:gutter="0"/>
          <w:cols w:space="720"/>
        </w:sectPr>
      </w:pPr>
    </w:p>
    <w:p w14:paraId="4DA2F6F4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  <w:lang w:eastAsia="ko-KR"/>
        </w:rPr>
      </w:pPr>
    </w:p>
    <w:p w14:paraId="1F9F5106" w14:textId="77777777" w:rsidR="007F6D0A" w:rsidRPr="00172F46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lang w:eastAsia="ko-KR"/>
        </w:rPr>
      </w:pPr>
    </w:p>
    <w:p w14:paraId="3DF40DD9" w14:textId="77777777" w:rsidR="007F6D0A" w:rsidRPr="00172F46" w:rsidRDefault="007577A8" w:rsidP="001B0B37">
      <w:pPr>
        <w:pStyle w:val="a3"/>
        <w:ind w:left="103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5D18C65C" wp14:editId="7983E0CF">
            <wp:extent cx="4750435" cy="3971925"/>
            <wp:effectExtent l="0" t="0" r="0" b="0"/>
            <wp:docPr id="509" name="image1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9" name="image196.png"/>
                    <pic:cNvPicPr>
                      <a:picLocks noChangeAspect="1"/>
                    </pic:cNvPicPr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0621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AB059" w14:textId="77777777" w:rsidR="007F6D0A" w:rsidRPr="00172F46" w:rsidRDefault="007F6D0A" w:rsidP="001B0B37">
      <w:pPr>
        <w:pStyle w:val="a3"/>
        <w:spacing w:before="1"/>
        <w:jc w:val="both"/>
        <w:rPr>
          <w:rFonts w:ascii="맑은 고딕" w:eastAsia="맑은 고딕" w:hAnsi="맑은 고딕"/>
          <w:sz w:val="20"/>
        </w:rPr>
      </w:pPr>
    </w:p>
    <w:p w14:paraId="16977095" w14:textId="77777777" w:rsidR="00FE59BE" w:rsidRPr="0013489E" w:rsidRDefault="00FE59BE" w:rsidP="00FE59BE">
      <w:pPr>
        <w:widowControl/>
        <w:autoSpaceDE/>
        <w:autoSpaceDN/>
        <w:rPr>
          <w:rFonts w:ascii="맑은 고딕" w:eastAsia="맑은 고딕" w:hAnsi="맑은 고딕"/>
          <w:b/>
          <w:sz w:val="23"/>
          <w:szCs w:val="23"/>
          <w:lang w:eastAsia="ko-KR"/>
        </w:rPr>
      </w:pP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>[</w:t>
      </w:r>
      <w:r w:rsidRPr="0013489E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알람</w:t>
      </w: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 xml:space="preserve"> </w:t>
      </w:r>
      <w:r w:rsidRPr="0013489E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작동</w:t>
      </w: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>]</w:t>
      </w:r>
    </w:p>
    <w:p w14:paraId="4AC6B86E" w14:textId="77777777" w:rsidR="00FE59BE" w:rsidRPr="001C147F" w:rsidRDefault="00FE59BE" w:rsidP="00FE59BE">
      <w:pPr>
        <w:widowControl/>
        <w:autoSpaceDE/>
        <w:autoSpaceDN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270CDE56" w14:textId="57DAEF0B" w:rsidR="007F6D0A" w:rsidRDefault="00FE59BE" w:rsidP="00FE59BE">
      <w:pPr>
        <w:pStyle w:val="a3"/>
        <w:spacing w:before="7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>5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알람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작동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을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05116964" w14:textId="77777777" w:rsidR="00FE59BE" w:rsidRPr="00172F46" w:rsidRDefault="00FE59BE" w:rsidP="00FE59BE">
      <w:pPr>
        <w:pStyle w:val="a3"/>
        <w:spacing w:before="7"/>
        <w:jc w:val="both"/>
        <w:rPr>
          <w:rFonts w:ascii="맑은 고딕" w:eastAsia="맑은 고딕" w:hAnsi="맑은 고딕"/>
          <w:lang w:eastAsia="ko-KR"/>
        </w:rPr>
      </w:pPr>
    </w:p>
    <w:p w14:paraId="33BA402A" w14:textId="77777777" w:rsidR="007F6D0A" w:rsidRPr="00172F46" w:rsidRDefault="007577A8" w:rsidP="001B0B37">
      <w:pPr>
        <w:pStyle w:val="a3"/>
        <w:ind w:left="103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lastRenderedPageBreak/>
        <w:drawing>
          <wp:inline distT="0" distB="0" distL="0" distR="0" wp14:anchorId="06CDF327" wp14:editId="53545B83">
            <wp:extent cx="4455042" cy="3655581"/>
            <wp:effectExtent l="0" t="0" r="0" b="0"/>
            <wp:docPr id="511" name="image1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" name="image198.png"/>
                    <pic:cNvPicPr>
                      <a:picLocks noChangeAspect="1"/>
                    </pic:cNvPicPr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9627" cy="3659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3C6A92" w14:textId="77777777" w:rsidR="007F6D0A" w:rsidRPr="00172F46" w:rsidRDefault="007F6D0A" w:rsidP="001B0B37">
      <w:pPr>
        <w:pStyle w:val="a3"/>
        <w:spacing w:before="2"/>
        <w:jc w:val="both"/>
        <w:rPr>
          <w:rFonts w:ascii="맑은 고딕" w:eastAsia="맑은 고딕" w:hAnsi="맑은 고딕"/>
          <w:sz w:val="15"/>
        </w:rPr>
      </w:pPr>
    </w:p>
    <w:p w14:paraId="27D11851" w14:textId="5E1CD2E2" w:rsidR="007F6D0A" w:rsidRPr="00FE59BE" w:rsidRDefault="000E72C7" w:rsidP="00F2427B">
      <w:pPr>
        <w:pStyle w:val="5"/>
        <w:spacing w:before="91"/>
        <w:ind w:left="142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/>
          <w:noProof/>
          <w:sz w:val="20"/>
          <w:szCs w:val="20"/>
        </w:rPr>
        <mc:AlternateContent>
          <mc:Choice Requires="wpg">
            <w:drawing>
              <wp:inline distT="0" distB="0" distL="0" distR="0" wp14:anchorId="61430543" wp14:editId="0CA4DBED">
                <wp:extent cx="152400" cy="152400"/>
                <wp:effectExtent l="0" t="3810" r="1905" b="0"/>
                <wp:docPr id="1644130310" name="Group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132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980436813" name="Picture 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131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71692180" name="Picture 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91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D23F814" id="Group 243" o:spid="_x0000_s1026" style="width:12pt;height:12pt;mso-position-horizontal-relative:char;mso-position-vertical-relative:line" coordorigin="1470,132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">
                <v:shape id="Picture 244" o:spid="_x0000_s1027" type="#_x0000_t75" style="position:absolute;left:1470;top:131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">
                  <v:imagedata r:id="rId17" o:title=""/>
                </v:shape>
                <v:shape id="Picture 245" o:spid="_x0000_s1028" type="#_x0000_t75" style="position:absolute;left:1530;top:191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">
                  <v:imagedata r:id="rId18" o:title=""/>
                </v:shape>
                <w10:anchorlock/>
              </v:group>
            </w:pict>
          </mc:Fallback>
        </mc:AlternateContent>
      </w:r>
      <w:r w:rsidR="00FE59BE" w:rsidRPr="00FE59B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FE59BE" w:rsidRPr="00FE59BE">
        <w:rPr>
          <w:rFonts w:ascii="맑은 고딕" w:eastAsia="맑은 고딕" w:hAnsi="맑은 고딕" w:hint="eastAsia"/>
          <w:sz w:val="20"/>
          <w:szCs w:val="20"/>
          <w:lang w:eastAsia="ko-KR"/>
        </w:rPr>
        <w:t>참고</w:t>
      </w:r>
      <w:r w:rsidR="007577A8" w:rsidRPr="00FE59BE">
        <w:rPr>
          <w:rFonts w:ascii="맑은 고딕" w:eastAsia="맑은 고딕" w:hAnsi="맑은 고딕"/>
          <w:sz w:val="20"/>
          <w:szCs w:val="20"/>
          <w:lang w:eastAsia="ko-KR"/>
        </w:rPr>
        <w:t>:</w:t>
      </w:r>
    </w:p>
    <w:p w14:paraId="53AAFD52" w14:textId="4BCC9D1B" w:rsidR="007F6D0A" w:rsidRDefault="00F2427B" w:rsidP="00F2427B">
      <w:pPr>
        <w:pStyle w:val="a3"/>
        <w:spacing w:before="10"/>
        <w:ind w:leftChars="64" w:left="141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외부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출력을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활성화하고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일정한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외부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출력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동작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시간을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선택하면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물체가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정의된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가상선을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넘을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때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외부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출력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동작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알람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시간은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알람이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해제될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때까지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항상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일정합니다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3BAF368D" w14:textId="77777777" w:rsidR="00F2427B" w:rsidRPr="00172F46" w:rsidRDefault="00F2427B" w:rsidP="00F2427B">
      <w:pPr>
        <w:pStyle w:val="a3"/>
        <w:spacing w:before="10"/>
        <w:ind w:leftChars="64" w:left="141"/>
        <w:jc w:val="both"/>
        <w:rPr>
          <w:rFonts w:ascii="맑은 고딕" w:eastAsia="맑은 고딕" w:hAnsi="맑은 고딕"/>
          <w:sz w:val="26"/>
          <w:lang w:eastAsia="ko-KR"/>
        </w:rPr>
      </w:pPr>
    </w:p>
    <w:p w14:paraId="61C502F6" w14:textId="5BAE651C" w:rsidR="007F6D0A" w:rsidRPr="00172F46" w:rsidRDefault="00F2427B" w:rsidP="001B0B37">
      <w:pPr>
        <w:pStyle w:val="4"/>
        <w:numPr>
          <w:ilvl w:val="3"/>
          <w:numId w:val="21"/>
        </w:numPr>
        <w:tabs>
          <w:tab w:val="left" w:pos="859"/>
        </w:tabs>
        <w:jc w:val="both"/>
        <w:rPr>
          <w:rFonts w:ascii="맑은 고딕" w:eastAsia="맑은 고딕" w:hAnsi="맑은 고딕"/>
        </w:rPr>
      </w:pPr>
      <w:bookmarkStart w:id="177" w:name="8.4.2.6_Loitering"/>
      <w:bookmarkEnd w:id="177"/>
      <w:r>
        <w:rPr>
          <w:rFonts w:ascii="맑은 고딕" w:eastAsia="맑은 고딕" w:hAnsi="맑은 고딕" w:hint="eastAsia"/>
          <w:lang w:eastAsia="ko-KR"/>
        </w:rPr>
        <w:t>배회</w:t>
      </w:r>
    </w:p>
    <w:p w14:paraId="41DAB92D" w14:textId="77777777" w:rsidR="00F2427B" w:rsidRDefault="00F2427B" w:rsidP="00F2427B">
      <w:pPr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7C22D896" w14:textId="79DD8240" w:rsidR="007F6D0A" w:rsidRPr="00F2427B" w:rsidRDefault="00F2427B" w:rsidP="00F2427B">
      <w:pPr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물체가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특정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시간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동안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정의된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영역을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어슬렁거리면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경보가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울립니다</w:t>
      </w:r>
      <w:r w:rsidRPr="00F2427B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5FDBDE8A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  <w:lang w:eastAsia="ko-KR"/>
        </w:rPr>
      </w:pPr>
    </w:p>
    <w:p w14:paraId="10F52B47" w14:textId="77777777" w:rsidR="007F6D0A" w:rsidRPr="00172F46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lang w:eastAsia="ko-KR"/>
        </w:rPr>
      </w:pPr>
    </w:p>
    <w:p w14:paraId="2889FFC9" w14:textId="7777777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632DB4A7" wp14:editId="6647833C">
            <wp:extent cx="5852160" cy="2953385"/>
            <wp:effectExtent l="0" t="0" r="0" b="0"/>
            <wp:docPr id="513" name="image2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" name="image206.jpeg"/>
                    <pic:cNvPicPr>
                      <a:picLocks noChangeAspect="1"/>
                    </pic:cNvPicPr>
                  </pic:nvPicPr>
                  <pic:blipFill>
                    <a:blip r:embed="rId2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FBCB3" w14:textId="77777777" w:rsidR="007F6D0A" w:rsidRPr="00172F46" w:rsidRDefault="007F6D0A" w:rsidP="001B0B37">
      <w:pPr>
        <w:pStyle w:val="a3"/>
        <w:spacing w:before="8"/>
        <w:jc w:val="both"/>
        <w:rPr>
          <w:rFonts w:ascii="맑은 고딕" w:eastAsia="맑은 고딕" w:hAnsi="맑은 고딕"/>
        </w:rPr>
      </w:pPr>
    </w:p>
    <w:p w14:paraId="67F6F7E4" w14:textId="014DA541" w:rsidR="007F6D0A" w:rsidRPr="00F2427B" w:rsidRDefault="00F2427B" w:rsidP="001B0B37">
      <w:pPr>
        <w:pStyle w:val="a3"/>
        <w:spacing w:before="90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F2427B">
        <w:rPr>
          <w:rFonts w:ascii="맑은 고딕" w:eastAsia="맑은 고딕" w:hAnsi="맑은 고딕" w:hint="eastAsia"/>
          <w:sz w:val="20"/>
          <w:szCs w:val="20"/>
          <w:lang w:eastAsia="ko-KR"/>
        </w:rPr>
        <w:t>설정 단계는 다음과 같습니다.</w:t>
      </w:r>
    </w:p>
    <w:p w14:paraId="0890D001" w14:textId="77777777" w:rsidR="007F6D0A" w:rsidRPr="00F2427B" w:rsidRDefault="007F6D0A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3688789A" w14:textId="52187813" w:rsidR="007F6D0A" w:rsidRPr="0013489E" w:rsidRDefault="00F2427B" w:rsidP="001B0B37">
      <w:pPr>
        <w:pStyle w:val="5"/>
        <w:jc w:val="both"/>
        <w:rPr>
          <w:rFonts w:ascii="맑은 고딕" w:eastAsia="맑은 고딕" w:hAnsi="맑은 고딕"/>
          <w:lang w:eastAsia="ko-KR"/>
        </w:rPr>
      </w:pPr>
      <w:r w:rsidRPr="0013489E">
        <w:rPr>
          <w:rFonts w:ascii="맑은 고딕" w:eastAsia="맑은 고딕" w:hAnsi="맑은 고딕"/>
          <w:lang w:eastAsia="ko-KR"/>
        </w:rPr>
        <w:t>[</w:t>
      </w:r>
      <w:r w:rsidRPr="0013489E">
        <w:rPr>
          <w:rFonts w:ascii="맑은 고딕" w:eastAsia="맑은 고딕" w:hAnsi="맑은 고딕" w:hint="eastAsia"/>
          <w:lang w:eastAsia="ko-KR"/>
        </w:rPr>
        <w:t>감지 설정]</w:t>
      </w:r>
    </w:p>
    <w:p w14:paraId="2C87754D" w14:textId="77777777" w:rsidR="007F6D0A" w:rsidRPr="00F2427B" w:rsidRDefault="007F6D0A" w:rsidP="001B0B37">
      <w:pPr>
        <w:pStyle w:val="a3"/>
        <w:jc w:val="both"/>
        <w:rPr>
          <w:rFonts w:ascii="맑은 고딕" w:eastAsia="맑은 고딕" w:hAnsi="맑은 고딕"/>
          <w:b/>
          <w:sz w:val="20"/>
          <w:szCs w:val="20"/>
          <w:lang w:eastAsia="ko-KR"/>
        </w:rPr>
      </w:pPr>
    </w:p>
    <w:p w14:paraId="63ABDE24" w14:textId="4A9ED134" w:rsidR="007F6D0A" w:rsidRPr="00F2427B" w:rsidRDefault="000E72C7" w:rsidP="00F2427B">
      <w:pPr>
        <w:pStyle w:val="a3"/>
        <w:ind w:left="142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/>
          <w:b/>
          <w:noProof/>
          <w:sz w:val="20"/>
          <w:szCs w:val="20"/>
        </w:rPr>
        <mc:AlternateContent>
          <mc:Choice Requires="wpg">
            <w:drawing>
              <wp:inline distT="0" distB="0" distL="0" distR="0" wp14:anchorId="02DFDEC3" wp14:editId="17E378FA">
                <wp:extent cx="152400" cy="152400"/>
                <wp:effectExtent l="0" t="3810" r="1905" b="0"/>
                <wp:docPr id="1901473564" name="Group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906824500" name="Picture 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4604330" name="Picture 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343CA80" id="Group 246" o:spid="_x0000_s1026" style="width:12pt;height:12pt;mso-position-horizontal-relative:char;mso-position-vertical-relative:lin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">
                <v:shape id="Picture 247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">
                  <v:imagedata r:id="rId17" o:title=""/>
                </v:shape>
                <v:shape id="Picture 248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">
                  <v:imagedata r:id="rId18" o:title=""/>
                </v:shape>
                <w10:anchorlock/>
              </v:group>
            </w:pict>
          </mc:Fallback>
        </mc:AlternateContent>
      </w:r>
      <w:r w:rsidR="00F2427B" w:rsidRPr="00F2427B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 </w:t>
      </w:r>
      <w:r w:rsidR="00B47649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참고</w:t>
      </w:r>
      <w:r w:rsidR="007577A8" w:rsidRPr="00F2427B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B47649" w:rsidRPr="00B47649">
        <w:rPr>
          <w:rFonts w:ascii="맑은 고딕" w:eastAsia="맑은 고딕" w:hAnsi="맑은 고딕" w:hint="eastAsia"/>
          <w:sz w:val="20"/>
          <w:szCs w:val="20"/>
          <w:lang w:eastAsia="ko-KR"/>
        </w:rPr>
        <w:t>일반</w:t>
      </w:r>
      <w:r w:rsidR="00B47649" w:rsidRPr="00B4764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sz w:val="20"/>
          <w:szCs w:val="20"/>
          <w:lang w:eastAsia="ko-KR"/>
        </w:rPr>
        <w:t>설정은</w:t>
      </w:r>
      <w:r w:rsidR="00B47649" w:rsidRPr="00B4764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sz w:val="20"/>
          <w:szCs w:val="20"/>
          <w:lang w:eastAsia="ko-KR"/>
        </w:rPr>
        <w:t>모든</w:t>
      </w:r>
      <w:r w:rsidR="00B47649" w:rsidRPr="00B4764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sz w:val="20"/>
          <w:szCs w:val="20"/>
          <w:lang w:eastAsia="ko-KR"/>
        </w:rPr>
        <w:t>감지</w:t>
      </w:r>
      <w:r w:rsidR="00B47649" w:rsidRPr="00B4764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sz w:val="20"/>
          <w:szCs w:val="20"/>
          <w:lang w:eastAsia="ko-KR"/>
        </w:rPr>
        <w:t>영역</w:t>
      </w:r>
      <w:r w:rsidR="00B47649" w:rsidRPr="00B47649">
        <w:rPr>
          <w:rFonts w:ascii="맑은 고딕" w:eastAsia="맑은 고딕" w:hAnsi="맑은 고딕"/>
          <w:sz w:val="20"/>
          <w:szCs w:val="20"/>
          <w:lang w:eastAsia="ko-KR"/>
        </w:rPr>
        <w:t>/</w:t>
      </w:r>
      <w:r w:rsidR="00B47649" w:rsidRPr="00B47649">
        <w:rPr>
          <w:rFonts w:ascii="맑은 고딕" w:eastAsia="맑은 고딕" w:hAnsi="맑은 고딕" w:hint="eastAsia"/>
          <w:sz w:val="20"/>
          <w:szCs w:val="20"/>
          <w:lang w:eastAsia="ko-KR"/>
        </w:rPr>
        <w:t>라인에</w:t>
      </w:r>
      <w:r w:rsidR="00B47649" w:rsidRPr="00B4764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sz w:val="20"/>
          <w:szCs w:val="20"/>
          <w:lang w:eastAsia="ko-KR"/>
        </w:rPr>
        <w:t>적용됩니다</w:t>
      </w:r>
      <w:r w:rsidR="00B47649" w:rsidRPr="00B47649">
        <w:rPr>
          <w:rFonts w:ascii="맑은 고딕" w:eastAsia="맑은 고딕" w:hAnsi="맑은 고딕"/>
          <w:sz w:val="20"/>
          <w:szCs w:val="20"/>
          <w:lang w:eastAsia="ko-KR"/>
        </w:rPr>
        <w:t>!</w:t>
      </w:r>
    </w:p>
    <w:p w14:paraId="5375FCBE" w14:textId="77777777" w:rsidR="007F6D0A" w:rsidRPr="00F2427B" w:rsidRDefault="007F6D0A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4533519E" w14:textId="0AC5E661" w:rsidR="007F6D0A" w:rsidRPr="00B47649" w:rsidRDefault="00B47649" w:rsidP="00B47649">
      <w:pPr>
        <w:pStyle w:val="a3"/>
        <w:spacing w:before="11"/>
        <w:ind w:firstLineChars="71" w:firstLine="142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>1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영역을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선택하고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배회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감지를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활성화합니다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6523DF64" w14:textId="77777777" w:rsidR="00B47649" w:rsidRPr="00F2427B" w:rsidRDefault="00B47649" w:rsidP="001B0B37">
      <w:pPr>
        <w:pStyle w:val="a3"/>
        <w:spacing w:before="11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1742D551" w14:textId="0CA478C8" w:rsidR="00B47649" w:rsidRPr="00B47649" w:rsidRDefault="000E72C7" w:rsidP="00B47649">
      <w:pPr>
        <w:tabs>
          <w:tab w:val="left" w:pos="560"/>
        </w:tabs>
        <w:spacing w:before="212" w:line="249" w:lineRule="auto"/>
        <w:ind w:leftChars="64" w:left="141" w:right="27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eastAsia="맑은 고딕"/>
          <w:b/>
          <w:noProof/>
        </w:rPr>
        <mc:AlternateContent>
          <mc:Choice Requires="wpg">
            <w:drawing>
              <wp:inline distT="0" distB="0" distL="0" distR="0" wp14:anchorId="6171843A" wp14:editId="7362299E">
                <wp:extent cx="152400" cy="152400"/>
                <wp:effectExtent l="0" t="1905" r="2540" b="0"/>
                <wp:docPr id="67581797" name="Group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233993624" name="Picture 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97307613" name="Picture 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A7E502C" id="Group 249" o:spid="_x0000_s1026" style="width:12pt;height:12pt;mso-position-horizontal-relative:char;mso-position-vertical-relative:lin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">
                <v:shape id="Picture 250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">
                  <v:imagedata r:id="rId17" o:title=""/>
                </v:shape>
                <v:shape id="Picture 251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">
                  <v:imagedata r:id="rId18" o:title=""/>
                </v:shape>
                <w10:anchorlock/>
              </v:group>
            </w:pict>
          </mc:Fallback>
        </mc:AlternateContent>
      </w:r>
      <w:r w:rsidR="00F2427B" w:rsidRPr="00B47649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참고</w:t>
      </w:r>
      <w:r w:rsidR="007577A8" w:rsidRPr="00B47649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일반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모드를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선택하면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현재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영역에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대한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구성을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지원합니다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.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고급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모드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(PTZ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시리즈만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해당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>)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를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선택하면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다양한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PTZ </w:t>
      </w:r>
      <w:proofErr w:type="spellStart"/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프리셋에</w:t>
      </w:r>
      <w:proofErr w:type="spellEnd"/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대한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구성을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지원합니다.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(</w:t>
      </w:r>
      <w:proofErr w:type="spellStart"/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프리셋</w:t>
      </w:r>
      <w:proofErr w:type="spellEnd"/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1~4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지원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)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또한,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개체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크기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제한을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B47649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="00B47649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. </w:t>
      </w:r>
    </w:p>
    <w:p w14:paraId="095D26C5" w14:textId="77777777" w:rsidR="007F6D0A" w:rsidRPr="00F2427B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357F5484" w14:textId="226740C2" w:rsidR="007F6D0A" w:rsidRDefault="00B47649" w:rsidP="00B47649">
      <w:pPr>
        <w:pStyle w:val="a3"/>
        <w:spacing w:before="2"/>
        <w:ind w:leftChars="64" w:left="141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>2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최소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배회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시간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.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최소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배회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시간을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3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초에서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1800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초로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설정한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후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선택한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영역에서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배회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최소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시간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동안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물체가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배회하면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경보가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울립니다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6E2C286B" w14:textId="77777777" w:rsidR="00B47649" w:rsidRPr="00B47649" w:rsidRDefault="00B47649" w:rsidP="00B47649">
      <w:pPr>
        <w:pStyle w:val="a3"/>
        <w:spacing w:before="2"/>
        <w:ind w:leftChars="64" w:left="141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0EC0C6A9" w14:textId="297A5CBB" w:rsidR="007F6D0A" w:rsidRDefault="00B47649" w:rsidP="00B47649">
      <w:pPr>
        <w:pStyle w:val="a3"/>
        <w:spacing w:before="3"/>
        <w:ind w:leftChars="64" w:left="141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>3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탐지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대상을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선택합니다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.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사람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또는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차량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속성을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확인하면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카메라가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사람이나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차량을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감지하고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관련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이벤트를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인식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하면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경보를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울립니다</w:t>
      </w:r>
      <w:r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544B78A4" w14:textId="77777777" w:rsidR="00B47649" w:rsidRPr="00B47649" w:rsidRDefault="00B47649" w:rsidP="00B47649">
      <w:pPr>
        <w:pStyle w:val="a3"/>
        <w:spacing w:before="3"/>
        <w:ind w:leftChars="64" w:left="141"/>
        <w:jc w:val="both"/>
        <w:rPr>
          <w:rFonts w:ascii="맑은 고딕" w:eastAsia="맑은 고딕" w:hAnsi="맑은 고딕"/>
          <w:bCs/>
          <w:lang w:eastAsia="ko-KR"/>
        </w:rPr>
      </w:pPr>
    </w:p>
    <w:p w14:paraId="1491F938" w14:textId="565E2B63" w:rsidR="007F6D0A" w:rsidRDefault="007577A8" w:rsidP="001B0B37">
      <w:pPr>
        <w:pStyle w:val="a3"/>
        <w:ind w:left="103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5AEA9769" wp14:editId="60827C0C">
            <wp:extent cx="4791710" cy="3335655"/>
            <wp:effectExtent l="0" t="0" r="0" b="0"/>
            <wp:docPr id="515" name="image2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" name="image207.png"/>
                    <pic:cNvPicPr>
                      <a:picLocks noChangeAspect="1"/>
                    </pic:cNvPicPr>
                  </pic:nvPicPr>
                  <pic:blipFill>
                    <a:blip r:embed="rId2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2055" cy="333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34AC1" w14:textId="7A47CD7D" w:rsidR="00EE2205" w:rsidRDefault="00EE2205" w:rsidP="001B0B37">
      <w:pPr>
        <w:pStyle w:val="a3"/>
        <w:ind w:left="1030"/>
        <w:jc w:val="both"/>
        <w:rPr>
          <w:rFonts w:ascii="맑은 고딕" w:eastAsia="맑은 고딕" w:hAnsi="맑은 고딕"/>
          <w:sz w:val="20"/>
        </w:rPr>
      </w:pPr>
    </w:p>
    <w:p w14:paraId="2FA32C86" w14:textId="21EFCAC0" w:rsidR="00EE2205" w:rsidRDefault="00EE2205" w:rsidP="001B0B37">
      <w:pPr>
        <w:pStyle w:val="a3"/>
        <w:ind w:left="1030"/>
        <w:jc w:val="both"/>
        <w:rPr>
          <w:rFonts w:ascii="맑은 고딕" w:eastAsia="맑은 고딕" w:hAnsi="맑은 고딕"/>
          <w:sz w:val="20"/>
        </w:rPr>
      </w:pPr>
    </w:p>
    <w:p w14:paraId="0741F8D4" w14:textId="08F37EAA" w:rsidR="00EE2205" w:rsidRDefault="00EE2205" w:rsidP="001B0B37">
      <w:pPr>
        <w:pStyle w:val="a3"/>
        <w:ind w:left="1030"/>
        <w:jc w:val="both"/>
        <w:rPr>
          <w:rFonts w:ascii="맑은 고딕" w:eastAsia="맑은 고딕" w:hAnsi="맑은 고딕"/>
          <w:sz w:val="20"/>
        </w:rPr>
      </w:pPr>
    </w:p>
    <w:p w14:paraId="004EE23B" w14:textId="6D4993D3" w:rsidR="00EE2205" w:rsidRDefault="00EE2205" w:rsidP="001B0B37">
      <w:pPr>
        <w:pStyle w:val="a3"/>
        <w:ind w:left="1030"/>
        <w:jc w:val="both"/>
        <w:rPr>
          <w:rFonts w:ascii="맑은 고딕" w:eastAsia="맑은 고딕" w:hAnsi="맑은 고딕"/>
          <w:sz w:val="20"/>
        </w:rPr>
      </w:pPr>
    </w:p>
    <w:p w14:paraId="3AB8EDCE" w14:textId="77777777" w:rsidR="00EE2205" w:rsidRPr="00172F46" w:rsidRDefault="00EE2205" w:rsidP="001B0B37">
      <w:pPr>
        <w:pStyle w:val="a3"/>
        <w:ind w:left="1030"/>
        <w:jc w:val="both"/>
        <w:rPr>
          <w:rFonts w:ascii="맑은 고딕" w:eastAsia="맑은 고딕" w:hAnsi="맑은 고딕"/>
          <w:sz w:val="20"/>
        </w:rPr>
      </w:pPr>
    </w:p>
    <w:p w14:paraId="3F12992F" w14:textId="77777777" w:rsidR="007F6D0A" w:rsidRPr="00172F46" w:rsidRDefault="007F6D0A" w:rsidP="001B0B37">
      <w:pPr>
        <w:pStyle w:val="a3"/>
        <w:spacing w:before="6"/>
        <w:jc w:val="both"/>
        <w:rPr>
          <w:rFonts w:ascii="맑은 고딕" w:eastAsia="맑은 고딕" w:hAnsi="맑은 고딕"/>
          <w:sz w:val="14"/>
        </w:rPr>
      </w:pPr>
    </w:p>
    <w:p w14:paraId="5CF81FBD" w14:textId="77777777" w:rsidR="00B47649" w:rsidRPr="00B47649" w:rsidRDefault="00B47649" w:rsidP="00B47649">
      <w:pPr>
        <w:pStyle w:val="a3"/>
        <w:spacing w:before="6"/>
        <w:jc w:val="both"/>
        <w:rPr>
          <w:rFonts w:ascii="맑은 고딕" w:eastAsia="맑은 고딕" w:hAnsi="맑은 고딕"/>
          <w:b/>
          <w:bCs/>
          <w:lang w:eastAsia="ko-KR"/>
        </w:rPr>
      </w:pPr>
      <w:r w:rsidRPr="00B47649">
        <w:rPr>
          <w:rFonts w:ascii="맑은 고딕" w:eastAsia="맑은 고딕" w:hAnsi="맑은 고딕"/>
          <w:b/>
          <w:bCs/>
          <w:lang w:eastAsia="ko-KR"/>
        </w:rPr>
        <w:lastRenderedPageBreak/>
        <w:t>[</w:t>
      </w:r>
      <w:r w:rsidRPr="00B47649">
        <w:rPr>
          <w:rFonts w:ascii="맑은 고딕" w:eastAsia="맑은 고딕" w:hAnsi="맑은 고딕" w:hint="eastAsia"/>
          <w:b/>
          <w:bCs/>
          <w:lang w:eastAsia="ko-KR"/>
        </w:rPr>
        <w:t>일반</w:t>
      </w:r>
      <w:r w:rsidRPr="00B47649">
        <w:rPr>
          <w:rFonts w:ascii="맑은 고딕" w:eastAsia="맑은 고딕" w:hAnsi="맑은 고딕"/>
          <w:b/>
          <w:bCs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/>
          <w:bCs/>
          <w:lang w:eastAsia="ko-KR"/>
        </w:rPr>
        <w:t>설정</w:t>
      </w:r>
      <w:r w:rsidRPr="00B47649">
        <w:rPr>
          <w:rFonts w:ascii="맑은 고딕" w:eastAsia="맑은 고딕" w:hAnsi="맑은 고딕"/>
          <w:b/>
          <w:bCs/>
          <w:lang w:eastAsia="ko-KR"/>
        </w:rPr>
        <w:t>]</w:t>
      </w:r>
    </w:p>
    <w:p w14:paraId="35E66E73" w14:textId="43C59E10" w:rsidR="00B47649" w:rsidRPr="00B47649" w:rsidRDefault="00B47649" w:rsidP="00B47649">
      <w:pPr>
        <w:pStyle w:val="a3"/>
        <w:spacing w:before="6"/>
        <w:jc w:val="both"/>
        <w:rPr>
          <w:rFonts w:ascii="맑은 고딕" w:eastAsia="맑은 고딕" w:hAnsi="맑은 고딕"/>
          <w:b/>
          <w:bCs/>
          <w:lang w:eastAsia="ko-KR"/>
        </w:rPr>
      </w:pPr>
    </w:p>
    <w:p w14:paraId="1397AAFC" w14:textId="6BAEF516" w:rsidR="007F6D0A" w:rsidRDefault="00B47649" w:rsidP="00EE2205">
      <w:pPr>
        <w:pStyle w:val="a3"/>
        <w:spacing w:before="7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B47649">
        <w:rPr>
          <w:rFonts w:ascii="맑은 고딕" w:eastAsia="맑은 고딕" w:hAnsi="맑은 고딕"/>
          <w:noProof/>
          <w:sz w:val="20"/>
          <w:szCs w:val="20"/>
        </w:rPr>
        <w:drawing>
          <wp:anchor distT="0" distB="0" distL="0" distR="0" simplePos="0" relativeHeight="251631616" behindDoc="0" locked="0" layoutInCell="1" allowOverlap="1" wp14:anchorId="73DEF15B" wp14:editId="4A006D40">
            <wp:simplePos x="0" y="0"/>
            <wp:positionH relativeFrom="page">
              <wp:posOffset>1507622</wp:posOffset>
            </wp:positionH>
            <wp:positionV relativeFrom="paragraph">
              <wp:posOffset>328088</wp:posOffset>
            </wp:positionV>
            <wp:extent cx="4789170" cy="3336925"/>
            <wp:effectExtent l="0" t="0" r="0" b="0"/>
            <wp:wrapTopAndBottom/>
            <wp:docPr id="517" name="image2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" name="image208.png"/>
                    <pic:cNvPicPr>
                      <a:picLocks noChangeAspect="1"/>
                    </pic:cNvPicPr>
                  </pic:nvPicPr>
                  <pic:blipFill>
                    <a:blip r:embed="rId2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9170" cy="3336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47649">
        <w:rPr>
          <w:rFonts w:ascii="맑은 고딕" w:eastAsia="맑은 고딕" w:hAnsi="맑은 고딕"/>
          <w:sz w:val="20"/>
          <w:szCs w:val="20"/>
          <w:lang w:eastAsia="ko-KR"/>
        </w:rPr>
        <w:t>4</w:t>
      </w:r>
      <w:r w:rsidRPr="00B47649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B47649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 w:rsidRPr="00B47649">
        <w:rPr>
          <w:rFonts w:ascii="맑은 고딕" w:eastAsia="맑은 고딕" w:hAnsi="맑은 고딕" w:hint="eastAsia"/>
          <w:sz w:val="20"/>
          <w:szCs w:val="20"/>
          <w:lang w:eastAsia="ko-KR"/>
        </w:rPr>
        <w:t>개체</w:t>
      </w:r>
      <w:r w:rsidRPr="00B4764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sz w:val="20"/>
          <w:szCs w:val="20"/>
          <w:lang w:eastAsia="ko-KR"/>
        </w:rPr>
        <w:t>크기</w:t>
      </w:r>
      <w:r w:rsidRPr="00B4764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sz w:val="20"/>
          <w:szCs w:val="20"/>
          <w:lang w:eastAsia="ko-KR"/>
        </w:rPr>
        <w:t>제한을</w:t>
      </w:r>
      <w:r w:rsidRPr="00B4764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sz w:val="20"/>
          <w:szCs w:val="20"/>
          <w:lang w:eastAsia="ko-KR"/>
        </w:rPr>
        <w:t>설정합니다</w:t>
      </w:r>
      <w:r w:rsidRPr="00B47649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31FD4ACC" w14:textId="77777777" w:rsidR="00EE2205" w:rsidRPr="00EE2205" w:rsidRDefault="00EE2205" w:rsidP="00EE2205">
      <w:pPr>
        <w:pStyle w:val="a3"/>
        <w:spacing w:before="7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3C87423D" w14:textId="69B9946F" w:rsidR="007F6D0A" w:rsidRPr="00172F46" w:rsidRDefault="00B47649" w:rsidP="001B0B37">
      <w:pPr>
        <w:pStyle w:val="5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52.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44"/>
        <w:gridCol w:w="6485"/>
      </w:tblGrid>
      <w:tr w:rsidR="007F6D0A" w:rsidRPr="00172F46" w14:paraId="1528CA71" w14:textId="77777777" w:rsidTr="00B47649">
        <w:trPr>
          <w:trHeight w:val="503"/>
          <w:jc w:val="center"/>
        </w:trPr>
        <w:tc>
          <w:tcPr>
            <w:tcW w:w="2844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45A24D0D" w14:textId="14A1A31F" w:rsidR="007F6D0A" w:rsidRPr="00172F46" w:rsidRDefault="00B47649" w:rsidP="00B47649">
            <w:pPr>
              <w:pStyle w:val="TableParagraph"/>
              <w:spacing w:before="90"/>
              <w:ind w:left="831" w:right="818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48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E72CCD4" w14:textId="5C25042E" w:rsidR="007F6D0A" w:rsidRPr="00172F46" w:rsidRDefault="00B47649" w:rsidP="00B47649">
            <w:pPr>
              <w:pStyle w:val="TableParagraph"/>
              <w:spacing w:before="90"/>
              <w:ind w:left="2127" w:right="2110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B47649" w:rsidRPr="00172F46" w14:paraId="009E4573" w14:textId="77777777" w:rsidTr="00B47649">
        <w:trPr>
          <w:trHeight w:val="793"/>
          <w:jc w:val="center"/>
        </w:trPr>
        <w:tc>
          <w:tcPr>
            <w:tcW w:w="2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E60DAF3" w14:textId="0D21A3C2" w:rsidR="00B47649" w:rsidRPr="00B47649" w:rsidRDefault="00B47649" w:rsidP="00B47649">
            <w:pPr>
              <w:pStyle w:val="TableParagraph"/>
              <w:ind w:left="344" w:right="328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최소 크기</w:t>
            </w:r>
          </w:p>
        </w:tc>
        <w:tc>
          <w:tcPr>
            <w:tcW w:w="6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4BC8DF1" w14:textId="702D995C" w:rsidR="00B47649" w:rsidRPr="00B47649" w:rsidRDefault="00B47649" w:rsidP="00B47649">
            <w:pPr>
              <w:pStyle w:val="TableParagraph"/>
              <w:spacing w:before="74" w:line="254" w:lineRule="auto"/>
              <w:ind w:left="94" w:right="235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감지된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최소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설정하기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화면을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그리거나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픽셀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입력합니다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크기보다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작으면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감지되지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않습니다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최소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3*3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B47649" w:rsidRPr="00172F46" w14:paraId="2DB63F3E" w14:textId="77777777" w:rsidTr="00B47649">
        <w:trPr>
          <w:trHeight w:val="790"/>
          <w:jc w:val="center"/>
        </w:trPr>
        <w:tc>
          <w:tcPr>
            <w:tcW w:w="284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35A89AAB" w14:textId="50168D4A" w:rsidR="00B47649" w:rsidRPr="00B47649" w:rsidRDefault="00B47649" w:rsidP="00B47649">
            <w:pPr>
              <w:pStyle w:val="TableParagraph"/>
              <w:ind w:left="344" w:right="328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최대 크기</w:t>
            </w:r>
          </w:p>
        </w:tc>
        <w:tc>
          <w:tcPr>
            <w:tcW w:w="6485" w:type="dxa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204261FF" w14:textId="3AF513A1" w:rsidR="00B47649" w:rsidRPr="00B47649" w:rsidRDefault="00B47649" w:rsidP="00B47649">
            <w:pPr>
              <w:pStyle w:val="TableParagraph"/>
              <w:spacing w:before="74" w:line="254" w:lineRule="auto"/>
              <w:ind w:left="94" w:right="218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감지된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설정하기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화면을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그리거나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픽셀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입력합니다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크기보다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감지되지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않습니다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320*240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</w:tbl>
    <w:p w14:paraId="43A4EB90" w14:textId="77777777" w:rsidR="007F6D0A" w:rsidRPr="00172F46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b/>
          <w:sz w:val="9"/>
          <w:lang w:eastAsia="ko-KR"/>
        </w:rPr>
      </w:pPr>
    </w:p>
    <w:p w14:paraId="5A0ACADF" w14:textId="77777777" w:rsidR="003956DE" w:rsidRPr="0013489E" w:rsidRDefault="003956DE" w:rsidP="003956DE">
      <w:pPr>
        <w:jc w:val="both"/>
        <w:rPr>
          <w:rFonts w:ascii="맑은 고딕" w:eastAsia="맑은 고딕" w:hAnsi="맑은 고딕"/>
          <w:b/>
          <w:sz w:val="23"/>
          <w:szCs w:val="23"/>
          <w:lang w:eastAsia="ko-KR"/>
        </w:rPr>
      </w:pP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>[</w:t>
      </w:r>
      <w:r w:rsidRPr="0013489E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스케줄</w:t>
      </w: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 xml:space="preserve"> </w:t>
      </w:r>
      <w:r w:rsidRPr="0013489E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설정</w:t>
      </w: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>]</w:t>
      </w:r>
    </w:p>
    <w:p w14:paraId="6B15BE87" w14:textId="77777777" w:rsidR="003956DE" w:rsidRPr="006D0E31" w:rsidRDefault="003956DE" w:rsidP="003956DE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3C3B2200" w14:textId="77777777" w:rsidR="003956DE" w:rsidRPr="006D0E31" w:rsidRDefault="003956DE" w:rsidP="003956DE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>4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일정을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6D2AD719" w14:textId="77777777" w:rsidR="007F6D0A" w:rsidRPr="00172F46" w:rsidRDefault="007F6D0A" w:rsidP="001B0B37">
      <w:pPr>
        <w:pStyle w:val="a3"/>
        <w:spacing w:before="2"/>
        <w:jc w:val="both"/>
        <w:rPr>
          <w:rFonts w:ascii="맑은 고딕" w:eastAsia="맑은 고딕" w:hAnsi="맑은 고딕"/>
          <w:sz w:val="20"/>
          <w:lang w:eastAsia="ko-KR"/>
        </w:rPr>
      </w:pPr>
    </w:p>
    <w:p w14:paraId="0DEEBBAB" w14:textId="77777777" w:rsidR="003956DE" w:rsidRPr="0013489E" w:rsidRDefault="003956DE" w:rsidP="003956DE">
      <w:pPr>
        <w:widowControl/>
        <w:autoSpaceDE/>
        <w:autoSpaceDN/>
        <w:rPr>
          <w:rFonts w:ascii="맑은 고딕" w:eastAsia="맑은 고딕" w:hAnsi="맑은 고딕"/>
          <w:b/>
          <w:sz w:val="23"/>
          <w:szCs w:val="23"/>
          <w:lang w:eastAsia="ko-KR"/>
        </w:rPr>
      </w:pP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>[</w:t>
      </w:r>
      <w:r w:rsidRPr="0013489E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알람</w:t>
      </w: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 xml:space="preserve"> </w:t>
      </w:r>
      <w:r w:rsidRPr="0013489E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작동</w:t>
      </w: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>]</w:t>
      </w:r>
    </w:p>
    <w:p w14:paraId="1AA25315" w14:textId="77777777" w:rsidR="003956DE" w:rsidRPr="001C147F" w:rsidRDefault="003956DE" w:rsidP="003956DE">
      <w:pPr>
        <w:widowControl/>
        <w:autoSpaceDE/>
        <w:autoSpaceDN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605A1CCD" w14:textId="77777777" w:rsidR="003956DE" w:rsidRDefault="003956DE" w:rsidP="003956DE">
      <w:pPr>
        <w:pStyle w:val="a3"/>
        <w:spacing w:before="7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>5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알람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작동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을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2F4C44DB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1"/>
          <w:lang w:eastAsia="ko-KR"/>
        </w:rPr>
      </w:pPr>
    </w:p>
    <w:p w14:paraId="1BFA4566" w14:textId="5A087959" w:rsidR="007F6D0A" w:rsidRPr="00172F46" w:rsidRDefault="000E72C7" w:rsidP="003956DE">
      <w:pPr>
        <w:pStyle w:val="5"/>
        <w:ind w:left="0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/>
          <w:noProof/>
        </w:rPr>
        <mc:AlternateContent>
          <mc:Choice Requires="wpg">
            <w:drawing>
              <wp:inline distT="0" distB="0" distL="0" distR="0" wp14:anchorId="04CF952A" wp14:editId="2520B8E7">
                <wp:extent cx="152400" cy="152400"/>
                <wp:effectExtent l="3175" t="0" r="0" b="1905"/>
                <wp:docPr id="189281765" name="Group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493668235" name="Picture 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05149536" name="Picture 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839B4E2" id="Group 255" o:spid="_x0000_s1026" style="width:12pt;height:12pt;mso-position-horizontal-relative:char;mso-position-vertical-relative:lin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">
                <v:shape id="Picture 256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">
                  <v:imagedata r:id="rId17" o:title=""/>
                </v:shape>
                <v:shape id="Picture 257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">
                  <v:imagedata r:id="rId18" o:title=""/>
                </v:shape>
                <w10:anchorlock/>
              </v:group>
            </w:pict>
          </mc:Fallback>
        </mc:AlternateContent>
      </w:r>
      <w:r w:rsidR="003956DE">
        <w:rPr>
          <w:rFonts w:ascii="맑은 고딕" w:eastAsia="맑은 고딕" w:hAnsi="맑은 고딕"/>
          <w:lang w:eastAsia="ko-KR"/>
        </w:rPr>
        <w:t xml:space="preserve"> </w:t>
      </w:r>
      <w:r w:rsidR="003956DE"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참고</w:t>
      </w:r>
      <w:r w:rsidR="007577A8" w:rsidRPr="003956DE">
        <w:rPr>
          <w:rFonts w:ascii="맑은 고딕" w:eastAsia="맑은 고딕" w:hAnsi="맑은 고딕"/>
          <w:sz w:val="20"/>
          <w:szCs w:val="20"/>
          <w:lang w:eastAsia="ko-KR"/>
        </w:rPr>
        <w:t>:</w:t>
      </w:r>
    </w:p>
    <w:p w14:paraId="67E00DAB" w14:textId="772FAE98" w:rsidR="007F6D0A" w:rsidRDefault="003956DE" w:rsidP="003956DE">
      <w:pPr>
        <w:pStyle w:val="a3"/>
        <w:spacing w:before="10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외부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출력을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활성화하고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일정한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외부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출력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작업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시간을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선택하면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객체가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선택한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영역에서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배회할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때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외부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출력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작업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알람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시간은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알람이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해제될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때까지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항상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일정합니다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078FE042" w14:textId="13C39DF2" w:rsidR="003956DE" w:rsidRPr="003956DE" w:rsidRDefault="003956DE" w:rsidP="001B0B37">
      <w:pPr>
        <w:pStyle w:val="a3"/>
        <w:spacing w:before="8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1D7998FA" w14:textId="74E7E888" w:rsidR="007F6D0A" w:rsidRPr="00172F46" w:rsidRDefault="003956DE" w:rsidP="001B0B37">
      <w:pPr>
        <w:pStyle w:val="4"/>
        <w:numPr>
          <w:ilvl w:val="3"/>
          <w:numId w:val="21"/>
        </w:numPr>
        <w:tabs>
          <w:tab w:val="left" w:pos="859"/>
        </w:tabs>
        <w:jc w:val="both"/>
        <w:rPr>
          <w:rFonts w:ascii="맑은 고딕" w:eastAsia="맑은 고딕" w:hAnsi="맑은 고딕"/>
        </w:rPr>
      </w:pPr>
      <w:bookmarkStart w:id="178" w:name="8.4.2.7_Object_Left/Removed"/>
      <w:bookmarkEnd w:id="178"/>
      <w:r>
        <w:rPr>
          <w:rFonts w:ascii="맑은 고딕" w:eastAsia="맑은 고딕" w:hAnsi="맑은 고딕" w:hint="eastAsia"/>
          <w:lang w:eastAsia="ko-KR"/>
        </w:rPr>
        <w:t>물체 사라짐/</w:t>
      </w:r>
      <w:proofErr w:type="spellStart"/>
      <w:r>
        <w:rPr>
          <w:rFonts w:ascii="맑은 고딕" w:eastAsia="맑은 고딕" w:hAnsi="맑은 고딕" w:hint="eastAsia"/>
          <w:lang w:eastAsia="ko-KR"/>
        </w:rPr>
        <w:t>남겨짐</w:t>
      </w:r>
      <w:proofErr w:type="spellEnd"/>
    </w:p>
    <w:p w14:paraId="552ED93F" w14:textId="77777777" w:rsidR="003956DE" w:rsidRDefault="003956DE" w:rsidP="003956DE">
      <w:pPr>
        <w:pStyle w:val="a3"/>
        <w:spacing w:before="3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05D591E8" w14:textId="0151323D" w:rsidR="007F6D0A" w:rsidRDefault="003956DE" w:rsidP="003956DE">
      <w:pPr>
        <w:pStyle w:val="a3"/>
        <w:spacing w:before="3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개체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왼쪽은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개체가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미리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정의된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영역에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남아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있는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경우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이를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감지하고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경보를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표시할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제거된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물체는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사전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정의된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영역에서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물체가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제거된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경우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이를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감지하고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경보를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표시할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3956DE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2300F44D" w14:textId="77777777" w:rsidR="003956DE" w:rsidRPr="00172F46" w:rsidRDefault="003956DE" w:rsidP="003956DE">
      <w:pPr>
        <w:pStyle w:val="a3"/>
        <w:spacing w:before="3"/>
        <w:ind w:firstLineChars="100" w:firstLine="230"/>
        <w:jc w:val="both"/>
        <w:rPr>
          <w:rFonts w:ascii="맑은 고딕" w:eastAsia="맑은 고딕" w:hAnsi="맑은 고딕"/>
          <w:lang w:eastAsia="ko-KR"/>
        </w:rPr>
      </w:pPr>
    </w:p>
    <w:p w14:paraId="6D4B35D7" w14:textId="7777777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2A9A25E1" wp14:editId="3DC4CC49">
            <wp:extent cx="5852160" cy="2953385"/>
            <wp:effectExtent l="0" t="0" r="0" b="0"/>
            <wp:docPr id="519" name="image2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" name="image209.jpeg"/>
                    <pic:cNvPicPr>
                      <a:picLocks noChangeAspect="1"/>
                    </pic:cNvPicPr>
                  </pic:nvPicPr>
                  <pic:blipFill>
                    <a:blip r:embed="rId2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D5AA9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</w:rPr>
      </w:pPr>
    </w:p>
    <w:p w14:paraId="0386E2DE" w14:textId="6FF3D8DC" w:rsidR="007F6D0A" w:rsidRPr="003956DE" w:rsidRDefault="003956DE" w:rsidP="001B0B37">
      <w:pPr>
        <w:pStyle w:val="a3"/>
        <w:spacing w:before="90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3956DE">
        <w:rPr>
          <w:rFonts w:ascii="맑은 고딕" w:eastAsia="맑은 고딕" w:hAnsi="맑은 고딕" w:hint="eastAsia"/>
          <w:sz w:val="20"/>
          <w:szCs w:val="20"/>
          <w:lang w:eastAsia="ko-KR"/>
        </w:rPr>
        <w:t>설정 단계는 다음과 같습니다.</w:t>
      </w:r>
    </w:p>
    <w:p w14:paraId="68BA1592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1"/>
          <w:lang w:eastAsia="ko-KR"/>
        </w:rPr>
      </w:pPr>
    </w:p>
    <w:p w14:paraId="0F32191E" w14:textId="77777777" w:rsidR="003956DE" w:rsidRPr="0013489E" w:rsidRDefault="003956DE" w:rsidP="003956DE">
      <w:pPr>
        <w:pStyle w:val="5"/>
        <w:jc w:val="both"/>
        <w:rPr>
          <w:rFonts w:ascii="맑은 고딕" w:eastAsia="맑은 고딕" w:hAnsi="맑은 고딕"/>
          <w:lang w:eastAsia="ko-KR"/>
        </w:rPr>
      </w:pPr>
      <w:r w:rsidRPr="0013489E">
        <w:rPr>
          <w:rFonts w:ascii="맑은 고딕" w:eastAsia="맑은 고딕" w:hAnsi="맑은 고딕"/>
          <w:lang w:eastAsia="ko-KR"/>
        </w:rPr>
        <w:t>[</w:t>
      </w:r>
      <w:r w:rsidRPr="0013489E">
        <w:rPr>
          <w:rFonts w:ascii="맑은 고딕" w:eastAsia="맑은 고딕" w:hAnsi="맑은 고딕" w:hint="eastAsia"/>
          <w:lang w:eastAsia="ko-KR"/>
        </w:rPr>
        <w:t>감지 설정]</w:t>
      </w:r>
    </w:p>
    <w:p w14:paraId="0FFA3D69" w14:textId="77777777" w:rsidR="003956DE" w:rsidRPr="00F2427B" w:rsidRDefault="003956DE" w:rsidP="003956DE">
      <w:pPr>
        <w:pStyle w:val="a3"/>
        <w:jc w:val="both"/>
        <w:rPr>
          <w:rFonts w:ascii="맑은 고딕" w:eastAsia="맑은 고딕" w:hAnsi="맑은 고딕"/>
          <w:b/>
          <w:sz w:val="20"/>
          <w:szCs w:val="20"/>
          <w:lang w:eastAsia="ko-KR"/>
        </w:rPr>
      </w:pPr>
    </w:p>
    <w:p w14:paraId="0E12B0C0" w14:textId="4B2CBD1A" w:rsidR="003956DE" w:rsidRPr="00F2427B" w:rsidRDefault="000E72C7" w:rsidP="003956DE">
      <w:pPr>
        <w:pStyle w:val="a3"/>
        <w:ind w:left="142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/>
          <w:b/>
          <w:noProof/>
          <w:sz w:val="20"/>
          <w:szCs w:val="20"/>
        </w:rPr>
        <mc:AlternateContent>
          <mc:Choice Requires="wpg">
            <w:drawing>
              <wp:inline distT="0" distB="0" distL="0" distR="0" wp14:anchorId="51DC6596" wp14:editId="181CD4E9">
                <wp:extent cx="152400" cy="152400"/>
                <wp:effectExtent l="0" t="3175" r="1905" b="0"/>
                <wp:docPr id="1114071032" name="Group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829276325" name="Picture 4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64805227" name="Picture 4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B50DF91" id="Group 482" o:spid="_x0000_s1026" style="width:12pt;height:12pt;mso-position-horizontal-relative:char;mso-position-vertical-relative:lin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">
                <v:shape id="Picture 483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">
                  <v:imagedata r:id="rId17" o:title=""/>
                </v:shape>
                <v:shape id="Picture 484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">
                  <v:imagedata r:id="rId18" o:title=""/>
                </v:shape>
                <w10:anchorlock/>
              </v:group>
            </w:pict>
          </mc:Fallback>
        </mc:AlternateContent>
      </w:r>
      <w:r w:rsidR="003956DE" w:rsidRPr="00F2427B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 </w:t>
      </w:r>
      <w:r w:rsidR="003956DE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참고</w:t>
      </w:r>
      <w:r w:rsidR="003956DE" w:rsidRPr="00F2427B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3956DE" w:rsidRPr="00B47649">
        <w:rPr>
          <w:rFonts w:ascii="맑은 고딕" w:eastAsia="맑은 고딕" w:hAnsi="맑은 고딕" w:hint="eastAsia"/>
          <w:sz w:val="20"/>
          <w:szCs w:val="20"/>
          <w:lang w:eastAsia="ko-KR"/>
        </w:rPr>
        <w:t>일반</w:t>
      </w:r>
      <w:r w:rsidR="003956DE" w:rsidRPr="00B4764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sz w:val="20"/>
          <w:szCs w:val="20"/>
          <w:lang w:eastAsia="ko-KR"/>
        </w:rPr>
        <w:t>설정은</w:t>
      </w:r>
      <w:r w:rsidR="003956DE" w:rsidRPr="00B4764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sz w:val="20"/>
          <w:szCs w:val="20"/>
          <w:lang w:eastAsia="ko-KR"/>
        </w:rPr>
        <w:t>모든</w:t>
      </w:r>
      <w:r w:rsidR="003956DE" w:rsidRPr="00B4764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sz w:val="20"/>
          <w:szCs w:val="20"/>
          <w:lang w:eastAsia="ko-KR"/>
        </w:rPr>
        <w:t>감지</w:t>
      </w:r>
      <w:r w:rsidR="003956DE" w:rsidRPr="00B4764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sz w:val="20"/>
          <w:szCs w:val="20"/>
          <w:lang w:eastAsia="ko-KR"/>
        </w:rPr>
        <w:t>영역</w:t>
      </w:r>
      <w:r w:rsidR="003956DE" w:rsidRPr="00B47649">
        <w:rPr>
          <w:rFonts w:ascii="맑은 고딕" w:eastAsia="맑은 고딕" w:hAnsi="맑은 고딕"/>
          <w:sz w:val="20"/>
          <w:szCs w:val="20"/>
          <w:lang w:eastAsia="ko-KR"/>
        </w:rPr>
        <w:t>/</w:t>
      </w:r>
      <w:r w:rsidR="003956DE" w:rsidRPr="00B47649">
        <w:rPr>
          <w:rFonts w:ascii="맑은 고딕" w:eastAsia="맑은 고딕" w:hAnsi="맑은 고딕" w:hint="eastAsia"/>
          <w:sz w:val="20"/>
          <w:szCs w:val="20"/>
          <w:lang w:eastAsia="ko-KR"/>
        </w:rPr>
        <w:t>라인에</w:t>
      </w:r>
      <w:r w:rsidR="003956DE" w:rsidRPr="00B4764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sz w:val="20"/>
          <w:szCs w:val="20"/>
          <w:lang w:eastAsia="ko-KR"/>
        </w:rPr>
        <w:t>적용됩니다</w:t>
      </w:r>
      <w:r w:rsidR="003956DE" w:rsidRPr="00B47649">
        <w:rPr>
          <w:rFonts w:ascii="맑은 고딕" w:eastAsia="맑은 고딕" w:hAnsi="맑은 고딕"/>
          <w:sz w:val="20"/>
          <w:szCs w:val="20"/>
          <w:lang w:eastAsia="ko-KR"/>
        </w:rPr>
        <w:t>!</w:t>
      </w:r>
    </w:p>
    <w:p w14:paraId="76F200FF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1"/>
          <w:lang w:eastAsia="ko-KR"/>
        </w:rPr>
      </w:pPr>
    </w:p>
    <w:p w14:paraId="23F051E3" w14:textId="0CE555DE" w:rsidR="007F6D0A" w:rsidRDefault="003956DE" w:rsidP="003956DE">
      <w:pPr>
        <w:pStyle w:val="a3"/>
        <w:spacing w:before="1"/>
        <w:ind w:leftChars="64" w:left="141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3956DE">
        <w:rPr>
          <w:rFonts w:ascii="맑은 고딕" w:eastAsia="맑은 고딕" w:hAnsi="맑은 고딕"/>
          <w:bCs/>
          <w:sz w:val="20"/>
          <w:szCs w:val="20"/>
          <w:lang w:eastAsia="ko-KR"/>
        </w:rPr>
        <w:t>1</w:t>
      </w:r>
      <w:r w:rsidRPr="003956D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3956D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3956D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Pr="003956D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영역을</w:t>
      </w:r>
      <w:r w:rsidRPr="003956D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선택하고</w:t>
      </w:r>
      <w:r w:rsidRPr="003956D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객체</w:t>
      </w:r>
      <w:r w:rsidRPr="003956D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왼쪽</w:t>
      </w:r>
      <w:r w:rsidRPr="003956DE">
        <w:rPr>
          <w:rFonts w:ascii="맑은 고딕" w:eastAsia="맑은 고딕" w:hAnsi="맑은 고딕"/>
          <w:bCs/>
          <w:sz w:val="20"/>
          <w:szCs w:val="20"/>
          <w:lang w:eastAsia="ko-KR"/>
        </w:rPr>
        <w:t>/</w:t>
      </w:r>
      <w:r w:rsidRPr="003956D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제거</w:t>
      </w:r>
      <w:r w:rsidRPr="003956D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감지를</w:t>
      </w:r>
      <w:r w:rsidRPr="003956D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활성화합니다</w:t>
      </w:r>
      <w:r w:rsidRPr="003956DE">
        <w:rPr>
          <w:rFonts w:ascii="맑은 고딕" w:eastAsia="맑은 고딕" w:hAnsi="맑은 고딕"/>
          <w:bCs/>
          <w:sz w:val="20"/>
          <w:szCs w:val="20"/>
          <w:lang w:eastAsia="ko-KR"/>
        </w:rPr>
        <w:t>(</w:t>
      </w:r>
      <w:r w:rsidRPr="003956D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또는</w:t>
      </w:r>
      <w:r w:rsidRPr="003956D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두</w:t>
      </w:r>
      <w:r w:rsidRPr="003956D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기능을</w:t>
      </w:r>
      <w:r w:rsidRPr="003956D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동시에</w:t>
      </w:r>
      <w:r w:rsidRPr="003956D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활성화할</w:t>
      </w:r>
      <w:r w:rsidRPr="003956D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수</w:t>
      </w:r>
      <w:r w:rsidRPr="003956D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3956D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있음</w:t>
      </w:r>
      <w:r w:rsidRPr="003956DE">
        <w:rPr>
          <w:rFonts w:ascii="맑은 고딕" w:eastAsia="맑은 고딕" w:hAnsi="맑은 고딕"/>
          <w:bCs/>
          <w:sz w:val="20"/>
          <w:szCs w:val="20"/>
          <w:lang w:eastAsia="ko-KR"/>
        </w:rPr>
        <w:t>).</w:t>
      </w:r>
    </w:p>
    <w:p w14:paraId="551BDD52" w14:textId="77777777" w:rsidR="003956DE" w:rsidRPr="003956DE" w:rsidRDefault="003956DE" w:rsidP="003956DE">
      <w:pPr>
        <w:pStyle w:val="a3"/>
        <w:spacing w:before="1"/>
        <w:ind w:leftChars="64" w:left="141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094F2CFF" w14:textId="015C3A59" w:rsidR="007F6D0A" w:rsidRDefault="000E72C7" w:rsidP="003956DE">
      <w:pPr>
        <w:tabs>
          <w:tab w:val="left" w:pos="560"/>
        </w:tabs>
        <w:spacing w:before="212" w:line="249" w:lineRule="auto"/>
        <w:ind w:leftChars="64" w:left="141" w:right="275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>
        <w:rPr>
          <w:rFonts w:eastAsia="맑은 고딕"/>
          <w:b/>
          <w:noProof/>
        </w:rPr>
        <mc:AlternateContent>
          <mc:Choice Requires="wpg">
            <w:drawing>
              <wp:inline distT="0" distB="0" distL="0" distR="0" wp14:anchorId="5AA0259E" wp14:editId="63A3A5CF">
                <wp:extent cx="152400" cy="152400"/>
                <wp:effectExtent l="0" t="635" r="2540" b="0"/>
                <wp:docPr id="1719699208" name="Group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562429484" name="Picture 4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89802976" name="Picture 4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C2B884C" id="Group 485" o:spid="_x0000_s1026" style="width:12pt;height:12pt;mso-position-horizontal-relative:char;mso-position-vertical-relative:lin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">
                <v:shape id="Picture 486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">
                  <v:imagedata r:id="rId17" o:title=""/>
                </v:shape>
                <v:shape id="Picture 487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">
                  <v:imagedata r:id="rId18" o:title=""/>
                </v:shape>
                <w10:anchorlock/>
              </v:group>
            </w:pict>
          </mc:Fallback>
        </mc:AlternateContent>
      </w:r>
      <w:r w:rsidR="003956DE" w:rsidRPr="00B47649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참고</w:t>
      </w:r>
      <w:r w:rsidR="003956DE" w:rsidRPr="00B47649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일반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모드를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선택하면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현재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영역에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대한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구성을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지원합니다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.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고급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모드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(PTZ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시리즈만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해당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>)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를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선택하면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다양한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PTZ </w:t>
      </w:r>
      <w:proofErr w:type="spellStart"/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프리셋에</w:t>
      </w:r>
      <w:proofErr w:type="spellEnd"/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대한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구성을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지원합니다.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(</w:t>
      </w:r>
      <w:proofErr w:type="spellStart"/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프리셋</w:t>
      </w:r>
      <w:proofErr w:type="spellEnd"/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1~4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지원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)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또한,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개체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크기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제한을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3956D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="003956D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. </w:t>
      </w:r>
    </w:p>
    <w:p w14:paraId="779B8E7C" w14:textId="77777777" w:rsidR="003956DE" w:rsidRPr="00172F46" w:rsidRDefault="003956DE" w:rsidP="003956DE">
      <w:pPr>
        <w:tabs>
          <w:tab w:val="left" w:pos="560"/>
        </w:tabs>
        <w:spacing w:before="212" w:line="249" w:lineRule="auto"/>
        <w:ind w:leftChars="64" w:left="141" w:right="275"/>
        <w:jc w:val="both"/>
        <w:rPr>
          <w:rFonts w:ascii="맑은 고딕" w:eastAsia="맑은 고딕" w:hAnsi="맑은 고딕"/>
          <w:sz w:val="20"/>
          <w:lang w:eastAsia="ko-KR"/>
        </w:rPr>
      </w:pPr>
    </w:p>
    <w:p w14:paraId="205C6A72" w14:textId="77777777" w:rsidR="007F6D0A" w:rsidRPr="00172F46" w:rsidRDefault="007577A8" w:rsidP="001B0B37">
      <w:pPr>
        <w:pStyle w:val="a3"/>
        <w:ind w:left="103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lastRenderedPageBreak/>
        <w:drawing>
          <wp:inline distT="0" distB="0" distL="0" distR="0" wp14:anchorId="7FF4B74F" wp14:editId="41DDD114">
            <wp:extent cx="4550735" cy="2518899"/>
            <wp:effectExtent l="0" t="0" r="0" b="0"/>
            <wp:docPr id="521" name="image2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" name="image210.png"/>
                    <pic:cNvPicPr>
                      <a:picLocks noChangeAspect="1"/>
                    </pic:cNvPicPr>
                  </pic:nvPicPr>
                  <pic:blipFill>
                    <a:blip r:embed="rId2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8864" cy="2523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C5010" w14:textId="77777777" w:rsidR="007F6D0A" w:rsidRPr="00172F46" w:rsidRDefault="007F6D0A" w:rsidP="001B0B37">
      <w:pPr>
        <w:pStyle w:val="a3"/>
        <w:spacing w:before="6"/>
        <w:jc w:val="both"/>
        <w:rPr>
          <w:rFonts w:ascii="맑은 고딕" w:eastAsia="맑은 고딕" w:hAnsi="맑은 고딕"/>
          <w:sz w:val="19"/>
        </w:rPr>
      </w:pPr>
    </w:p>
    <w:p w14:paraId="5F3C3858" w14:textId="063A02CE" w:rsidR="007F6D0A" w:rsidRPr="00172F46" w:rsidRDefault="007577A8" w:rsidP="003956DE">
      <w:pPr>
        <w:pStyle w:val="5"/>
        <w:spacing w:before="91"/>
        <w:jc w:val="both"/>
        <w:rPr>
          <w:rFonts w:ascii="맑은 고딕" w:eastAsia="맑은 고딕" w:hAnsi="맑은 고딕"/>
          <w:b w:val="0"/>
          <w:sz w:val="21"/>
        </w:rPr>
      </w:pPr>
      <w:r w:rsidRPr="00172F46">
        <w:rPr>
          <w:rFonts w:ascii="맑은 고딕" w:eastAsia="맑은 고딕" w:hAnsi="맑은 고딕"/>
        </w:rPr>
        <w:t>[</w:t>
      </w:r>
      <w:r w:rsidR="001D77DE">
        <w:rPr>
          <w:rFonts w:ascii="맑은 고딕" w:eastAsia="맑은 고딕" w:hAnsi="맑은 고딕" w:hint="eastAsia"/>
          <w:lang w:eastAsia="ko-KR"/>
        </w:rPr>
        <w:t>일반 설정</w:t>
      </w:r>
      <w:r w:rsidRPr="00172F46">
        <w:rPr>
          <w:rFonts w:ascii="맑은 고딕" w:eastAsia="맑은 고딕" w:hAnsi="맑은 고딕"/>
        </w:rPr>
        <w:t>]</w:t>
      </w:r>
    </w:p>
    <w:p w14:paraId="53E560CF" w14:textId="77777777" w:rsidR="003956DE" w:rsidRDefault="007577A8" w:rsidP="003956DE">
      <w:pPr>
        <w:pStyle w:val="a3"/>
        <w:ind w:left="100"/>
        <w:jc w:val="center"/>
        <w:rPr>
          <w:rFonts w:ascii="맑은 고딕" w:eastAsia="맑은 고딕" w:hAnsi="맑은 고딕"/>
          <w:b/>
        </w:rPr>
      </w:pPr>
      <w:r w:rsidRPr="00172F46">
        <w:rPr>
          <w:rFonts w:ascii="맑은 고딕" w:eastAsia="맑은 고딕" w:hAnsi="맑은 고딕"/>
          <w:noProof/>
        </w:rPr>
        <w:drawing>
          <wp:inline distT="0" distB="0" distL="0" distR="0" wp14:anchorId="4B46BE8C" wp14:editId="75AACDD2">
            <wp:extent cx="3455582" cy="2955539"/>
            <wp:effectExtent l="0" t="0" r="0" b="0"/>
            <wp:docPr id="523" name="image2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" name="image211.png"/>
                    <pic:cNvPicPr>
                      <a:picLocks noChangeAspect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3713" cy="2962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F09F5" w14:textId="77777777" w:rsidR="001D77DE" w:rsidRPr="001D77DE" w:rsidRDefault="001D77DE" w:rsidP="001B0B37">
      <w:pPr>
        <w:pStyle w:val="5"/>
        <w:spacing w:before="128"/>
        <w:jc w:val="both"/>
        <w:rPr>
          <w:rFonts w:ascii="맑은 고딕" w:eastAsia="맑은 고딕" w:hAnsi="맑은 고딕"/>
          <w:b w:val="0"/>
          <w:sz w:val="20"/>
          <w:szCs w:val="20"/>
          <w:lang w:eastAsia="ko-KR"/>
        </w:rPr>
      </w:pPr>
      <w:r w:rsidRPr="001D77DE">
        <w:rPr>
          <w:rFonts w:ascii="맑은 고딕" w:eastAsia="맑은 고딕" w:hAnsi="맑은 고딕"/>
          <w:b w:val="0"/>
          <w:sz w:val="20"/>
          <w:szCs w:val="20"/>
          <w:lang w:eastAsia="ko-KR"/>
        </w:rPr>
        <w:t>2</w:t>
      </w:r>
      <w:r w:rsidRPr="001D77DE">
        <w:rPr>
          <w:rFonts w:ascii="맑은 고딕" w:eastAsia="맑은 고딕" w:hAnsi="맑은 고딕" w:hint="eastAsia"/>
          <w:b w:val="0"/>
          <w:sz w:val="20"/>
          <w:szCs w:val="20"/>
          <w:lang w:eastAsia="ko-KR"/>
        </w:rPr>
        <w:t>단계</w:t>
      </w:r>
      <w:r w:rsidRPr="001D77DE">
        <w:rPr>
          <w:rFonts w:ascii="맑은 고딕" w:eastAsia="맑은 고딕" w:hAnsi="맑은 고딕"/>
          <w:b w:val="0"/>
          <w:sz w:val="20"/>
          <w:szCs w:val="20"/>
          <w:lang w:eastAsia="ko-KR"/>
        </w:rPr>
        <w:t xml:space="preserve">: </w:t>
      </w:r>
      <w:r w:rsidRPr="001D77DE">
        <w:rPr>
          <w:rFonts w:ascii="맑은 고딕" w:eastAsia="맑은 고딕" w:hAnsi="맑은 고딕" w:hint="eastAsia"/>
          <w:b w:val="0"/>
          <w:sz w:val="20"/>
          <w:szCs w:val="20"/>
          <w:lang w:eastAsia="ko-KR"/>
        </w:rPr>
        <w:t>최소</w:t>
      </w:r>
      <w:r w:rsidRPr="001D77DE">
        <w:rPr>
          <w:rFonts w:ascii="맑은 고딕" w:eastAsia="맑은 고딕" w:hAnsi="맑은 고딕"/>
          <w:b w:val="0"/>
          <w:sz w:val="20"/>
          <w:szCs w:val="20"/>
          <w:lang w:eastAsia="ko-KR"/>
        </w:rPr>
        <w:t xml:space="preserve"> </w:t>
      </w:r>
      <w:r w:rsidRPr="001D77DE">
        <w:rPr>
          <w:rFonts w:ascii="맑은 고딕" w:eastAsia="맑은 고딕" w:hAnsi="맑은 고딕" w:hint="eastAsia"/>
          <w:b w:val="0"/>
          <w:sz w:val="20"/>
          <w:szCs w:val="20"/>
          <w:lang w:eastAsia="ko-KR"/>
        </w:rPr>
        <w:t>설정</w:t>
      </w:r>
      <w:r w:rsidRPr="001D77DE">
        <w:rPr>
          <w:rFonts w:ascii="맑은 고딕" w:eastAsia="맑은 고딕" w:hAnsi="맑은 고딕"/>
          <w:b w:val="0"/>
          <w:sz w:val="20"/>
          <w:szCs w:val="20"/>
          <w:lang w:eastAsia="ko-KR"/>
        </w:rPr>
        <w:t xml:space="preserve"> </w:t>
      </w:r>
      <w:r w:rsidRPr="001D77DE">
        <w:rPr>
          <w:rFonts w:ascii="맑은 고딕" w:eastAsia="맑은 고딕" w:hAnsi="맑은 고딕" w:hint="eastAsia"/>
          <w:b w:val="0"/>
          <w:sz w:val="20"/>
          <w:szCs w:val="20"/>
          <w:lang w:eastAsia="ko-KR"/>
        </w:rPr>
        <w:t>시간</w:t>
      </w:r>
      <w:r w:rsidRPr="001D77DE">
        <w:rPr>
          <w:rFonts w:ascii="맑은 고딕" w:eastAsia="맑은 고딕" w:hAnsi="맑은 고딕"/>
          <w:b w:val="0"/>
          <w:sz w:val="20"/>
          <w:szCs w:val="20"/>
          <w:lang w:eastAsia="ko-KR"/>
        </w:rPr>
        <w:t xml:space="preserve">, </w:t>
      </w:r>
      <w:r w:rsidRPr="001D77DE">
        <w:rPr>
          <w:rFonts w:ascii="맑은 고딕" w:eastAsia="맑은 고딕" w:hAnsi="맑은 고딕" w:hint="eastAsia"/>
          <w:b w:val="0"/>
          <w:sz w:val="20"/>
          <w:szCs w:val="20"/>
          <w:lang w:eastAsia="ko-KR"/>
        </w:rPr>
        <w:t>감도</w:t>
      </w:r>
      <w:r w:rsidRPr="001D77DE">
        <w:rPr>
          <w:rFonts w:ascii="맑은 고딕" w:eastAsia="맑은 고딕" w:hAnsi="맑은 고딕"/>
          <w:b w:val="0"/>
          <w:sz w:val="20"/>
          <w:szCs w:val="20"/>
          <w:lang w:eastAsia="ko-KR"/>
        </w:rPr>
        <w:t xml:space="preserve"> </w:t>
      </w:r>
      <w:r w:rsidRPr="001D77DE">
        <w:rPr>
          <w:rFonts w:ascii="맑은 고딕" w:eastAsia="맑은 고딕" w:hAnsi="맑은 고딕" w:hint="eastAsia"/>
          <w:b w:val="0"/>
          <w:sz w:val="20"/>
          <w:szCs w:val="20"/>
          <w:lang w:eastAsia="ko-KR"/>
        </w:rPr>
        <w:t>및</w:t>
      </w:r>
      <w:r w:rsidRPr="001D77DE">
        <w:rPr>
          <w:rFonts w:ascii="맑은 고딕" w:eastAsia="맑은 고딕" w:hAnsi="맑은 고딕"/>
          <w:b w:val="0"/>
          <w:sz w:val="20"/>
          <w:szCs w:val="20"/>
          <w:lang w:eastAsia="ko-KR"/>
        </w:rPr>
        <w:t xml:space="preserve"> </w:t>
      </w:r>
      <w:r w:rsidRPr="001D77DE">
        <w:rPr>
          <w:rFonts w:ascii="맑은 고딕" w:eastAsia="맑은 고딕" w:hAnsi="맑은 고딕" w:hint="eastAsia"/>
          <w:b w:val="0"/>
          <w:sz w:val="20"/>
          <w:szCs w:val="20"/>
          <w:lang w:eastAsia="ko-KR"/>
        </w:rPr>
        <w:t>물체</w:t>
      </w:r>
      <w:r w:rsidRPr="001D77DE">
        <w:rPr>
          <w:rFonts w:ascii="맑은 고딕" w:eastAsia="맑은 고딕" w:hAnsi="맑은 고딕"/>
          <w:b w:val="0"/>
          <w:sz w:val="20"/>
          <w:szCs w:val="20"/>
          <w:lang w:eastAsia="ko-KR"/>
        </w:rPr>
        <w:t xml:space="preserve"> </w:t>
      </w:r>
      <w:r w:rsidRPr="001D77DE">
        <w:rPr>
          <w:rFonts w:ascii="맑은 고딕" w:eastAsia="맑은 고딕" w:hAnsi="맑은 고딕" w:hint="eastAsia"/>
          <w:b w:val="0"/>
          <w:sz w:val="20"/>
          <w:szCs w:val="20"/>
          <w:lang w:eastAsia="ko-KR"/>
        </w:rPr>
        <w:t>크기</w:t>
      </w:r>
      <w:r w:rsidRPr="001D77DE">
        <w:rPr>
          <w:rFonts w:ascii="맑은 고딕" w:eastAsia="맑은 고딕" w:hAnsi="맑은 고딕"/>
          <w:b w:val="0"/>
          <w:sz w:val="20"/>
          <w:szCs w:val="20"/>
          <w:lang w:eastAsia="ko-KR"/>
        </w:rPr>
        <w:t xml:space="preserve"> </w:t>
      </w:r>
      <w:r w:rsidRPr="001D77DE">
        <w:rPr>
          <w:rFonts w:ascii="맑은 고딕" w:eastAsia="맑은 고딕" w:hAnsi="맑은 고딕" w:hint="eastAsia"/>
          <w:b w:val="0"/>
          <w:sz w:val="20"/>
          <w:szCs w:val="20"/>
          <w:lang w:eastAsia="ko-KR"/>
        </w:rPr>
        <w:t>제한</w:t>
      </w:r>
      <w:r w:rsidRPr="001D77DE">
        <w:rPr>
          <w:rFonts w:ascii="맑은 고딕" w:eastAsia="맑은 고딕" w:hAnsi="맑은 고딕"/>
          <w:b w:val="0"/>
          <w:sz w:val="20"/>
          <w:szCs w:val="20"/>
          <w:lang w:eastAsia="ko-KR"/>
        </w:rPr>
        <w:t xml:space="preserve"> </w:t>
      </w:r>
      <w:r w:rsidRPr="001D77DE">
        <w:rPr>
          <w:rFonts w:ascii="맑은 고딕" w:eastAsia="맑은 고딕" w:hAnsi="맑은 고딕" w:hint="eastAsia"/>
          <w:b w:val="0"/>
          <w:sz w:val="20"/>
          <w:szCs w:val="20"/>
          <w:lang w:eastAsia="ko-KR"/>
        </w:rPr>
        <w:t>감지</w:t>
      </w:r>
    </w:p>
    <w:p w14:paraId="3F91FD19" w14:textId="2F2280DC" w:rsidR="001D77DE" w:rsidRPr="001D77DE" w:rsidRDefault="005567DC" w:rsidP="001D77DE">
      <w:pPr>
        <w:pStyle w:val="5"/>
        <w:spacing w:before="128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53.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44"/>
        <w:gridCol w:w="6485"/>
      </w:tblGrid>
      <w:tr w:rsidR="007F6D0A" w:rsidRPr="00172F46" w14:paraId="2D8ECD66" w14:textId="77777777" w:rsidTr="001D77DE">
        <w:trPr>
          <w:trHeight w:val="503"/>
          <w:jc w:val="center"/>
        </w:trPr>
        <w:tc>
          <w:tcPr>
            <w:tcW w:w="2844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448342AE" w14:textId="7BC5B56D" w:rsidR="007F6D0A" w:rsidRPr="005567DC" w:rsidRDefault="000E72C7" w:rsidP="005567DC">
            <w:pPr>
              <w:pStyle w:val="TableParagraph"/>
              <w:spacing w:before="90"/>
              <w:ind w:left="831" w:right="818"/>
              <w:jc w:val="center"/>
              <w:rPr>
                <w:rFonts w:ascii="맑은 고딕" w:eastAsia="맑은 고딕" w:hAnsi="맑은 고딕"/>
                <w:b/>
                <w:bCs/>
                <w:sz w:val="23"/>
              </w:rPr>
            </w:pPr>
            <w:r>
              <w:rPr>
                <w:rFonts w:ascii="맑은 고딕" w:eastAsia="맑은 고딕" w:hAnsi="맑은 고딕"/>
                <w:b/>
                <w:bCs/>
                <w:noProof/>
                <w:sz w:val="23"/>
              </w:rPr>
              <mc:AlternateContent>
                <mc:Choice Requires="wpg">
                  <w:drawing>
                    <wp:anchor distT="0" distB="0" distL="114300" distR="114300" simplePos="0" relativeHeight="251653120" behindDoc="1" locked="0" layoutInCell="1" allowOverlap="1" wp14:anchorId="1489A1E1" wp14:editId="39E00EC6">
                      <wp:simplePos x="0" y="0"/>
                      <wp:positionH relativeFrom="page">
                        <wp:posOffset>2808605</wp:posOffset>
                      </wp:positionH>
                      <wp:positionV relativeFrom="page">
                        <wp:posOffset>2078990</wp:posOffset>
                      </wp:positionV>
                      <wp:extent cx="152400" cy="152400"/>
                      <wp:effectExtent l="0" t="0" r="0" b="0"/>
                      <wp:wrapNone/>
                      <wp:docPr id="2126694788" name="Group 2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4423" y="3274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26948375" name="Picture 2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23" y="3274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77882010" name="Picture 2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83" y="3334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15BBA5F" id="Group 264" o:spid="_x0000_s1026" style="position:absolute;left:0;text-align:left;margin-left:221.15pt;margin-top:163.7pt;width:12pt;height:12pt;z-index:-251663360;mso-position-horizontal-relative:page;mso-position-vertical-relative:page" coordorigin="4423,3274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">
                      <v:shape id="Picture 265" o:spid="_x0000_s1027" type="#_x0000_t75" style="position:absolute;left:4423;top:3274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">
                        <v:imagedata r:id="rId17" o:title=""/>
                      </v:shape>
                      <v:shape id="Picture 266" o:spid="_x0000_s1028" type="#_x0000_t75" style="position:absolute;left:4483;top:3334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">
                        <v:imagedata r:id="rId18" o:title=""/>
                      </v:shape>
                      <w10:wrap anchorx="page" anchory="page"/>
                    </v:group>
                  </w:pict>
                </mc:Fallback>
              </mc:AlternateContent>
            </w:r>
            <w:r w:rsidR="005567DC" w:rsidRPr="005567DC">
              <w:rPr>
                <w:rFonts w:ascii="맑은 고딕" w:eastAsia="맑은 고딕" w:hAnsi="맑은 고딕" w:hint="eastAsia"/>
                <w:b/>
                <w:bCs/>
                <w:sz w:val="23"/>
                <w:lang w:eastAsia="ko-KR"/>
              </w:rPr>
              <w:t>옵션</w:t>
            </w:r>
          </w:p>
        </w:tc>
        <w:tc>
          <w:tcPr>
            <w:tcW w:w="648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AA1D5AA" w14:textId="545AFE3D" w:rsidR="007F6D0A" w:rsidRPr="00172F46" w:rsidRDefault="005567DC" w:rsidP="005567DC">
            <w:pPr>
              <w:pStyle w:val="TableParagraph"/>
              <w:spacing w:before="90"/>
              <w:ind w:left="2127" w:right="2110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0CAE6628" w14:textId="77777777" w:rsidTr="001D77DE">
        <w:trPr>
          <w:trHeight w:val="586"/>
          <w:jc w:val="center"/>
        </w:trPr>
        <w:tc>
          <w:tcPr>
            <w:tcW w:w="2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66CF78E" w14:textId="3E7A08F7" w:rsidR="007F6D0A" w:rsidRPr="005567DC" w:rsidRDefault="005567DC" w:rsidP="005567DC">
            <w:pPr>
              <w:pStyle w:val="TableParagraph"/>
              <w:ind w:left="344" w:right="328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최소 시간</w:t>
            </w:r>
          </w:p>
        </w:tc>
        <w:tc>
          <w:tcPr>
            <w:tcW w:w="6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D61D17C" w14:textId="77BE8E9E" w:rsidR="007F6D0A" w:rsidRPr="005567DC" w:rsidRDefault="005567DC" w:rsidP="001D77DE">
            <w:pPr>
              <w:pStyle w:val="TableParagraph"/>
              <w:spacing w:before="74" w:line="254" w:lineRule="auto"/>
              <w:ind w:left="94" w:right="235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최소</w:t>
            </w:r>
            <w:r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</w:t>
            </w:r>
            <w:r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후</w:t>
            </w:r>
            <w:r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5</w:t>
            </w:r>
            <w:r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초에서</w:t>
            </w:r>
            <w:r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1800</w:t>
            </w:r>
            <w:r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</w:t>
            </w:r>
            <w:r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사이의</w:t>
            </w:r>
            <w:r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시간</w:t>
            </w:r>
            <w:r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동안</w:t>
            </w:r>
            <w:r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선택한</w:t>
            </w:r>
            <w:r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영역에</w:t>
            </w:r>
            <w:r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모든</w:t>
            </w:r>
            <w:r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개체가</w:t>
            </w:r>
            <w:r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남아</w:t>
            </w:r>
            <w:r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있거나</w:t>
            </w:r>
            <w:r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최소</w:t>
            </w:r>
            <w:r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시간</w:t>
            </w:r>
            <w:r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동안</w:t>
            </w:r>
            <w:r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선택한</w:t>
            </w:r>
            <w:r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영역에서</w:t>
            </w:r>
            <w:r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제거되면</w:t>
            </w:r>
            <w:r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알람이</w:t>
            </w:r>
            <w:r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작동</w:t>
            </w:r>
            <w:r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됩니다</w:t>
            </w:r>
            <w:r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5567DC" w:rsidRPr="00172F46" w14:paraId="7DE1D03A" w14:textId="77777777" w:rsidTr="001D77DE">
        <w:trPr>
          <w:trHeight w:val="1552"/>
          <w:jc w:val="center"/>
        </w:trPr>
        <w:tc>
          <w:tcPr>
            <w:tcW w:w="2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398E993" w14:textId="4D1F72CF" w:rsidR="005567DC" w:rsidRPr="005567DC" w:rsidRDefault="005567DC" w:rsidP="005567DC">
            <w:pPr>
              <w:pStyle w:val="TableParagraph"/>
              <w:ind w:left="344" w:right="328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감도</w:t>
            </w:r>
          </w:p>
        </w:tc>
        <w:tc>
          <w:tcPr>
            <w:tcW w:w="6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C76B9C0" w14:textId="2FD2F328" w:rsidR="005567DC" w:rsidRDefault="005567DC" w:rsidP="005567DC">
            <w:pPr>
              <w:pStyle w:val="TableParagraph"/>
              <w:spacing w:line="254" w:lineRule="auto"/>
              <w:ind w:left="94" w:right="235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레벨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1~10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,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레벨은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5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감도가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높을수록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움직이는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쉽게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기록됩니다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4AC71B8C" w14:textId="77777777" w:rsidR="005567DC" w:rsidRDefault="005567DC" w:rsidP="005567DC">
            <w:pPr>
              <w:pStyle w:val="TableParagraph"/>
              <w:spacing w:line="254" w:lineRule="auto"/>
              <w:ind w:left="94" w:right="235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  <w:p w14:paraId="2A7C4EA5" w14:textId="68604FF6" w:rsidR="005567DC" w:rsidRPr="005567DC" w:rsidRDefault="000E72C7" w:rsidP="005567DC">
            <w:pPr>
              <w:pStyle w:val="TableParagraph"/>
              <w:spacing w:line="254" w:lineRule="auto"/>
              <w:ind w:left="94" w:right="235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noProof/>
              </w:rPr>
              <mc:AlternateContent>
                <mc:Choice Requires="wpg">
                  <w:drawing>
                    <wp:inline distT="0" distB="0" distL="0" distR="0" wp14:anchorId="270861C9" wp14:editId="38B2AE93">
                      <wp:extent cx="152400" cy="152400"/>
                      <wp:effectExtent l="3175" t="0" r="0" b="3810"/>
                      <wp:docPr id="1462813761" name="Group 4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1470" y="41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59025410" name="Picture 4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70" y="40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64721219" name="Picture 49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530" y="100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D36B914" id="Group 488" o:spid="_x0000_s1026" style="width:12pt;height:12pt;mso-position-horizontal-relative:char;mso-position-vertical-relative:lin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">
                      <v:shape id="Picture 489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">
                        <v:imagedata r:id="rId17" o:title=""/>
                      </v:shape>
                      <v:shape id="Picture 490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5567DC" w:rsidRPr="005567DC">
              <w:rPr>
                <w:rFonts w:ascii="맑은 고딕" w:eastAsia="맑은 고딕" w:hAnsi="맑은 고딕" w:hint="eastAsia"/>
                <w:b/>
                <w:bCs/>
                <w:sz w:val="20"/>
                <w:szCs w:val="20"/>
                <w:lang w:eastAsia="ko-KR"/>
              </w:rPr>
              <w:t>참고</w:t>
            </w:r>
            <w:r w:rsidR="005567DC">
              <w:rPr>
                <w:rFonts w:ascii="맑은 고딕" w:eastAsia="맑은 고딕" w:hAnsi="맑은 고딕" w:hint="eastAsia"/>
                <w:b/>
                <w:bCs/>
                <w:sz w:val="20"/>
                <w:szCs w:val="20"/>
                <w:lang w:eastAsia="ko-KR"/>
              </w:rPr>
              <w:t>:</w:t>
            </w:r>
            <w:r w:rsidR="005567DC">
              <w:rPr>
                <w:rFonts w:ascii="맑은 고딕" w:eastAsia="맑은 고딕" w:hAnsi="맑은 고딕"/>
                <w:b/>
                <w:bCs/>
                <w:sz w:val="20"/>
                <w:szCs w:val="20"/>
                <w:lang w:eastAsia="ko-KR"/>
              </w:rPr>
              <w:t xml:space="preserve"> </w:t>
            </w:r>
            <w:r w:rsidR="005567DC"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감도는</w:t>
            </w:r>
            <w:r w:rsidR="005567DC"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5567DC"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다양한</w:t>
            </w:r>
            <w:r w:rsidR="005567DC"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5567DC"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요구</w:t>
            </w:r>
            <w:r w:rsidR="005567DC"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5567DC"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사항에</w:t>
            </w:r>
            <w:r w:rsidR="005567DC"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5567DC"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따라</w:t>
            </w:r>
            <w:r w:rsidR="005567DC"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5567DC"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다양한</w:t>
            </w:r>
            <w:r w:rsidR="005567DC"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5567DC"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움직임을</w:t>
            </w:r>
            <w:r w:rsidR="005567DC"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5567DC"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감지하도록</w:t>
            </w:r>
            <w:r w:rsidR="005567DC"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5567DC"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구성할</w:t>
            </w:r>
            <w:r w:rsidR="005567DC"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5567DC"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</w:t>
            </w:r>
            <w:r w:rsidR="005567DC"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5567DC"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="005567DC"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="005567DC"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감도</w:t>
            </w:r>
            <w:r w:rsidR="005567DC"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5567DC"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수준이</w:t>
            </w:r>
            <w:r w:rsidR="005567DC"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5567DC"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낮을</w:t>
            </w:r>
            <w:r w:rsidR="005567DC"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5567DC"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때</w:t>
            </w:r>
            <w:r w:rsidR="005567DC"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5567DC"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약간의</w:t>
            </w:r>
            <w:r w:rsidR="005567DC"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5567DC"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움직임으로</w:t>
            </w:r>
            <w:r w:rsidR="005567DC"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5567DC"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경보가</w:t>
            </w:r>
            <w:r w:rsidR="005567DC"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5567DC"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울리지</w:t>
            </w:r>
            <w:r w:rsidR="005567DC"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5567DC" w:rsidRPr="005567DC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않습니다</w:t>
            </w:r>
            <w:r w:rsidR="005567DC" w:rsidRPr="005567DC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5567DC" w:rsidRPr="00172F46" w14:paraId="41DB2C0B" w14:textId="77777777" w:rsidTr="001D77DE">
        <w:trPr>
          <w:trHeight w:val="793"/>
          <w:jc w:val="center"/>
        </w:trPr>
        <w:tc>
          <w:tcPr>
            <w:tcW w:w="2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63AB643" w14:textId="14F344F7" w:rsidR="005567DC" w:rsidRPr="005567DC" w:rsidRDefault="005567DC" w:rsidP="005567DC">
            <w:pPr>
              <w:pStyle w:val="TableParagraph"/>
              <w:ind w:left="344" w:right="328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lastRenderedPageBreak/>
              <w:t>최소 크기</w:t>
            </w:r>
          </w:p>
        </w:tc>
        <w:tc>
          <w:tcPr>
            <w:tcW w:w="6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56F173B" w14:textId="263A99A7" w:rsidR="005567DC" w:rsidRPr="005567DC" w:rsidRDefault="005567DC" w:rsidP="005567DC">
            <w:pPr>
              <w:pStyle w:val="TableParagraph"/>
              <w:spacing w:before="74" w:line="254" w:lineRule="auto"/>
              <w:ind w:left="94" w:right="235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감지된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최소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설정하기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화면을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그리거나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픽셀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입력합니다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크기보다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작으면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감지되지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않습니다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최소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3*3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5567DC" w:rsidRPr="00172F46" w14:paraId="3F8A8294" w14:textId="77777777" w:rsidTr="001D77DE">
        <w:trPr>
          <w:trHeight w:val="790"/>
          <w:jc w:val="center"/>
        </w:trPr>
        <w:tc>
          <w:tcPr>
            <w:tcW w:w="2844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6DBD1F58" w14:textId="0000C89E" w:rsidR="005567DC" w:rsidRPr="005567DC" w:rsidRDefault="005567DC" w:rsidP="005567DC">
            <w:pPr>
              <w:pStyle w:val="TableParagraph"/>
              <w:ind w:left="831" w:right="817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최대 크기</w:t>
            </w:r>
          </w:p>
        </w:tc>
        <w:tc>
          <w:tcPr>
            <w:tcW w:w="6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0B6868D6" w14:textId="2885DB16" w:rsidR="005567DC" w:rsidRPr="005567DC" w:rsidRDefault="005567DC" w:rsidP="005567DC">
            <w:pPr>
              <w:pStyle w:val="TableParagraph"/>
              <w:spacing w:before="74" w:line="254" w:lineRule="auto"/>
              <w:ind w:left="94" w:right="218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감지된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설정하기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화면을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그리거나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픽셀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입력합니다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크기보다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감지되지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않습니다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320*240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</w:tbl>
    <w:p w14:paraId="3FC04161" w14:textId="77777777" w:rsidR="007F6D0A" w:rsidRPr="00172F46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b/>
          <w:sz w:val="9"/>
          <w:lang w:eastAsia="ko-KR"/>
        </w:rPr>
      </w:pPr>
    </w:p>
    <w:p w14:paraId="5560895E" w14:textId="77777777" w:rsidR="005567DC" w:rsidRPr="0013489E" w:rsidRDefault="005567DC" w:rsidP="005567DC">
      <w:pPr>
        <w:jc w:val="both"/>
        <w:rPr>
          <w:rFonts w:ascii="맑은 고딕" w:eastAsia="맑은 고딕" w:hAnsi="맑은 고딕"/>
          <w:b/>
          <w:sz w:val="23"/>
          <w:szCs w:val="23"/>
          <w:lang w:eastAsia="ko-KR"/>
        </w:rPr>
      </w:pP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>[</w:t>
      </w:r>
      <w:r w:rsidRPr="0013489E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스케줄</w:t>
      </w: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 xml:space="preserve"> </w:t>
      </w:r>
      <w:r w:rsidRPr="0013489E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설정</w:t>
      </w: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>]</w:t>
      </w:r>
    </w:p>
    <w:p w14:paraId="7382CE76" w14:textId="77777777" w:rsidR="005567DC" w:rsidRPr="006D0E31" w:rsidRDefault="005567DC" w:rsidP="005567DC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7C37739C" w14:textId="75E76C9A" w:rsidR="005567DC" w:rsidRPr="006D0E31" w:rsidRDefault="008863AC" w:rsidP="005567DC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>
        <w:rPr>
          <w:rFonts w:ascii="맑은 고딕" w:eastAsia="맑은 고딕" w:hAnsi="맑은 고딕"/>
          <w:bCs/>
          <w:sz w:val="20"/>
          <w:szCs w:val="20"/>
          <w:lang w:eastAsia="ko-KR"/>
        </w:rPr>
        <w:t>3</w:t>
      </w:r>
      <w:r w:rsidR="005567DC"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="005567DC"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="005567DC"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="005567DC"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5567DC"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일정을</w:t>
      </w:r>
      <w:r w:rsidR="005567DC"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5567DC"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="005567DC"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46A2985E" w14:textId="77777777" w:rsidR="007F6D0A" w:rsidRPr="00172F46" w:rsidRDefault="007F6D0A" w:rsidP="001B0B37">
      <w:pPr>
        <w:pStyle w:val="a3"/>
        <w:spacing w:before="2"/>
        <w:jc w:val="both"/>
        <w:rPr>
          <w:rFonts w:ascii="맑은 고딕" w:eastAsia="맑은 고딕" w:hAnsi="맑은 고딕"/>
          <w:sz w:val="20"/>
          <w:lang w:eastAsia="ko-KR"/>
        </w:rPr>
      </w:pPr>
    </w:p>
    <w:p w14:paraId="4078E24D" w14:textId="77777777" w:rsidR="005567DC" w:rsidRPr="00B47649" w:rsidRDefault="005567DC" w:rsidP="005567DC">
      <w:pPr>
        <w:pStyle w:val="a3"/>
        <w:spacing w:before="6"/>
        <w:jc w:val="both"/>
        <w:rPr>
          <w:rFonts w:ascii="맑은 고딕" w:eastAsia="맑은 고딕" w:hAnsi="맑은 고딕"/>
          <w:b/>
          <w:bCs/>
          <w:lang w:eastAsia="ko-KR"/>
        </w:rPr>
      </w:pPr>
      <w:r w:rsidRPr="00B47649">
        <w:rPr>
          <w:rFonts w:ascii="맑은 고딕" w:eastAsia="맑은 고딕" w:hAnsi="맑은 고딕"/>
          <w:b/>
          <w:bCs/>
          <w:lang w:eastAsia="ko-KR"/>
        </w:rPr>
        <w:t>[</w:t>
      </w:r>
      <w:r w:rsidRPr="00B47649">
        <w:rPr>
          <w:rFonts w:ascii="맑은 고딕" w:eastAsia="맑은 고딕" w:hAnsi="맑은 고딕" w:hint="eastAsia"/>
          <w:b/>
          <w:bCs/>
          <w:lang w:eastAsia="ko-KR"/>
        </w:rPr>
        <w:t>일반</w:t>
      </w:r>
      <w:r w:rsidRPr="00B47649">
        <w:rPr>
          <w:rFonts w:ascii="맑은 고딕" w:eastAsia="맑은 고딕" w:hAnsi="맑은 고딕"/>
          <w:b/>
          <w:bCs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b/>
          <w:bCs/>
          <w:lang w:eastAsia="ko-KR"/>
        </w:rPr>
        <w:t>설정</w:t>
      </w:r>
      <w:r w:rsidRPr="00B47649">
        <w:rPr>
          <w:rFonts w:ascii="맑은 고딕" w:eastAsia="맑은 고딕" w:hAnsi="맑은 고딕"/>
          <w:b/>
          <w:bCs/>
          <w:lang w:eastAsia="ko-KR"/>
        </w:rPr>
        <w:t>]</w:t>
      </w:r>
    </w:p>
    <w:p w14:paraId="788E7065" w14:textId="77777777" w:rsidR="005567DC" w:rsidRPr="00B47649" w:rsidRDefault="005567DC" w:rsidP="005567DC">
      <w:pPr>
        <w:pStyle w:val="a3"/>
        <w:spacing w:before="6"/>
        <w:jc w:val="both"/>
        <w:rPr>
          <w:rFonts w:ascii="맑은 고딕" w:eastAsia="맑은 고딕" w:hAnsi="맑은 고딕"/>
          <w:b/>
          <w:bCs/>
          <w:lang w:eastAsia="ko-KR"/>
        </w:rPr>
      </w:pPr>
    </w:p>
    <w:p w14:paraId="0B7ADD63" w14:textId="038BDAD6" w:rsidR="005567DC" w:rsidRDefault="005567DC" w:rsidP="005567DC">
      <w:pPr>
        <w:rPr>
          <w:lang w:eastAsia="ko-KR"/>
        </w:rPr>
      </w:pPr>
      <w:r w:rsidRPr="00B47649">
        <w:rPr>
          <w:rFonts w:ascii="맑은 고딕" w:eastAsia="맑은 고딕" w:hAnsi="맑은 고딕"/>
          <w:sz w:val="20"/>
          <w:szCs w:val="20"/>
          <w:lang w:eastAsia="ko-KR"/>
        </w:rPr>
        <w:t>4</w:t>
      </w:r>
      <w:r w:rsidRPr="00B47649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B47649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 w:rsidRPr="00B47649">
        <w:rPr>
          <w:rFonts w:ascii="맑은 고딕" w:eastAsia="맑은 고딕" w:hAnsi="맑은 고딕" w:hint="eastAsia"/>
          <w:sz w:val="20"/>
          <w:szCs w:val="20"/>
          <w:lang w:eastAsia="ko-KR"/>
        </w:rPr>
        <w:t>개체</w:t>
      </w:r>
      <w:r w:rsidRPr="00B4764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sz w:val="20"/>
          <w:szCs w:val="20"/>
          <w:lang w:eastAsia="ko-KR"/>
        </w:rPr>
        <w:t>크기</w:t>
      </w:r>
      <w:r w:rsidRPr="00B4764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sz w:val="20"/>
          <w:szCs w:val="20"/>
          <w:lang w:eastAsia="ko-KR"/>
        </w:rPr>
        <w:t>제한을</w:t>
      </w:r>
      <w:r w:rsidRPr="00B4764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47649">
        <w:rPr>
          <w:rFonts w:ascii="맑은 고딕" w:eastAsia="맑은 고딕" w:hAnsi="맑은 고딕" w:hint="eastAsia"/>
          <w:sz w:val="20"/>
          <w:szCs w:val="20"/>
          <w:lang w:eastAsia="ko-KR"/>
        </w:rPr>
        <w:t>설정합니다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.</w:t>
      </w:r>
    </w:p>
    <w:p w14:paraId="2C163469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1"/>
          <w:lang w:eastAsia="ko-KR"/>
        </w:rPr>
      </w:pPr>
    </w:p>
    <w:p w14:paraId="6AE56108" w14:textId="727272A5" w:rsidR="007F6D0A" w:rsidRPr="00172F46" w:rsidRDefault="000E72C7" w:rsidP="005567DC">
      <w:pPr>
        <w:pStyle w:val="5"/>
        <w:ind w:left="142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/>
          <w:noProof/>
        </w:rPr>
        <mc:AlternateContent>
          <mc:Choice Requires="wpg">
            <w:drawing>
              <wp:inline distT="0" distB="0" distL="0" distR="0" wp14:anchorId="3DBFA99D" wp14:editId="68EF2030">
                <wp:extent cx="152400" cy="152400"/>
                <wp:effectExtent l="0" t="4445" r="1905" b="0"/>
                <wp:docPr id="523506021" name="Group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635159226" name="Picture 2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9490873" name="Picture 2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1889C3C" id="Group 270" o:spid="_x0000_s1026" style="width:12pt;height:12pt;mso-position-horizontal-relative:char;mso-position-vertical-relative:lin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">
                <v:shape id="Picture 271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">
                  <v:imagedata r:id="rId17" o:title=""/>
                </v:shape>
                <v:shape id="Picture 272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">
                  <v:imagedata r:id="rId18" o:title=""/>
                </v:shape>
                <w10:anchorlock/>
              </v:group>
            </w:pict>
          </mc:Fallback>
        </mc:AlternateContent>
      </w:r>
      <w:r w:rsidR="005567DC">
        <w:rPr>
          <w:rFonts w:ascii="맑은 고딕" w:eastAsia="맑은 고딕" w:hAnsi="맑은 고딕"/>
          <w:lang w:eastAsia="ko-KR"/>
        </w:rPr>
        <w:t xml:space="preserve"> </w:t>
      </w:r>
      <w:r w:rsidR="005567DC" w:rsidRPr="005567DC">
        <w:rPr>
          <w:rFonts w:ascii="맑은 고딕" w:eastAsia="맑은 고딕" w:hAnsi="맑은 고딕" w:hint="eastAsia"/>
          <w:sz w:val="20"/>
          <w:szCs w:val="20"/>
          <w:lang w:eastAsia="ko-KR"/>
        </w:rPr>
        <w:t>참고</w:t>
      </w:r>
      <w:r w:rsidR="007577A8" w:rsidRPr="005567DC">
        <w:rPr>
          <w:rFonts w:ascii="맑은 고딕" w:eastAsia="맑은 고딕" w:hAnsi="맑은 고딕"/>
          <w:sz w:val="20"/>
          <w:szCs w:val="20"/>
          <w:lang w:eastAsia="ko-KR"/>
        </w:rPr>
        <w:t>:</w:t>
      </w:r>
    </w:p>
    <w:p w14:paraId="66526D51" w14:textId="72E24478" w:rsidR="007F6D0A" w:rsidRDefault="005567DC" w:rsidP="005567DC">
      <w:pPr>
        <w:pStyle w:val="a3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5567DC">
        <w:rPr>
          <w:rFonts w:ascii="맑은 고딕" w:eastAsia="맑은 고딕" w:hAnsi="맑은 고딕" w:hint="eastAsia"/>
          <w:sz w:val="20"/>
          <w:szCs w:val="20"/>
          <w:lang w:eastAsia="ko-KR"/>
        </w:rPr>
        <w:t>외부</w:t>
      </w:r>
      <w:r w:rsidRPr="005567D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567DC">
        <w:rPr>
          <w:rFonts w:ascii="맑은 고딕" w:eastAsia="맑은 고딕" w:hAnsi="맑은 고딕" w:hint="eastAsia"/>
          <w:sz w:val="20"/>
          <w:szCs w:val="20"/>
          <w:lang w:eastAsia="ko-KR"/>
        </w:rPr>
        <w:t>출력을</w:t>
      </w:r>
      <w:r w:rsidRPr="005567D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567DC">
        <w:rPr>
          <w:rFonts w:ascii="맑은 고딕" w:eastAsia="맑은 고딕" w:hAnsi="맑은 고딕" w:hint="eastAsia"/>
          <w:sz w:val="20"/>
          <w:szCs w:val="20"/>
          <w:lang w:eastAsia="ko-KR"/>
        </w:rPr>
        <w:t>활성화하고</w:t>
      </w:r>
      <w:r w:rsidRPr="005567D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567DC">
        <w:rPr>
          <w:rFonts w:ascii="맑은 고딕" w:eastAsia="맑은 고딕" w:hAnsi="맑은 고딕" w:hint="eastAsia"/>
          <w:sz w:val="20"/>
          <w:szCs w:val="20"/>
          <w:lang w:eastAsia="ko-KR"/>
        </w:rPr>
        <w:t>일정한</w:t>
      </w:r>
      <w:r w:rsidRPr="005567D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567DC">
        <w:rPr>
          <w:rFonts w:ascii="맑은 고딕" w:eastAsia="맑은 고딕" w:hAnsi="맑은 고딕" w:hint="eastAsia"/>
          <w:sz w:val="20"/>
          <w:szCs w:val="20"/>
          <w:lang w:eastAsia="ko-KR"/>
        </w:rPr>
        <w:t>외부</w:t>
      </w:r>
      <w:r w:rsidRPr="005567D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567DC">
        <w:rPr>
          <w:rFonts w:ascii="맑은 고딕" w:eastAsia="맑은 고딕" w:hAnsi="맑은 고딕" w:hint="eastAsia"/>
          <w:sz w:val="20"/>
          <w:szCs w:val="20"/>
          <w:lang w:eastAsia="ko-KR"/>
        </w:rPr>
        <w:t>출력</w:t>
      </w:r>
      <w:r w:rsidRPr="005567D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567DC">
        <w:rPr>
          <w:rFonts w:ascii="맑은 고딕" w:eastAsia="맑은 고딕" w:hAnsi="맑은 고딕" w:hint="eastAsia"/>
          <w:sz w:val="20"/>
          <w:szCs w:val="20"/>
          <w:lang w:eastAsia="ko-KR"/>
        </w:rPr>
        <w:t>동작</w:t>
      </w:r>
      <w:r w:rsidRPr="005567D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567DC">
        <w:rPr>
          <w:rFonts w:ascii="맑은 고딕" w:eastAsia="맑은 고딕" w:hAnsi="맑은 고딕" w:hint="eastAsia"/>
          <w:sz w:val="20"/>
          <w:szCs w:val="20"/>
          <w:lang w:eastAsia="ko-KR"/>
        </w:rPr>
        <w:t>시간을</w:t>
      </w:r>
      <w:r w:rsidRPr="005567D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567DC">
        <w:rPr>
          <w:rFonts w:ascii="맑은 고딕" w:eastAsia="맑은 고딕" w:hAnsi="맑은 고딕" w:hint="eastAsia"/>
          <w:sz w:val="20"/>
          <w:szCs w:val="20"/>
          <w:lang w:eastAsia="ko-KR"/>
        </w:rPr>
        <w:t>선택하면</w:t>
      </w:r>
      <w:r w:rsidRPr="005567D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567DC">
        <w:rPr>
          <w:rFonts w:ascii="맑은 고딕" w:eastAsia="맑은 고딕" w:hAnsi="맑은 고딕" w:hint="eastAsia"/>
          <w:sz w:val="20"/>
          <w:szCs w:val="20"/>
          <w:lang w:eastAsia="ko-KR"/>
        </w:rPr>
        <w:t>객체가</w:t>
      </w:r>
      <w:r w:rsidRPr="005567D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567DC">
        <w:rPr>
          <w:rFonts w:ascii="맑은 고딕" w:eastAsia="맑은 고딕" w:hAnsi="맑은 고딕" w:hint="eastAsia"/>
          <w:sz w:val="20"/>
          <w:szCs w:val="20"/>
          <w:lang w:eastAsia="ko-KR"/>
        </w:rPr>
        <w:t>선택된</w:t>
      </w:r>
      <w:r w:rsidRPr="005567D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567DC">
        <w:rPr>
          <w:rFonts w:ascii="맑은 고딕" w:eastAsia="맑은 고딕" w:hAnsi="맑은 고딕" w:hint="eastAsia"/>
          <w:sz w:val="20"/>
          <w:szCs w:val="20"/>
          <w:lang w:eastAsia="ko-KR"/>
        </w:rPr>
        <w:t>영역에서</w:t>
      </w:r>
      <w:r w:rsidRPr="005567D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567DC">
        <w:rPr>
          <w:rFonts w:ascii="맑은 고딕" w:eastAsia="맑은 고딕" w:hAnsi="맑은 고딕" w:hint="eastAsia"/>
          <w:sz w:val="20"/>
          <w:szCs w:val="20"/>
          <w:lang w:eastAsia="ko-KR"/>
        </w:rPr>
        <w:t>남거나</w:t>
      </w:r>
      <w:r w:rsidRPr="005567D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567DC">
        <w:rPr>
          <w:rFonts w:ascii="맑은 고딕" w:eastAsia="맑은 고딕" w:hAnsi="맑은 고딕" w:hint="eastAsia"/>
          <w:sz w:val="20"/>
          <w:szCs w:val="20"/>
          <w:lang w:eastAsia="ko-KR"/>
        </w:rPr>
        <w:t>제거될</w:t>
      </w:r>
      <w:r w:rsidRPr="005567D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567DC">
        <w:rPr>
          <w:rFonts w:ascii="맑은 고딕" w:eastAsia="맑은 고딕" w:hAnsi="맑은 고딕" w:hint="eastAsia"/>
          <w:sz w:val="20"/>
          <w:szCs w:val="20"/>
          <w:lang w:eastAsia="ko-KR"/>
        </w:rPr>
        <w:t>때</w:t>
      </w:r>
      <w:r w:rsidRPr="005567D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567DC">
        <w:rPr>
          <w:rFonts w:ascii="맑은 고딕" w:eastAsia="맑은 고딕" w:hAnsi="맑은 고딕" w:hint="eastAsia"/>
          <w:sz w:val="20"/>
          <w:szCs w:val="20"/>
          <w:lang w:eastAsia="ko-KR"/>
        </w:rPr>
        <w:t>외부</w:t>
      </w:r>
      <w:r w:rsidRPr="005567D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567DC">
        <w:rPr>
          <w:rFonts w:ascii="맑은 고딕" w:eastAsia="맑은 고딕" w:hAnsi="맑은 고딕" w:hint="eastAsia"/>
          <w:sz w:val="20"/>
          <w:szCs w:val="20"/>
          <w:lang w:eastAsia="ko-KR"/>
        </w:rPr>
        <w:t>출력</w:t>
      </w:r>
      <w:r w:rsidRPr="005567D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567DC">
        <w:rPr>
          <w:rFonts w:ascii="맑은 고딕" w:eastAsia="맑은 고딕" w:hAnsi="맑은 고딕" w:hint="eastAsia"/>
          <w:sz w:val="20"/>
          <w:szCs w:val="20"/>
          <w:lang w:eastAsia="ko-KR"/>
        </w:rPr>
        <w:t>동작</w:t>
      </w:r>
      <w:r w:rsidRPr="005567D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567DC">
        <w:rPr>
          <w:rFonts w:ascii="맑은 고딕" w:eastAsia="맑은 고딕" w:hAnsi="맑은 고딕" w:hint="eastAsia"/>
          <w:sz w:val="20"/>
          <w:szCs w:val="20"/>
          <w:lang w:eastAsia="ko-KR"/>
        </w:rPr>
        <w:t>알람</w:t>
      </w:r>
      <w:r w:rsidRPr="005567D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567DC">
        <w:rPr>
          <w:rFonts w:ascii="맑은 고딕" w:eastAsia="맑은 고딕" w:hAnsi="맑은 고딕" w:hint="eastAsia"/>
          <w:sz w:val="20"/>
          <w:szCs w:val="20"/>
          <w:lang w:eastAsia="ko-KR"/>
        </w:rPr>
        <w:t>시간은</w:t>
      </w:r>
      <w:r w:rsidRPr="005567D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567DC">
        <w:rPr>
          <w:rFonts w:ascii="맑은 고딕" w:eastAsia="맑은 고딕" w:hAnsi="맑은 고딕" w:hint="eastAsia"/>
          <w:sz w:val="20"/>
          <w:szCs w:val="20"/>
          <w:lang w:eastAsia="ko-KR"/>
        </w:rPr>
        <w:t>알람이</w:t>
      </w:r>
      <w:r w:rsidRPr="005567D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567DC">
        <w:rPr>
          <w:rFonts w:ascii="맑은 고딕" w:eastAsia="맑은 고딕" w:hAnsi="맑은 고딕" w:hint="eastAsia"/>
          <w:sz w:val="20"/>
          <w:szCs w:val="20"/>
          <w:lang w:eastAsia="ko-KR"/>
        </w:rPr>
        <w:t>해제될</w:t>
      </w:r>
      <w:r w:rsidRPr="005567D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567DC">
        <w:rPr>
          <w:rFonts w:ascii="맑은 고딕" w:eastAsia="맑은 고딕" w:hAnsi="맑은 고딕" w:hint="eastAsia"/>
          <w:sz w:val="20"/>
          <w:szCs w:val="20"/>
          <w:lang w:eastAsia="ko-KR"/>
        </w:rPr>
        <w:t>때까지</w:t>
      </w:r>
      <w:r w:rsidRPr="005567D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567DC">
        <w:rPr>
          <w:rFonts w:ascii="맑은 고딕" w:eastAsia="맑은 고딕" w:hAnsi="맑은 고딕" w:hint="eastAsia"/>
          <w:sz w:val="20"/>
          <w:szCs w:val="20"/>
          <w:lang w:eastAsia="ko-KR"/>
        </w:rPr>
        <w:t>항상</w:t>
      </w:r>
      <w:r w:rsidRPr="005567D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5567DC">
        <w:rPr>
          <w:rFonts w:ascii="맑은 고딕" w:eastAsia="맑은 고딕" w:hAnsi="맑은 고딕" w:hint="eastAsia"/>
          <w:sz w:val="20"/>
          <w:szCs w:val="20"/>
          <w:lang w:eastAsia="ko-KR"/>
        </w:rPr>
        <w:t>일정합니다</w:t>
      </w:r>
      <w:r w:rsidRPr="005567DC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6D699AAA" w14:textId="77777777" w:rsidR="005567DC" w:rsidRPr="00172F46" w:rsidRDefault="005567DC" w:rsidP="005567DC">
      <w:pPr>
        <w:pStyle w:val="a3"/>
        <w:ind w:firstLineChars="100" w:firstLine="240"/>
        <w:jc w:val="both"/>
        <w:rPr>
          <w:rFonts w:ascii="맑은 고딕" w:eastAsia="맑은 고딕" w:hAnsi="맑은 고딕"/>
          <w:sz w:val="24"/>
          <w:lang w:eastAsia="ko-KR"/>
        </w:rPr>
      </w:pPr>
    </w:p>
    <w:p w14:paraId="0338A58E" w14:textId="7FA940E9" w:rsidR="007F6D0A" w:rsidRPr="00172F46" w:rsidRDefault="00CF4ECE" w:rsidP="001B0B37">
      <w:pPr>
        <w:pStyle w:val="3"/>
        <w:numPr>
          <w:ilvl w:val="2"/>
          <w:numId w:val="21"/>
        </w:numPr>
        <w:tabs>
          <w:tab w:val="left" w:pos="825"/>
        </w:tabs>
        <w:spacing w:before="140"/>
        <w:jc w:val="both"/>
        <w:rPr>
          <w:rFonts w:ascii="맑은 고딕" w:eastAsia="맑은 고딕" w:hAnsi="맑은 고딕"/>
        </w:rPr>
      </w:pPr>
      <w:bookmarkStart w:id="179" w:name="8.4.3_People_Counting"/>
      <w:bookmarkStart w:id="180" w:name="_bookmark54"/>
      <w:bookmarkEnd w:id="179"/>
      <w:bookmarkEnd w:id="180"/>
      <w:r>
        <w:rPr>
          <w:rFonts w:ascii="맑은 고딕" w:eastAsia="맑은 고딕" w:hAnsi="맑은 고딕" w:hint="eastAsia"/>
          <w:lang w:eastAsia="ko-KR"/>
        </w:rPr>
        <w:t xml:space="preserve">사람 </w:t>
      </w:r>
      <w:proofErr w:type="spellStart"/>
      <w:r>
        <w:rPr>
          <w:rFonts w:ascii="맑은 고딕" w:eastAsia="맑은 고딕" w:hAnsi="맑은 고딕" w:hint="eastAsia"/>
          <w:lang w:eastAsia="ko-KR"/>
        </w:rPr>
        <w:t>카운팅</w:t>
      </w:r>
      <w:proofErr w:type="spellEnd"/>
    </w:p>
    <w:p w14:paraId="2F33E5FE" w14:textId="77777777" w:rsidR="007F6D0A" w:rsidRPr="00172F46" w:rsidRDefault="007F6D0A" w:rsidP="001B0B37">
      <w:pPr>
        <w:pStyle w:val="a3"/>
        <w:spacing w:before="6"/>
        <w:jc w:val="both"/>
        <w:rPr>
          <w:rFonts w:ascii="맑은 고딕" w:eastAsia="맑은 고딕" w:hAnsi="맑은 고딕"/>
          <w:i/>
          <w:sz w:val="28"/>
        </w:rPr>
      </w:pPr>
    </w:p>
    <w:p w14:paraId="750B1DF6" w14:textId="25389738" w:rsidR="007F6D0A" w:rsidRPr="00172F46" w:rsidRDefault="00CF4ECE" w:rsidP="001B0B37">
      <w:pPr>
        <w:pStyle w:val="4"/>
        <w:numPr>
          <w:ilvl w:val="3"/>
          <w:numId w:val="21"/>
        </w:numPr>
        <w:tabs>
          <w:tab w:val="left" w:pos="859"/>
        </w:tabs>
        <w:jc w:val="both"/>
        <w:rPr>
          <w:rFonts w:ascii="맑은 고딕" w:eastAsia="맑은 고딕" w:hAnsi="맑은 고딕"/>
        </w:rPr>
      </w:pPr>
      <w:bookmarkStart w:id="181" w:name="8.4.3.1_People_Counting"/>
      <w:bookmarkEnd w:id="181"/>
      <w:r>
        <w:rPr>
          <w:rFonts w:ascii="맑은 고딕" w:eastAsia="맑은 고딕" w:hAnsi="맑은 고딕" w:hint="eastAsia"/>
          <w:lang w:eastAsia="ko-KR"/>
        </w:rPr>
        <w:t xml:space="preserve">사람 </w:t>
      </w:r>
      <w:proofErr w:type="spellStart"/>
      <w:r>
        <w:rPr>
          <w:rFonts w:ascii="맑은 고딕" w:eastAsia="맑은 고딕" w:hAnsi="맑은 고딕" w:hint="eastAsia"/>
          <w:lang w:eastAsia="ko-KR"/>
        </w:rPr>
        <w:t>카운팅</w:t>
      </w:r>
      <w:proofErr w:type="spellEnd"/>
    </w:p>
    <w:p w14:paraId="30670C4A" w14:textId="77777777" w:rsidR="00CF4ECE" w:rsidRDefault="00CF4ECE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1C1A6FDD" w14:textId="2B0D1839" w:rsidR="007F6D0A" w:rsidRDefault="00CF4ECE" w:rsidP="00CF4ECE">
      <w:pPr>
        <w:pStyle w:val="a3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설정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기간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동안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얼마나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많은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사람들이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들어오고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나가는지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계산할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4A86A8F8" w14:textId="77777777" w:rsidR="00CF4ECE" w:rsidRPr="00CF4ECE" w:rsidRDefault="00CF4ECE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3D422F2D" w14:textId="245A7870" w:rsidR="007F6D0A" w:rsidRPr="00CF4ECE" w:rsidRDefault="000E72C7" w:rsidP="001B0B37">
      <w:pPr>
        <w:pStyle w:val="a3"/>
        <w:ind w:left="44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/>
          <w:b/>
          <w:bCs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7CDABC48" wp14:editId="13922701">
                <wp:simplePos x="0" y="0"/>
                <wp:positionH relativeFrom="page">
                  <wp:posOffset>933450</wp:posOffset>
                </wp:positionH>
                <wp:positionV relativeFrom="paragraph">
                  <wp:posOffset>25400</wp:posOffset>
                </wp:positionV>
                <wp:extent cx="152400" cy="152400"/>
                <wp:effectExtent l="0" t="0" r="0" b="0"/>
                <wp:wrapNone/>
                <wp:docPr id="1906959025" name="Group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627526808" name="Picture 2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9683652" name="Picture 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084CC37" id="Group 273" o:spid="_x0000_s1026" style="position:absolute;left:0;text-align:left;margin-left:73.5pt;margin-top:2pt;width:12pt;height:12pt;z-index:251671552;mso-position-horizontal-relative:pag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">
                <v:shape id="Picture 274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">
                  <v:imagedata r:id="rId17" o:title=""/>
                </v:shape>
                <v:shape id="Picture 275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">
                  <v:imagedata r:id="rId18" o:title=""/>
                </v:shape>
                <w10:wrap anchorx="page"/>
              </v:group>
            </w:pict>
          </mc:Fallback>
        </mc:AlternateContent>
      </w:r>
      <w:r w:rsidR="00CF4ECE" w:rsidRPr="00CF4ECE">
        <w:rPr>
          <w:rFonts w:ascii="맑은 고딕" w:eastAsia="맑은 고딕" w:hAnsi="맑은 고딕" w:hint="eastAsia"/>
          <w:b/>
          <w:bCs/>
          <w:sz w:val="20"/>
          <w:szCs w:val="20"/>
          <w:lang w:eastAsia="ko-KR"/>
        </w:rPr>
        <w:t>참고</w:t>
      </w:r>
      <w:r w:rsidR="007577A8" w:rsidRPr="00CF4ECE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CF4ECE"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카메라</w:t>
      </w:r>
      <w:r w:rsidR="00CF4ECE"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CF4ECE"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모델이</w:t>
      </w:r>
      <w:r w:rsidR="00CF4ECE"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proofErr w:type="spellStart"/>
      <w:r w:rsidR="00CF4ECE" w:rsidRPr="00CF4ECE">
        <w:rPr>
          <w:rFonts w:ascii="맑은 고딕" w:eastAsia="맑은 고딕" w:hAnsi="맑은 고딕"/>
          <w:sz w:val="20"/>
          <w:szCs w:val="20"/>
          <w:lang w:eastAsia="ko-KR"/>
        </w:rPr>
        <w:t>NCxxxx</w:t>
      </w:r>
      <w:proofErr w:type="spellEnd"/>
      <w:r w:rsidR="00CF4ECE" w:rsidRPr="00CF4ECE">
        <w:rPr>
          <w:rFonts w:ascii="맑은 고딕" w:eastAsia="맑은 고딕" w:hAnsi="맑은 고딕"/>
          <w:sz w:val="20"/>
          <w:szCs w:val="20"/>
          <w:lang w:eastAsia="ko-KR"/>
        </w:rPr>
        <w:t>-PA</w:t>
      </w:r>
      <w:r w:rsidR="00CF4ECE"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인지</w:t>
      </w:r>
      <w:r w:rsidR="00CF4ECE"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CF4ECE"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확인하십시오</w:t>
      </w:r>
      <w:r w:rsidR="00CF4ECE" w:rsidRPr="00CF4ECE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1B53B731" w14:textId="77777777" w:rsidR="007F6D0A" w:rsidRPr="00CF4ECE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75A785AD" w14:textId="77777777" w:rsidR="007F6D0A" w:rsidRPr="00CF4ECE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  <w:szCs w:val="20"/>
        </w:rPr>
      </w:pPr>
      <w:r w:rsidRPr="00CF4ECE">
        <w:rPr>
          <w:rFonts w:ascii="맑은 고딕" w:eastAsia="맑은 고딕" w:hAnsi="맑은 고딕"/>
          <w:noProof/>
          <w:sz w:val="20"/>
          <w:szCs w:val="20"/>
        </w:rPr>
        <w:lastRenderedPageBreak/>
        <w:drawing>
          <wp:inline distT="0" distB="0" distL="0" distR="0" wp14:anchorId="6E760499" wp14:editId="34A6DE29">
            <wp:extent cx="5852160" cy="2953385"/>
            <wp:effectExtent l="0" t="0" r="0" b="0"/>
            <wp:docPr id="525" name="image2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" name="image212.jpeg"/>
                    <pic:cNvPicPr>
                      <a:picLocks noChangeAspect="1"/>
                    </pic:cNvPicPr>
                  </pic:nvPicPr>
                  <pic:blipFill>
                    <a:blip r:embed="rId2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02480" w14:textId="77777777" w:rsidR="007F6D0A" w:rsidRPr="00CF4ECE" w:rsidRDefault="007F6D0A" w:rsidP="001B0B37">
      <w:pPr>
        <w:pStyle w:val="a3"/>
        <w:jc w:val="both"/>
        <w:rPr>
          <w:rFonts w:ascii="맑은 고딕" w:eastAsia="맑은 고딕" w:hAnsi="맑은 고딕"/>
          <w:sz w:val="20"/>
          <w:szCs w:val="20"/>
        </w:rPr>
      </w:pPr>
    </w:p>
    <w:p w14:paraId="01E24DDF" w14:textId="77777777" w:rsidR="00CF4ECE" w:rsidRPr="00CF4ECE" w:rsidRDefault="00CF4ECE" w:rsidP="00CF4ECE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설정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단계는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다음과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같습니다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61D20B1F" w14:textId="77777777" w:rsidR="00CF4ECE" w:rsidRPr="00CF4ECE" w:rsidRDefault="00CF4ECE" w:rsidP="00CF4ECE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52019D6C" w14:textId="4FDB861E" w:rsidR="00CF4ECE" w:rsidRPr="00CF4ECE" w:rsidRDefault="00CF4ECE" w:rsidP="00CF4ECE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CF4ECE">
        <w:rPr>
          <w:rFonts w:ascii="맑은 고딕" w:eastAsia="맑은 고딕" w:hAnsi="맑은 고딕"/>
          <w:sz w:val="20"/>
          <w:szCs w:val="20"/>
          <w:lang w:eastAsia="ko-KR"/>
        </w:rPr>
        <w:t>1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사람 </w:t>
      </w:r>
      <w:proofErr w:type="spellStart"/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카운팅</w:t>
      </w:r>
      <w:proofErr w:type="spellEnd"/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활성화</w:t>
      </w:r>
    </w:p>
    <w:p w14:paraId="23011E10" w14:textId="77777777" w:rsidR="00CF4ECE" w:rsidRPr="00CF4ECE" w:rsidRDefault="00CF4ECE" w:rsidP="00CF4ECE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59330376" w14:textId="6332F34C" w:rsidR="007F6D0A" w:rsidRDefault="00CF4ECE" w:rsidP="00CF4ECE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CF4ECE">
        <w:rPr>
          <w:rFonts w:ascii="맑은 고딕" w:eastAsia="맑은 고딕" w:hAnsi="맑은 고딕"/>
          <w:sz w:val="20"/>
          <w:szCs w:val="20"/>
          <w:lang w:eastAsia="ko-KR"/>
        </w:rPr>
        <w:t>2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감지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라인과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방향을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설정합니다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34AC8E7D" w14:textId="77777777" w:rsidR="00CF4ECE" w:rsidRPr="00CF4ECE" w:rsidRDefault="00CF4ECE" w:rsidP="00CF4ECE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1518A661" w14:textId="0FB38623" w:rsidR="007F6D0A" w:rsidRDefault="000E72C7" w:rsidP="00CF4ECE">
      <w:pPr>
        <w:pStyle w:val="5"/>
        <w:spacing w:before="1"/>
        <w:ind w:left="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/>
          <w:noProof/>
          <w:sz w:val="20"/>
          <w:szCs w:val="20"/>
        </w:rPr>
        <mc:AlternateContent>
          <mc:Choice Requires="wpg">
            <w:drawing>
              <wp:inline distT="0" distB="0" distL="0" distR="0" wp14:anchorId="2287BED7" wp14:editId="22E057B9">
                <wp:extent cx="152400" cy="152400"/>
                <wp:effectExtent l="3175" t="0" r="0" b="2540"/>
                <wp:docPr id="1668639382" name="Group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2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344331767" name="Picture 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1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8348019" name="Picture 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1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B8D7107" id="Group 276" o:spid="_x0000_s1026" style="width:12pt;height:12pt;mso-position-horizontal-relative:char;mso-position-vertical-relative:line" coordorigin="1470,42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">
                <v:shape id="Picture 277" o:spid="_x0000_s1027" type="#_x0000_t75" style="position:absolute;left:1470;top:41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">
                  <v:imagedata r:id="rId17" o:title=""/>
                </v:shape>
                <v:shape id="Picture 278" o:spid="_x0000_s1028" type="#_x0000_t75" style="position:absolute;left:1530;top:101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">
                  <v:imagedata r:id="rId18" o:title=""/>
                </v:shape>
                <w10:anchorlock/>
              </v:group>
            </w:pict>
          </mc:Fallback>
        </mc:AlternateContent>
      </w:r>
      <w:r w:rsid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CF4ECE">
        <w:rPr>
          <w:rFonts w:ascii="맑은 고딕" w:eastAsia="맑은 고딕" w:hAnsi="맑은 고딕" w:hint="eastAsia"/>
          <w:sz w:val="20"/>
          <w:szCs w:val="20"/>
          <w:lang w:eastAsia="ko-KR"/>
        </w:rPr>
        <w:t>참고</w:t>
      </w:r>
      <w:r w:rsidR="007577A8" w:rsidRPr="00CF4ECE">
        <w:rPr>
          <w:rFonts w:ascii="맑은 고딕" w:eastAsia="맑은 고딕" w:hAnsi="맑은 고딕"/>
          <w:sz w:val="20"/>
          <w:szCs w:val="20"/>
          <w:lang w:eastAsia="ko-KR"/>
        </w:rPr>
        <w:t>:</w:t>
      </w:r>
    </w:p>
    <w:p w14:paraId="7E0DDFC0" w14:textId="77777777" w:rsidR="00CF4ECE" w:rsidRPr="00CF4ECE" w:rsidRDefault="00CF4ECE" w:rsidP="00CF4ECE">
      <w:pPr>
        <w:rPr>
          <w:rFonts w:eastAsia="맑은 고딕"/>
          <w:lang w:eastAsia="ko-KR"/>
        </w:rPr>
      </w:pPr>
    </w:p>
    <w:p w14:paraId="35463232" w14:textId="77777777" w:rsidR="00CF4ECE" w:rsidRPr="00CF4ECE" w:rsidRDefault="00CF4ECE" w:rsidP="00CF4ECE">
      <w:pPr>
        <w:pStyle w:val="a3"/>
        <w:spacing w:before="6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•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화살표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방향을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따라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교차하면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"In"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으로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기록되고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반대는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"Out"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으로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기록됩니다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58C1240C" w14:textId="68FBAF64" w:rsidR="007F6D0A" w:rsidRDefault="00CF4ECE" w:rsidP="00CF4ECE">
      <w:pPr>
        <w:pStyle w:val="a3"/>
        <w:spacing w:before="6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•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최대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4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개의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감지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라인을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sz w:val="20"/>
          <w:szCs w:val="20"/>
          <w:lang w:eastAsia="ko-KR"/>
        </w:rPr>
        <w:t>지원합니다</w:t>
      </w:r>
      <w:r w:rsidRPr="00CF4ECE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1A84777B" w14:textId="77777777" w:rsidR="00CF4ECE" w:rsidRPr="00172F46" w:rsidRDefault="00CF4ECE" w:rsidP="00CF4ECE">
      <w:pPr>
        <w:pStyle w:val="a3"/>
        <w:spacing w:before="6"/>
        <w:jc w:val="both"/>
        <w:rPr>
          <w:rFonts w:ascii="맑은 고딕" w:eastAsia="맑은 고딕" w:hAnsi="맑은 고딕"/>
          <w:sz w:val="27"/>
          <w:lang w:eastAsia="ko-KR"/>
        </w:rPr>
      </w:pPr>
    </w:p>
    <w:p w14:paraId="0490D208" w14:textId="1C082267" w:rsidR="007F6D0A" w:rsidRPr="00172F46" w:rsidRDefault="007577A8" w:rsidP="001B0B37">
      <w:pPr>
        <w:pStyle w:val="5"/>
        <w:spacing w:before="1"/>
        <w:jc w:val="both"/>
        <w:rPr>
          <w:rFonts w:ascii="맑은 고딕" w:eastAsia="맑은 고딕" w:hAnsi="맑은 고딕"/>
          <w:lang w:eastAsia="ko-KR"/>
        </w:rPr>
      </w:pPr>
      <w:r w:rsidRPr="00172F46">
        <w:rPr>
          <w:rFonts w:ascii="맑은 고딕" w:eastAsia="맑은 고딕" w:hAnsi="맑은 고딕"/>
          <w:lang w:eastAsia="ko-KR"/>
        </w:rPr>
        <w:t>[</w:t>
      </w:r>
      <w:r w:rsidR="00CF4ECE">
        <w:rPr>
          <w:rFonts w:ascii="맑은 고딕" w:eastAsia="맑은 고딕" w:hAnsi="맑은 고딕" w:hint="eastAsia"/>
          <w:lang w:eastAsia="ko-KR"/>
        </w:rPr>
        <w:t>일반 설정</w:t>
      </w:r>
      <w:r w:rsidRPr="00172F46">
        <w:rPr>
          <w:rFonts w:ascii="맑은 고딕" w:eastAsia="맑은 고딕" w:hAnsi="맑은 고딕"/>
          <w:lang w:eastAsia="ko-KR"/>
        </w:rPr>
        <w:t>]</w:t>
      </w:r>
    </w:p>
    <w:p w14:paraId="42D61F13" w14:textId="77777777" w:rsidR="007F6D0A" w:rsidRPr="00172F46" w:rsidRDefault="007F6D0A" w:rsidP="001B0B37">
      <w:pPr>
        <w:pStyle w:val="a3"/>
        <w:spacing w:before="11"/>
        <w:jc w:val="both"/>
        <w:rPr>
          <w:rFonts w:ascii="맑은 고딕" w:eastAsia="맑은 고딕" w:hAnsi="맑은 고딕"/>
          <w:b/>
          <w:sz w:val="20"/>
          <w:lang w:eastAsia="ko-KR"/>
        </w:rPr>
      </w:pPr>
    </w:p>
    <w:p w14:paraId="734D5713" w14:textId="0AC0F657" w:rsidR="007F6D0A" w:rsidRPr="00CF4ECE" w:rsidRDefault="00CF4ECE" w:rsidP="001B0B37">
      <w:pPr>
        <w:pStyle w:val="a3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CF4ECE">
        <w:rPr>
          <w:rFonts w:ascii="맑은 고딕" w:eastAsia="맑은 고딕" w:hAnsi="맑은 고딕"/>
          <w:bCs/>
          <w:sz w:val="20"/>
          <w:szCs w:val="20"/>
          <w:lang w:eastAsia="ko-KR"/>
        </w:rPr>
        <w:t>3</w:t>
      </w:r>
      <w:r w:rsidRPr="00CF4EC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CF4EC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CF4EC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감도</w:t>
      </w:r>
      <w:r w:rsidRPr="00CF4EC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및</w:t>
      </w:r>
      <w:r w:rsidRPr="00CF4EC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개체</w:t>
      </w:r>
      <w:r w:rsidRPr="00CF4EC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크기</w:t>
      </w:r>
      <w:r w:rsidRPr="00CF4EC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제한을</w:t>
      </w:r>
      <w:r w:rsidRPr="00CF4EC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F4EC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Pr="00CF4ECE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27B72366" w14:textId="77777777" w:rsidR="00CF4ECE" w:rsidRPr="00172F46" w:rsidRDefault="00CF4ECE" w:rsidP="001B0B37">
      <w:pPr>
        <w:pStyle w:val="a3"/>
        <w:jc w:val="both"/>
        <w:rPr>
          <w:rFonts w:ascii="맑은 고딕" w:eastAsia="맑은 고딕" w:hAnsi="맑은 고딕"/>
          <w:sz w:val="21"/>
          <w:lang w:eastAsia="ko-KR"/>
        </w:rPr>
      </w:pPr>
    </w:p>
    <w:p w14:paraId="109FBB78" w14:textId="4574CE9C" w:rsidR="00CF4ECE" w:rsidRDefault="000E72C7" w:rsidP="00CF4ECE">
      <w:pPr>
        <w:tabs>
          <w:tab w:val="left" w:pos="560"/>
        </w:tabs>
        <w:spacing w:before="212" w:line="249" w:lineRule="auto"/>
        <w:ind w:right="275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>
        <w:rPr>
          <w:rFonts w:eastAsia="맑은 고딕"/>
          <w:b/>
          <w:noProof/>
        </w:rPr>
        <mc:AlternateContent>
          <mc:Choice Requires="wpg">
            <w:drawing>
              <wp:inline distT="0" distB="0" distL="0" distR="0" wp14:anchorId="7E9E0E83" wp14:editId="0A2AB14C">
                <wp:extent cx="152400" cy="152400"/>
                <wp:effectExtent l="3175" t="0" r="0" b="1270"/>
                <wp:docPr id="334559842" name="Group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04467664" name="Picture 4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63105388" name="Picture 4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94D720F" id="Group 491" o:spid="_x0000_s1026" style="width:12pt;height:12pt;mso-position-horizontal-relative:char;mso-position-vertical-relative:lin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">
                <v:shape id="Picture 492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">
                  <v:imagedata r:id="rId17" o:title=""/>
                </v:shape>
                <v:shape id="Picture 493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">
                  <v:imagedata r:id="rId18" o:title=""/>
                </v:shape>
                <w10:anchorlock/>
              </v:group>
            </w:pict>
          </mc:Fallback>
        </mc:AlternateContent>
      </w:r>
      <w:r w:rsidR="00CF4ECE" w:rsidRPr="00B47649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 </w:t>
      </w:r>
      <w:r w:rsidR="00CF4ECE" w:rsidRPr="00B47649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참고</w:t>
      </w:r>
      <w:r w:rsidR="00CF4ECE" w:rsidRPr="00B47649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일반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모드를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선택하면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현재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영역에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대한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구성을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지원합니다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.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고급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모드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(PTZ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시리즈만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해당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>)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를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선택하면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다양한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PTZ </w:t>
      </w:r>
      <w:proofErr w:type="spellStart"/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프리셋에</w:t>
      </w:r>
      <w:proofErr w:type="spellEnd"/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대한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구성을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지원합니다.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(</w:t>
      </w:r>
      <w:proofErr w:type="spellStart"/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프리셋</w:t>
      </w:r>
      <w:proofErr w:type="spellEnd"/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1~4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지원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)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또한,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개체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크기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제한을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CF4ECE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="00CF4ECE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. </w:t>
      </w:r>
    </w:p>
    <w:p w14:paraId="50C6E68B" w14:textId="77777777" w:rsidR="007F6D0A" w:rsidRPr="00172F46" w:rsidRDefault="007F6D0A" w:rsidP="001B0B37">
      <w:pPr>
        <w:spacing w:line="249" w:lineRule="auto"/>
        <w:jc w:val="both"/>
        <w:rPr>
          <w:rFonts w:ascii="맑은 고딕" w:eastAsia="맑은 고딕" w:hAnsi="맑은 고딕"/>
        </w:rPr>
        <w:sectPr w:rsidR="007F6D0A" w:rsidRPr="00172F46">
          <w:headerReference w:type="even" r:id="rId238"/>
          <w:headerReference w:type="default" r:id="rId239"/>
          <w:pgSz w:w="12240" w:h="15840"/>
          <w:pgMar w:top="780" w:right="1280" w:bottom="280" w:left="1340" w:header="595" w:footer="0" w:gutter="0"/>
          <w:cols w:space="720"/>
        </w:sectPr>
      </w:pPr>
    </w:p>
    <w:p w14:paraId="79873849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</w:rPr>
      </w:pPr>
    </w:p>
    <w:p w14:paraId="6DBDAE54" w14:textId="77777777" w:rsidR="007F6D0A" w:rsidRPr="00172F46" w:rsidRDefault="007577A8" w:rsidP="001B0B37">
      <w:pPr>
        <w:pStyle w:val="a3"/>
        <w:ind w:left="103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3D333BA7" wp14:editId="00A5A1E4">
            <wp:extent cx="4741545" cy="4835525"/>
            <wp:effectExtent l="0" t="0" r="0" b="0"/>
            <wp:docPr id="527" name="image2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" name="image213.png"/>
                    <pic:cNvPicPr>
                      <a:picLocks noChangeAspect="1"/>
                    </pic:cNvPicPr>
                  </pic:nvPicPr>
                  <pic:blipFill>
                    <a:blip r:embed="rId2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1554" cy="4835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5BCFC" w14:textId="77777777" w:rsidR="007F6D0A" w:rsidRPr="00172F46" w:rsidRDefault="007F6D0A" w:rsidP="001B0B37">
      <w:pPr>
        <w:pStyle w:val="a3"/>
        <w:spacing w:before="4"/>
        <w:jc w:val="both"/>
        <w:rPr>
          <w:rFonts w:ascii="맑은 고딕" w:eastAsia="맑은 고딕" w:hAnsi="맑은 고딕"/>
          <w:sz w:val="20"/>
        </w:rPr>
      </w:pPr>
    </w:p>
    <w:p w14:paraId="42BFDBC0" w14:textId="684855E5" w:rsidR="007F6D0A" w:rsidRPr="00172F46" w:rsidRDefault="00CF4ECE" w:rsidP="00CF4ECE">
      <w:pPr>
        <w:pStyle w:val="5"/>
        <w:spacing w:before="90" w:after="27"/>
        <w:jc w:val="both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54.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44"/>
        <w:gridCol w:w="6485"/>
      </w:tblGrid>
      <w:tr w:rsidR="00CF4ECE" w:rsidRPr="00172F46" w14:paraId="3A9A1DA2" w14:textId="77777777" w:rsidTr="00CF4ECE">
        <w:trPr>
          <w:trHeight w:val="500"/>
          <w:jc w:val="center"/>
        </w:trPr>
        <w:tc>
          <w:tcPr>
            <w:tcW w:w="2844" w:type="dxa"/>
            <w:tcBorders>
              <w:right w:val="single" w:sz="6" w:space="0" w:color="000000"/>
            </w:tcBorders>
            <w:vAlign w:val="center"/>
          </w:tcPr>
          <w:p w14:paraId="555E242C" w14:textId="45663C90" w:rsidR="00CF4ECE" w:rsidRPr="00172F46" w:rsidRDefault="00CF4ECE" w:rsidP="00CF4ECE">
            <w:pPr>
              <w:pStyle w:val="TableParagraph"/>
              <w:spacing w:before="90"/>
              <w:ind w:left="831" w:right="818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485" w:type="dxa"/>
            <w:tcBorders>
              <w:left w:val="single" w:sz="6" w:space="0" w:color="000000"/>
            </w:tcBorders>
            <w:vAlign w:val="center"/>
          </w:tcPr>
          <w:p w14:paraId="179E9A82" w14:textId="4C0CD7C6" w:rsidR="00CF4ECE" w:rsidRPr="00172F46" w:rsidRDefault="00CF4ECE" w:rsidP="00CF4ECE">
            <w:pPr>
              <w:pStyle w:val="TableParagraph"/>
              <w:spacing w:before="90"/>
              <w:ind w:left="2127" w:right="2107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CF4ECE" w:rsidRPr="00172F46" w14:paraId="3C0EEF86" w14:textId="77777777" w:rsidTr="00CF4ECE">
        <w:trPr>
          <w:trHeight w:val="583"/>
          <w:jc w:val="center"/>
        </w:trPr>
        <w:tc>
          <w:tcPr>
            <w:tcW w:w="2844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40228AF" w14:textId="6449EA4E" w:rsidR="00CF4ECE" w:rsidRPr="00172F46" w:rsidRDefault="00CF4ECE" w:rsidP="00CF4ECE">
            <w:pPr>
              <w:pStyle w:val="TableParagraph"/>
              <w:spacing w:before="1"/>
              <w:ind w:left="344" w:right="328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감도</w:t>
            </w:r>
          </w:p>
        </w:tc>
        <w:tc>
          <w:tcPr>
            <w:tcW w:w="6485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1DFA6CD" w14:textId="7EAE9BB9" w:rsidR="00CF4ECE" w:rsidRPr="00172F46" w:rsidRDefault="00CF4ECE" w:rsidP="00CF4ECE">
            <w:pPr>
              <w:pStyle w:val="TableParagraph"/>
              <w:spacing w:before="72" w:line="254" w:lineRule="auto"/>
              <w:ind w:left="94" w:right="235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레벨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1~10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,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레벨은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5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감도가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높을수록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움직이는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쉽게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기록됩니다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CF4ECE" w:rsidRPr="00172F46" w14:paraId="184467EB" w14:textId="77777777" w:rsidTr="00CF4ECE">
        <w:trPr>
          <w:trHeight w:val="793"/>
          <w:jc w:val="center"/>
        </w:trPr>
        <w:tc>
          <w:tcPr>
            <w:tcW w:w="2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6A3B37D" w14:textId="05BFB109" w:rsidR="00CF4ECE" w:rsidRPr="00172F46" w:rsidRDefault="00CF4ECE" w:rsidP="00CF4ECE">
            <w:pPr>
              <w:pStyle w:val="TableParagraph"/>
              <w:ind w:left="344" w:right="328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최소 크기</w:t>
            </w:r>
          </w:p>
        </w:tc>
        <w:tc>
          <w:tcPr>
            <w:tcW w:w="6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129B653" w14:textId="1C40B150" w:rsidR="00CF4ECE" w:rsidRPr="00172F46" w:rsidRDefault="00CF4ECE" w:rsidP="00CF4ECE">
            <w:pPr>
              <w:pStyle w:val="TableParagraph"/>
              <w:spacing w:before="74" w:line="254" w:lineRule="auto"/>
              <w:ind w:left="94" w:right="235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감지된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최소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설정하기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화면을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그리거나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픽셀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입력합니다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크기보다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작으면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감지되지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않습니다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최소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3*3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CF4ECE" w:rsidRPr="00172F46" w14:paraId="3E238FB3" w14:textId="77777777" w:rsidTr="00CF4ECE">
        <w:trPr>
          <w:trHeight w:val="790"/>
          <w:jc w:val="center"/>
        </w:trPr>
        <w:tc>
          <w:tcPr>
            <w:tcW w:w="284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028C4F6B" w14:textId="1F9CF2B1" w:rsidR="00CF4ECE" w:rsidRPr="00172F46" w:rsidRDefault="00CF4ECE" w:rsidP="00CF4ECE">
            <w:pPr>
              <w:pStyle w:val="TableParagraph"/>
              <w:ind w:left="344" w:right="328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최대 크기</w:t>
            </w:r>
          </w:p>
        </w:tc>
        <w:tc>
          <w:tcPr>
            <w:tcW w:w="6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5BCF635B" w14:textId="0D5671D8" w:rsidR="00CF4ECE" w:rsidRPr="00172F46" w:rsidRDefault="00CF4ECE" w:rsidP="00CF4ECE">
            <w:pPr>
              <w:pStyle w:val="TableParagraph"/>
              <w:spacing w:before="74" w:line="254" w:lineRule="auto"/>
              <w:ind w:left="94" w:right="218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감지된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설정하기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화면을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그리거나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픽셀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입력합니다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크기보다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감지되지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않습니다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320*240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</w:tbl>
    <w:p w14:paraId="067DF407" w14:textId="77777777" w:rsidR="00CF4ECE" w:rsidRDefault="00CF4ECE" w:rsidP="00CF4ECE">
      <w:pPr>
        <w:jc w:val="both"/>
        <w:rPr>
          <w:rFonts w:ascii="맑은 고딕" w:eastAsia="맑은 고딕" w:hAnsi="맑은 고딕"/>
          <w:b/>
          <w:sz w:val="23"/>
          <w:szCs w:val="23"/>
          <w:lang w:eastAsia="ko-KR"/>
        </w:rPr>
      </w:pPr>
    </w:p>
    <w:p w14:paraId="5F57547B" w14:textId="125CA04A" w:rsidR="00CF4ECE" w:rsidRPr="0013489E" w:rsidRDefault="00CF4ECE" w:rsidP="00CF4ECE">
      <w:pPr>
        <w:jc w:val="both"/>
        <w:rPr>
          <w:rFonts w:ascii="맑은 고딕" w:eastAsia="맑은 고딕" w:hAnsi="맑은 고딕"/>
          <w:b/>
          <w:sz w:val="23"/>
          <w:szCs w:val="23"/>
          <w:lang w:eastAsia="ko-KR"/>
        </w:rPr>
      </w:pP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>[</w:t>
      </w:r>
      <w:r w:rsidRPr="0013489E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스케줄</w:t>
      </w: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 xml:space="preserve"> </w:t>
      </w:r>
      <w:r w:rsidRPr="0013489E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설정</w:t>
      </w: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>]</w:t>
      </w:r>
    </w:p>
    <w:p w14:paraId="3450E7CC" w14:textId="77777777" w:rsidR="00CF4ECE" w:rsidRPr="006D0E31" w:rsidRDefault="00CF4ECE" w:rsidP="00CF4ECE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1ED95347" w14:textId="77777777" w:rsidR="00CF4ECE" w:rsidRPr="006D0E31" w:rsidRDefault="00CF4ECE" w:rsidP="00CF4ECE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>4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일정을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2E46A37D" w14:textId="77777777" w:rsidR="007F6D0A" w:rsidRPr="00172F46" w:rsidRDefault="007F6D0A" w:rsidP="001B0B37">
      <w:pPr>
        <w:jc w:val="both"/>
        <w:rPr>
          <w:rFonts w:ascii="맑은 고딕" w:eastAsia="맑은 고딕" w:hAnsi="맑은 고딕"/>
          <w:sz w:val="23"/>
          <w:lang w:eastAsia="ko-KR"/>
        </w:rPr>
        <w:sectPr w:rsidR="007F6D0A" w:rsidRPr="00172F46">
          <w:pgSz w:w="12240" w:h="15840"/>
          <w:pgMar w:top="780" w:right="1280" w:bottom="280" w:left="1340" w:header="595" w:footer="0" w:gutter="0"/>
          <w:cols w:space="720"/>
        </w:sectPr>
      </w:pPr>
    </w:p>
    <w:p w14:paraId="66FACF65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  <w:lang w:eastAsia="ko-KR"/>
        </w:rPr>
      </w:pPr>
    </w:p>
    <w:p w14:paraId="55D10653" w14:textId="6F251C30" w:rsidR="007F6D0A" w:rsidRPr="00172F46" w:rsidRDefault="007577A8" w:rsidP="001B0B37">
      <w:pPr>
        <w:pStyle w:val="5"/>
        <w:jc w:val="both"/>
        <w:rPr>
          <w:rFonts w:ascii="맑은 고딕" w:eastAsia="맑은 고딕" w:hAnsi="맑은 고딕"/>
          <w:lang w:eastAsia="ko-KR"/>
        </w:rPr>
      </w:pPr>
      <w:r w:rsidRPr="00172F46">
        <w:rPr>
          <w:rFonts w:ascii="맑은 고딕" w:eastAsia="맑은 고딕" w:hAnsi="맑은 고딕"/>
          <w:lang w:eastAsia="ko-KR"/>
        </w:rPr>
        <w:t>[</w:t>
      </w:r>
      <w:proofErr w:type="spellStart"/>
      <w:r w:rsidR="00CF4ECE">
        <w:rPr>
          <w:rFonts w:ascii="맑은 고딕" w:eastAsia="맑은 고딕" w:hAnsi="맑은 고딕" w:hint="eastAsia"/>
          <w:lang w:eastAsia="ko-KR"/>
        </w:rPr>
        <w:t>카운팅</w:t>
      </w:r>
      <w:proofErr w:type="spellEnd"/>
      <w:r w:rsidR="00CF4ECE">
        <w:rPr>
          <w:rFonts w:ascii="맑은 고딕" w:eastAsia="맑은 고딕" w:hAnsi="맑은 고딕" w:hint="eastAsia"/>
          <w:lang w:eastAsia="ko-KR"/>
        </w:rPr>
        <w:t xml:space="preserve"> 정보</w:t>
      </w:r>
      <w:r w:rsidRPr="00172F46">
        <w:rPr>
          <w:rFonts w:ascii="맑은 고딕" w:eastAsia="맑은 고딕" w:hAnsi="맑은 고딕"/>
          <w:lang w:eastAsia="ko-KR"/>
        </w:rPr>
        <w:t>]</w:t>
      </w:r>
    </w:p>
    <w:p w14:paraId="4EEC80FB" w14:textId="6B10C242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b/>
          <w:sz w:val="21"/>
          <w:lang w:eastAsia="ko-KR"/>
        </w:rPr>
      </w:pPr>
    </w:p>
    <w:p w14:paraId="0F98EC30" w14:textId="05E47CBF" w:rsidR="007F6D0A" w:rsidRPr="00646BBE" w:rsidRDefault="00646BBE" w:rsidP="001B0B37">
      <w:pPr>
        <w:pStyle w:val="a3"/>
        <w:spacing w:before="7"/>
        <w:jc w:val="both"/>
        <w:rPr>
          <w:rFonts w:ascii="맑은 고딕" w:eastAsia="맑은 고딕" w:hAnsi="맑은 고딕"/>
          <w:bCs/>
          <w:sz w:val="22"/>
          <w:lang w:eastAsia="ko-KR"/>
        </w:rPr>
      </w:pPr>
      <w:r w:rsidRPr="00646BBE">
        <w:rPr>
          <w:rFonts w:ascii="맑은 고딕" w:eastAsia="맑은 고딕" w:hAnsi="맑은 고딕"/>
          <w:bCs/>
          <w:noProof/>
        </w:rPr>
        <w:drawing>
          <wp:anchor distT="0" distB="0" distL="0" distR="0" simplePos="0" relativeHeight="251630592" behindDoc="0" locked="0" layoutInCell="1" allowOverlap="1" wp14:anchorId="05931379" wp14:editId="580EC74B">
            <wp:simplePos x="0" y="0"/>
            <wp:positionH relativeFrom="page">
              <wp:posOffset>1419860</wp:posOffset>
            </wp:positionH>
            <wp:positionV relativeFrom="paragraph">
              <wp:posOffset>306705</wp:posOffset>
            </wp:positionV>
            <wp:extent cx="4743450" cy="5708015"/>
            <wp:effectExtent l="0" t="0" r="0" b="0"/>
            <wp:wrapTopAndBottom/>
            <wp:docPr id="529" name="image2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" name="image214.png"/>
                    <pic:cNvPicPr>
                      <a:picLocks noChangeAspect="1"/>
                    </pic:cNvPicPr>
                  </pic:nvPicPr>
                  <pic:blipFill>
                    <a:blip r:embed="rId2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5708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46BBE">
        <w:rPr>
          <w:rFonts w:ascii="맑은 고딕" w:eastAsia="맑은 고딕" w:hAnsi="맑은 고딕"/>
          <w:bCs/>
          <w:sz w:val="20"/>
          <w:szCs w:val="20"/>
          <w:lang w:eastAsia="ko-KR"/>
        </w:rPr>
        <w:t>5</w:t>
      </w:r>
      <w:r w:rsidRPr="00646BB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646BB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646BB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계산</w:t>
      </w:r>
      <w:r w:rsidRPr="00646BB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646BB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정보를</w:t>
      </w:r>
      <w:r w:rsidRPr="00646BBE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646BBE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Pr="00646BBE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78A99BE4" w14:textId="52BBE1AA" w:rsidR="007F6D0A" w:rsidRPr="00172F46" w:rsidRDefault="007F6D0A" w:rsidP="001B0B37">
      <w:pPr>
        <w:pStyle w:val="a3"/>
        <w:spacing w:before="11"/>
        <w:jc w:val="both"/>
        <w:rPr>
          <w:rFonts w:ascii="맑은 고딕" w:eastAsia="맑은 고딕" w:hAnsi="맑은 고딕"/>
          <w:sz w:val="25"/>
          <w:lang w:eastAsia="ko-KR"/>
        </w:rPr>
      </w:pPr>
    </w:p>
    <w:p w14:paraId="1DCE6B59" w14:textId="0FCC1449" w:rsidR="007F6D0A" w:rsidRPr="00172F46" w:rsidRDefault="00646BBE" w:rsidP="001B0B37">
      <w:pPr>
        <w:pStyle w:val="5"/>
        <w:spacing w:after="27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55.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45"/>
        <w:gridCol w:w="6485"/>
      </w:tblGrid>
      <w:tr w:rsidR="007F6D0A" w:rsidRPr="00172F46" w14:paraId="16FCDFE8" w14:textId="77777777" w:rsidTr="00646BBE">
        <w:trPr>
          <w:trHeight w:val="503"/>
          <w:jc w:val="center"/>
        </w:trPr>
        <w:tc>
          <w:tcPr>
            <w:tcW w:w="2844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12F8F001" w14:textId="34CF7F4C" w:rsidR="007F6D0A" w:rsidRPr="00172F46" w:rsidRDefault="00646BBE" w:rsidP="00646BBE">
            <w:pPr>
              <w:pStyle w:val="TableParagraph"/>
              <w:spacing w:before="90"/>
              <w:ind w:left="831" w:right="818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485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731C1274" w14:textId="5C33E926" w:rsidR="007F6D0A" w:rsidRPr="00172F46" w:rsidRDefault="00646BBE" w:rsidP="00646BBE">
            <w:pPr>
              <w:pStyle w:val="TableParagraph"/>
              <w:spacing w:before="90"/>
              <w:ind w:left="2127" w:right="2107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1915018E" w14:textId="77777777" w:rsidTr="00646BBE">
        <w:trPr>
          <w:trHeight w:val="376"/>
          <w:jc w:val="center"/>
        </w:trPr>
        <w:tc>
          <w:tcPr>
            <w:tcW w:w="284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7E26932E" w14:textId="2823C5E2" w:rsidR="007F6D0A" w:rsidRPr="00646BBE" w:rsidRDefault="00646BBE" w:rsidP="00646BBE">
            <w:pPr>
              <w:pStyle w:val="TableParagraph"/>
              <w:spacing w:before="74"/>
              <w:ind w:left="344" w:right="328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카운트 유형</w:t>
            </w:r>
          </w:p>
        </w:tc>
        <w:tc>
          <w:tcPr>
            <w:tcW w:w="6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28E94BFD" w14:textId="647B05DC" w:rsidR="007F6D0A" w:rsidRPr="00646BBE" w:rsidRDefault="00646BBE" w:rsidP="001B0B37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646BBE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사용자는</w:t>
            </w:r>
            <w:r w:rsidRPr="00646BBE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실시간 영상에 </w:t>
            </w:r>
            <w:r w:rsidRPr="00646BBE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표시할</w:t>
            </w:r>
            <w:r w:rsidRPr="00646BBE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정보를</w:t>
            </w:r>
            <w:r w:rsidRPr="00646BBE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선택할</w:t>
            </w:r>
            <w:r w:rsidRPr="00646BBE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</w:t>
            </w:r>
            <w:r w:rsidRPr="00646BBE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Pr="00646BBE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172F46" w14:paraId="277A103E" w14:textId="77777777" w:rsidTr="00646BBE">
        <w:trPr>
          <w:trHeight w:val="1104"/>
          <w:jc w:val="center"/>
        </w:trPr>
        <w:tc>
          <w:tcPr>
            <w:tcW w:w="2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A1E4586" w14:textId="28CB1CEE" w:rsidR="007F6D0A" w:rsidRPr="00646BBE" w:rsidRDefault="00646BBE" w:rsidP="00646BBE">
            <w:pPr>
              <w:pStyle w:val="TableParagraph"/>
              <w:ind w:left="802" w:right="787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토탈 </w:t>
            </w:r>
            <w:proofErr w:type="spellStart"/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카운팅</w:t>
            </w:r>
            <w:proofErr w:type="spellEnd"/>
          </w:p>
        </w:tc>
        <w:tc>
          <w:tcPr>
            <w:tcW w:w="6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72E678A" w14:textId="040CFEDC" w:rsidR="00646BBE" w:rsidRDefault="00646BBE" w:rsidP="001B0B37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proofErr w:type="spellStart"/>
            <w:r w:rsidRPr="00646BBE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카운팅</w:t>
            </w:r>
            <w:proofErr w:type="spellEnd"/>
            <w:r w:rsidRPr="00646BBE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OSD</w:t>
            </w:r>
            <w:r w:rsidRPr="00646BBE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를</w:t>
            </w:r>
            <w:r w:rsidRPr="00646BBE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설정합니다</w:t>
            </w:r>
            <w:r w:rsidRPr="00646BBE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0199FCA4" w14:textId="77777777" w:rsidR="00646BBE" w:rsidRPr="00646BBE" w:rsidRDefault="00646BBE" w:rsidP="001B0B37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  <w:p w14:paraId="4A2E0B8E" w14:textId="0BDEECD0" w:rsidR="007F6D0A" w:rsidRPr="00646BBE" w:rsidRDefault="000E72C7" w:rsidP="00646BBE">
            <w:pPr>
              <w:pStyle w:val="TableParagraph"/>
              <w:ind w:left="12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b/>
                <w:noProof/>
                <w:sz w:val="20"/>
                <w:szCs w:val="20"/>
              </w:rPr>
              <mc:AlternateContent>
                <mc:Choice Requires="wpg">
                  <w:drawing>
                    <wp:inline distT="0" distB="0" distL="0" distR="0" wp14:anchorId="6AF0E650" wp14:editId="6255A1BD">
                      <wp:extent cx="152400" cy="152400"/>
                      <wp:effectExtent l="3175" t="4445" r="0" b="0"/>
                      <wp:docPr id="1635573515" name="Group 4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4423" y="2466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45482013" name="Picture 4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23" y="2465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22073686" name="Picture 4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83" y="2525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BCD349E" id="Group 494" o:spid="_x0000_s1026" style="width:12pt;height:12pt;mso-position-horizontal-relative:char;mso-position-vertical-relative:line" coordorigin="4423,2466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">
                      <v:shape id="Picture 495" o:spid="_x0000_s1027" type="#_x0000_t75" style="position:absolute;left:4423;top:2465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">
                        <v:imagedata r:id="rId17" o:title=""/>
                      </v:shape>
                      <v:shape id="Picture 496" o:spid="_x0000_s1028" type="#_x0000_t75" style="position:absolute;left:4483;top:2525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646BBE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="00646BBE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참고</w:t>
            </w:r>
            <w:r w:rsidR="007577A8" w:rsidRPr="00646BBE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 xml:space="preserve">토탈 </w:t>
            </w:r>
            <w:proofErr w:type="spellStart"/>
            <w:r w:rsid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카운팅</w:t>
            </w:r>
            <w:proofErr w:type="spellEnd"/>
            <w:r w:rsid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 xml:space="preserve"> </w:t>
            </w:r>
            <w:r w:rsidR="00646BBE" w:rsidRPr="00646BBE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OSD </w:t>
            </w:r>
            <w:r w:rsidR="00646BBE" w:rsidRPr="00646BBE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구성은</w:t>
            </w:r>
            <w:r w:rsidR="00646BBE" w:rsidRPr="00646BBE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646BBE" w:rsidRPr="00646BBE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모든</w:t>
            </w:r>
            <w:r w:rsidR="00646BBE" w:rsidRPr="00646BBE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646BBE" w:rsidRPr="00646BBE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</w:t>
            </w:r>
            <w:r w:rsidR="00646BBE" w:rsidRPr="00646BBE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646BBE" w:rsidRPr="00646BBE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라인에</w:t>
            </w:r>
            <w:r w:rsidR="00646BBE" w:rsidRPr="00646BBE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646BBE" w:rsidRPr="00646BBE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연결되어</w:t>
            </w:r>
            <w:r w:rsidR="00646BBE" w:rsidRPr="00646BBE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646BBE" w:rsidRPr="00646BBE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="00646BBE" w:rsidRPr="00646BBE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637E1D0D" w14:textId="77777777" w:rsidR="007F6D0A" w:rsidRPr="00646BBE" w:rsidRDefault="007F6D0A" w:rsidP="001B0B37">
            <w:pPr>
              <w:pStyle w:val="TableParagraph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01BEDE61" w14:textId="407D5285" w:rsidR="007F6D0A" w:rsidRPr="00646BBE" w:rsidRDefault="00646BBE" w:rsidP="00646BBE">
            <w:pPr>
              <w:pStyle w:val="TableParagraph"/>
              <w:ind w:leftChars="55" w:left="121"/>
              <w:jc w:val="both"/>
              <w:rPr>
                <w:rFonts w:ascii="맑은 고딕" w:eastAsia="맑은 고딕" w:hAnsi="맑은 고딕"/>
                <w:bCs/>
                <w:i/>
                <w:iCs/>
                <w:sz w:val="20"/>
                <w:szCs w:val="20"/>
                <w:lang w:eastAsia="ko-KR"/>
              </w:rPr>
            </w:pPr>
            <w:r w:rsidRPr="00646BBE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OSD </w:t>
            </w:r>
            <w:r w:rsidRPr="00646BBE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표시</w:t>
            </w:r>
            <w:r w:rsidRPr="00646BBE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646BBE">
              <w:rPr>
                <w:rFonts w:ascii="맑은 고딕" w:eastAsia="맑은 고딕" w:hAnsi="맑은 고딕" w:hint="eastAsia"/>
                <w:bCs/>
                <w:i/>
                <w:iCs/>
                <w:sz w:val="20"/>
                <w:szCs w:val="20"/>
                <w:lang w:eastAsia="ko-KR"/>
              </w:rPr>
              <w:t>표시된</w:t>
            </w:r>
            <w:r w:rsidRPr="00646BBE">
              <w:rPr>
                <w:rFonts w:ascii="맑은 고딕" w:eastAsia="맑은 고딕" w:hAnsi="맑은 고딕"/>
                <w:bCs/>
                <w:i/>
                <w:iCs/>
                <w:sz w:val="20"/>
                <w:szCs w:val="20"/>
                <w:lang w:eastAsia="ko-KR"/>
              </w:rPr>
              <w:t xml:space="preserve"> OSD</w:t>
            </w:r>
            <w:r w:rsidRPr="00646BBE">
              <w:rPr>
                <w:rFonts w:ascii="맑은 고딕" w:eastAsia="맑은 고딕" w:hAnsi="맑은 고딕" w:hint="eastAsia"/>
                <w:bCs/>
                <w:i/>
                <w:iCs/>
                <w:sz w:val="20"/>
                <w:szCs w:val="20"/>
                <w:lang w:eastAsia="ko-KR"/>
              </w:rPr>
              <w:t>를</w:t>
            </w:r>
            <w:r w:rsidRPr="00646BBE">
              <w:rPr>
                <w:rFonts w:ascii="맑은 고딕" w:eastAsia="맑은 고딕" w:hAnsi="맑은 고딕"/>
                <w:bCs/>
                <w:i/>
                <w:i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i/>
                <w:iCs/>
                <w:sz w:val="20"/>
                <w:szCs w:val="20"/>
                <w:lang w:eastAsia="ko-KR"/>
              </w:rPr>
              <w:t>활성화</w:t>
            </w:r>
            <w:r w:rsidRPr="00646BBE">
              <w:rPr>
                <w:rFonts w:ascii="맑은 고딕" w:eastAsia="맑은 고딕" w:hAnsi="맑은 고딕"/>
                <w:bCs/>
                <w:i/>
                <w:iCs/>
                <w:sz w:val="20"/>
                <w:szCs w:val="20"/>
                <w:lang w:eastAsia="ko-KR"/>
              </w:rPr>
              <w:t>/</w:t>
            </w:r>
            <w:r w:rsidRPr="00646BBE">
              <w:rPr>
                <w:rFonts w:ascii="맑은 고딕" w:eastAsia="맑은 고딕" w:hAnsi="맑은 고딕" w:hint="eastAsia"/>
                <w:bCs/>
                <w:i/>
                <w:iCs/>
                <w:sz w:val="20"/>
                <w:szCs w:val="20"/>
                <w:lang w:eastAsia="ko-KR"/>
              </w:rPr>
              <w:t>비활성화하려면</w:t>
            </w:r>
            <w:r w:rsidRPr="00646BBE">
              <w:rPr>
                <w:rFonts w:ascii="맑은 고딕" w:eastAsia="맑은 고딕" w:hAnsi="맑은 고딕"/>
                <w:bCs/>
                <w:i/>
                <w:i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i/>
                <w:iCs/>
                <w:sz w:val="20"/>
                <w:szCs w:val="20"/>
                <w:lang w:eastAsia="ko-KR"/>
              </w:rPr>
              <w:t>클릭합니다</w:t>
            </w:r>
            <w:r w:rsidRPr="00646BBE">
              <w:rPr>
                <w:rFonts w:ascii="맑은 고딕" w:eastAsia="맑은 고딕" w:hAnsi="맑은 고딕"/>
                <w:bCs/>
                <w:i/>
                <w:iCs/>
                <w:sz w:val="20"/>
                <w:szCs w:val="20"/>
                <w:lang w:eastAsia="ko-KR"/>
              </w:rPr>
              <w:t>.</w:t>
            </w:r>
          </w:p>
          <w:p w14:paraId="4B70383E" w14:textId="531245DF" w:rsidR="00646BBE" w:rsidRPr="00646BBE" w:rsidRDefault="00646BBE" w:rsidP="00646BBE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646BBE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lastRenderedPageBreak/>
              <w:t>글꼴</w:t>
            </w:r>
            <w:r w:rsidRPr="00646BBE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크기</w:t>
            </w:r>
            <w:r w:rsidRPr="00646BBE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OSD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디스플레이의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글꼴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크기</w:t>
            </w:r>
          </w:p>
          <w:p w14:paraId="2B2A83C8" w14:textId="20F78767" w:rsidR="00646BBE" w:rsidRPr="00646BBE" w:rsidRDefault="00646BBE" w:rsidP="00646BBE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 w:rsidRPr="00646BBE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글꼴</w:t>
            </w:r>
            <w:r w:rsidRPr="00646BBE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색상</w:t>
            </w:r>
            <w:r w:rsidRPr="00646BBE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OSD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디스플레이의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글꼴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색상</w:t>
            </w:r>
          </w:p>
          <w:p w14:paraId="72EA743C" w14:textId="579ECE11" w:rsidR="007F6D0A" w:rsidRPr="00646BBE" w:rsidRDefault="00646BBE" w:rsidP="00646BBE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646BBE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텍스트</w:t>
            </w:r>
            <w:r w:rsidRPr="00646BBE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위치</w:t>
            </w:r>
            <w:r w:rsidRPr="00646BBE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OSD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디스플레이의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텍스트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위치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172F46" w14:paraId="696EE475" w14:textId="77777777" w:rsidTr="00646BBE">
        <w:trPr>
          <w:trHeight w:val="2860"/>
          <w:jc w:val="center"/>
        </w:trPr>
        <w:tc>
          <w:tcPr>
            <w:tcW w:w="2845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401960F1" w14:textId="0608AF0D" w:rsidR="007F6D0A" w:rsidRPr="00646BBE" w:rsidRDefault="00646BBE" w:rsidP="00646BBE">
            <w:pPr>
              <w:pStyle w:val="TableParagraph"/>
              <w:ind w:left="748" w:right="735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lastRenderedPageBreak/>
              <w:t xml:space="preserve">싱글 </w:t>
            </w:r>
            <w:proofErr w:type="spellStart"/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카운팅</w:t>
            </w:r>
            <w:proofErr w:type="spellEnd"/>
          </w:p>
        </w:tc>
        <w:tc>
          <w:tcPr>
            <w:tcW w:w="6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28A8C230" w14:textId="06032822" w:rsidR="007F6D0A" w:rsidRPr="00646BBE" w:rsidRDefault="00646BBE" w:rsidP="001B0B37">
            <w:pPr>
              <w:pStyle w:val="TableParagraph"/>
              <w:spacing w:before="74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싱글 </w:t>
            </w:r>
            <w:proofErr w:type="spellStart"/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카운팅을</w:t>
            </w:r>
            <w:proofErr w:type="spellEnd"/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설정합니다.</w:t>
            </w:r>
          </w:p>
          <w:p w14:paraId="6D2E6D99" w14:textId="77777777" w:rsidR="007F6D0A" w:rsidRPr="00646BBE" w:rsidRDefault="007F6D0A" w:rsidP="001B0B37">
            <w:pPr>
              <w:pStyle w:val="TableParagraph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292F6F55" w14:textId="446EAA1C" w:rsidR="007F6D0A" w:rsidRPr="00646BBE" w:rsidRDefault="000E72C7" w:rsidP="00646BBE">
            <w:pPr>
              <w:pStyle w:val="TableParagraph"/>
              <w:ind w:left="123" w:rightChars="47" w:right="10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b/>
                <w:noProof/>
                <w:sz w:val="20"/>
                <w:szCs w:val="20"/>
              </w:rPr>
              <mc:AlternateContent>
                <mc:Choice Requires="wpg">
                  <w:drawing>
                    <wp:inline distT="0" distB="0" distL="0" distR="0" wp14:anchorId="316765FF" wp14:editId="6F1A6305">
                      <wp:extent cx="152400" cy="152400"/>
                      <wp:effectExtent l="3175" t="4445" r="0" b="0"/>
                      <wp:docPr id="949884367" name="Group 4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4423" y="2466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93053183" name="Picture 4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23" y="2465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69791988" name="Picture 49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83" y="2525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7923FEE" id="Group 497" o:spid="_x0000_s1026" style="width:12pt;height:12pt;mso-position-horizontal-relative:char;mso-position-vertical-relative:line" coordorigin="4423,2466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">
                      <v:shape id="Picture 498" o:spid="_x0000_s1027" type="#_x0000_t75" style="position:absolute;left:4423;top:2465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">
                        <v:imagedata r:id="rId17" o:title=""/>
                      </v:shape>
                      <v:shape id="Picture 499" o:spid="_x0000_s1028" type="#_x0000_t75" style="position:absolute;left:4483;top:2525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646BBE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 참고</w:t>
            </w:r>
            <w:r w:rsidR="007577A8" w:rsidRPr="00646BBE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 xml:space="preserve">토탈 </w:t>
            </w:r>
            <w:proofErr w:type="spellStart"/>
            <w:r w:rsid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카운팅</w:t>
            </w:r>
            <w:proofErr w:type="spellEnd"/>
            <w:r w:rsid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 xml:space="preserve"> </w:t>
            </w:r>
            <w:r w:rsidR="00646BBE" w:rsidRPr="00646BBE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OSD </w:t>
            </w:r>
            <w:r w:rsidR="00646BBE" w:rsidRPr="00646BBE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구성은</w:t>
            </w:r>
            <w:r w:rsidR="00646BBE" w:rsidRPr="00646BBE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646BBE" w:rsidRPr="00646BBE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모든</w:t>
            </w:r>
            <w:r w:rsidR="00646BBE" w:rsidRPr="00646BBE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646BBE" w:rsidRPr="00646BBE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</w:t>
            </w:r>
            <w:r w:rsidR="00646BBE" w:rsidRPr="00646BBE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646BBE" w:rsidRPr="00646BBE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라인에</w:t>
            </w:r>
            <w:r w:rsidR="00646BBE" w:rsidRPr="00646BBE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646BBE" w:rsidRPr="00646BBE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연결되어</w:t>
            </w:r>
            <w:r w:rsidR="00646BBE" w:rsidRPr="00646BBE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646BBE" w:rsidRPr="00646BBE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="00646BBE" w:rsidRPr="00646BBE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1BCEE753" w14:textId="77777777" w:rsidR="007F6D0A" w:rsidRPr="00646BBE" w:rsidRDefault="007F6D0A" w:rsidP="001B0B37">
            <w:pPr>
              <w:pStyle w:val="TableParagraph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460BEC76" w14:textId="77777777" w:rsidR="00646BBE" w:rsidRPr="00646BBE" w:rsidRDefault="00646BBE" w:rsidP="00646BBE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 w:rsidRPr="00646BBE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정보</w:t>
            </w:r>
            <w:r w:rsidRPr="00646BBE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표시</w:t>
            </w:r>
            <w:r w:rsidRPr="00646BBE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클릭하면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정보가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표시됩니다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.</w:t>
            </w:r>
          </w:p>
          <w:p w14:paraId="5B9AC15C" w14:textId="77777777" w:rsidR="00646BBE" w:rsidRPr="00646BBE" w:rsidRDefault="00646BBE" w:rsidP="00646BBE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 w:rsidRPr="00646BBE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수동</w:t>
            </w:r>
            <w:r w:rsidRPr="00646BBE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재설정</w:t>
            </w:r>
            <w:r w:rsidRPr="00646BBE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각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단일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라인의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카운트를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재설정합니다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.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통계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보고서를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함께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재설정하도록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선택할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수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있습니다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.</w:t>
            </w:r>
          </w:p>
          <w:p w14:paraId="5AF8C79A" w14:textId="45F2438F" w:rsidR="00646BBE" w:rsidRPr="00646BBE" w:rsidRDefault="00646BBE" w:rsidP="00646BBE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자동 재설정:</w:t>
            </w:r>
            <w:r w:rsidRPr="00646BBE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싱글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proofErr w:type="spellStart"/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카운팅</w:t>
            </w:r>
            <w:proofErr w:type="spellEnd"/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정보를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자동으로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지우기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위해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사용합니다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.</w:t>
            </w:r>
          </w:p>
          <w:p w14:paraId="610681C3" w14:textId="2B34A68E" w:rsidR="00646BBE" w:rsidRPr="00646BBE" w:rsidRDefault="00646BBE" w:rsidP="00646BBE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 w:rsidRPr="00646BBE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요일</w:t>
            </w:r>
            <w:r w:rsidRPr="00646BBE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자동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재설정의 날 지정</w:t>
            </w:r>
          </w:p>
          <w:p w14:paraId="46208A85" w14:textId="5C14BB37" w:rsidR="007F6D0A" w:rsidRPr="00646BBE" w:rsidRDefault="00646BBE" w:rsidP="00646BBE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646BBE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시간</w:t>
            </w:r>
            <w:r w:rsidRPr="00646BBE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자동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재설정</w:t>
            </w:r>
            <w:r w:rsidRPr="00646BBE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46BBE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시간</w:t>
            </w:r>
          </w:p>
        </w:tc>
      </w:tr>
    </w:tbl>
    <w:p w14:paraId="5E3F5C08" w14:textId="77777777" w:rsidR="007F6D0A" w:rsidRPr="00172F46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b/>
          <w:sz w:val="9"/>
          <w:lang w:eastAsia="ko-KR"/>
        </w:rPr>
      </w:pPr>
    </w:p>
    <w:p w14:paraId="391D6E68" w14:textId="77777777" w:rsidR="00C35ADE" w:rsidRDefault="00C35ADE" w:rsidP="00C35ADE">
      <w:pPr>
        <w:widowControl/>
        <w:autoSpaceDE/>
        <w:autoSpaceDN/>
        <w:rPr>
          <w:rFonts w:ascii="맑은 고딕" w:eastAsia="맑은 고딕" w:hAnsi="맑은 고딕"/>
          <w:b/>
          <w:sz w:val="23"/>
          <w:szCs w:val="23"/>
          <w:lang w:eastAsia="ko-KR"/>
        </w:rPr>
      </w:pPr>
    </w:p>
    <w:p w14:paraId="01F1C230" w14:textId="29944B67" w:rsidR="00C35ADE" w:rsidRPr="0013489E" w:rsidRDefault="00C35ADE" w:rsidP="00C35ADE">
      <w:pPr>
        <w:widowControl/>
        <w:autoSpaceDE/>
        <w:autoSpaceDN/>
        <w:rPr>
          <w:rFonts w:ascii="맑은 고딕" w:eastAsia="맑은 고딕" w:hAnsi="맑은 고딕"/>
          <w:b/>
          <w:sz w:val="23"/>
          <w:szCs w:val="23"/>
          <w:lang w:eastAsia="ko-KR"/>
        </w:rPr>
      </w:pP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>[</w:t>
      </w:r>
      <w:r w:rsidRPr="0013489E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알람</w:t>
      </w: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 xml:space="preserve"> </w:t>
      </w:r>
      <w:r w:rsidRPr="0013489E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작동</w:t>
      </w: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>]</w:t>
      </w:r>
    </w:p>
    <w:p w14:paraId="32B35A7E" w14:textId="77777777" w:rsidR="00C35ADE" w:rsidRPr="001C147F" w:rsidRDefault="00C35ADE" w:rsidP="00C35ADE">
      <w:pPr>
        <w:widowControl/>
        <w:autoSpaceDE/>
        <w:autoSpaceDN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25A37050" w14:textId="698EE281" w:rsidR="00C35ADE" w:rsidRDefault="00C35ADE" w:rsidP="00C35ADE">
      <w:pPr>
        <w:pStyle w:val="a3"/>
        <w:spacing w:before="7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>
        <w:rPr>
          <w:rFonts w:ascii="맑은 고딕" w:eastAsia="맑은 고딕" w:hAnsi="맑은 고딕"/>
          <w:bCs/>
          <w:sz w:val="20"/>
          <w:szCs w:val="20"/>
          <w:lang w:eastAsia="ko-KR"/>
        </w:rPr>
        <w:t>6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알람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작동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을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4844490A" w14:textId="77777777" w:rsidR="007F6D0A" w:rsidRPr="00172F46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lang w:eastAsia="ko-KR"/>
        </w:rPr>
      </w:pPr>
    </w:p>
    <w:p w14:paraId="7EB2DDA5" w14:textId="77777777" w:rsidR="007F6D0A" w:rsidRPr="00172F46" w:rsidRDefault="007577A8" w:rsidP="00C35ADE">
      <w:pPr>
        <w:pStyle w:val="a3"/>
        <w:ind w:left="1030"/>
        <w:jc w:val="center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lastRenderedPageBreak/>
        <w:drawing>
          <wp:inline distT="0" distB="0" distL="0" distR="0" wp14:anchorId="0FDD0042" wp14:editId="5851F8A3">
            <wp:extent cx="3891517" cy="4730041"/>
            <wp:effectExtent l="0" t="0" r="0" b="0"/>
            <wp:docPr id="531" name="image2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" name="image215.png"/>
                    <pic:cNvPicPr>
                      <a:picLocks noChangeAspect="1"/>
                    </pic:cNvPicPr>
                  </pic:nvPicPr>
                  <pic:blipFill>
                    <a:blip r:embed="rId2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1081" cy="4741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DFB0E" w14:textId="77777777" w:rsidR="007F6D0A" w:rsidRPr="00172F46" w:rsidRDefault="007F6D0A" w:rsidP="001B0B37">
      <w:pPr>
        <w:pStyle w:val="a3"/>
        <w:spacing w:before="1"/>
        <w:jc w:val="both"/>
        <w:rPr>
          <w:rFonts w:ascii="맑은 고딕" w:eastAsia="맑은 고딕" w:hAnsi="맑은 고딕"/>
          <w:sz w:val="16"/>
        </w:rPr>
      </w:pPr>
    </w:p>
    <w:p w14:paraId="1DB66968" w14:textId="491F7F3B" w:rsidR="00C35ADE" w:rsidRPr="00C35ADE" w:rsidRDefault="00C35ADE" w:rsidP="00B614DA">
      <w:pPr>
        <w:pStyle w:val="5"/>
        <w:spacing w:before="91" w:after="26"/>
        <w:jc w:val="both"/>
        <w:rPr>
          <w:rFonts w:eastAsia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56.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44"/>
        <w:gridCol w:w="6485"/>
      </w:tblGrid>
      <w:tr w:rsidR="007F6D0A" w:rsidRPr="00172F46" w14:paraId="5A7FF712" w14:textId="77777777" w:rsidTr="00C35ADE">
        <w:trPr>
          <w:trHeight w:val="503"/>
          <w:jc w:val="center"/>
        </w:trPr>
        <w:tc>
          <w:tcPr>
            <w:tcW w:w="2844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72F0899A" w14:textId="1F8534D2" w:rsidR="007F6D0A" w:rsidRPr="00172F46" w:rsidRDefault="00C35ADE" w:rsidP="00C35ADE">
            <w:pPr>
              <w:pStyle w:val="TableParagraph"/>
              <w:spacing w:before="90"/>
              <w:ind w:left="831" w:right="818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485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10DBC778" w14:textId="3A762C03" w:rsidR="007F6D0A" w:rsidRPr="00172F46" w:rsidRDefault="00C35ADE" w:rsidP="00C35ADE">
            <w:pPr>
              <w:pStyle w:val="TableParagraph"/>
              <w:spacing w:before="90"/>
              <w:ind w:left="2127" w:right="2107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F6D0A" w:rsidRPr="00172F46" w14:paraId="307BCC40" w14:textId="77777777" w:rsidTr="00C35ADE">
        <w:trPr>
          <w:trHeight w:val="2251"/>
          <w:jc w:val="center"/>
        </w:trPr>
        <w:tc>
          <w:tcPr>
            <w:tcW w:w="2844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08E95E1B" w14:textId="54555F5B" w:rsidR="007F6D0A" w:rsidRPr="00C35ADE" w:rsidRDefault="00C35ADE" w:rsidP="00C35ADE">
            <w:pPr>
              <w:pStyle w:val="TableParagraph"/>
              <w:ind w:left="831" w:right="817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C35ADE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알람 </w:t>
            </w: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입력</w:t>
            </w:r>
          </w:p>
        </w:tc>
        <w:tc>
          <w:tcPr>
            <w:tcW w:w="6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59F0FEA1" w14:textId="72128395" w:rsidR="007F6D0A" w:rsidRDefault="00B614DA" w:rsidP="00B614DA">
            <w:pPr>
              <w:pStyle w:val="TableParagraph"/>
              <w:spacing w:before="11"/>
              <w:ind w:leftChars="60" w:left="132" w:rightChars="50" w:right="110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proofErr w:type="spellStart"/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임계값이</w:t>
            </w:r>
            <w:proofErr w:type="spellEnd"/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1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에서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9999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사이의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특정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값에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도달하면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알람이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입력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됩니다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총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proofErr w:type="spellStart"/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카운팅</w:t>
            </w:r>
            <w:proofErr w:type="spellEnd"/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및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단일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proofErr w:type="spellStart"/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카운팅을</w:t>
            </w:r>
            <w:proofErr w:type="spellEnd"/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사용할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인/아웃/용량/합계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의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경보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proofErr w:type="spellStart"/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임계값을</w:t>
            </w:r>
            <w:proofErr w:type="spellEnd"/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설정할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4B4EDD8B" w14:textId="77777777" w:rsidR="00B614DA" w:rsidRPr="00B614DA" w:rsidRDefault="00B614DA" w:rsidP="00B614DA">
            <w:pPr>
              <w:pStyle w:val="TableParagraph"/>
              <w:spacing w:before="11"/>
              <w:ind w:leftChars="60" w:left="132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0D653CE2" w14:textId="2B90DF54" w:rsidR="007F6D0A" w:rsidRPr="00C35ADE" w:rsidRDefault="000E72C7" w:rsidP="00B614DA">
            <w:pPr>
              <w:pStyle w:val="TableParagraph"/>
              <w:ind w:left="134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/>
                <w:noProof/>
                <w:lang w:eastAsia="ko-KR"/>
              </w:rPr>
              <mc:AlternateContent>
                <mc:Choice Requires="wpg">
                  <w:drawing>
                    <wp:inline distT="0" distB="0" distL="0" distR="0" wp14:anchorId="61DD792C" wp14:editId="6605299D">
                      <wp:extent cx="152400" cy="152400"/>
                      <wp:effectExtent l="0" t="635" r="0" b="0"/>
                      <wp:docPr id="2020433465" name="Group 5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4423" y="1781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14559450" name="Picture 5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23" y="1781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38289830" name="Picture 5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83" y="1841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5A89590" id="Group 503" o:spid="_x0000_s1026" style="width:12pt;height:12pt;mso-position-horizontal-relative:char;mso-position-vertical-relative:line" coordorigin="4423,178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">
                      <v:shape id="Picture 504" o:spid="_x0000_s1027" type="#_x0000_t75" style="position:absolute;left:4423;top:1781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">
                        <v:imagedata r:id="rId17" o:title=""/>
                      </v:shape>
                      <v:shape id="Picture 505" o:spid="_x0000_s1028" type="#_x0000_t75" style="position:absolute;left:4483;top:1841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C35ADE">
              <w:rPr>
                <w:rFonts w:ascii="맑은 고딕" w:eastAsia="맑은 고딕" w:hAnsi="맑은 고딕"/>
                <w:lang w:eastAsia="ko-KR"/>
              </w:rPr>
              <w:t xml:space="preserve"> </w:t>
            </w:r>
            <w:r w:rsidR="00C35ADE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참고</w:t>
            </w:r>
            <w:r w:rsidR="007577A8" w:rsidRPr="00C35ADE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>:</w:t>
            </w:r>
          </w:p>
          <w:p w14:paraId="5AF589B1" w14:textId="77777777" w:rsidR="00B614DA" w:rsidRPr="00B614DA" w:rsidRDefault="00B614DA" w:rsidP="00B614DA">
            <w:pPr>
              <w:pStyle w:val="TableParagraph"/>
              <w:tabs>
                <w:tab w:val="left" w:pos="440"/>
              </w:tabs>
              <w:spacing w:line="252" w:lineRule="auto"/>
              <w:ind w:leftChars="125" w:left="275" w:right="636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•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Total Counting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의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경우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proofErr w:type="spellStart"/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임계값은</w:t>
            </w:r>
            <w:proofErr w:type="spellEnd"/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총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4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개의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라인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수의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합입니다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10EEB3FE" w14:textId="18B03FD1" w:rsidR="007F6D0A" w:rsidRPr="00C35ADE" w:rsidRDefault="00B614DA" w:rsidP="00B614DA">
            <w:pPr>
              <w:pStyle w:val="TableParagraph"/>
              <w:tabs>
                <w:tab w:val="left" w:pos="440"/>
              </w:tabs>
              <w:spacing w:before="3"/>
              <w:ind w:leftChars="125" w:left="275" w:firstLine="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•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단일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proofErr w:type="spellStart"/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카운팅의</w:t>
            </w:r>
            <w:proofErr w:type="spellEnd"/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경우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proofErr w:type="spellStart"/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임계값은</w:t>
            </w:r>
            <w:proofErr w:type="spellEnd"/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선택한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라인에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대한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것입니다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172F46" w14:paraId="46D8ABA5" w14:textId="77777777" w:rsidTr="00B614DA">
        <w:trPr>
          <w:trHeight w:val="1927"/>
          <w:jc w:val="center"/>
        </w:trPr>
        <w:tc>
          <w:tcPr>
            <w:tcW w:w="2844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6218052C" w14:textId="721BFF94" w:rsidR="007F6D0A" w:rsidRPr="00C35ADE" w:rsidRDefault="00C35ADE" w:rsidP="00C35ADE">
            <w:pPr>
              <w:pStyle w:val="TableParagraph"/>
              <w:ind w:left="344" w:right="328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알람 작동</w:t>
            </w:r>
          </w:p>
        </w:tc>
        <w:tc>
          <w:tcPr>
            <w:tcW w:w="6485" w:type="dxa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37B2BFD6" w14:textId="6185FEB8" w:rsidR="007F6D0A" w:rsidRPr="00C35ADE" w:rsidRDefault="000E72C7" w:rsidP="00B614DA">
            <w:pPr>
              <w:pStyle w:val="TableParagraph"/>
              <w:ind w:left="134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/>
                <w:noProof/>
                <w:lang w:eastAsia="ko-KR"/>
              </w:rPr>
              <mc:AlternateContent>
                <mc:Choice Requires="wpg">
                  <w:drawing>
                    <wp:inline distT="0" distB="0" distL="0" distR="0" wp14:anchorId="1D45E547" wp14:editId="531EF761">
                      <wp:extent cx="152400" cy="152400"/>
                      <wp:effectExtent l="0" t="3175" r="0" b="0"/>
                      <wp:docPr id="2114933020" name="Group 5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4423" y="1781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60398789" name="Picture 5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23" y="1781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21870201" name="Picture 5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83" y="1841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0A878ED" id="Group 506" o:spid="_x0000_s1026" style="width:12pt;height:12pt;mso-position-horizontal-relative:char;mso-position-vertical-relative:line" coordorigin="4423,178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">
                      <v:shape id="Picture 507" o:spid="_x0000_s1027" type="#_x0000_t75" style="position:absolute;left:4423;top:1781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">
                        <v:imagedata r:id="rId17" o:title=""/>
                      </v:shape>
                      <v:shape id="Picture 508" o:spid="_x0000_s1028" type="#_x0000_t75" style="position:absolute;left:4483;top:1841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B614DA">
              <w:rPr>
                <w:rFonts w:ascii="맑은 고딕" w:eastAsia="맑은 고딕" w:hAnsi="맑은 고딕"/>
                <w:lang w:eastAsia="ko-KR"/>
              </w:rPr>
              <w:t xml:space="preserve"> </w:t>
            </w:r>
            <w:r w:rsidR="00B614DA" w:rsidRPr="00B614DA">
              <w:rPr>
                <w:rFonts w:ascii="맑은 고딕" w:eastAsia="맑은 고딕" w:hAnsi="맑은 고딕" w:hint="eastAsia"/>
                <w:b/>
                <w:bCs/>
                <w:sz w:val="20"/>
                <w:szCs w:val="20"/>
                <w:lang w:eastAsia="ko-KR"/>
              </w:rPr>
              <w:t>참고</w:t>
            </w:r>
            <w:r w:rsidR="007577A8" w:rsidRPr="00C35ADE">
              <w:rPr>
                <w:rFonts w:ascii="맑은 고딕" w:eastAsia="맑은 고딕" w:hAnsi="맑은 고딕"/>
                <w:b/>
                <w:sz w:val="20"/>
                <w:szCs w:val="20"/>
              </w:rPr>
              <w:t>:</w:t>
            </w:r>
          </w:p>
          <w:p w14:paraId="71C49627" w14:textId="77777777" w:rsidR="00B614DA" w:rsidRDefault="00B614DA" w:rsidP="00B614DA">
            <w:pPr>
              <w:pStyle w:val="TableParagraph"/>
              <w:numPr>
                <w:ilvl w:val="0"/>
                <w:numId w:val="26"/>
              </w:numPr>
              <w:tabs>
                <w:tab w:val="left" w:pos="440"/>
              </w:tabs>
              <w:spacing w:before="12" w:line="254" w:lineRule="auto"/>
              <w:ind w:right="26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경보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조치는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4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개의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라인에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동시에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유효합니다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5B9D9136" w14:textId="420C635A" w:rsidR="007F6D0A" w:rsidRPr="00B614DA" w:rsidRDefault="00B614DA" w:rsidP="00B614DA">
            <w:pPr>
              <w:pStyle w:val="TableParagraph"/>
              <w:numPr>
                <w:ilvl w:val="0"/>
                <w:numId w:val="26"/>
              </w:numPr>
              <w:tabs>
                <w:tab w:val="left" w:pos="440"/>
              </w:tabs>
              <w:spacing w:before="12" w:line="254" w:lineRule="auto"/>
              <w:ind w:right="26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외부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출력을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활성화하고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일정한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외부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출력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작업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시간을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선택한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경우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proofErr w:type="spellStart"/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임계값이</w:t>
            </w:r>
            <w:proofErr w:type="spellEnd"/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설정한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특정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값에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도달하면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외부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출력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작업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알람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시간은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알람이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해제될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때까지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항상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일정합니다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</w:tbl>
    <w:p w14:paraId="013DA96B" w14:textId="77777777" w:rsidR="007F6D0A" w:rsidRPr="00172F46" w:rsidRDefault="007F6D0A" w:rsidP="001B0B37">
      <w:pPr>
        <w:pStyle w:val="a3"/>
        <w:spacing w:before="8"/>
        <w:jc w:val="both"/>
        <w:rPr>
          <w:rFonts w:ascii="맑은 고딕" w:eastAsia="맑은 고딕" w:hAnsi="맑은 고딕"/>
          <w:b/>
          <w:sz w:val="15"/>
          <w:lang w:eastAsia="ko-KR"/>
        </w:rPr>
      </w:pPr>
    </w:p>
    <w:p w14:paraId="3599247F" w14:textId="36E51382" w:rsidR="007F6D0A" w:rsidRPr="00172F46" w:rsidRDefault="000E72C7" w:rsidP="001B0B37">
      <w:pPr>
        <w:pStyle w:val="a4"/>
        <w:numPr>
          <w:ilvl w:val="3"/>
          <w:numId w:val="21"/>
        </w:numPr>
        <w:tabs>
          <w:tab w:val="left" w:pos="859"/>
        </w:tabs>
        <w:spacing w:before="92"/>
        <w:jc w:val="both"/>
        <w:rPr>
          <w:rFonts w:ascii="맑은 고딕" w:eastAsia="맑은 고딕" w:hAnsi="맑은 고딕"/>
          <w:sz w:val="25"/>
        </w:rPr>
      </w:pPr>
      <w:r>
        <w:rPr>
          <w:rFonts w:ascii="맑은 고딕" w:eastAsia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1654144" behindDoc="1" locked="0" layoutInCell="1" allowOverlap="1" wp14:anchorId="41CF347E" wp14:editId="2136EC96">
                <wp:simplePos x="0" y="0"/>
                <wp:positionH relativeFrom="page">
                  <wp:posOffset>2808605</wp:posOffset>
                </wp:positionH>
                <wp:positionV relativeFrom="paragraph">
                  <wp:posOffset>-1139190</wp:posOffset>
                </wp:positionV>
                <wp:extent cx="152400" cy="152400"/>
                <wp:effectExtent l="0" t="0" r="0" b="0"/>
                <wp:wrapNone/>
                <wp:docPr id="1147414161" name="Group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4423" y="-1794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975134178" name="Picture 2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23" y="-1795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79087885" name="Picture 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83" y="-1735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AF1D46" id="Group 294" o:spid="_x0000_s1026" style="position:absolute;left:0;text-align:left;margin-left:221.15pt;margin-top:-89.7pt;width:12pt;height:12pt;z-index:-251662336;mso-position-horizontal-relative:page" coordorigin="4423,-1794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">
                <v:shape id="Picture 295" o:spid="_x0000_s1027" type="#_x0000_t75" style="position:absolute;left:4423;top:-1795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">
                  <v:imagedata r:id="rId17" o:title=""/>
                </v:shape>
                <v:shape id="Picture 296" o:spid="_x0000_s1028" type="#_x0000_t75" style="position:absolute;left:4483;top:-1735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">
                  <v:imagedata r:id="rId18" o:title=""/>
                </v:shape>
                <w10:wrap anchorx="page"/>
              </v:group>
            </w:pict>
          </mc:Fallback>
        </mc:AlternateContent>
      </w:r>
      <w:bookmarkStart w:id="182" w:name="8.4.3.2_Regional_People_Counting"/>
      <w:bookmarkEnd w:id="182"/>
      <w:r w:rsidR="00B614DA">
        <w:rPr>
          <w:rFonts w:ascii="맑은 고딕" w:eastAsia="맑은 고딕" w:hAnsi="맑은 고딕" w:hint="eastAsia"/>
          <w:lang w:eastAsia="ko-KR"/>
        </w:rPr>
        <w:t xml:space="preserve">구역 사람 </w:t>
      </w:r>
      <w:proofErr w:type="spellStart"/>
      <w:r w:rsidR="00B614DA">
        <w:rPr>
          <w:rFonts w:ascii="맑은 고딕" w:eastAsia="맑은 고딕" w:hAnsi="맑은 고딕" w:hint="eastAsia"/>
          <w:lang w:eastAsia="ko-KR"/>
        </w:rPr>
        <w:t>카운팅</w:t>
      </w:r>
      <w:proofErr w:type="spellEnd"/>
    </w:p>
    <w:p w14:paraId="2164D59D" w14:textId="77777777" w:rsidR="00B614DA" w:rsidRDefault="00B614DA" w:rsidP="001B0B37">
      <w:pPr>
        <w:pStyle w:val="a3"/>
        <w:spacing w:before="2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2EA2DBA0" w14:textId="4ED0D4E5" w:rsidR="007F6D0A" w:rsidRDefault="00B614DA" w:rsidP="00B614DA">
      <w:pPr>
        <w:pStyle w:val="a3"/>
        <w:spacing w:before="2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구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역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피플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proofErr w:type="spellStart"/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카운팅을</w:t>
      </w:r>
      <w:proofErr w:type="spellEnd"/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활성화하면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사용자는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실시간으로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인원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수와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감지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구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역에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머무는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시간을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확인할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3C844014" w14:textId="77777777" w:rsidR="00B614DA" w:rsidRPr="00B614DA" w:rsidRDefault="00B614DA" w:rsidP="00B614DA">
      <w:pPr>
        <w:pStyle w:val="a3"/>
        <w:spacing w:before="2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38D05F12" w14:textId="644387AF" w:rsidR="007F6D0A" w:rsidRPr="00B614DA" w:rsidRDefault="000E72C7" w:rsidP="001B0B37">
      <w:pPr>
        <w:pStyle w:val="5"/>
        <w:ind w:left="44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451DA203" wp14:editId="5A9F02AF">
                <wp:simplePos x="0" y="0"/>
                <wp:positionH relativeFrom="page">
                  <wp:posOffset>933450</wp:posOffset>
                </wp:positionH>
                <wp:positionV relativeFrom="paragraph">
                  <wp:posOffset>25400</wp:posOffset>
                </wp:positionV>
                <wp:extent cx="152400" cy="152400"/>
                <wp:effectExtent l="0" t="0" r="0" b="0"/>
                <wp:wrapNone/>
                <wp:docPr id="618190721" name="Group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654028203" name="Picture 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71142550" name="Picture 2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788983" id="Group 297" o:spid="_x0000_s1026" style="position:absolute;left:0;text-align:left;margin-left:73.5pt;margin-top:2pt;width:12pt;height:12pt;z-index:251672576;mso-position-horizontal-relative:pag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">
                <v:shape id="Picture 298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">
                  <v:imagedata r:id="rId17" o:title=""/>
                </v:shape>
                <v:shape id="Picture 299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">
                  <v:imagedata r:id="rId18" o:title=""/>
                </v:shape>
                <w10:wrap anchorx="page"/>
              </v:group>
            </w:pict>
          </mc:Fallback>
        </mc:AlternateContent>
      </w:r>
      <w:r w:rsidR="00B614DA">
        <w:rPr>
          <w:rFonts w:ascii="맑은 고딕" w:eastAsia="맑은 고딕" w:hAnsi="맑은 고딕" w:hint="eastAsia"/>
          <w:sz w:val="20"/>
          <w:szCs w:val="20"/>
          <w:lang w:eastAsia="ko-KR"/>
        </w:rPr>
        <w:t>참고</w:t>
      </w:r>
      <w:r w:rsidR="007577A8" w:rsidRPr="00B614DA">
        <w:rPr>
          <w:rFonts w:ascii="맑은 고딕" w:eastAsia="맑은 고딕" w:hAnsi="맑은 고딕"/>
          <w:sz w:val="20"/>
          <w:szCs w:val="20"/>
          <w:lang w:eastAsia="ko-KR"/>
        </w:rPr>
        <w:t>:</w:t>
      </w:r>
    </w:p>
    <w:p w14:paraId="6550186D" w14:textId="77777777" w:rsidR="00B614DA" w:rsidRPr="00B614DA" w:rsidRDefault="00B614DA" w:rsidP="00B614DA">
      <w:pPr>
        <w:pStyle w:val="a3"/>
        <w:ind w:leftChars="129" w:left="284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•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카메라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모델이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proofErr w:type="spellStart"/>
      <w:r w:rsidRPr="00B614DA">
        <w:rPr>
          <w:rFonts w:ascii="맑은 고딕" w:eastAsia="맑은 고딕" w:hAnsi="맑은 고딕"/>
          <w:sz w:val="20"/>
          <w:szCs w:val="20"/>
          <w:lang w:eastAsia="ko-KR"/>
        </w:rPr>
        <w:t>NCxxxx</w:t>
      </w:r>
      <w:proofErr w:type="spellEnd"/>
      <w:r w:rsidRPr="00B614DA">
        <w:rPr>
          <w:rFonts w:ascii="맑은 고딕" w:eastAsia="맑은 고딕" w:hAnsi="맑은 고딕"/>
          <w:sz w:val="20"/>
          <w:szCs w:val="20"/>
          <w:lang w:eastAsia="ko-KR"/>
        </w:rPr>
        <w:t>-PA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인지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확인하십시오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4CC602C9" w14:textId="34F3AC8D" w:rsidR="00B614DA" w:rsidRPr="00B614DA" w:rsidRDefault="00B614DA" w:rsidP="00B614DA">
      <w:pPr>
        <w:pStyle w:val="a3"/>
        <w:ind w:leftChars="129" w:left="284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•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73210C">
        <w:rPr>
          <w:rFonts w:ascii="맑은 고딕" w:eastAsia="맑은 고딕" w:hAnsi="맑은 고딕" w:hint="eastAsia"/>
          <w:sz w:val="20"/>
          <w:szCs w:val="20"/>
          <w:lang w:eastAsia="ko-KR"/>
        </w:rPr>
        <w:t>구역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인원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proofErr w:type="spellStart"/>
      <w:r w:rsidR="0073210C">
        <w:rPr>
          <w:rFonts w:ascii="맑은 고딕" w:eastAsia="맑은 고딕" w:hAnsi="맑은 고딕" w:hint="eastAsia"/>
          <w:sz w:val="20"/>
          <w:szCs w:val="20"/>
          <w:lang w:eastAsia="ko-KR"/>
        </w:rPr>
        <w:t>카운팅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을</w:t>
      </w:r>
      <w:proofErr w:type="spellEnd"/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위해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최대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4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개의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감지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영역을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지원합니다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46B15A56" w14:textId="2C6D1D2A" w:rsidR="007F6D0A" w:rsidRPr="00172F46" w:rsidRDefault="00B614DA" w:rsidP="00B614DA">
      <w:pPr>
        <w:pStyle w:val="a3"/>
        <w:ind w:leftChars="129" w:left="284"/>
        <w:jc w:val="both"/>
        <w:rPr>
          <w:rFonts w:ascii="맑은 고딕" w:eastAsia="맑은 고딕" w:hAnsi="맑은 고딕"/>
          <w:sz w:val="28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621376" behindDoc="0" locked="0" layoutInCell="1" allowOverlap="1" wp14:anchorId="1CDD1792" wp14:editId="31D5EAB7">
            <wp:simplePos x="0" y="0"/>
            <wp:positionH relativeFrom="page">
              <wp:posOffset>1219200</wp:posOffset>
            </wp:positionH>
            <wp:positionV relativeFrom="paragraph">
              <wp:posOffset>523875</wp:posOffset>
            </wp:positionV>
            <wp:extent cx="5495925" cy="2773680"/>
            <wp:effectExtent l="0" t="0" r="0" b="0"/>
            <wp:wrapTopAndBottom/>
            <wp:docPr id="533" name="image2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" name="image216.jpeg"/>
                    <pic:cNvPicPr>
                      <a:picLocks noChangeAspect="1"/>
                    </pic:cNvPicPr>
                  </pic:nvPicPr>
                  <pic:blipFill>
                    <a:blip r:embed="rId2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2773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•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사용자는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73210C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실시간 영상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인터페이스에서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감지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영역에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실시간으로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사람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수와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각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사람의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체류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시간을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확인할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B614DA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B614DA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1CE364AB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  <w:lang w:eastAsia="ko-KR"/>
        </w:rPr>
      </w:pPr>
    </w:p>
    <w:p w14:paraId="554642D3" w14:textId="662F1552" w:rsidR="007F6D0A" w:rsidRPr="0073210C" w:rsidRDefault="0073210C" w:rsidP="001B0B37">
      <w:pPr>
        <w:pStyle w:val="a3"/>
        <w:spacing w:before="90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설정 단계는 다음과 같습니다.</w:t>
      </w:r>
    </w:p>
    <w:p w14:paraId="0DDCE0D2" w14:textId="77777777" w:rsidR="007F6D0A" w:rsidRPr="0073210C" w:rsidRDefault="007F6D0A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1D6F03DA" w14:textId="2FC7DA96" w:rsidR="007F6D0A" w:rsidRPr="0073210C" w:rsidRDefault="0073210C" w:rsidP="001B0B37">
      <w:pPr>
        <w:pStyle w:val="a3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73210C">
        <w:rPr>
          <w:rFonts w:ascii="맑은 고딕" w:eastAsia="맑은 고딕" w:hAnsi="맑은 고딕"/>
          <w:bCs/>
          <w:sz w:val="20"/>
          <w:szCs w:val="20"/>
          <w:lang w:eastAsia="ko-KR"/>
        </w:rPr>
        <w:t>1</w:t>
      </w:r>
      <w:r w:rsidRPr="0073210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73210C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73210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Pr="0073210C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73210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지역을</w:t>
      </w:r>
      <w:r w:rsidRPr="0073210C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73210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선택하고</w:t>
      </w:r>
      <w:r w:rsidRPr="0073210C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73210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 xml:space="preserve">구역 인구 </w:t>
      </w:r>
      <w:proofErr w:type="spellStart"/>
      <w:r w:rsidRPr="0073210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카운팅</w:t>
      </w:r>
      <w:proofErr w:type="spellEnd"/>
      <w:r w:rsidRPr="0073210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 xml:space="preserve"> 감지를</w:t>
      </w:r>
      <w:r w:rsidRPr="0073210C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73210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활성화합니다</w:t>
      </w:r>
      <w:r w:rsidRPr="0073210C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21198C54" w14:textId="77777777" w:rsidR="0073210C" w:rsidRPr="0073210C" w:rsidRDefault="0073210C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04F61929" w14:textId="0C95BED4" w:rsidR="007F6D0A" w:rsidRDefault="000E72C7" w:rsidP="0073210C">
      <w:pPr>
        <w:pStyle w:val="a3"/>
        <w:ind w:right="5401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/>
          <w:b/>
          <w:noProof/>
          <w:sz w:val="20"/>
          <w:szCs w:val="20"/>
        </w:rPr>
        <mc:AlternateContent>
          <mc:Choice Requires="wpg">
            <w:drawing>
              <wp:inline distT="0" distB="0" distL="0" distR="0" wp14:anchorId="28650828" wp14:editId="0EFEA8D1">
                <wp:extent cx="152400" cy="152400"/>
                <wp:effectExtent l="3175" t="3175" r="0" b="0"/>
                <wp:docPr id="1836820589" name="Group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290003474" name="Picture 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9106729" name="Picture 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E2C2D33" id="Group 300" o:spid="_x0000_s1026" style="width:12pt;height:12pt;mso-position-horizontal-relative:char;mso-position-vertical-relative:lin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">
                <v:shape id="Picture 301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">
                  <v:imagedata r:id="rId17" o:title=""/>
                </v:shape>
                <v:shape id="Picture 302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">
                  <v:imagedata r:id="rId18" o:title=""/>
                </v:shape>
                <w10:anchorlock/>
              </v:group>
            </w:pict>
          </mc:Fallback>
        </mc:AlternateContent>
      </w:r>
      <w:r w:rsidR="0073210C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 </w:t>
      </w:r>
      <w:r w:rsidR="0073210C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참고</w:t>
      </w:r>
      <w:r w:rsidR="007577A8" w:rsidRPr="0073210C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73210C" w:rsidRPr="0073210C">
        <w:rPr>
          <w:rFonts w:ascii="맑은 고딕" w:eastAsia="맑은 고딕" w:hAnsi="맑은 고딕" w:hint="eastAsia"/>
          <w:sz w:val="20"/>
          <w:szCs w:val="20"/>
          <w:lang w:eastAsia="ko-KR"/>
        </w:rPr>
        <w:t>최대</w:t>
      </w:r>
      <w:r w:rsidR="0073210C" w:rsidRPr="0073210C">
        <w:rPr>
          <w:rFonts w:ascii="맑은 고딕" w:eastAsia="맑은 고딕" w:hAnsi="맑은 고딕"/>
          <w:sz w:val="20"/>
          <w:szCs w:val="20"/>
          <w:lang w:eastAsia="ko-KR"/>
        </w:rPr>
        <w:t xml:space="preserve"> 4</w:t>
      </w:r>
      <w:r w:rsidR="0073210C" w:rsidRPr="0073210C">
        <w:rPr>
          <w:rFonts w:ascii="맑은 고딕" w:eastAsia="맑은 고딕" w:hAnsi="맑은 고딕" w:hint="eastAsia"/>
          <w:sz w:val="20"/>
          <w:szCs w:val="20"/>
          <w:lang w:eastAsia="ko-KR"/>
        </w:rPr>
        <w:t>개의</w:t>
      </w:r>
      <w:r w:rsidR="0073210C" w:rsidRPr="0073210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73210C" w:rsidRPr="0073210C">
        <w:rPr>
          <w:rFonts w:ascii="맑은 고딕" w:eastAsia="맑은 고딕" w:hAnsi="맑은 고딕" w:hint="eastAsia"/>
          <w:sz w:val="20"/>
          <w:szCs w:val="20"/>
          <w:lang w:eastAsia="ko-KR"/>
        </w:rPr>
        <w:t>감지</w:t>
      </w:r>
      <w:r w:rsidR="0073210C" w:rsidRPr="0073210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73210C" w:rsidRPr="0073210C">
        <w:rPr>
          <w:rFonts w:ascii="맑은 고딕" w:eastAsia="맑은 고딕" w:hAnsi="맑은 고딕" w:hint="eastAsia"/>
          <w:sz w:val="20"/>
          <w:szCs w:val="20"/>
          <w:lang w:eastAsia="ko-KR"/>
        </w:rPr>
        <w:t>영역을</w:t>
      </w:r>
      <w:r w:rsidR="0073210C" w:rsidRPr="0073210C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73210C" w:rsidRPr="0073210C">
        <w:rPr>
          <w:rFonts w:ascii="맑은 고딕" w:eastAsia="맑은 고딕" w:hAnsi="맑은 고딕" w:hint="eastAsia"/>
          <w:sz w:val="20"/>
          <w:szCs w:val="20"/>
          <w:lang w:eastAsia="ko-KR"/>
        </w:rPr>
        <w:t>지원합니다</w:t>
      </w:r>
      <w:r w:rsidR="0073210C" w:rsidRPr="0073210C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44040AAF" w14:textId="77777777" w:rsidR="0073210C" w:rsidRPr="0073210C" w:rsidRDefault="0073210C" w:rsidP="0073210C">
      <w:pPr>
        <w:pStyle w:val="a3"/>
        <w:ind w:right="5401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702FECEB" w14:textId="1EC215CD" w:rsidR="007F6D0A" w:rsidRPr="0073210C" w:rsidRDefault="007577A8" w:rsidP="001B0B37">
      <w:pPr>
        <w:pStyle w:val="5"/>
        <w:jc w:val="both"/>
        <w:rPr>
          <w:rFonts w:ascii="맑은 고딕" w:eastAsia="맑은 고딕" w:hAnsi="맑은 고딕"/>
          <w:lang w:eastAsia="ko-KR"/>
        </w:rPr>
      </w:pPr>
      <w:r w:rsidRPr="0073210C">
        <w:rPr>
          <w:rFonts w:ascii="맑은 고딕" w:eastAsia="맑은 고딕" w:hAnsi="맑은 고딕"/>
          <w:lang w:eastAsia="ko-KR"/>
        </w:rPr>
        <w:t>[</w:t>
      </w:r>
      <w:r w:rsidR="0073210C">
        <w:rPr>
          <w:rFonts w:ascii="맑은 고딕" w:eastAsia="맑은 고딕" w:hAnsi="맑은 고딕" w:hint="eastAsia"/>
          <w:lang w:eastAsia="ko-KR"/>
        </w:rPr>
        <w:t>기본 설정</w:t>
      </w:r>
      <w:r w:rsidRPr="0073210C">
        <w:rPr>
          <w:rFonts w:ascii="맑은 고딕" w:eastAsia="맑은 고딕" w:hAnsi="맑은 고딕"/>
          <w:lang w:eastAsia="ko-KR"/>
        </w:rPr>
        <w:t>]</w:t>
      </w:r>
    </w:p>
    <w:p w14:paraId="79A0E7F5" w14:textId="77777777" w:rsidR="007F6D0A" w:rsidRPr="0073210C" w:rsidRDefault="007F6D0A" w:rsidP="001B0B37">
      <w:pPr>
        <w:pStyle w:val="a3"/>
        <w:jc w:val="both"/>
        <w:rPr>
          <w:rFonts w:ascii="맑은 고딕" w:eastAsia="맑은 고딕" w:hAnsi="맑은 고딕"/>
          <w:b/>
          <w:sz w:val="20"/>
          <w:szCs w:val="20"/>
          <w:lang w:eastAsia="ko-KR"/>
        </w:rPr>
      </w:pPr>
    </w:p>
    <w:p w14:paraId="7E12354F" w14:textId="592A2467" w:rsidR="007F6D0A" w:rsidRPr="0073210C" w:rsidRDefault="0073210C" w:rsidP="001B0B37">
      <w:pPr>
        <w:pStyle w:val="a3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73210C">
        <w:rPr>
          <w:rFonts w:ascii="맑은 고딕" w:eastAsia="맑은 고딕" w:hAnsi="맑은 고딕"/>
          <w:bCs/>
          <w:sz w:val="20"/>
          <w:szCs w:val="20"/>
          <w:lang w:eastAsia="ko-KR"/>
        </w:rPr>
        <w:t>2</w:t>
      </w:r>
      <w:r w:rsidRPr="0073210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73210C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73210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감도</w:t>
      </w:r>
      <w:r w:rsidRPr="0073210C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73210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및</w:t>
      </w:r>
      <w:r w:rsidRPr="0073210C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73210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개체</w:t>
      </w:r>
      <w:r w:rsidRPr="0073210C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73210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크기</w:t>
      </w:r>
      <w:r w:rsidRPr="0073210C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73210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제한을</w:t>
      </w:r>
      <w:r w:rsidRPr="0073210C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73210C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Pr="0073210C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40C35E3B" w14:textId="77777777" w:rsidR="0073210C" w:rsidRPr="0073210C" w:rsidRDefault="0073210C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2641C64E" w14:textId="52D97968" w:rsidR="0073210C" w:rsidRDefault="000E72C7" w:rsidP="0073210C">
      <w:pPr>
        <w:tabs>
          <w:tab w:val="left" w:pos="560"/>
        </w:tabs>
        <w:spacing w:before="212" w:line="249" w:lineRule="auto"/>
        <w:ind w:right="275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>
        <w:rPr>
          <w:rFonts w:eastAsia="맑은 고딕"/>
          <w:b/>
          <w:noProof/>
        </w:rPr>
        <mc:AlternateContent>
          <mc:Choice Requires="wpg">
            <w:drawing>
              <wp:inline distT="0" distB="0" distL="0" distR="0" wp14:anchorId="7689F9D1" wp14:editId="2E5F0990">
                <wp:extent cx="152400" cy="152400"/>
                <wp:effectExtent l="3175" t="2540" r="0" b="0"/>
                <wp:docPr id="1528926802" name="Group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884986281" name="Picture 5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97398425" name="Picture 5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3C0A9FF" id="Group 509" o:spid="_x0000_s1026" style="width:12pt;height:12pt;mso-position-horizontal-relative:char;mso-position-vertical-relative:lin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">
                <v:shape id="Picture 510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">
                  <v:imagedata r:id="rId17" o:title=""/>
                </v:shape>
                <v:shape id="Picture 511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">
                  <v:imagedata r:id="rId18" o:title=""/>
                </v:shape>
                <w10:anchorlock/>
              </v:group>
            </w:pict>
          </mc:Fallback>
        </mc:AlternateContent>
      </w:r>
      <w:r w:rsidR="0073210C" w:rsidRPr="00B47649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 </w:t>
      </w:r>
      <w:r w:rsidR="0073210C" w:rsidRPr="00B47649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참고</w:t>
      </w:r>
      <w:r w:rsidR="0073210C" w:rsidRPr="00B47649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일반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모드를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선택하면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현재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영역에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대한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구성을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지원합니다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.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고급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모드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(PTZ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시리즈만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해당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>)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를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선택하면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다양한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PTZ </w:t>
      </w:r>
      <w:proofErr w:type="spellStart"/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프리셋에</w:t>
      </w:r>
      <w:proofErr w:type="spellEnd"/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대한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구성을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지원합니다.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(</w:t>
      </w:r>
      <w:proofErr w:type="spellStart"/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프리셋</w:t>
      </w:r>
      <w:proofErr w:type="spellEnd"/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1~4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지원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)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또한,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개체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크기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제한을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73210C" w:rsidRPr="00B4764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="0073210C" w:rsidRPr="00B4764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. </w:t>
      </w:r>
    </w:p>
    <w:p w14:paraId="1D7F528F" w14:textId="77777777" w:rsidR="007F6D0A" w:rsidRPr="00172F46" w:rsidRDefault="007577A8" w:rsidP="001B0B37">
      <w:pPr>
        <w:pStyle w:val="a3"/>
        <w:spacing w:before="10"/>
        <w:jc w:val="both"/>
        <w:rPr>
          <w:rFonts w:ascii="맑은 고딕" w:eastAsia="맑은 고딕" w:hAnsi="맑은 고딕"/>
          <w:sz w:val="21"/>
          <w:lang w:eastAsia="ko-KR"/>
        </w:rPr>
      </w:pPr>
      <w:r w:rsidRPr="00172F46">
        <w:rPr>
          <w:rFonts w:ascii="맑은 고딕" w:eastAsia="맑은 고딕" w:hAnsi="맑은 고딕"/>
          <w:noProof/>
        </w:rPr>
        <w:lastRenderedPageBreak/>
        <w:drawing>
          <wp:anchor distT="0" distB="0" distL="0" distR="0" simplePos="0" relativeHeight="251622400" behindDoc="0" locked="0" layoutInCell="1" allowOverlap="1" wp14:anchorId="017E625D" wp14:editId="769A33F0">
            <wp:simplePos x="0" y="0"/>
            <wp:positionH relativeFrom="page">
              <wp:posOffset>1504950</wp:posOffset>
            </wp:positionH>
            <wp:positionV relativeFrom="paragraph">
              <wp:posOffset>184150</wp:posOffset>
            </wp:positionV>
            <wp:extent cx="4763135" cy="3764280"/>
            <wp:effectExtent l="0" t="0" r="0" b="0"/>
            <wp:wrapTopAndBottom/>
            <wp:docPr id="535" name="image2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" name="image217.png"/>
                    <pic:cNvPicPr>
                      <a:picLocks noChangeAspect="1"/>
                    </pic:cNvPicPr>
                  </pic:nvPicPr>
                  <pic:blipFill>
                    <a:blip r:embed="rId2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3287" cy="37642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88EF58B" w14:textId="5C24868B" w:rsidR="007F6D0A" w:rsidRPr="00172F46" w:rsidRDefault="0073210C" w:rsidP="001B0B37">
      <w:pPr>
        <w:pStyle w:val="5"/>
        <w:spacing w:before="147" w:after="26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  <w:lang w:eastAsia="ko-KR"/>
        </w:rPr>
        <w:t xml:space="preserve"> 57.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44"/>
        <w:gridCol w:w="6485"/>
      </w:tblGrid>
      <w:tr w:rsidR="0073210C" w:rsidRPr="00172F46" w14:paraId="7CFA4819" w14:textId="77777777" w:rsidTr="0073210C">
        <w:trPr>
          <w:trHeight w:val="503"/>
          <w:jc w:val="center"/>
        </w:trPr>
        <w:tc>
          <w:tcPr>
            <w:tcW w:w="2844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5F6E94CF" w14:textId="610FEA16" w:rsidR="0073210C" w:rsidRPr="00172F46" w:rsidRDefault="0073210C" w:rsidP="0073210C">
            <w:pPr>
              <w:pStyle w:val="TableParagraph"/>
              <w:spacing w:before="90"/>
              <w:ind w:left="831" w:right="818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485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304FB5B2" w14:textId="64A5BB90" w:rsidR="0073210C" w:rsidRPr="00172F46" w:rsidRDefault="0073210C" w:rsidP="0073210C">
            <w:pPr>
              <w:pStyle w:val="TableParagraph"/>
              <w:spacing w:before="90"/>
              <w:ind w:left="2127" w:right="2107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73210C" w:rsidRPr="00172F46" w14:paraId="35A124C0" w14:textId="77777777" w:rsidTr="0073210C">
        <w:trPr>
          <w:trHeight w:val="586"/>
          <w:jc w:val="center"/>
        </w:trPr>
        <w:tc>
          <w:tcPr>
            <w:tcW w:w="2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D933D70" w14:textId="794B3082" w:rsidR="0073210C" w:rsidRPr="00172F46" w:rsidRDefault="0073210C" w:rsidP="0073210C">
            <w:pPr>
              <w:pStyle w:val="TableParagraph"/>
              <w:ind w:left="344" w:right="328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감도</w:t>
            </w:r>
          </w:p>
        </w:tc>
        <w:tc>
          <w:tcPr>
            <w:tcW w:w="6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4A8AA7B" w14:textId="56F52916" w:rsidR="0073210C" w:rsidRPr="00172F46" w:rsidRDefault="0073210C" w:rsidP="0073210C">
            <w:pPr>
              <w:pStyle w:val="TableParagraph"/>
              <w:spacing w:before="74" w:line="254" w:lineRule="auto"/>
              <w:ind w:left="94" w:right="235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레벨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1~10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,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레벨은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5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감도가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높을수록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움직이는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쉽게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기록됩니다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73210C" w:rsidRPr="00172F46" w14:paraId="67B05A3F" w14:textId="77777777" w:rsidTr="0073210C">
        <w:trPr>
          <w:trHeight w:val="272"/>
          <w:jc w:val="center"/>
        </w:trPr>
        <w:tc>
          <w:tcPr>
            <w:tcW w:w="2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24983D2" w14:textId="3338F451" w:rsidR="0073210C" w:rsidRPr="00172F46" w:rsidRDefault="0073210C" w:rsidP="0073210C">
            <w:pPr>
              <w:pStyle w:val="TableParagraph"/>
              <w:ind w:left="344" w:right="328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최소 크기</w:t>
            </w:r>
          </w:p>
        </w:tc>
        <w:tc>
          <w:tcPr>
            <w:tcW w:w="6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952C731" w14:textId="78FEDA96" w:rsidR="0073210C" w:rsidRPr="00172F46" w:rsidRDefault="0073210C" w:rsidP="0073210C">
            <w:pPr>
              <w:pStyle w:val="TableParagraph"/>
              <w:spacing w:before="74" w:line="254" w:lineRule="auto"/>
              <w:ind w:left="94" w:right="235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감지된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최소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설정하기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화면을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그리거나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픽셀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입력합니다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크기보다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작으면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감지되지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않습니다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최소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3*3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73210C" w:rsidRPr="00172F46" w14:paraId="2DB3A5F6" w14:textId="77777777" w:rsidTr="0073210C">
        <w:trPr>
          <w:trHeight w:val="790"/>
          <w:jc w:val="center"/>
        </w:trPr>
        <w:tc>
          <w:tcPr>
            <w:tcW w:w="2844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0587A1D4" w14:textId="08461996" w:rsidR="0073210C" w:rsidRPr="00172F46" w:rsidRDefault="0073210C" w:rsidP="0073210C">
            <w:pPr>
              <w:pStyle w:val="TableParagraph"/>
              <w:ind w:left="831" w:right="817"/>
              <w:jc w:val="center"/>
              <w:rPr>
                <w:rFonts w:ascii="맑은 고딕" w:eastAsia="맑은 고딕" w:hAnsi="맑은 고딕"/>
                <w:b/>
                <w:sz w:val="17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최대 크기</w:t>
            </w:r>
          </w:p>
        </w:tc>
        <w:tc>
          <w:tcPr>
            <w:tcW w:w="6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3F57FDE2" w14:textId="13D8B048" w:rsidR="0073210C" w:rsidRPr="00172F46" w:rsidRDefault="0073210C" w:rsidP="0073210C">
            <w:pPr>
              <w:pStyle w:val="TableParagraph"/>
              <w:spacing w:before="74" w:line="254" w:lineRule="auto"/>
              <w:ind w:left="94" w:right="218"/>
              <w:jc w:val="both"/>
              <w:rPr>
                <w:rFonts w:ascii="맑은 고딕" w:eastAsia="맑은 고딕" w:hAnsi="맑은 고딕"/>
                <w:sz w:val="17"/>
                <w:lang w:eastAsia="ko-KR"/>
              </w:rPr>
            </w:pP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감지된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설정하기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화면을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그리거나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픽셀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수를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입력합니다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크기보다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크면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감지되지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않습니다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320*240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</w:tbl>
    <w:p w14:paraId="4E278DA0" w14:textId="77777777" w:rsidR="0073210C" w:rsidRDefault="0073210C" w:rsidP="0073210C">
      <w:pPr>
        <w:jc w:val="both"/>
        <w:rPr>
          <w:rFonts w:ascii="맑은 고딕" w:eastAsia="맑은 고딕" w:hAnsi="맑은 고딕"/>
          <w:b/>
          <w:sz w:val="23"/>
          <w:szCs w:val="23"/>
          <w:lang w:eastAsia="ko-KR"/>
        </w:rPr>
      </w:pPr>
    </w:p>
    <w:p w14:paraId="760F1657" w14:textId="4795854C" w:rsidR="0073210C" w:rsidRPr="0013489E" w:rsidRDefault="0073210C" w:rsidP="0073210C">
      <w:pPr>
        <w:jc w:val="both"/>
        <w:rPr>
          <w:rFonts w:ascii="맑은 고딕" w:eastAsia="맑은 고딕" w:hAnsi="맑은 고딕"/>
          <w:b/>
          <w:sz w:val="23"/>
          <w:szCs w:val="23"/>
          <w:lang w:eastAsia="ko-KR"/>
        </w:rPr>
      </w:pP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>[</w:t>
      </w:r>
      <w:r w:rsidRPr="0013489E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스케줄</w:t>
      </w: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 xml:space="preserve"> </w:t>
      </w:r>
      <w:r w:rsidRPr="0013489E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설정</w:t>
      </w: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>]</w:t>
      </w:r>
    </w:p>
    <w:p w14:paraId="3BD8ED6F" w14:textId="77777777" w:rsidR="0073210C" w:rsidRPr="006D0E31" w:rsidRDefault="0073210C" w:rsidP="0073210C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0C198F79" w14:textId="11270DF1" w:rsidR="0073210C" w:rsidRPr="006D0E31" w:rsidRDefault="0073210C" w:rsidP="0073210C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>
        <w:rPr>
          <w:rFonts w:ascii="맑은 고딕" w:eastAsia="맑은 고딕" w:hAnsi="맑은 고딕"/>
          <w:bCs/>
          <w:sz w:val="20"/>
          <w:szCs w:val="20"/>
          <w:lang w:eastAsia="ko-KR"/>
        </w:rPr>
        <w:t>3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일정을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30B21C40" w14:textId="60B1EDC3" w:rsidR="007F6D0A" w:rsidRDefault="007F6D0A" w:rsidP="001B0B37">
      <w:pPr>
        <w:pStyle w:val="a3"/>
        <w:spacing w:before="2"/>
        <w:jc w:val="both"/>
        <w:rPr>
          <w:rFonts w:ascii="맑은 고딕" w:eastAsia="맑은 고딕" w:hAnsi="맑은 고딕"/>
          <w:sz w:val="20"/>
          <w:lang w:eastAsia="ko-KR"/>
        </w:rPr>
      </w:pPr>
    </w:p>
    <w:p w14:paraId="24FB3306" w14:textId="77777777" w:rsidR="009370DF" w:rsidRPr="00172F46" w:rsidRDefault="009370DF" w:rsidP="001B0B37">
      <w:pPr>
        <w:pStyle w:val="a3"/>
        <w:spacing w:before="2"/>
        <w:jc w:val="both"/>
        <w:rPr>
          <w:rFonts w:ascii="맑은 고딕" w:eastAsia="맑은 고딕" w:hAnsi="맑은 고딕"/>
          <w:sz w:val="20"/>
          <w:lang w:eastAsia="ko-KR"/>
        </w:rPr>
      </w:pPr>
    </w:p>
    <w:p w14:paraId="5FE69E86" w14:textId="77777777" w:rsidR="0073210C" w:rsidRPr="0013489E" w:rsidRDefault="0073210C" w:rsidP="0073210C">
      <w:pPr>
        <w:widowControl/>
        <w:autoSpaceDE/>
        <w:autoSpaceDN/>
        <w:rPr>
          <w:rFonts w:ascii="맑은 고딕" w:eastAsia="맑은 고딕" w:hAnsi="맑은 고딕"/>
          <w:b/>
          <w:sz w:val="23"/>
          <w:szCs w:val="23"/>
          <w:lang w:eastAsia="ko-KR"/>
        </w:rPr>
      </w:pP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>[</w:t>
      </w:r>
      <w:r w:rsidRPr="0013489E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알람</w:t>
      </w: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 xml:space="preserve"> </w:t>
      </w:r>
      <w:r w:rsidRPr="0013489E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작동</w:t>
      </w: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>]</w:t>
      </w:r>
    </w:p>
    <w:p w14:paraId="2D5C6980" w14:textId="77777777" w:rsidR="0073210C" w:rsidRPr="001C147F" w:rsidRDefault="0073210C" w:rsidP="0073210C">
      <w:pPr>
        <w:widowControl/>
        <w:autoSpaceDE/>
        <w:autoSpaceDN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4D481FC7" w14:textId="460AE3C0" w:rsidR="0073210C" w:rsidRDefault="0073210C" w:rsidP="0073210C">
      <w:pPr>
        <w:pStyle w:val="a3"/>
        <w:spacing w:before="7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172F46">
        <w:rPr>
          <w:rFonts w:ascii="맑은 고딕" w:eastAsia="맑은 고딕" w:hAnsi="맑은 고딕"/>
          <w:noProof/>
        </w:rPr>
        <w:lastRenderedPageBreak/>
        <w:drawing>
          <wp:anchor distT="0" distB="0" distL="0" distR="0" simplePos="0" relativeHeight="251623424" behindDoc="0" locked="0" layoutInCell="1" allowOverlap="1" wp14:anchorId="708A6328" wp14:editId="14C766A4">
            <wp:simplePos x="0" y="0"/>
            <wp:positionH relativeFrom="page">
              <wp:posOffset>1838325</wp:posOffset>
            </wp:positionH>
            <wp:positionV relativeFrom="paragraph">
              <wp:posOffset>306705</wp:posOffset>
            </wp:positionV>
            <wp:extent cx="4095750" cy="3863975"/>
            <wp:effectExtent l="0" t="0" r="0" b="0"/>
            <wp:wrapTopAndBottom/>
            <wp:docPr id="537" name="image2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" name="image218.png"/>
                    <pic:cNvPicPr>
                      <a:picLocks noChangeAspect="1"/>
                    </pic:cNvPicPr>
                  </pic:nvPicPr>
                  <pic:blipFill>
                    <a:blip r:embed="rId2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3863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맑은 고딕" w:eastAsia="맑은 고딕" w:hAnsi="맑은 고딕"/>
          <w:bCs/>
          <w:sz w:val="20"/>
          <w:szCs w:val="20"/>
          <w:lang w:eastAsia="ko-KR"/>
        </w:rPr>
        <w:t>4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알람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작동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을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1C147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Pr="001C147F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52AA987F" w14:textId="7A6D16A6" w:rsidR="007F6D0A" w:rsidRPr="00172F46" w:rsidRDefault="007F6D0A" w:rsidP="001B0B37">
      <w:pPr>
        <w:pStyle w:val="a3"/>
        <w:spacing w:before="7"/>
        <w:jc w:val="both"/>
        <w:rPr>
          <w:rFonts w:ascii="맑은 고딕" w:eastAsia="맑은 고딕" w:hAnsi="맑은 고딕"/>
          <w:sz w:val="12"/>
          <w:lang w:eastAsia="ko-KR"/>
        </w:rPr>
      </w:pPr>
    </w:p>
    <w:p w14:paraId="75A91CD2" w14:textId="77777777" w:rsidR="007F6D0A" w:rsidRPr="00172F46" w:rsidRDefault="007F6D0A" w:rsidP="001B0B37">
      <w:pPr>
        <w:pStyle w:val="a3"/>
        <w:spacing w:before="6"/>
        <w:jc w:val="both"/>
        <w:rPr>
          <w:rFonts w:ascii="맑은 고딕" w:eastAsia="맑은 고딕" w:hAnsi="맑은 고딕"/>
          <w:sz w:val="25"/>
          <w:lang w:eastAsia="ko-KR"/>
        </w:rPr>
      </w:pPr>
    </w:p>
    <w:p w14:paraId="73C39893" w14:textId="6C1878CA" w:rsidR="007F6D0A" w:rsidRDefault="0073210C" w:rsidP="001B0B37">
      <w:pPr>
        <w:pStyle w:val="5"/>
        <w:spacing w:after="27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="007577A8" w:rsidRPr="00172F46">
        <w:rPr>
          <w:rFonts w:ascii="맑은 고딕" w:eastAsia="맑은 고딕" w:hAnsi="맑은 고딕"/>
        </w:rPr>
        <w:t xml:space="preserve"> 58.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4786"/>
        <w:gridCol w:w="4824"/>
      </w:tblGrid>
      <w:tr w:rsidR="00694919" w14:paraId="3E81DC8F" w14:textId="77777777" w:rsidTr="00694919">
        <w:tc>
          <w:tcPr>
            <w:tcW w:w="4909" w:type="dxa"/>
            <w:vAlign w:val="center"/>
          </w:tcPr>
          <w:p w14:paraId="55092487" w14:textId="47295202" w:rsidR="00694919" w:rsidRDefault="00694919" w:rsidP="00694919">
            <w:pPr>
              <w:jc w:val="center"/>
              <w:rPr>
                <w:rFonts w:eastAsia="맑은 고딕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4909" w:type="dxa"/>
          </w:tcPr>
          <w:p w14:paraId="5ACB261C" w14:textId="5CC2221D" w:rsidR="00694919" w:rsidRDefault="00694919" w:rsidP="00694919">
            <w:pPr>
              <w:rPr>
                <w:rFonts w:eastAsia="맑은 고딕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694919" w14:paraId="45A47C8E" w14:textId="77777777" w:rsidTr="00694919">
        <w:tc>
          <w:tcPr>
            <w:tcW w:w="4909" w:type="dxa"/>
            <w:vAlign w:val="center"/>
          </w:tcPr>
          <w:p w14:paraId="16F7325E" w14:textId="69CD9AEF" w:rsidR="00694919" w:rsidRDefault="00694919" w:rsidP="00694919">
            <w:pPr>
              <w:jc w:val="center"/>
              <w:rPr>
                <w:rFonts w:eastAsia="맑은 고딕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알람 입력</w:t>
            </w:r>
          </w:p>
        </w:tc>
        <w:tc>
          <w:tcPr>
            <w:tcW w:w="4909" w:type="dxa"/>
            <w:vAlign w:val="center"/>
          </w:tcPr>
          <w:p w14:paraId="5BF00258" w14:textId="77777777" w:rsidR="00694919" w:rsidRPr="0073210C" w:rsidRDefault="00694919" w:rsidP="00694919">
            <w:pPr>
              <w:pStyle w:val="TableParagraph"/>
              <w:spacing w:before="11"/>
              <w:ind w:leftChars="23" w:left="51" w:rightChars="22" w:right="48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최대/최소</w:t>
            </w:r>
            <w:r w:rsidRPr="00887BD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일</w:t>
            </w:r>
            <w:r w:rsidRPr="00887BD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87BD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때</w:t>
            </w:r>
            <w:r w:rsidRPr="00887BD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87BD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알람이</w:t>
            </w:r>
            <w:r w:rsidRPr="00887BD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작동</w:t>
            </w:r>
            <w:r w:rsidRPr="00887BD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됩니다</w:t>
            </w:r>
            <w:r w:rsidRPr="00887BD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887BD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숙박</w:t>
            </w:r>
            <w:r w:rsidRPr="00887BD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887BD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최대</w:t>
            </w:r>
            <w:r w:rsidRPr="00887BD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87BD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체류</w:t>
            </w:r>
            <w:r w:rsidRPr="00887BD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87BD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기간</w:t>
            </w:r>
            <w:r w:rsidRPr="00887BD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proofErr w:type="spellStart"/>
            <w:r w:rsidRPr="00887BD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임계값이</w:t>
            </w:r>
            <w:proofErr w:type="spellEnd"/>
            <w:r w:rsidRPr="00887BD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87BD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값에</w:t>
            </w:r>
            <w:r w:rsidRPr="00887BD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87BD4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도달했습니다</w:t>
            </w:r>
            <w:r w:rsidRPr="00887BD4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24540084" w14:textId="528C945E" w:rsidR="00694919" w:rsidRDefault="000E72C7" w:rsidP="00694919">
            <w:pPr>
              <w:rPr>
                <w:rFonts w:eastAsia="맑은 고딕"/>
                <w:lang w:eastAsia="ko-KR"/>
              </w:rPr>
            </w:pPr>
            <w:r>
              <w:rPr>
                <w:rFonts w:ascii="맑은 고딕" w:eastAsia="맑은 고딕" w:hAnsi="맑은 고딕"/>
                <w:b/>
                <w:noProof/>
              </w:rPr>
              <mc:AlternateContent>
                <mc:Choice Requires="wpg">
                  <w:drawing>
                    <wp:inline distT="0" distB="0" distL="0" distR="0" wp14:anchorId="13FC9515" wp14:editId="61B315FA">
                      <wp:extent cx="152400" cy="152400"/>
                      <wp:effectExtent l="0" t="5080" r="3810" b="0"/>
                      <wp:docPr id="368936347" name="Group 5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1470" y="41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15376355" name="Picture 5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70" y="40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3348307" name="Picture 5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530" y="100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E6700A6" id="Group 549" o:spid="_x0000_s1026" style="width:12pt;height:12pt;mso-position-horizontal-relative:char;mso-position-vertical-relative:lin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">
                      <v:shape id="Picture 550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">
                        <v:imagedata r:id="rId17" o:title=""/>
                      </v:shape>
                      <v:shape id="Picture 551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694919">
              <w:rPr>
                <w:rFonts w:ascii="맑은 고딕" w:eastAsia="맑은 고딕" w:hAnsi="맑은 고딕"/>
                <w:b/>
                <w:lang w:eastAsia="ko-KR"/>
              </w:rPr>
              <w:t xml:space="preserve"> </w:t>
            </w:r>
            <w:r w:rsidR="00694919" w:rsidRPr="00887BD4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참고</w:t>
            </w:r>
            <w:r w:rsidR="00694919" w:rsidRPr="00887BD4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="00694919" w:rsidRPr="00887BD4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값은</w:t>
            </w:r>
            <w:r w:rsidR="00694919" w:rsidRPr="00887BD4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1</w:t>
            </w:r>
            <w:r w:rsidR="00694919" w:rsidRPr="00887BD4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에서</w:t>
            </w:r>
            <w:r w:rsidR="00694919" w:rsidRPr="00887BD4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60 </w:t>
            </w:r>
            <w:r w:rsidR="00694919" w:rsidRPr="00887BD4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사이여야</w:t>
            </w:r>
            <w:r w:rsidR="00694919" w:rsidRPr="00887BD4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="00694919" w:rsidRPr="00887BD4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합니다</w:t>
            </w:r>
            <w:r w:rsidR="00694919" w:rsidRPr="00887BD4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.</w:t>
            </w:r>
          </w:p>
        </w:tc>
      </w:tr>
      <w:tr w:rsidR="00694919" w14:paraId="47F447CA" w14:textId="77777777" w:rsidTr="00694919">
        <w:tc>
          <w:tcPr>
            <w:tcW w:w="4909" w:type="dxa"/>
            <w:vAlign w:val="center"/>
          </w:tcPr>
          <w:p w14:paraId="5884816B" w14:textId="77777777" w:rsidR="00694919" w:rsidRDefault="00694919" w:rsidP="00694919">
            <w:pPr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알람 작동</w:t>
            </w:r>
          </w:p>
          <w:p w14:paraId="522A8743" w14:textId="77777777" w:rsidR="00694919" w:rsidRPr="00694919" w:rsidRDefault="00694919" w:rsidP="00694919">
            <w:pPr>
              <w:jc w:val="center"/>
              <w:rPr>
                <w:rFonts w:eastAsia="맑은 고딕"/>
                <w:lang w:eastAsia="ko-KR"/>
              </w:rPr>
            </w:pPr>
          </w:p>
          <w:p w14:paraId="78F858A4" w14:textId="77777777" w:rsidR="00694919" w:rsidRPr="00694919" w:rsidRDefault="00694919" w:rsidP="00694919">
            <w:pPr>
              <w:jc w:val="center"/>
              <w:rPr>
                <w:rFonts w:eastAsia="맑은 고딕"/>
                <w:lang w:eastAsia="ko-KR"/>
              </w:rPr>
            </w:pPr>
          </w:p>
          <w:p w14:paraId="05A9DFA7" w14:textId="77777777" w:rsidR="00694919" w:rsidRPr="00694919" w:rsidRDefault="00694919" w:rsidP="00694919">
            <w:pPr>
              <w:jc w:val="center"/>
              <w:rPr>
                <w:rFonts w:eastAsia="맑은 고딕"/>
                <w:lang w:eastAsia="ko-KR"/>
              </w:rPr>
            </w:pPr>
          </w:p>
          <w:p w14:paraId="4C5DBD85" w14:textId="77777777" w:rsidR="00694919" w:rsidRDefault="00694919" w:rsidP="00694919">
            <w:pPr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</w:p>
          <w:p w14:paraId="524B1AB1" w14:textId="77DE7512" w:rsidR="00694919" w:rsidRPr="00694919" w:rsidRDefault="00694919" w:rsidP="00694919">
            <w:pPr>
              <w:tabs>
                <w:tab w:val="left" w:pos="3300"/>
              </w:tabs>
              <w:jc w:val="center"/>
              <w:rPr>
                <w:rFonts w:eastAsia="맑은 고딕"/>
                <w:lang w:eastAsia="ko-KR"/>
              </w:rPr>
            </w:pPr>
          </w:p>
        </w:tc>
        <w:tc>
          <w:tcPr>
            <w:tcW w:w="4909" w:type="dxa"/>
          </w:tcPr>
          <w:p w14:paraId="74EC85D8" w14:textId="2F5A7A73" w:rsidR="00694919" w:rsidRPr="00C35ADE" w:rsidRDefault="000E72C7" w:rsidP="00694919">
            <w:pPr>
              <w:pStyle w:val="TableParagraph"/>
              <w:ind w:left="134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/>
                <w:noProof/>
                <w:lang w:eastAsia="ko-KR"/>
              </w:rPr>
              <mc:AlternateContent>
                <mc:Choice Requires="wpg">
                  <w:drawing>
                    <wp:inline distT="0" distB="0" distL="0" distR="0" wp14:anchorId="51C1050E" wp14:editId="1CE3940A">
                      <wp:extent cx="152400" cy="152400"/>
                      <wp:effectExtent l="0" t="3175" r="4445" b="0"/>
                      <wp:docPr id="1349601620" name="Group 5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4423" y="1781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38519807" name="Picture 5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23" y="1781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4072960" name="Picture 5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483" y="1841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BADEF4B" id="Group 558" o:spid="_x0000_s1026" style="width:12pt;height:12pt;mso-position-horizontal-relative:char;mso-position-vertical-relative:line" coordorigin="4423,178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">
                      <v:shape id="Picture 559" o:spid="_x0000_s1027" type="#_x0000_t75" style="position:absolute;left:4423;top:1781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">
                        <v:imagedata r:id="rId17" o:title=""/>
                      </v:shape>
                      <v:shape id="Picture 560" o:spid="_x0000_s1028" type="#_x0000_t75" style="position:absolute;left:4483;top:1841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694919" w:rsidRPr="00B614DA">
              <w:rPr>
                <w:rFonts w:ascii="맑은 고딕" w:eastAsia="맑은 고딕" w:hAnsi="맑은 고딕" w:hint="eastAsia"/>
                <w:b/>
                <w:bCs/>
                <w:sz w:val="20"/>
                <w:szCs w:val="20"/>
                <w:lang w:eastAsia="ko-KR"/>
              </w:rPr>
              <w:t xml:space="preserve"> 참고</w:t>
            </w:r>
            <w:r w:rsidR="00694919" w:rsidRPr="00C35ADE">
              <w:rPr>
                <w:rFonts w:ascii="맑은 고딕" w:eastAsia="맑은 고딕" w:hAnsi="맑은 고딕"/>
                <w:b/>
                <w:sz w:val="20"/>
                <w:szCs w:val="20"/>
              </w:rPr>
              <w:t>:</w:t>
            </w:r>
          </w:p>
          <w:p w14:paraId="30D7B238" w14:textId="77777777" w:rsidR="00694919" w:rsidRDefault="00694919" w:rsidP="00694919">
            <w:pPr>
              <w:pStyle w:val="TableParagraph"/>
              <w:numPr>
                <w:ilvl w:val="0"/>
                <w:numId w:val="26"/>
              </w:numPr>
              <w:tabs>
                <w:tab w:val="left" w:pos="440"/>
              </w:tabs>
              <w:spacing w:before="12" w:line="254" w:lineRule="auto"/>
              <w:ind w:right="26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경보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조치는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4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개의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라인에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동시에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유효합니다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264BE09A" w14:textId="4B3CA71F" w:rsidR="00694919" w:rsidRDefault="00694919" w:rsidP="00694919">
            <w:pPr>
              <w:rPr>
                <w:rFonts w:eastAsia="맑은 고딕"/>
                <w:lang w:eastAsia="ko-KR"/>
              </w:rPr>
            </w:pP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외부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출력을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활성화하고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일정한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외부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출력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작업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시간을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선택한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경우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proofErr w:type="spellStart"/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임계값이</w:t>
            </w:r>
            <w:proofErr w:type="spellEnd"/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설정한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특정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값에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도달하면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외부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출력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작업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알람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시간은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알람이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해제될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때까지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항상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proofErr w:type="gramStart"/>
            <w:r w:rsidRPr="00B614DA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일정합니다</w:t>
            </w:r>
            <w:r w:rsidRPr="00B614DA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  <w:proofErr w:type="gramEnd"/>
            <w:r w:rsidR="00C27888">
              <w:rPr>
                <w:rFonts w:hint="eastAsia"/>
                <w:lang w:eastAsia="ko-KR"/>
              </w:rPr>
              <w:t xml:space="preserve"> </w:t>
            </w:r>
            <w:r w:rsidR="00C27888" w:rsidRPr="00C2788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알람</w:t>
            </w:r>
            <w:r w:rsidR="00C27888" w:rsidRPr="00C2788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C27888" w:rsidRPr="00C2788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시간은</w:t>
            </w:r>
            <w:r w:rsidR="00C27888" w:rsidRPr="00C2788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C27888" w:rsidRPr="00C2788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알람이</w:t>
            </w:r>
            <w:r w:rsidR="00C27888" w:rsidRPr="00C2788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C27888" w:rsidRPr="00C2788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해제될</w:t>
            </w:r>
            <w:r w:rsidR="00C27888" w:rsidRPr="00C2788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C27888" w:rsidRPr="00C2788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때까지</w:t>
            </w:r>
            <w:r w:rsidR="00C27888" w:rsidRPr="00C2788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C27888" w:rsidRPr="00C2788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항상</w:t>
            </w:r>
            <w:r w:rsidR="00C27888" w:rsidRPr="00C2788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="00C27888" w:rsidRPr="00C2788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일정합니다</w:t>
            </w:r>
            <w:r w:rsidR="00C27888" w:rsidRPr="00C2788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</w:tbl>
    <w:p w14:paraId="01DECD68" w14:textId="77777777" w:rsidR="00694919" w:rsidRPr="00694919" w:rsidRDefault="00694919" w:rsidP="00694919">
      <w:pPr>
        <w:rPr>
          <w:rFonts w:eastAsia="맑은 고딕"/>
          <w:lang w:eastAsia="ko-KR"/>
        </w:rPr>
      </w:pPr>
    </w:p>
    <w:p w14:paraId="50A8A35A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b/>
          <w:sz w:val="20"/>
          <w:lang w:eastAsia="ko-KR"/>
        </w:rPr>
      </w:pPr>
    </w:p>
    <w:p w14:paraId="708F9DDE" w14:textId="77777777" w:rsidR="007F6D0A" w:rsidRPr="00172F46" w:rsidRDefault="007F6D0A" w:rsidP="001B0B37">
      <w:pPr>
        <w:pStyle w:val="a3"/>
        <w:spacing w:before="8"/>
        <w:jc w:val="both"/>
        <w:rPr>
          <w:rFonts w:ascii="맑은 고딕" w:eastAsia="맑은 고딕" w:hAnsi="맑은 고딕"/>
          <w:b/>
          <w:sz w:val="15"/>
          <w:lang w:eastAsia="ko-KR"/>
        </w:rPr>
      </w:pPr>
    </w:p>
    <w:p w14:paraId="50A8363F" w14:textId="2775571E" w:rsidR="007F6D0A" w:rsidRPr="00172F46" w:rsidRDefault="00887BD4" w:rsidP="001B0B37">
      <w:pPr>
        <w:pStyle w:val="a4"/>
        <w:numPr>
          <w:ilvl w:val="3"/>
          <w:numId w:val="21"/>
        </w:numPr>
        <w:tabs>
          <w:tab w:val="left" w:pos="859"/>
        </w:tabs>
        <w:spacing w:before="92"/>
        <w:jc w:val="both"/>
        <w:rPr>
          <w:rFonts w:ascii="맑은 고딕" w:eastAsia="맑은 고딕" w:hAnsi="맑은 고딕"/>
          <w:sz w:val="25"/>
        </w:rPr>
      </w:pPr>
      <w:bookmarkStart w:id="183" w:name="8.4.3.3_Statistics_Report"/>
      <w:bookmarkEnd w:id="183"/>
      <w:r>
        <w:rPr>
          <w:rFonts w:ascii="맑은 고딕" w:eastAsia="맑은 고딕" w:hAnsi="맑은 고딕" w:hint="eastAsia"/>
          <w:lang w:eastAsia="ko-KR"/>
        </w:rPr>
        <w:t>통계 보고서</w:t>
      </w:r>
    </w:p>
    <w:p w14:paraId="39A26822" w14:textId="77777777" w:rsidR="00887BD4" w:rsidRDefault="00887BD4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1275537B" w14:textId="109EDD74" w:rsidR="007F6D0A" w:rsidRPr="00172F46" w:rsidRDefault="00887BD4" w:rsidP="00887BD4">
      <w:pPr>
        <w:pStyle w:val="a3"/>
        <w:ind w:firstLineChars="100" w:firstLine="200"/>
        <w:jc w:val="both"/>
        <w:rPr>
          <w:rFonts w:ascii="맑은 고딕" w:eastAsia="맑은 고딕" w:hAnsi="맑은 고딕"/>
          <w:sz w:val="20"/>
          <w:lang w:eastAsia="ko-KR"/>
        </w:rPr>
      </w:pPr>
      <w:r w:rsidRPr="00887BD4">
        <w:rPr>
          <w:rFonts w:ascii="맑은 고딕" w:eastAsia="맑은 고딕" w:hAnsi="맑은 고딕" w:hint="eastAsia"/>
          <w:sz w:val="20"/>
          <w:szCs w:val="20"/>
          <w:lang w:eastAsia="ko-KR"/>
        </w:rPr>
        <w:t>활성화</w:t>
      </w:r>
      <w:r w:rsidRPr="00887BD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887BD4">
        <w:rPr>
          <w:rFonts w:ascii="맑은 고딕" w:eastAsia="맑은 고딕" w:hAnsi="맑은 고딕" w:hint="eastAsia"/>
          <w:sz w:val="20"/>
          <w:szCs w:val="20"/>
          <w:lang w:eastAsia="ko-KR"/>
        </w:rPr>
        <w:t>기간</w:t>
      </w:r>
      <w:r w:rsidRPr="00887BD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887BD4">
        <w:rPr>
          <w:rFonts w:ascii="맑은 고딕" w:eastAsia="맑은 고딕" w:hAnsi="맑은 고딕" w:hint="eastAsia"/>
          <w:sz w:val="20"/>
          <w:szCs w:val="20"/>
          <w:lang w:eastAsia="ko-KR"/>
        </w:rPr>
        <w:t>동안의</w:t>
      </w:r>
      <w:r w:rsidRPr="00887BD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887BD4">
        <w:rPr>
          <w:rFonts w:ascii="맑은 고딕" w:eastAsia="맑은 고딕" w:hAnsi="맑은 고딕" w:hint="eastAsia"/>
          <w:sz w:val="20"/>
          <w:szCs w:val="20"/>
          <w:lang w:eastAsia="ko-KR"/>
        </w:rPr>
        <w:t>결과는</w:t>
      </w:r>
      <w:r w:rsidRPr="00887BD4">
        <w:rPr>
          <w:rFonts w:ascii="맑은 고딕" w:eastAsia="맑은 고딕" w:hAnsi="맑은 고딕"/>
          <w:sz w:val="20"/>
          <w:szCs w:val="20"/>
          <w:lang w:eastAsia="ko-KR"/>
        </w:rPr>
        <w:t xml:space="preserve"> "</w:t>
      </w:r>
      <w:r w:rsidRPr="00887BD4">
        <w:rPr>
          <w:rFonts w:ascii="맑은 고딕" w:eastAsia="맑은 고딕" w:hAnsi="맑은 고딕" w:hint="eastAsia"/>
          <w:sz w:val="20"/>
          <w:szCs w:val="20"/>
          <w:lang w:eastAsia="ko-KR"/>
        </w:rPr>
        <w:t>통계</w:t>
      </w:r>
      <w:r w:rsidRPr="00887BD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887BD4">
        <w:rPr>
          <w:rFonts w:ascii="맑은 고딕" w:eastAsia="맑은 고딕" w:hAnsi="맑은 고딕" w:hint="eastAsia"/>
          <w:sz w:val="20"/>
          <w:szCs w:val="20"/>
          <w:lang w:eastAsia="ko-KR"/>
        </w:rPr>
        <w:t>보고서</w:t>
      </w:r>
      <w:r w:rsidRPr="00887BD4">
        <w:rPr>
          <w:rFonts w:ascii="맑은 고딕" w:eastAsia="맑은 고딕" w:hAnsi="맑은 고딕"/>
          <w:sz w:val="20"/>
          <w:szCs w:val="20"/>
          <w:lang w:eastAsia="ko-KR"/>
        </w:rPr>
        <w:t xml:space="preserve">" </w:t>
      </w:r>
      <w:r w:rsidRPr="00887BD4">
        <w:rPr>
          <w:rFonts w:ascii="맑은 고딕" w:eastAsia="맑은 고딕" w:hAnsi="맑은 고딕" w:hint="eastAsia"/>
          <w:sz w:val="20"/>
          <w:szCs w:val="20"/>
          <w:lang w:eastAsia="ko-KR"/>
        </w:rPr>
        <w:t>인터페이스에</w:t>
      </w:r>
      <w:r w:rsidRPr="00887BD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887BD4">
        <w:rPr>
          <w:rFonts w:ascii="맑은 고딕" w:eastAsia="맑은 고딕" w:hAnsi="맑은 고딕" w:hint="eastAsia"/>
          <w:sz w:val="20"/>
          <w:szCs w:val="20"/>
          <w:lang w:eastAsia="ko-KR"/>
        </w:rPr>
        <w:t>표시됩니다</w:t>
      </w:r>
      <w:r w:rsidRPr="00887BD4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3A1060FD" w14:textId="77777777" w:rsidR="007F6D0A" w:rsidRPr="00172F46" w:rsidRDefault="007577A8" w:rsidP="001B0B37">
      <w:pPr>
        <w:pStyle w:val="a3"/>
        <w:spacing w:before="7"/>
        <w:jc w:val="both"/>
        <w:rPr>
          <w:rFonts w:ascii="맑은 고딕" w:eastAsia="맑은 고딕" w:hAnsi="맑은 고딕"/>
          <w:sz w:val="22"/>
          <w:lang w:eastAsia="ko-KR"/>
        </w:rPr>
      </w:pPr>
      <w:r w:rsidRPr="00172F46">
        <w:rPr>
          <w:rFonts w:ascii="맑은 고딕" w:eastAsia="맑은 고딕" w:hAnsi="맑은 고딕"/>
          <w:noProof/>
        </w:rPr>
        <w:lastRenderedPageBreak/>
        <w:drawing>
          <wp:anchor distT="0" distB="0" distL="0" distR="0" simplePos="0" relativeHeight="251657728" behindDoc="0" locked="0" layoutInCell="1" allowOverlap="1" wp14:anchorId="2F5C010F" wp14:editId="4B8229B7">
            <wp:simplePos x="0" y="0"/>
            <wp:positionH relativeFrom="page">
              <wp:posOffset>914400</wp:posOffset>
            </wp:positionH>
            <wp:positionV relativeFrom="paragraph">
              <wp:posOffset>189865</wp:posOffset>
            </wp:positionV>
            <wp:extent cx="5852160" cy="2953385"/>
            <wp:effectExtent l="0" t="0" r="0" b="0"/>
            <wp:wrapTopAndBottom/>
            <wp:docPr id="539" name="image2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" name="image219.png"/>
                    <pic:cNvPicPr>
                      <a:picLocks noChangeAspect="1"/>
                    </pic:cNvPicPr>
                  </pic:nvPicPr>
                  <pic:blipFill>
                    <a:blip r:embed="rId2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659271" w14:textId="77777777" w:rsidR="007F6D0A" w:rsidRPr="00172F46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sz w:val="21"/>
          <w:lang w:eastAsia="ko-KR"/>
        </w:rPr>
      </w:pPr>
    </w:p>
    <w:p w14:paraId="45224D29" w14:textId="77777777" w:rsidR="00F24CF9" w:rsidRPr="00F24CF9" w:rsidRDefault="00F24CF9" w:rsidP="00F24CF9">
      <w:pPr>
        <w:pStyle w:val="a3"/>
        <w:spacing w:before="3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F24CF9">
        <w:rPr>
          <w:rFonts w:ascii="맑은 고딕" w:eastAsia="맑은 고딕" w:hAnsi="맑은 고딕"/>
          <w:b/>
          <w:sz w:val="20"/>
          <w:szCs w:val="20"/>
          <w:lang w:eastAsia="ko-KR"/>
        </w:rPr>
        <w:t>1</w:t>
      </w:r>
      <w:r w:rsidRPr="00F24CF9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단계</w:t>
      </w:r>
      <w:r w:rsidRPr="00F24CF9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기본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유형을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선택합니다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4FF70093" w14:textId="77777777" w:rsidR="00F24CF9" w:rsidRPr="00F24CF9" w:rsidRDefault="00F24CF9" w:rsidP="00F24CF9">
      <w:pPr>
        <w:pStyle w:val="a3"/>
        <w:spacing w:before="3"/>
        <w:jc w:val="both"/>
        <w:rPr>
          <w:rFonts w:ascii="맑은 고딕" w:eastAsia="맑은 고딕" w:hAnsi="맑은 고딕"/>
          <w:b/>
          <w:sz w:val="20"/>
          <w:szCs w:val="20"/>
          <w:lang w:eastAsia="ko-KR"/>
        </w:rPr>
      </w:pPr>
    </w:p>
    <w:p w14:paraId="51DDE9B5" w14:textId="77777777" w:rsidR="00F24CF9" w:rsidRPr="00F24CF9" w:rsidRDefault="00F24CF9" w:rsidP="00F24CF9">
      <w:pPr>
        <w:pStyle w:val="a3"/>
        <w:spacing w:before="3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F24CF9">
        <w:rPr>
          <w:rFonts w:ascii="맑은 고딕" w:eastAsia="맑은 고딕" w:hAnsi="맑은 고딕"/>
          <w:b/>
          <w:sz w:val="20"/>
          <w:szCs w:val="20"/>
          <w:lang w:eastAsia="ko-KR"/>
        </w:rPr>
        <w:t>2</w:t>
      </w:r>
      <w:r w:rsidRPr="00F24CF9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단계</w:t>
      </w:r>
      <w:r w:rsidRPr="00F24CF9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일일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보고서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,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주간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보고서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,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월간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보고서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및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연간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보고서를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포함한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보고서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유형을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선택합니다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495BAA95" w14:textId="77777777" w:rsidR="00F24CF9" w:rsidRPr="00F24CF9" w:rsidRDefault="00F24CF9" w:rsidP="00F24CF9">
      <w:pPr>
        <w:pStyle w:val="a3"/>
        <w:spacing w:before="3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0A451A9E" w14:textId="1F0F7CDE" w:rsidR="007F6D0A" w:rsidRDefault="00F24CF9" w:rsidP="00F24CF9">
      <w:pPr>
        <w:pStyle w:val="a3"/>
        <w:spacing w:before="3"/>
        <w:jc w:val="both"/>
        <w:rPr>
          <w:rFonts w:ascii="맑은 고딕" w:eastAsia="맑은 고딕" w:hAnsi="맑은 고딕"/>
          <w:b/>
          <w:sz w:val="20"/>
          <w:szCs w:val="20"/>
          <w:lang w:eastAsia="ko-KR"/>
        </w:rPr>
      </w:pPr>
      <w:r w:rsidRPr="00F24CF9">
        <w:rPr>
          <w:rFonts w:ascii="맑은 고딕" w:eastAsia="맑은 고딕" w:hAnsi="맑은 고딕"/>
          <w:b/>
          <w:sz w:val="20"/>
          <w:szCs w:val="20"/>
          <w:lang w:eastAsia="ko-KR"/>
        </w:rPr>
        <w:t>3</w:t>
      </w:r>
      <w:r w:rsidRPr="00F24CF9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단계</w:t>
      </w:r>
      <w:r w:rsidRPr="00F24CF9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인원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수를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계산하려면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In, Out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및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합계를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포함한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통계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유형을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선택합니다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.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지역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인원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계산의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경우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전체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,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더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많이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및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더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적은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다음을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포함한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체류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기간을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선택하고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더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많거나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더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적은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시간을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3FD83503" w14:textId="77777777" w:rsidR="00F24CF9" w:rsidRPr="00887BD4" w:rsidRDefault="00F24CF9" w:rsidP="00F24CF9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57919320" w14:textId="41307DEE" w:rsidR="007F6D0A" w:rsidRPr="00887BD4" w:rsidRDefault="000E72C7" w:rsidP="00F24CF9">
      <w:pPr>
        <w:pStyle w:val="a3"/>
        <w:spacing w:line="249" w:lineRule="auto"/>
        <w:ind w:left="100" w:right="545" w:hanging="100"/>
        <w:jc w:val="both"/>
        <w:rPr>
          <w:rFonts w:ascii="맑은 고딕" w:eastAsia="맑은 고딕" w:hAnsi="맑은 고딕"/>
          <w:sz w:val="20"/>
          <w:szCs w:val="20"/>
          <w:lang w:eastAsia="ko-KR"/>
        </w:rPr>
        <w:sectPr w:rsidR="007F6D0A" w:rsidRPr="00887BD4">
          <w:headerReference w:type="even" r:id="rId247"/>
          <w:headerReference w:type="default" r:id="rId248"/>
          <w:pgSz w:w="12240" w:h="15840"/>
          <w:pgMar w:top="780" w:right="1280" w:bottom="280" w:left="1340" w:header="595" w:footer="0" w:gutter="0"/>
          <w:cols w:space="720"/>
        </w:sectPr>
      </w:pPr>
      <w:r>
        <w:rPr>
          <w:rFonts w:ascii="맑은 고딕" w:eastAsia="맑은 고딕" w:hAnsi="맑은 고딕"/>
          <w:b/>
          <w:noProof/>
          <w:sz w:val="20"/>
          <w:szCs w:val="20"/>
        </w:rPr>
        <mc:AlternateContent>
          <mc:Choice Requires="wpg">
            <w:drawing>
              <wp:inline distT="0" distB="0" distL="0" distR="0" wp14:anchorId="049AB0B8" wp14:editId="0D8AB237">
                <wp:extent cx="152400" cy="152400"/>
                <wp:effectExtent l="3175" t="635" r="0" b="0"/>
                <wp:docPr id="458920035" name="Group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288942375" name="Picture 3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53502854" name="Picture 3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5F974E9" id="Group 315" o:spid="_x0000_s1026" style="width:12pt;height:12pt;mso-position-horizontal-relative:char;mso-position-vertical-relative:lin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">
                <v:shape id="Picture 316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">
                  <v:imagedata r:id="rId17" o:title=""/>
                </v:shape>
                <v:shape id="Picture 317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">
                  <v:imagedata r:id="rId18" o:title=""/>
                </v:shape>
                <w10:anchorlock/>
              </v:group>
            </w:pict>
          </mc:Fallback>
        </mc:AlternateContent>
      </w:r>
      <w:r w:rsidR="00887BD4" w:rsidRPr="00887BD4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 </w:t>
      </w:r>
      <w:r w:rsidR="00F24CF9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참고</w:t>
      </w:r>
      <w:r w:rsidR="007577A8" w:rsidRPr="00887BD4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F24CF9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구역 사람 </w:t>
      </w:r>
      <w:proofErr w:type="spellStart"/>
      <w:r w:rsidR="00F24CF9">
        <w:rPr>
          <w:rFonts w:ascii="맑은 고딕" w:eastAsia="맑은 고딕" w:hAnsi="맑은 고딕" w:hint="eastAsia"/>
          <w:sz w:val="20"/>
          <w:szCs w:val="20"/>
          <w:lang w:eastAsia="ko-KR"/>
        </w:rPr>
        <w:t>카운팅</w:t>
      </w:r>
      <w:r w:rsidR="00F24CF9"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의</w:t>
      </w:r>
      <w:proofErr w:type="spellEnd"/>
      <w:r w:rsidR="00F24CF9"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F24CF9"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경우</w:t>
      </w:r>
      <w:r w:rsidR="00F24CF9"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F24CF9"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체크박스를</w:t>
      </w:r>
      <w:r w:rsidR="00F24CF9"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F24CF9"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체크하여</w:t>
      </w:r>
      <w:r w:rsidR="00F24CF9"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F24CF9"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필요에</w:t>
      </w:r>
      <w:r w:rsidR="00F24CF9"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F24CF9"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따라</w:t>
      </w:r>
      <w:r w:rsidR="00F24CF9"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F24CF9">
        <w:rPr>
          <w:rFonts w:ascii="맑은 고딕" w:eastAsia="맑은 고딕" w:hAnsi="맑은 고딕" w:hint="eastAsia"/>
          <w:sz w:val="20"/>
          <w:szCs w:val="20"/>
          <w:lang w:eastAsia="ko-KR"/>
        </w:rPr>
        <w:t>구</w:t>
      </w:r>
      <w:r w:rsidR="00F24CF9"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역</w:t>
      </w:r>
      <w:r w:rsidR="00F24CF9"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F24CF9"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보고서를</w:t>
      </w:r>
      <w:r w:rsidR="00F24CF9"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F24CF9"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조회합니다</w:t>
      </w:r>
      <w:r w:rsidR="00F24CF9" w:rsidRPr="00F24CF9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6F4DC64C" w14:textId="77777777" w:rsidR="00F24CF9" w:rsidRPr="00F24CF9" w:rsidRDefault="00F24CF9" w:rsidP="00F24CF9">
      <w:pPr>
        <w:pStyle w:val="a3"/>
        <w:spacing w:before="1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F24CF9">
        <w:rPr>
          <w:rFonts w:ascii="맑은 고딕" w:eastAsia="맑은 고딕" w:hAnsi="맑은 고딕"/>
          <w:b/>
          <w:sz w:val="20"/>
          <w:szCs w:val="20"/>
          <w:lang w:eastAsia="ko-KR"/>
        </w:rPr>
        <w:lastRenderedPageBreak/>
        <w:t>4</w:t>
      </w:r>
      <w:r w:rsidRPr="00F24CF9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단계</w:t>
      </w:r>
      <w:r w:rsidRPr="00F24CF9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시작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시간을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선택한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다음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"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검색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"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버튼을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클릭하면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카메라가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시작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시간부터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일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>/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주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>/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월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>/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>(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사용자가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선택한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보고서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유형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기반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>)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의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데이터를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자동으로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계산하고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해당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보고서를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생성합니다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15BD3711" w14:textId="77777777" w:rsidR="00F24CF9" w:rsidRPr="00F24CF9" w:rsidRDefault="00F24CF9" w:rsidP="00F24CF9">
      <w:pPr>
        <w:pStyle w:val="a3"/>
        <w:spacing w:before="1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2FA832CD" w14:textId="7EE46DF5" w:rsidR="007F6D0A" w:rsidRDefault="00F24CF9" w:rsidP="00F24CF9">
      <w:pPr>
        <w:pStyle w:val="a3"/>
        <w:spacing w:before="1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F24CF9">
        <w:rPr>
          <w:rFonts w:ascii="맑은 고딕" w:eastAsia="맑은 고딕" w:hAnsi="맑은 고딕"/>
          <w:b/>
          <w:sz w:val="20"/>
          <w:szCs w:val="20"/>
          <w:lang w:eastAsia="ko-KR"/>
        </w:rPr>
        <w:t>5</w:t>
      </w:r>
      <w:r w:rsidRPr="00F24CF9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단계</w:t>
      </w:r>
      <w:r w:rsidRPr="00F24CF9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또한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"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차트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"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또는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"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막대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차트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>"</w:t>
      </w:r>
      <w:proofErr w:type="spellStart"/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를</w:t>
      </w:r>
      <w:proofErr w:type="spellEnd"/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클릭하여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아래와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같이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통계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보고서의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표시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모드를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전환할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수도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있습니다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1C5B500F" w14:textId="40652E07" w:rsidR="00F24CF9" w:rsidRPr="00887BD4" w:rsidRDefault="00F24CF9" w:rsidP="00F24CF9">
      <w:pPr>
        <w:pStyle w:val="a3"/>
        <w:spacing w:before="1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614A0E0E" w14:textId="1994F77A" w:rsidR="00F24CF9" w:rsidRDefault="00F24CF9" w:rsidP="00F24CF9">
      <w:pPr>
        <w:pStyle w:val="a3"/>
        <w:spacing w:before="7"/>
        <w:rPr>
          <w:rFonts w:ascii="맑은 고딕" w:eastAsia="맑은 고딕" w:hAnsi="맑은 고딕"/>
          <w:i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i/>
          <w:sz w:val="20"/>
          <w:szCs w:val="20"/>
          <w:lang w:eastAsia="ko-KR"/>
        </w:rPr>
        <w:t xml:space="preserve">사람 </w:t>
      </w:r>
      <w:proofErr w:type="spellStart"/>
      <w:r w:rsidRPr="00F24CF9">
        <w:rPr>
          <w:rFonts w:ascii="맑은 고딕" w:eastAsia="맑은 고딕" w:hAnsi="맑은 고딕" w:hint="eastAsia"/>
          <w:i/>
          <w:sz w:val="20"/>
          <w:szCs w:val="20"/>
          <w:lang w:eastAsia="ko-KR"/>
        </w:rPr>
        <w:t>카운팅</w:t>
      </w:r>
      <w:proofErr w:type="spellEnd"/>
      <w:r w:rsidRPr="00F24CF9">
        <w:rPr>
          <w:rFonts w:ascii="맑은 고딕" w:eastAsia="맑은 고딕" w:hAnsi="맑은 고딕"/>
          <w:i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i/>
          <w:sz w:val="20"/>
          <w:szCs w:val="20"/>
          <w:lang w:eastAsia="ko-KR"/>
        </w:rPr>
        <w:t>통계</w:t>
      </w:r>
      <w:r w:rsidRPr="00F24CF9">
        <w:rPr>
          <w:rFonts w:ascii="맑은 고딕" w:eastAsia="맑은 고딕" w:hAnsi="맑은 고딕"/>
          <w:i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i/>
          <w:sz w:val="20"/>
          <w:szCs w:val="20"/>
          <w:lang w:eastAsia="ko-KR"/>
        </w:rPr>
        <w:t>보고서</w:t>
      </w:r>
      <w:r w:rsidRPr="00F24CF9">
        <w:rPr>
          <w:rFonts w:ascii="맑은 고딕" w:eastAsia="맑은 고딕" w:hAnsi="맑은 고딕"/>
          <w:i/>
          <w:sz w:val="20"/>
          <w:szCs w:val="20"/>
          <w:lang w:eastAsia="ko-KR"/>
        </w:rPr>
        <w:t>(</w:t>
      </w:r>
      <w:r w:rsidRPr="00F24CF9">
        <w:rPr>
          <w:rFonts w:ascii="맑은 고딕" w:eastAsia="맑은 고딕" w:hAnsi="맑은 고딕" w:hint="eastAsia"/>
          <w:i/>
          <w:sz w:val="20"/>
          <w:szCs w:val="20"/>
          <w:lang w:eastAsia="ko-KR"/>
        </w:rPr>
        <w:t>선</w:t>
      </w:r>
      <w:r w:rsidRPr="00F24CF9">
        <w:rPr>
          <w:rFonts w:ascii="맑은 고딕" w:eastAsia="맑은 고딕" w:hAnsi="맑은 고딕"/>
          <w:i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i/>
          <w:sz w:val="20"/>
          <w:szCs w:val="20"/>
          <w:lang w:eastAsia="ko-KR"/>
        </w:rPr>
        <w:t>차트</w:t>
      </w:r>
      <w:r w:rsidRPr="00F24CF9">
        <w:rPr>
          <w:rFonts w:ascii="맑은 고딕" w:eastAsia="맑은 고딕" w:hAnsi="맑은 고딕"/>
          <w:i/>
          <w:sz w:val="20"/>
          <w:szCs w:val="20"/>
          <w:lang w:eastAsia="ko-KR"/>
        </w:rPr>
        <w:t>)</w:t>
      </w:r>
    </w:p>
    <w:p w14:paraId="1EE63FD1" w14:textId="3574EA37" w:rsidR="007F6D0A" w:rsidRPr="00172F46" w:rsidRDefault="00887BD4" w:rsidP="00F24CF9">
      <w:pPr>
        <w:pStyle w:val="a3"/>
        <w:spacing w:before="7"/>
        <w:jc w:val="center"/>
        <w:rPr>
          <w:rFonts w:ascii="맑은 고딕" w:eastAsia="맑은 고딕" w:hAnsi="맑은 고딕"/>
          <w:i/>
          <w:sz w:val="22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inline distT="0" distB="0" distL="0" distR="0" wp14:anchorId="10B34C60" wp14:editId="79E8735E">
            <wp:extent cx="5353050" cy="2696883"/>
            <wp:effectExtent l="0" t="0" r="0" b="0"/>
            <wp:docPr id="541" name="image2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" name="image220.jpeg"/>
                    <pic:cNvPicPr>
                      <a:picLocks noChangeAspect="1"/>
                    </pic:cNvPicPr>
                  </pic:nvPicPr>
                  <pic:blipFill>
                    <a:blip r:embed="rId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3971" cy="270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AF7C4" w14:textId="77777777" w:rsidR="007F6D0A" w:rsidRPr="00172F46" w:rsidRDefault="007F6D0A" w:rsidP="001B0B37">
      <w:pPr>
        <w:pStyle w:val="a3"/>
        <w:spacing w:before="7"/>
        <w:jc w:val="both"/>
        <w:rPr>
          <w:rFonts w:ascii="맑은 고딕" w:eastAsia="맑은 고딕" w:hAnsi="맑은 고딕"/>
          <w:i/>
          <w:sz w:val="14"/>
          <w:lang w:eastAsia="ko-KR"/>
        </w:rPr>
      </w:pPr>
    </w:p>
    <w:p w14:paraId="0A8CED0F" w14:textId="63FF9298" w:rsidR="00F24CF9" w:rsidRDefault="00F24CF9" w:rsidP="00F24CF9">
      <w:pPr>
        <w:rPr>
          <w:rFonts w:ascii="맑은 고딕" w:eastAsia="맑은 고딕" w:hAnsi="맑은 고딕"/>
          <w:i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i/>
          <w:sz w:val="20"/>
          <w:szCs w:val="20"/>
          <w:lang w:eastAsia="ko-KR"/>
        </w:rPr>
        <w:t>사람</w:t>
      </w:r>
      <w:r w:rsidRPr="00F24CF9">
        <w:rPr>
          <w:rFonts w:ascii="맑은 고딕" w:eastAsia="맑은 고딕" w:hAnsi="맑은 고딕"/>
          <w:i/>
          <w:sz w:val="20"/>
          <w:szCs w:val="20"/>
          <w:lang w:eastAsia="ko-KR"/>
        </w:rPr>
        <w:t xml:space="preserve"> </w:t>
      </w:r>
      <w:proofErr w:type="spellStart"/>
      <w:r w:rsidRPr="00F24CF9">
        <w:rPr>
          <w:rFonts w:ascii="맑은 고딕" w:eastAsia="맑은 고딕" w:hAnsi="맑은 고딕" w:hint="eastAsia"/>
          <w:i/>
          <w:sz w:val="20"/>
          <w:szCs w:val="20"/>
          <w:lang w:eastAsia="ko-KR"/>
        </w:rPr>
        <w:t>카운팅</w:t>
      </w:r>
      <w:proofErr w:type="spellEnd"/>
      <w:r>
        <w:rPr>
          <w:rFonts w:ascii="맑은 고딕" w:eastAsia="맑은 고딕" w:hAnsi="맑은 고딕" w:hint="eastAsia"/>
          <w:i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i/>
          <w:sz w:val="20"/>
          <w:szCs w:val="20"/>
          <w:lang w:eastAsia="ko-KR"/>
        </w:rPr>
        <w:t>통계</w:t>
      </w:r>
      <w:r w:rsidRPr="00F24CF9">
        <w:rPr>
          <w:rFonts w:ascii="맑은 고딕" w:eastAsia="맑은 고딕" w:hAnsi="맑은 고딕"/>
          <w:i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i/>
          <w:sz w:val="20"/>
          <w:szCs w:val="20"/>
          <w:lang w:eastAsia="ko-KR"/>
        </w:rPr>
        <w:t>보고서</w:t>
      </w:r>
      <w:r w:rsidRPr="00F24CF9">
        <w:rPr>
          <w:rFonts w:ascii="맑은 고딕" w:eastAsia="맑은 고딕" w:hAnsi="맑은 고딕"/>
          <w:i/>
          <w:sz w:val="20"/>
          <w:szCs w:val="20"/>
          <w:lang w:eastAsia="ko-KR"/>
        </w:rPr>
        <w:t>(</w:t>
      </w:r>
      <w:r w:rsidRPr="00F24CF9">
        <w:rPr>
          <w:rFonts w:ascii="맑은 고딕" w:eastAsia="맑은 고딕" w:hAnsi="맑은 고딕" w:hint="eastAsia"/>
          <w:i/>
          <w:sz w:val="20"/>
          <w:szCs w:val="20"/>
          <w:lang w:eastAsia="ko-KR"/>
        </w:rPr>
        <w:t>막대</w:t>
      </w:r>
      <w:r w:rsidRPr="00F24CF9">
        <w:rPr>
          <w:rFonts w:ascii="맑은 고딕" w:eastAsia="맑은 고딕" w:hAnsi="맑은 고딕"/>
          <w:i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i/>
          <w:sz w:val="20"/>
          <w:szCs w:val="20"/>
          <w:lang w:eastAsia="ko-KR"/>
        </w:rPr>
        <w:t>차트</w:t>
      </w:r>
      <w:r w:rsidRPr="00F24CF9">
        <w:rPr>
          <w:rFonts w:ascii="맑은 고딕" w:eastAsia="맑은 고딕" w:hAnsi="맑은 고딕"/>
          <w:i/>
          <w:sz w:val="20"/>
          <w:szCs w:val="20"/>
          <w:lang w:eastAsia="ko-KR"/>
        </w:rPr>
        <w:t>)</w:t>
      </w:r>
    </w:p>
    <w:p w14:paraId="6D54DC55" w14:textId="46000A03" w:rsidR="007F6D0A" w:rsidRPr="00887BD4" w:rsidRDefault="00887BD4" w:rsidP="00887BD4">
      <w:pPr>
        <w:jc w:val="center"/>
        <w:rPr>
          <w:rFonts w:ascii="맑은 고딕" w:eastAsia="맑은 고딕" w:hAnsi="맑은 고딕"/>
          <w:sz w:val="20"/>
          <w:szCs w:val="20"/>
          <w:lang w:eastAsia="ko-KR"/>
        </w:rPr>
        <w:sectPr w:rsidR="007F6D0A" w:rsidRPr="00887BD4">
          <w:pgSz w:w="12240" w:h="15840"/>
          <w:pgMar w:top="780" w:right="1280" w:bottom="280" w:left="1340" w:header="595" w:footer="0" w:gutter="0"/>
          <w:cols w:space="720"/>
        </w:sectPr>
      </w:pPr>
      <w:r w:rsidRPr="00887BD4">
        <w:rPr>
          <w:rFonts w:ascii="맑은 고딕" w:eastAsia="맑은 고딕" w:hAnsi="맑은 고딕"/>
          <w:noProof/>
          <w:sz w:val="20"/>
          <w:szCs w:val="20"/>
        </w:rPr>
        <w:drawing>
          <wp:inline distT="0" distB="0" distL="0" distR="0" wp14:anchorId="54BCA69C" wp14:editId="5AB264EA">
            <wp:extent cx="5429250" cy="2742605"/>
            <wp:effectExtent l="0" t="0" r="0" b="0"/>
            <wp:docPr id="543" name="image2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" name="image221.png"/>
                    <pic:cNvPicPr>
                      <a:picLocks noChangeAspect="1"/>
                    </pic:cNvPicPr>
                  </pic:nvPicPr>
                  <pic:blipFill>
                    <a:blip r:embed="rId2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4648" cy="2750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58E2E" w14:textId="77777777" w:rsidR="007F6D0A" w:rsidRPr="00887BD4" w:rsidRDefault="007F6D0A" w:rsidP="001B0B37">
      <w:pPr>
        <w:pStyle w:val="a3"/>
        <w:jc w:val="both"/>
        <w:rPr>
          <w:rFonts w:ascii="맑은 고딕" w:eastAsia="맑은 고딕" w:hAnsi="맑은 고딕"/>
          <w:i/>
          <w:sz w:val="20"/>
          <w:szCs w:val="20"/>
          <w:lang w:eastAsia="ko-KR"/>
        </w:rPr>
      </w:pPr>
    </w:p>
    <w:p w14:paraId="694E012D" w14:textId="33344FF1" w:rsidR="00F24CF9" w:rsidRDefault="00F24CF9" w:rsidP="00F24CF9">
      <w:pPr>
        <w:pStyle w:val="a3"/>
        <w:jc w:val="both"/>
        <w:rPr>
          <w:rFonts w:ascii="맑은 고딕" w:eastAsia="맑은 고딕" w:hAnsi="맑은 고딕"/>
          <w:i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i/>
          <w:sz w:val="20"/>
          <w:szCs w:val="20"/>
          <w:lang w:eastAsia="ko-KR"/>
        </w:rPr>
        <w:t xml:space="preserve">구역 사람 </w:t>
      </w:r>
      <w:proofErr w:type="spellStart"/>
      <w:r>
        <w:rPr>
          <w:rFonts w:ascii="맑은 고딕" w:eastAsia="맑은 고딕" w:hAnsi="맑은 고딕" w:hint="eastAsia"/>
          <w:i/>
          <w:sz w:val="20"/>
          <w:szCs w:val="20"/>
          <w:lang w:eastAsia="ko-KR"/>
        </w:rPr>
        <w:t>카운팅</w:t>
      </w:r>
      <w:proofErr w:type="spellEnd"/>
      <w:r w:rsidRPr="00F24CF9">
        <w:rPr>
          <w:rFonts w:ascii="맑은 고딕" w:eastAsia="맑은 고딕" w:hAnsi="맑은 고딕"/>
          <w:i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i/>
          <w:sz w:val="20"/>
          <w:szCs w:val="20"/>
          <w:lang w:eastAsia="ko-KR"/>
        </w:rPr>
        <w:t>통계</w:t>
      </w:r>
      <w:r w:rsidRPr="00F24CF9">
        <w:rPr>
          <w:rFonts w:ascii="맑은 고딕" w:eastAsia="맑은 고딕" w:hAnsi="맑은 고딕"/>
          <w:i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i/>
          <w:sz w:val="20"/>
          <w:szCs w:val="20"/>
          <w:lang w:eastAsia="ko-KR"/>
        </w:rPr>
        <w:t>보고서</w:t>
      </w:r>
      <w:r w:rsidRPr="00F24CF9">
        <w:rPr>
          <w:rFonts w:ascii="맑은 고딕" w:eastAsia="맑은 고딕" w:hAnsi="맑은 고딕"/>
          <w:i/>
          <w:sz w:val="20"/>
          <w:szCs w:val="20"/>
          <w:lang w:eastAsia="ko-KR"/>
        </w:rPr>
        <w:t>(</w:t>
      </w:r>
      <w:r w:rsidRPr="00F24CF9">
        <w:rPr>
          <w:rFonts w:ascii="맑은 고딕" w:eastAsia="맑은 고딕" w:hAnsi="맑은 고딕" w:hint="eastAsia"/>
          <w:i/>
          <w:sz w:val="20"/>
          <w:szCs w:val="20"/>
          <w:lang w:eastAsia="ko-KR"/>
        </w:rPr>
        <w:t>선</w:t>
      </w:r>
      <w:r w:rsidRPr="00F24CF9">
        <w:rPr>
          <w:rFonts w:ascii="맑은 고딕" w:eastAsia="맑은 고딕" w:hAnsi="맑은 고딕"/>
          <w:i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i/>
          <w:sz w:val="20"/>
          <w:szCs w:val="20"/>
          <w:lang w:eastAsia="ko-KR"/>
        </w:rPr>
        <w:t>차트</w:t>
      </w:r>
      <w:r w:rsidRPr="00F24CF9">
        <w:rPr>
          <w:rFonts w:ascii="맑은 고딕" w:eastAsia="맑은 고딕" w:hAnsi="맑은 고딕"/>
          <w:i/>
          <w:sz w:val="20"/>
          <w:szCs w:val="20"/>
          <w:lang w:eastAsia="ko-KR"/>
        </w:rPr>
        <w:t>)</w:t>
      </w:r>
    </w:p>
    <w:p w14:paraId="0D15AEA4" w14:textId="72BFCCE2" w:rsidR="00F24CF9" w:rsidRDefault="00887BD4" w:rsidP="00F24CF9">
      <w:pPr>
        <w:pStyle w:val="a3"/>
        <w:jc w:val="center"/>
        <w:rPr>
          <w:rFonts w:ascii="맑은 고딕" w:eastAsia="맑은 고딕" w:hAnsi="맑은 고딕"/>
          <w:i/>
          <w:sz w:val="20"/>
          <w:szCs w:val="20"/>
        </w:rPr>
      </w:pPr>
      <w:r w:rsidRPr="00887BD4">
        <w:rPr>
          <w:rFonts w:ascii="맑은 고딕" w:eastAsia="맑은 고딕" w:hAnsi="맑은 고딕"/>
          <w:noProof/>
          <w:sz w:val="20"/>
          <w:szCs w:val="20"/>
        </w:rPr>
        <w:drawing>
          <wp:inline distT="0" distB="0" distL="0" distR="0" wp14:anchorId="3AB9031F" wp14:editId="70E41AE3">
            <wp:extent cx="5248275" cy="2649743"/>
            <wp:effectExtent l="0" t="0" r="0" b="0"/>
            <wp:docPr id="545" name="image2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5" name="image222.jpeg"/>
                    <pic:cNvPicPr>
                      <a:picLocks noChangeAspect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4961" cy="2653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40192" w14:textId="77777777" w:rsidR="00F24CF9" w:rsidRDefault="00F24CF9" w:rsidP="00F24CF9">
      <w:pPr>
        <w:pStyle w:val="a3"/>
        <w:jc w:val="both"/>
        <w:rPr>
          <w:rFonts w:ascii="맑은 고딕" w:eastAsia="맑은 고딕" w:hAnsi="맑은 고딕"/>
          <w:i/>
          <w:sz w:val="20"/>
          <w:szCs w:val="20"/>
        </w:rPr>
      </w:pPr>
    </w:p>
    <w:p w14:paraId="24C8D711" w14:textId="12BA3F86" w:rsidR="007F6D0A" w:rsidRPr="00887BD4" w:rsidRDefault="00F24CF9" w:rsidP="00F24CF9">
      <w:pPr>
        <w:pStyle w:val="a3"/>
        <w:jc w:val="both"/>
        <w:rPr>
          <w:rFonts w:ascii="맑은 고딕" w:eastAsia="맑은 고딕" w:hAnsi="맑은 고딕"/>
          <w:i/>
          <w:sz w:val="20"/>
          <w:szCs w:val="20"/>
          <w:lang w:eastAsia="ko-KR"/>
        </w:rPr>
      </w:pPr>
      <w:r w:rsidRPr="00F24CF9">
        <w:rPr>
          <w:rFonts w:ascii="맑은 고딕" w:eastAsia="맑은 고딕" w:hAnsi="맑은 고딕" w:hint="eastAsia"/>
          <w:i/>
          <w:sz w:val="20"/>
          <w:szCs w:val="20"/>
          <w:lang w:eastAsia="ko-KR"/>
        </w:rPr>
        <w:t>지역</w:t>
      </w:r>
      <w:r w:rsidRPr="00F24CF9">
        <w:rPr>
          <w:rFonts w:ascii="맑은 고딕" w:eastAsia="맑은 고딕" w:hAnsi="맑은 고딕"/>
          <w:i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i/>
          <w:sz w:val="20"/>
          <w:szCs w:val="20"/>
          <w:lang w:eastAsia="ko-KR"/>
        </w:rPr>
        <w:t>인구</w:t>
      </w:r>
      <w:r w:rsidRPr="00F24CF9">
        <w:rPr>
          <w:rFonts w:ascii="맑은 고딕" w:eastAsia="맑은 고딕" w:hAnsi="맑은 고딕"/>
          <w:i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i/>
          <w:sz w:val="20"/>
          <w:szCs w:val="20"/>
          <w:lang w:eastAsia="ko-KR"/>
        </w:rPr>
        <w:t>집계</w:t>
      </w:r>
      <w:r w:rsidRPr="00F24CF9">
        <w:rPr>
          <w:rFonts w:ascii="맑은 고딕" w:eastAsia="맑은 고딕" w:hAnsi="맑은 고딕"/>
          <w:i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i/>
          <w:sz w:val="20"/>
          <w:szCs w:val="20"/>
          <w:lang w:eastAsia="ko-KR"/>
        </w:rPr>
        <w:t>통계</w:t>
      </w:r>
      <w:r w:rsidRPr="00F24CF9">
        <w:rPr>
          <w:rFonts w:ascii="맑은 고딕" w:eastAsia="맑은 고딕" w:hAnsi="맑은 고딕"/>
          <w:i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i/>
          <w:sz w:val="20"/>
          <w:szCs w:val="20"/>
          <w:lang w:eastAsia="ko-KR"/>
        </w:rPr>
        <w:t>보고서</w:t>
      </w:r>
      <w:r w:rsidRPr="00F24CF9">
        <w:rPr>
          <w:rFonts w:ascii="맑은 고딕" w:eastAsia="맑은 고딕" w:hAnsi="맑은 고딕"/>
          <w:i/>
          <w:sz w:val="20"/>
          <w:szCs w:val="20"/>
          <w:lang w:eastAsia="ko-KR"/>
        </w:rPr>
        <w:t>(</w:t>
      </w:r>
      <w:r w:rsidRPr="00F24CF9">
        <w:rPr>
          <w:rFonts w:ascii="맑은 고딕" w:eastAsia="맑은 고딕" w:hAnsi="맑은 고딕" w:hint="eastAsia"/>
          <w:i/>
          <w:sz w:val="20"/>
          <w:szCs w:val="20"/>
          <w:lang w:eastAsia="ko-KR"/>
        </w:rPr>
        <w:t>막대</w:t>
      </w:r>
      <w:r w:rsidRPr="00F24CF9">
        <w:rPr>
          <w:rFonts w:ascii="맑은 고딕" w:eastAsia="맑은 고딕" w:hAnsi="맑은 고딕"/>
          <w:i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i/>
          <w:sz w:val="20"/>
          <w:szCs w:val="20"/>
          <w:lang w:eastAsia="ko-KR"/>
        </w:rPr>
        <w:t>차트</w:t>
      </w:r>
      <w:r w:rsidRPr="00F24CF9">
        <w:rPr>
          <w:rFonts w:ascii="맑은 고딕" w:eastAsia="맑은 고딕" w:hAnsi="맑은 고딕"/>
          <w:i/>
          <w:sz w:val="20"/>
          <w:szCs w:val="20"/>
          <w:lang w:eastAsia="ko-KR"/>
        </w:rPr>
        <w:t>)</w:t>
      </w:r>
      <w:r>
        <w:rPr>
          <w:rFonts w:ascii="맑은 고딕" w:eastAsia="맑은 고딕" w:hAnsi="맑은 고딕"/>
          <w:i/>
          <w:sz w:val="20"/>
          <w:szCs w:val="20"/>
          <w:lang w:eastAsia="ko-KR"/>
        </w:rPr>
        <w:t xml:space="preserve"> </w:t>
      </w:r>
    </w:p>
    <w:p w14:paraId="47EF6BF6" w14:textId="77777777" w:rsidR="007F6D0A" w:rsidRPr="00887BD4" w:rsidRDefault="007577A8" w:rsidP="00887BD4">
      <w:pPr>
        <w:pStyle w:val="a3"/>
        <w:ind w:left="100"/>
        <w:jc w:val="center"/>
        <w:rPr>
          <w:rFonts w:ascii="맑은 고딕" w:eastAsia="맑은 고딕" w:hAnsi="맑은 고딕"/>
          <w:sz w:val="20"/>
          <w:szCs w:val="20"/>
        </w:rPr>
      </w:pPr>
      <w:r w:rsidRPr="00887BD4">
        <w:rPr>
          <w:rFonts w:ascii="맑은 고딕" w:eastAsia="맑은 고딕" w:hAnsi="맑은 고딕"/>
          <w:noProof/>
          <w:sz w:val="20"/>
          <w:szCs w:val="20"/>
        </w:rPr>
        <w:drawing>
          <wp:inline distT="0" distB="0" distL="0" distR="0" wp14:anchorId="75D1F6DE" wp14:editId="1EB736B0">
            <wp:extent cx="5238750" cy="2644795"/>
            <wp:effectExtent l="0" t="0" r="0" b="0"/>
            <wp:docPr id="547" name="image2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" name="image223.png"/>
                    <pic:cNvPicPr>
                      <a:picLocks noChangeAspect="1"/>
                    </pic:cNvPicPr>
                  </pic:nvPicPr>
                  <pic:blipFill>
                    <a:blip r:embed="rId2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8454" cy="2649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D8C77" w14:textId="77777777" w:rsidR="007F6D0A" w:rsidRPr="00887BD4" w:rsidRDefault="007F6D0A" w:rsidP="001B0B37">
      <w:pPr>
        <w:pStyle w:val="a3"/>
        <w:spacing w:before="10"/>
        <w:jc w:val="both"/>
        <w:rPr>
          <w:rFonts w:ascii="맑은 고딕" w:eastAsia="맑은 고딕" w:hAnsi="맑은 고딕"/>
          <w:i/>
          <w:sz w:val="20"/>
          <w:szCs w:val="20"/>
        </w:rPr>
      </w:pPr>
    </w:p>
    <w:p w14:paraId="099AABA2" w14:textId="0DB7294A" w:rsidR="00F24CF9" w:rsidRDefault="00F24CF9" w:rsidP="001B0B37">
      <w:pPr>
        <w:pStyle w:val="a3"/>
        <w:spacing w:before="10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>6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>: "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다운로드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"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버튼을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클릭하여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통계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보고서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차트의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스크린샷을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다운로드합니다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46B7C1A4" w14:textId="77777777" w:rsidR="00F24CF9" w:rsidRPr="00F24CF9" w:rsidRDefault="00F24CF9" w:rsidP="001B0B37">
      <w:pPr>
        <w:pStyle w:val="a3"/>
        <w:spacing w:before="10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422DD7B3" w14:textId="572034E9" w:rsidR="007F6D0A" w:rsidRPr="00887BD4" w:rsidRDefault="007577A8" w:rsidP="00F24CF9">
      <w:pPr>
        <w:pStyle w:val="a3"/>
        <w:spacing w:before="10"/>
        <w:jc w:val="center"/>
        <w:rPr>
          <w:rFonts w:ascii="맑은 고딕" w:eastAsia="맑은 고딕" w:hAnsi="맑은 고딕"/>
          <w:sz w:val="20"/>
          <w:szCs w:val="20"/>
          <w:lang w:eastAsia="ko-KR"/>
        </w:rPr>
      </w:pPr>
      <w:r w:rsidRPr="00887BD4">
        <w:rPr>
          <w:rFonts w:ascii="맑은 고딕" w:eastAsia="맑은 고딕" w:hAnsi="맑은 고딕"/>
          <w:noProof/>
          <w:sz w:val="20"/>
          <w:szCs w:val="20"/>
        </w:rPr>
        <w:drawing>
          <wp:inline distT="0" distB="0" distL="0" distR="0" wp14:anchorId="67B1B52F" wp14:editId="75B9B754">
            <wp:extent cx="5255260" cy="1856740"/>
            <wp:effectExtent l="0" t="0" r="0" b="0"/>
            <wp:docPr id="549" name="image2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" name="image224.jpeg"/>
                    <pic:cNvPicPr>
                      <a:picLocks noChangeAspect="1"/>
                    </pic:cNvPicPr>
                  </pic:nvPicPr>
                  <pic:blipFill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5528" cy="1856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8D859" w14:textId="128C8E8B" w:rsidR="007F6D0A" w:rsidRDefault="007F6D0A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3545156E" w14:textId="77777777" w:rsidR="00F24CF9" w:rsidRPr="00887BD4" w:rsidRDefault="00F24CF9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1550C4DF" w14:textId="77777777" w:rsidR="007F6D0A" w:rsidRPr="00887BD4" w:rsidRDefault="007F6D0A" w:rsidP="001B0B37">
      <w:pPr>
        <w:pStyle w:val="a3"/>
        <w:spacing w:before="1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478C16FB" w14:textId="77777777" w:rsidR="00F24CF9" w:rsidRPr="00F24CF9" w:rsidRDefault="00F24CF9" w:rsidP="00F24CF9">
      <w:pPr>
        <w:pStyle w:val="a3"/>
        <w:spacing w:before="3"/>
        <w:jc w:val="both"/>
        <w:rPr>
          <w:rFonts w:ascii="맑은 고딕" w:eastAsia="맑은 고딕" w:hAnsi="맑은 고딕"/>
          <w:b/>
          <w:sz w:val="20"/>
          <w:szCs w:val="20"/>
          <w:lang w:eastAsia="ko-KR"/>
        </w:rPr>
      </w:pP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>7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>: "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내보내기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"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버튼을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클릭하여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아래와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같이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내보내기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창을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열고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파일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형식을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선택하여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보고서를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로컬로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내보낼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수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있습니다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.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통계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보고서를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계산하는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사람들의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경우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확인란을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선택하여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필요에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따라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다른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라인의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보고서를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내보낼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수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있습니다</w:t>
      </w:r>
      <w:r w:rsidRPr="00F24CF9">
        <w:rPr>
          <w:rFonts w:ascii="맑은 고딕" w:eastAsia="맑은 고딕" w:hAnsi="맑은 고딕"/>
          <w:b/>
          <w:sz w:val="20"/>
          <w:szCs w:val="20"/>
          <w:lang w:eastAsia="ko-KR"/>
        </w:rPr>
        <w:t>.</w:t>
      </w:r>
    </w:p>
    <w:p w14:paraId="645A83B5" w14:textId="77777777" w:rsidR="00F24CF9" w:rsidRPr="00F24CF9" w:rsidRDefault="00F24CF9" w:rsidP="00F24CF9">
      <w:pPr>
        <w:pStyle w:val="a3"/>
        <w:spacing w:before="3"/>
        <w:jc w:val="both"/>
        <w:rPr>
          <w:rFonts w:ascii="맑은 고딕" w:eastAsia="맑은 고딕" w:hAnsi="맑은 고딕"/>
          <w:b/>
          <w:sz w:val="20"/>
          <w:szCs w:val="20"/>
          <w:lang w:eastAsia="ko-KR"/>
        </w:rPr>
      </w:pPr>
    </w:p>
    <w:p w14:paraId="655D1313" w14:textId="4877DC18" w:rsidR="007F6D0A" w:rsidRPr="00887BD4" w:rsidRDefault="00F24CF9" w:rsidP="00F24CF9">
      <w:pPr>
        <w:pStyle w:val="a3"/>
        <w:spacing w:before="3"/>
        <w:jc w:val="both"/>
        <w:rPr>
          <w:rFonts w:ascii="맑은 고딕" w:eastAsia="맑은 고딕" w:hAnsi="맑은 고딕"/>
          <w:i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i/>
          <w:sz w:val="20"/>
          <w:szCs w:val="20"/>
          <w:lang w:eastAsia="ko-KR"/>
        </w:rPr>
        <w:t xml:space="preserve">구역 사람 </w:t>
      </w:r>
      <w:proofErr w:type="spellStart"/>
      <w:r>
        <w:rPr>
          <w:rFonts w:ascii="맑은 고딕" w:eastAsia="맑은 고딕" w:hAnsi="맑은 고딕" w:hint="eastAsia"/>
          <w:i/>
          <w:sz w:val="20"/>
          <w:szCs w:val="20"/>
          <w:lang w:eastAsia="ko-KR"/>
        </w:rPr>
        <w:t>카운팅</w:t>
      </w:r>
      <w:proofErr w:type="spellEnd"/>
      <w:r>
        <w:rPr>
          <w:rFonts w:ascii="맑은 고딕" w:eastAsia="맑은 고딕" w:hAnsi="맑은 고딕" w:hint="eastAsia"/>
          <w:i/>
          <w:sz w:val="20"/>
          <w:szCs w:val="20"/>
          <w:lang w:eastAsia="ko-KR"/>
        </w:rPr>
        <w:t xml:space="preserve"> 내보내기</w:t>
      </w:r>
    </w:p>
    <w:p w14:paraId="3EB1A5E1" w14:textId="77777777" w:rsidR="007F6D0A" w:rsidRPr="00887BD4" w:rsidRDefault="007577A8" w:rsidP="001B0B37">
      <w:pPr>
        <w:pStyle w:val="a3"/>
        <w:ind w:left="2455"/>
        <w:jc w:val="both"/>
        <w:rPr>
          <w:rFonts w:ascii="맑은 고딕" w:eastAsia="맑은 고딕" w:hAnsi="맑은 고딕"/>
          <w:sz w:val="20"/>
          <w:szCs w:val="20"/>
        </w:rPr>
      </w:pPr>
      <w:r w:rsidRPr="00887BD4">
        <w:rPr>
          <w:rFonts w:ascii="맑은 고딕" w:eastAsia="맑은 고딕" w:hAnsi="맑은 고딕"/>
          <w:noProof/>
          <w:sz w:val="20"/>
          <w:szCs w:val="20"/>
        </w:rPr>
        <w:drawing>
          <wp:inline distT="0" distB="0" distL="0" distR="0" wp14:anchorId="10D0CC7F" wp14:editId="70BB16F6">
            <wp:extent cx="2947035" cy="1884680"/>
            <wp:effectExtent l="0" t="0" r="0" b="0"/>
            <wp:docPr id="551" name="image2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" name="image225.png"/>
                    <pic:cNvPicPr>
                      <a:picLocks noChangeAspect="1"/>
                    </pic:cNvPicPr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7050" cy="1884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58ABF" w14:textId="77777777" w:rsidR="007F6D0A" w:rsidRPr="00887BD4" w:rsidRDefault="007F6D0A" w:rsidP="001B0B37">
      <w:pPr>
        <w:pStyle w:val="a3"/>
        <w:spacing w:before="10"/>
        <w:jc w:val="both"/>
        <w:rPr>
          <w:rFonts w:ascii="맑은 고딕" w:eastAsia="맑은 고딕" w:hAnsi="맑은 고딕"/>
          <w:i/>
          <w:sz w:val="20"/>
          <w:szCs w:val="20"/>
        </w:rPr>
      </w:pPr>
    </w:p>
    <w:p w14:paraId="61188B57" w14:textId="0798A554" w:rsidR="007F6D0A" w:rsidRPr="00887BD4" w:rsidRDefault="00F24CF9" w:rsidP="001B0B37">
      <w:pPr>
        <w:spacing w:before="90"/>
        <w:ind w:left="100"/>
        <w:jc w:val="both"/>
        <w:rPr>
          <w:rFonts w:ascii="맑은 고딕" w:eastAsia="맑은 고딕" w:hAnsi="맑은 고딕"/>
          <w:i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i/>
          <w:sz w:val="20"/>
          <w:szCs w:val="20"/>
          <w:lang w:eastAsia="ko-KR"/>
        </w:rPr>
        <w:t xml:space="preserve">구역 사람 </w:t>
      </w:r>
      <w:proofErr w:type="spellStart"/>
      <w:r>
        <w:rPr>
          <w:rFonts w:ascii="맑은 고딕" w:eastAsia="맑은 고딕" w:hAnsi="맑은 고딕" w:hint="eastAsia"/>
          <w:i/>
          <w:sz w:val="20"/>
          <w:szCs w:val="20"/>
          <w:lang w:eastAsia="ko-KR"/>
        </w:rPr>
        <w:t>카운팅</w:t>
      </w:r>
      <w:proofErr w:type="spellEnd"/>
      <w:r>
        <w:rPr>
          <w:rFonts w:ascii="맑은 고딕" w:eastAsia="맑은 고딕" w:hAnsi="맑은 고딕" w:hint="eastAsia"/>
          <w:i/>
          <w:sz w:val="20"/>
          <w:szCs w:val="20"/>
          <w:lang w:eastAsia="ko-KR"/>
        </w:rPr>
        <w:t xml:space="preserve"> 내보내기</w:t>
      </w:r>
    </w:p>
    <w:p w14:paraId="05A66D2A" w14:textId="77777777" w:rsidR="007F6D0A" w:rsidRPr="00887BD4" w:rsidRDefault="007577A8" w:rsidP="001B0B37">
      <w:pPr>
        <w:pStyle w:val="a3"/>
        <w:spacing w:before="7"/>
        <w:jc w:val="both"/>
        <w:rPr>
          <w:rFonts w:ascii="맑은 고딕" w:eastAsia="맑은 고딕" w:hAnsi="맑은 고딕"/>
          <w:i/>
          <w:sz w:val="20"/>
          <w:szCs w:val="20"/>
          <w:lang w:eastAsia="ko-KR"/>
        </w:rPr>
      </w:pPr>
      <w:r w:rsidRPr="00887BD4">
        <w:rPr>
          <w:rFonts w:ascii="맑은 고딕" w:eastAsia="맑은 고딕" w:hAnsi="맑은 고딕"/>
          <w:noProof/>
          <w:sz w:val="20"/>
          <w:szCs w:val="20"/>
        </w:rPr>
        <w:drawing>
          <wp:anchor distT="0" distB="0" distL="0" distR="0" simplePos="0" relativeHeight="251624448" behindDoc="0" locked="0" layoutInCell="1" allowOverlap="1" wp14:anchorId="3C80369C" wp14:editId="40B95D25">
            <wp:simplePos x="0" y="0"/>
            <wp:positionH relativeFrom="page">
              <wp:posOffset>2552700</wp:posOffset>
            </wp:positionH>
            <wp:positionV relativeFrom="paragraph">
              <wp:posOffset>189865</wp:posOffset>
            </wp:positionV>
            <wp:extent cx="2671445" cy="1332230"/>
            <wp:effectExtent l="0" t="0" r="0" b="0"/>
            <wp:wrapTopAndBottom/>
            <wp:docPr id="553" name="image2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" name="image226.png"/>
                    <pic:cNvPicPr>
                      <a:picLocks noChangeAspect="1"/>
                    </pic:cNvPicPr>
                  </pic:nvPicPr>
                  <pic:blipFill>
                    <a:blip r:embed="rId2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1405" cy="13321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B68E97" w14:textId="77777777" w:rsidR="007F6D0A" w:rsidRPr="00887BD4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i/>
          <w:sz w:val="20"/>
          <w:szCs w:val="20"/>
          <w:lang w:eastAsia="ko-KR"/>
        </w:rPr>
      </w:pPr>
    </w:p>
    <w:p w14:paraId="5624B6DA" w14:textId="77777777" w:rsidR="00F24CF9" w:rsidRPr="00F24CF9" w:rsidRDefault="00F24CF9" w:rsidP="00F24CF9">
      <w:pPr>
        <w:pStyle w:val="a3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>8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>: "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자동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내보내기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"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버튼을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클릭하면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아래와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같이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통계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보고서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설정이</w:t>
      </w:r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proofErr w:type="spellStart"/>
      <w:r w:rsidRPr="00F24CF9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팝업됩니다</w:t>
      </w:r>
      <w:proofErr w:type="spellEnd"/>
      <w:r w:rsidRPr="00F24CF9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5987BDB5" w14:textId="77777777" w:rsidR="00F24CF9" w:rsidRPr="00F24CF9" w:rsidRDefault="00F24CF9" w:rsidP="00F24CF9">
      <w:pPr>
        <w:pStyle w:val="a3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11B906C4" w14:textId="727EC5A8" w:rsidR="007F6D0A" w:rsidRPr="00F24CF9" w:rsidRDefault="00F24CF9" w:rsidP="00F24CF9">
      <w:pPr>
        <w:pStyle w:val="a3"/>
        <w:jc w:val="both"/>
        <w:rPr>
          <w:rFonts w:ascii="맑은 고딕" w:eastAsia="맑은 고딕" w:hAnsi="맑은 고딕"/>
          <w:bCs/>
          <w:i/>
          <w:sz w:val="20"/>
          <w:szCs w:val="20"/>
          <w:lang w:eastAsia="ko-KR"/>
        </w:rPr>
      </w:pPr>
      <w:r w:rsidRPr="00F24CF9">
        <w:rPr>
          <w:rFonts w:ascii="맑은 고딕" w:eastAsia="맑은 고딕" w:hAnsi="맑은 고딕" w:hint="eastAsia"/>
          <w:bCs/>
          <w:i/>
          <w:sz w:val="20"/>
          <w:szCs w:val="20"/>
          <w:lang w:eastAsia="ko-KR"/>
        </w:rPr>
        <w:t xml:space="preserve">사람 </w:t>
      </w:r>
      <w:proofErr w:type="spellStart"/>
      <w:r w:rsidRPr="00F24CF9">
        <w:rPr>
          <w:rFonts w:ascii="맑은 고딕" w:eastAsia="맑은 고딕" w:hAnsi="맑은 고딕" w:hint="eastAsia"/>
          <w:bCs/>
          <w:i/>
          <w:sz w:val="20"/>
          <w:szCs w:val="20"/>
          <w:lang w:eastAsia="ko-KR"/>
        </w:rPr>
        <w:t>카운팅</w:t>
      </w:r>
      <w:proofErr w:type="spellEnd"/>
      <w:r w:rsidRPr="00F24CF9">
        <w:rPr>
          <w:rFonts w:ascii="맑은 고딕" w:eastAsia="맑은 고딕" w:hAnsi="맑은 고딕"/>
          <w:bCs/>
          <w:i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bCs/>
          <w:i/>
          <w:sz w:val="20"/>
          <w:szCs w:val="20"/>
          <w:lang w:eastAsia="ko-KR"/>
        </w:rPr>
        <w:t>자동으로 내보내기</w:t>
      </w:r>
    </w:p>
    <w:p w14:paraId="02453B37" w14:textId="77777777" w:rsidR="007F6D0A" w:rsidRPr="00887BD4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i/>
          <w:sz w:val="20"/>
          <w:szCs w:val="20"/>
          <w:lang w:eastAsia="ko-KR"/>
        </w:rPr>
      </w:pPr>
    </w:p>
    <w:p w14:paraId="34FD4E53" w14:textId="77777777" w:rsidR="007F6D0A" w:rsidRPr="00887BD4" w:rsidRDefault="007577A8" w:rsidP="001B0B37">
      <w:pPr>
        <w:pStyle w:val="a3"/>
        <w:ind w:left="1780"/>
        <w:jc w:val="both"/>
        <w:rPr>
          <w:rFonts w:ascii="맑은 고딕" w:eastAsia="맑은 고딕" w:hAnsi="맑은 고딕"/>
          <w:sz w:val="20"/>
          <w:szCs w:val="20"/>
        </w:rPr>
      </w:pPr>
      <w:r w:rsidRPr="00887BD4">
        <w:rPr>
          <w:rFonts w:ascii="맑은 고딕" w:eastAsia="맑은 고딕" w:hAnsi="맑은 고딕"/>
          <w:noProof/>
          <w:sz w:val="20"/>
          <w:szCs w:val="20"/>
        </w:rPr>
        <w:lastRenderedPageBreak/>
        <w:drawing>
          <wp:inline distT="0" distB="0" distL="0" distR="0" wp14:anchorId="4962974A" wp14:editId="6C5622A2">
            <wp:extent cx="3209925" cy="2992206"/>
            <wp:effectExtent l="0" t="0" r="0" b="0"/>
            <wp:docPr id="555" name="image2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" name="image227.png"/>
                    <pic:cNvPicPr>
                      <a:picLocks noChangeAspect="1"/>
                    </pic:cNvPicPr>
                  </pic:nvPicPr>
                  <pic:blipFill>
                    <a:blip r:embed="rId2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3953" cy="2995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29979" w14:textId="77777777" w:rsidR="007F6D0A" w:rsidRPr="00887BD4" w:rsidRDefault="007F6D0A" w:rsidP="001B0B37">
      <w:pPr>
        <w:pStyle w:val="a3"/>
        <w:spacing w:before="2"/>
        <w:jc w:val="both"/>
        <w:rPr>
          <w:rFonts w:ascii="맑은 고딕" w:eastAsia="맑은 고딕" w:hAnsi="맑은 고딕"/>
          <w:i/>
          <w:sz w:val="20"/>
          <w:szCs w:val="20"/>
        </w:rPr>
      </w:pPr>
    </w:p>
    <w:p w14:paraId="0DC1B983" w14:textId="77777777" w:rsidR="00F24CF9" w:rsidRPr="00F24CF9" w:rsidRDefault="00F24CF9" w:rsidP="00F24CF9">
      <w:pPr>
        <w:pStyle w:val="a3"/>
        <w:spacing w:before="2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•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사람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계산의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자동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내보내기를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활성화하려면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확인란을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선택한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다음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필요에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따라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라인을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선택합니다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697F7749" w14:textId="5A101039" w:rsidR="00F24CF9" w:rsidRDefault="00F24CF9" w:rsidP="00F24CF9">
      <w:pPr>
        <w:pStyle w:val="a3"/>
        <w:spacing w:before="9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•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날짜를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설정합니다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사용자는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매일을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선택하여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일일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보고서를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내보내고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다른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사람을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선택하여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특정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요일에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보고서를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내보낼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24CF9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F24CF9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354B3958" w14:textId="77777777" w:rsidR="00F24CF9" w:rsidRDefault="00F24CF9" w:rsidP="00F24CF9">
      <w:pPr>
        <w:pStyle w:val="a3"/>
        <w:spacing w:before="9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108A461A" w14:textId="21E3A842" w:rsidR="007F6D0A" w:rsidRDefault="007577A8" w:rsidP="00F24CF9">
      <w:pPr>
        <w:pStyle w:val="a3"/>
        <w:spacing w:before="9"/>
        <w:jc w:val="center"/>
        <w:rPr>
          <w:rFonts w:ascii="맑은 고딕" w:eastAsia="맑은 고딕" w:hAnsi="맑은 고딕"/>
          <w:sz w:val="20"/>
          <w:szCs w:val="20"/>
          <w:lang w:eastAsia="ko-KR"/>
        </w:rPr>
      </w:pPr>
      <w:r w:rsidRPr="00887BD4">
        <w:rPr>
          <w:rFonts w:ascii="맑은 고딕" w:eastAsia="맑은 고딕" w:hAnsi="맑은 고딕"/>
          <w:noProof/>
          <w:sz w:val="20"/>
          <w:szCs w:val="20"/>
        </w:rPr>
        <w:drawing>
          <wp:inline distT="0" distB="0" distL="0" distR="0" wp14:anchorId="113EAB4E" wp14:editId="3F7B8C26">
            <wp:extent cx="2871470" cy="2134870"/>
            <wp:effectExtent l="0" t="0" r="0" b="0"/>
            <wp:docPr id="557" name="image2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" name="image228.png"/>
                    <pic:cNvPicPr>
                      <a:picLocks noChangeAspect="1"/>
                    </pic:cNvPicPr>
                  </pic:nvPicPr>
                  <pic:blipFill>
                    <a:blip r:embed="rId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1706" cy="2134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AA3CD" w14:textId="77777777" w:rsidR="00F24CF9" w:rsidRPr="00887BD4" w:rsidRDefault="00F24CF9" w:rsidP="00F24CF9">
      <w:pPr>
        <w:pStyle w:val="a3"/>
        <w:spacing w:before="9"/>
        <w:jc w:val="center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23B006FF" w14:textId="77777777" w:rsidR="007F6D0A" w:rsidRPr="00887BD4" w:rsidRDefault="007F6D0A" w:rsidP="001B0B37">
      <w:pPr>
        <w:pStyle w:val="a3"/>
        <w:spacing w:before="1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55D60E69" w14:textId="1A83AF54" w:rsidR="007F6D0A" w:rsidRPr="00887BD4" w:rsidRDefault="00F42DDD" w:rsidP="00F42DDD">
      <w:pPr>
        <w:spacing w:line="249" w:lineRule="auto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F42DDD">
        <w:rPr>
          <w:rFonts w:ascii="맑은 고딕" w:eastAsia="맑은 고딕" w:hAnsi="맑은 고딕" w:hint="eastAsia"/>
          <w:sz w:val="20"/>
          <w:szCs w:val="20"/>
          <w:lang w:eastAsia="ko-KR"/>
        </w:rPr>
        <w:t>•</w:t>
      </w:r>
      <w:r w:rsidRPr="00F42DD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42DDD">
        <w:rPr>
          <w:rFonts w:ascii="맑은 고딕" w:eastAsia="맑은 고딕" w:hAnsi="맑은 고딕" w:hint="eastAsia"/>
          <w:sz w:val="20"/>
          <w:szCs w:val="20"/>
          <w:lang w:eastAsia="ko-KR"/>
        </w:rPr>
        <w:t>시간을</w:t>
      </w:r>
      <w:r w:rsidRPr="00F42DD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42DDD">
        <w:rPr>
          <w:rFonts w:ascii="맑은 고딕" w:eastAsia="맑은 고딕" w:hAnsi="맑은 고딕" w:hint="eastAsia"/>
          <w:sz w:val="20"/>
          <w:szCs w:val="20"/>
          <w:lang w:eastAsia="ko-KR"/>
        </w:rPr>
        <w:t>설정합니다</w:t>
      </w:r>
      <w:r w:rsidRPr="00F42DDD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F42DDD">
        <w:rPr>
          <w:rFonts w:ascii="맑은 고딕" w:eastAsia="맑은 고딕" w:hAnsi="맑은 고딕" w:hint="eastAsia"/>
          <w:sz w:val="20"/>
          <w:szCs w:val="20"/>
          <w:lang w:eastAsia="ko-KR"/>
        </w:rPr>
        <w:t>사용자는</w:t>
      </w:r>
      <w:r w:rsidRPr="00F42DD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42DDD">
        <w:rPr>
          <w:rFonts w:ascii="맑은 고딕" w:eastAsia="맑은 고딕" w:hAnsi="맑은 고딕" w:hint="eastAsia"/>
          <w:sz w:val="20"/>
          <w:szCs w:val="20"/>
          <w:lang w:eastAsia="ko-KR"/>
        </w:rPr>
        <w:t>통계</w:t>
      </w:r>
      <w:r w:rsidRPr="00F42DD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42DDD">
        <w:rPr>
          <w:rFonts w:ascii="맑은 고딕" w:eastAsia="맑은 고딕" w:hAnsi="맑은 고딕" w:hint="eastAsia"/>
          <w:sz w:val="20"/>
          <w:szCs w:val="20"/>
          <w:lang w:eastAsia="ko-KR"/>
        </w:rPr>
        <w:t>보고서를</w:t>
      </w:r>
      <w:r w:rsidRPr="00F42DD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42DDD">
        <w:rPr>
          <w:rFonts w:ascii="맑은 고딕" w:eastAsia="맑은 고딕" w:hAnsi="맑은 고딕" w:hint="eastAsia"/>
          <w:sz w:val="20"/>
          <w:szCs w:val="20"/>
          <w:lang w:eastAsia="ko-KR"/>
        </w:rPr>
        <w:t>자동으로</w:t>
      </w:r>
      <w:r w:rsidRPr="00F42DD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42DDD">
        <w:rPr>
          <w:rFonts w:ascii="맑은 고딕" w:eastAsia="맑은 고딕" w:hAnsi="맑은 고딕" w:hint="eastAsia"/>
          <w:sz w:val="20"/>
          <w:szCs w:val="20"/>
          <w:lang w:eastAsia="ko-KR"/>
        </w:rPr>
        <w:t>내보낼</w:t>
      </w:r>
      <w:r w:rsidRPr="00F42DD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42DDD">
        <w:rPr>
          <w:rFonts w:ascii="맑은 고딕" w:eastAsia="맑은 고딕" w:hAnsi="맑은 고딕" w:hint="eastAsia"/>
          <w:sz w:val="20"/>
          <w:szCs w:val="20"/>
          <w:lang w:eastAsia="ko-KR"/>
        </w:rPr>
        <w:t>시간을</w:t>
      </w:r>
      <w:r w:rsidRPr="00F42DD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42DDD">
        <w:rPr>
          <w:rFonts w:ascii="맑은 고딕" w:eastAsia="맑은 고딕" w:hAnsi="맑은 고딕" w:hint="eastAsia"/>
          <w:sz w:val="20"/>
          <w:szCs w:val="20"/>
          <w:lang w:eastAsia="ko-KR"/>
        </w:rPr>
        <w:t>선택할</w:t>
      </w:r>
      <w:r w:rsidRPr="00F42DD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42DDD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F42DD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42DDD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F42DDD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F42DDD">
        <w:rPr>
          <w:rFonts w:ascii="맑은 고딕" w:eastAsia="맑은 고딕" w:hAnsi="맑은 고딕" w:hint="eastAsia"/>
          <w:sz w:val="20"/>
          <w:szCs w:val="20"/>
          <w:lang w:eastAsia="ko-KR"/>
        </w:rPr>
        <w:t>달력</w:t>
      </w:r>
      <w:r w:rsidRPr="00F42DD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42DDD">
        <w:rPr>
          <w:rFonts w:ascii="맑은 고딕" w:eastAsia="맑은 고딕" w:hAnsi="맑은 고딕" w:hint="eastAsia"/>
          <w:sz w:val="20"/>
          <w:szCs w:val="20"/>
          <w:lang w:eastAsia="ko-KR"/>
        </w:rPr>
        <w:t>아이콘을</w:t>
      </w:r>
      <w:r w:rsidRPr="00F42DD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42DDD">
        <w:rPr>
          <w:rFonts w:ascii="맑은 고딕" w:eastAsia="맑은 고딕" w:hAnsi="맑은 고딕" w:hint="eastAsia"/>
          <w:sz w:val="20"/>
          <w:szCs w:val="20"/>
          <w:lang w:eastAsia="ko-KR"/>
        </w:rPr>
        <w:t>클릭하면</w:t>
      </w:r>
      <w:r w:rsidRPr="00F42DD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42DDD">
        <w:rPr>
          <w:rFonts w:ascii="맑은 고딕" w:eastAsia="맑은 고딕" w:hAnsi="맑은 고딕" w:hint="eastAsia"/>
          <w:sz w:val="20"/>
          <w:szCs w:val="20"/>
          <w:lang w:eastAsia="ko-KR"/>
        </w:rPr>
        <w:t>다음</w:t>
      </w:r>
      <w:r w:rsidRPr="00F42DD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42DDD">
        <w:rPr>
          <w:rFonts w:ascii="맑은 고딕" w:eastAsia="맑은 고딕" w:hAnsi="맑은 고딕" w:hint="eastAsia"/>
          <w:sz w:val="20"/>
          <w:szCs w:val="20"/>
          <w:lang w:eastAsia="ko-KR"/>
        </w:rPr>
        <w:t>빠른</w:t>
      </w:r>
      <w:r w:rsidRPr="00F42DD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42DDD">
        <w:rPr>
          <w:rFonts w:ascii="맑은 고딕" w:eastAsia="맑은 고딕" w:hAnsi="맑은 고딕" w:hint="eastAsia"/>
          <w:sz w:val="20"/>
          <w:szCs w:val="20"/>
          <w:lang w:eastAsia="ko-KR"/>
        </w:rPr>
        <w:t>선택이</w:t>
      </w:r>
      <w:r w:rsidRPr="00F42DD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F42DDD">
        <w:rPr>
          <w:rFonts w:ascii="맑은 고딕" w:eastAsia="맑은 고딕" w:hAnsi="맑은 고딕" w:hint="eastAsia"/>
          <w:sz w:val="20"/>
          <w:szCs w:val="20"/>
          <w:lang w:eastAsia="ko-KR"/>
        </w:rPr>
        <w:t>나타납니다</w:t>
      </w:r>
      <w:r w:rsidRPr="00F42DDD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0FF3C0BE" w14:textId="77777777" w:rsidR="007F6D0A" w:rsidRPr="00887BD4" w:rsidRDefault="007F6D0A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1535F066" w14:textId="77777777" w:rsidR="007F6D0A" w:rsidRPr="00887BD4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51543572" w14:textId="77777777" w:rsidR="007F6D0A" w:rsidRPr="00887BD4" w:rsidRDefault="007577A8" w:rsidP="001B0B37">
      <w:pPr>
        <w:pStyle w:val="a3"/>
        <w:ind w:left="2760"/>
        <w:jc w:val="both"/>
        <w:rPr>
          <w:rFonts w:ascii="맑은 고딕" w:eastAsia="맑은 고딕" w:hAnsi="맑은 고딕"/>
          <w:sz w:val="20"/>
          <w:szCs w:val="20"/>
        </w:rPr>
      </w:pPr>
      <w:r w:rsidRPr="00887BD4">
        <w:rPr>
          <w:rFonts w:ascii="맑은 고딕" w:eastAsia="맑은 고딕" w:hAnsi="맑은 고딕"/>
          <w:noProof/>
          <w:sz w:val="20"/>
          <w:szCs w:val="20"/>
        </w:rPr>
        <w:lastRenderedPageBreak/>
        <w:drawing>
          <wp:inline distT="0" distB="0" distL="0" distR="0" wp14:anchorId="76274BFB" wp14:editId="01BC6BD8">
            <wp:extent cx="2866390" cy="2033905"/>
            <wp:effectExtent l="0" t="0" r="0" b="0"/>
            <wp:docPr id="559" name="image2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" name="image229.png"/>
                    <pic:cNvPicPr>
                      <a:picLocks noChangeAspect="1"/>
                    </pic:cNvPicPr>
                  </pic:nvPicPr>
                  <pic:blipFill>
                    <a:blip r:embed="rId2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6645" cy="2034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33FB1" w14:textId="77777777" w:rsidR="007F6D0A" w:rsidRPr="00887BD4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</w:rPr>
      </w:pPr>
    </w:p>
    <w:p w14:paraId="79FF24A4" w14:textId="5A86EC50" w:rsidR="007F6D0A" w:rsidRPr="00887BD4" w:rsidRDefault="00F42DDD" w:rsidP="001B0B37">
      <w:pPr>
        <w:pStyle w:val="a4"/>
        <w:numPr>
          <w:ilvl w:val="4"/>
          <w:numId w:val="21"/>
        </w:numPr>
        <w:tabs>
          <w:tab w:val="left" w:pos="560"/>
        </w:tabs>
        <w:spacing w:before="91"/>
        <w:jc w:val="both"/>
        <w:rPr>
          <w:rFonts w:ascii="맑은 고딕" w:eastAsia="맑은 고딕" w:hAnsi="맑은 고딕"/>
          <w:sz w:val="20"/>
          <w:szCs w:val="20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내보내기 시간 범위 설정</w:t>
      </w:r>
    </w:p>
    <w:p w14:paraId="4C2DA263" w14:textId="77777777" w:rsidR="007F6D0A" w:rsidRPr="00887BD4" w:rsidRDefault="007577A8" w:rsidP="001B0B37">
      <w:pPr>
        <w:pStyle w:val="a3"/>
        <w:spacing w:before="7"/>
        <w:jc w:val="both"/>
        <w:rPr>
          <w:rFonts w:ascii="맑은 고딕" w:eastAsia="맑은 고딕" w:hAnsi="맑은 고딕"/>
          <w:sz w:val="20"/>
          <w:szCs w:val="20"/>
        </w:rPr>
      </w:pPr>
      <w:r w:rsidRPr="00887BD4">
        <w:rPr>
          <w:rFonts w:ascii="맑은 고딕" w:eastAsia="맑은 고딕" w:hAnsi="맑은 고딕"/>
          <w:noProof/>
          <w:sz w:val="20"/>
          <w:szCs w:val="20"/>
        </w:rPr>
        <w:drawing>
          <wp:anchor distT="0" distB="0" distL="0" distR="0" simplePos="0" relativeHeight="251625472" behindDoc="0" locked="0" layoutInCell="1" allowOverlap="1" wp14:anchorId="39F78B4E" wp14:editId="22373DCB">
            <wp:simplePos x="0" y="0"/>
            <wp:positionH relativeFrom="page">
              <wp:posOffset>2603500</wp:posOffset>
            </wp:positionH>
            <wp:positionV relativeFrom="paragraph">
              <wp:posOffset>189865</wp:posOffset>
            </wp:positionV>
            <wp:extent cx="2847340" cy="1219200"/>
            <wp:effectExtent l="0" t="0" r="0" b="0"/>
            <wp:wrapTopAndBottom/>
            <wp:docPr id="561" name="image2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" name="image230.png"/>
                    <pic:cNvPicPr>
                      <a:picLocks noChangeAspect="1"/>
                    </pic:cNvPicPr>
                  </pic:nvPicPr>
                  <pic:blipFill>
                    <a:blip r:embed="rId2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7594" cy="1219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BB7EB8" w14:textId="526F4C76" w:rsidR="007F6D0A" w:rsidRDefault="007F6D0A" w:rsidP="001B0B37">
      <w:pPr>
        <w:pStyle w:val="a3"/>
        <w:spacing w:before="2"/>
        <w:jc w:val="both"/>
        <w:rPr>
          <w:rFonts w:ascii="맑은 고딕" w:eastAsia="맑은 고딕" w:hAnsi="맑은 고딕"/>
          <w:sz w:val="20"/>
          <w:szCs w:val="20"/>
        </w:rPr>
      </w:pPr>
    </w:p>
    <w:p w14:paraId="12D535A5" w14:textId="77777777" w:rsidR="00640589" w:rsidRPr="00887BD4" w:rsidRDefault="00640589" w:rsidP="001B0B37">
      <w:pPr>
        <w:pStyle w:val="a3"/>
        <w:spacing w:before="2"/>
        <w:jc w:val="both"/>
        <w:rPr>
          <w:rFonts w:ascii="맑은 고딕" w:eastAsia="맑은 고딕" w:hAnsi="맑은 고딕"/>
          <w:sz w:val="20"/>
          <w:szCs w:val="20"/>
        </w:rPr>
      </w:pPr>
    </w:p>
    <w:p w14:paraId="6CF908A5" w14:textId="19EB6780" w:rsidR="007F6D0A" w:rsidRPr="00640589" w:rsidRDefault="00640589" w:rsidP="00640589">
      <w:pPr>
        <w:pStyle w:val="a4"/>
        <w:numPr>
          <w:ilvl w:val="4"/>
          <w:numId w:val="21"/>
        </w:numPr>
        <w:tabs>
          <w:tab w:val="left" w:pos="560"/>
        </w:tabs>
        <w:spacing w:line="249" w:lineRule="auto"/>
        <w:ind w:right="122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자동으로 내보낸 보고서의 대상 경로를 설정합니다.</w:t>
      </w:r>
      <w:r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보고서는 설정한 요일,</w:t>
      </w:r>
      <w:r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시간 및 내보내기 시간 범위에 따라 자동으로 </w:t>
      </w:r>
      <w:r>
        <w:rPr>
          <w:rFonts w:ascii="맑은 고딕" w:eastAsia="맑은 고딕" w:hAnsi="맑은 고딕"/>
          <w:sz w:val="20"/>
          <w:szCs w:val="20"/>
          <w:lang w:eastAsia="ko-KR"/>
        </w:rPr>
        <w:t xml:space="preserve">Excel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스프레드시트 형식으로 </w:t>
      </w:r>
      <w:r>
        <w:rPr>
          <w:rFonts w:ascii="맑은 고딕" w:eastAsia="맑은 고딕" w:hAnsi="맑은 고딕"/>
          <w:sz w:val="20"/>
          <w:szCs w:val="20"/>
          <w:lang w:eastAsia="ko-KR"/>
        </w:rPr>
        <w:t>FTP/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이메일/저장소로 내보낼 수 있습니다.</w:t>
      </w:r>
      <w:r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그런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다음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“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저장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>”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을 클릭하십시오.</w:t>
      </w:r>
    </w:p>
    <w:p w14:paraId="3A8753E8" w14:textId="77777777" w:rsidR="00640589" w:rsidRPr="00887BD4" w:rsidRDefault="00640589" w:rsidP="00640589">
      <w:pPr>
        <w:pStyle w:val="a4"/>
        <w:tabs>
          <w:tab w:val="left" w:pos="560"/>
        </w:tabs>
        <w:spacing w:line="249" w:lineRule="auto"/>
        <w:ind w:right="192" w:firstLine="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28CD9DCD" w14:textId="77777777" w:rsidR="007F6D0A" w:rsidRPr="00887BD4" w:rsidRDefault="007577A8" w:rsidP="001B0B37">
      <w:pPr>
        <w:pStyle w:val="a3"/>
        <w:spacing w:before="1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887BD4">
        <w:rPr>
          <w:rFonts w:ascii="맑은 고딕" w:eastAsia="맑은 고딕" w:hAnsi="맑은 고딕"/>
          <w:noProof/>
          <w:sz w:val="20"/>
          <w:szCs w:val="20"/>
        </w:rPr>
        <w:drawing>
          <wp:anchor distT="0" distB="0" distL="0" distR="0" simplePos="0" relativeHeight="251626496" behindDoc="0" locked="0" layoutInCell="1" allowOverlap="1" wp14:anchorId="0F6C8C6E" wp14:editId="3C4A570F">
            <wp:simplePos x="0" y="0"/>
            <wp:positionH relativeFrom="page">
              <wp:posOffset>2603500</wp:posOffset>
            </wp:positionH>
            <wp:positionV relativeFrom="paragraph">
              <wp:posOffset>184150</wp:posOffset>
            </wp:positionV>
            <wp:extent cx="2840355" cy="831850"/>
            <wp:effectExtent l="0" t="0" r="0" b="0"/>
            <wp:wrapTopAndBottom/>
            <wp:docPr id="563" name="image2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" name="image231.png"/>
                    <pic:cNvPicPr>
                      <a:picLocks noChangeAspect="1"/>
                    </pic:cNvPicPr>
                  </pic:nvPicPr>
                  <pic:blipFill>
                    <a:blip r:embed="rId2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0584" cy="8317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2B7EB0" w14:textId="77777777" w:rsidR="007F6D0A" w:rsidRPr="00887BD4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58598C74" w14:textId="16911C2A" w:rsidR="007F6D0A" w:rsidRPr="00887BD4" w:rsidRDefault="000E72C7" w:rsidP="00640589">
      <w:pPr>
        <w:pStyle w:val="a3"/>
        <w:ind w:left="90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/>
          <w:b/>
          <w:bCs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7FC2DCC6" wp14:editId="0E5C7F42">
                <wp:simplePos x="0" y="0"/>
                <wp:positionH relativeFrom="page">
                  <wp:posOffset>1225550</wp:posOffset>
                </wp:positionH>
                <wp:positionV relativeFrom="paragraph">
                  <wp:posOffset>25400</wp:posOffset>
                </wp:positionV>
                <wp:extent cx="152400" cy="152400"/>
                <wp:effectExtent l="0" t="0" r="0" b="0"/>
                <wp:wrapNone/>
                <wp:docPr id="988314784" name="Group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93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802369717" name="Picture 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3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2300114" name="Picture 3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9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3707B6" id="Group 318" o:spid="_x0000_s1026" style="position:absolute;left:0;text-align:left;margin-left:96.5pt;margin-top:2pt;width:12pt;height:12pt;z-index:251673600;mso-position-horizontal-relative:page" coordorigin="193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">
                <v:shape id="Picture 319" o:spid="_x0000_s1027" type="#_x0000_t75" style="position:absolute;left:193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">
                  <v:imagedata r:id="rId17" o:title=""/>
                </v:shape>
                <v:shape id="Picture 320" o:spid="_x0000_s1028" type="#_x0000_t75" style="position:absolute;left:199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">
                  <v:imagedata r:id="rId18" o:title=""/>
                </v:shape>
                <w10:wrap anchorx="page"/>
              </v:group>
            </w:pict>
          </mc:Fallback>
        </mc:AlternateContent>
      </w:r>
      <w:r w:rsidR="00640589" w:rsidRPr="00640589">
        <w:rPr>
          <w:rFonts w:ascii="맑은 고딕" w:eastAsia="맑은 고딕" w:hAnsi="맑은 고딕" w:hint="eastAsia"/>
          <w:b/>
          <w:bCs/>
          <w:sz w:val="20"/>
          <w:szCs w:val="20"/>
          <w:lang w:eastAsia="ko-KR"/>
        </w:rPr>
        <w:t>참고</w:t>
      </w:r>
      <w:r w:rsidR="007577A8" w:rsidRPr="00887BD4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640589"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현재</w:t>
      </w:r>
      <w:r w:rsidR="00640589"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640589"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통계</w:t>
      </w:r>
      <w:r w:rsidR="00640589"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640589"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보고서가</w:t>
      </w:r>
      <w:r w:rsidR="00640589"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640589"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생성되면</w:t>
      </w:r>
      <w:r w:rsidR="00640589"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csv </w:t>
      </w:r>
      <w:r w:rsidR="00640589"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형식으로</w:t>
      </w:r>
      <w:r w:rsidR="00640589"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="00640589"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저장됩니다</w:t>
      </w:r>
      <w:r w:rsidR="00640589" w:rsidRPr="00640589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7E6E16B4" w14:textId="77777777" w:rsidR="007F6D0A" w:rsidRPr="00887BD4" w:rsidRDefault="007F6D0A" w:rsidP="001B0B37">
      <w:pPr>
        <w:pStyle w:val="a3"/>
        <w:spacing w:before="7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6069EC0D" w14:textId="46342154" w:rsidR="007F6D0A" w:rsidRPr="00887BD4" w:rsidRDefault="00640589" w:rsidP="001B0B37">
      <w:pPr>
        <w:ind w:left="100"/>
        <w:jc w:val="both"/>
        <w:rPr>
          <w:rFonts w:ascii="맑은 고딕" w:eastAsia="맑은 고딕" w:hAnsi="맑은 고딕"/>
          <w:i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i/>
          <w:sz w:val="20"/>
          <w:szCs w:val="20"/>
          <w:lang w:eastAsia="ko-KR"/>
        </w:rPr>
        <w:t xml:space="preserve">구역 사람 </w:t>
      </w:r>
      <w:proofErr w:type="spellStart"/>
      <w:r>
        <w:rPr>
          <w:rFonts w:ascii="맑은 고딕" w:eastAsia="맑은 고딕" w:hAnsi="맑은 고딕" w:hint="eastAsia"/>
          <w:i/>
          <w:sz w:val="20"/>
          <w:szCs w:val="20"/>
          <w:lang w:eastAsia="ko-KR"/>
        </w:rPr>
        <w:t>카운팅</w:t>
      </w:r>
      <w:proofErr w:type="spellEnd"/>
      <w:r>
        <w:rPr>
          <w:rFonts w:ascii="맑은 고딕" w:eastAsia="맑은 고딕" w:hAnsi="맑은 고딕" w:hint="eastAsia"/>
          <w:i/>
          <w:sz w:val="20"/>
          <w:szCs w:val="20"/>
          <w:lang w:eastAsia="ko-KR"/>
        </w:rPr>
        <w:t>-자동 내보내기</w:t>
      </w:r>
    </w:p>
    <w:p w14:paraId="4BB66480" w14:textId="77777777" w:rsidR="007F6D0A" w:rsidRPr="00887BD4" w:rsidRDefault="007577A8" w:rsidP="001B0B37">
      <w:pPr>
        <w:pStyle w:val="a3"/>
        <w:ind w:left="280"/>
        <w:jc w:val="both"/>
        <w:rPr>
          <w:rFonts w:ascii="맑은 고딕" w:eastAsia="맑은 고딕" w:hAnsi="맑은 고딕"/>
          <w:sz w:val="20"/>
          <w:szCs w:val="20"/>
        </w:rPr>
      </w:pPr>
      <w:r w:rsidRPr="00887BD4">
        <w:rPr>
          <w:rFonts w:ascii="맑은 고딕" w:eastAsia="맑은 고딕" w:hAnsi="맑은 고딕"/>
          <w:noProof/>
          <w:sz w:val="20"/>
          <w:szCs w:val="20"/>
        </w:rPr>
        <w:lastRenderedPageBreak/>
        <w:drawing>
          <wp:inline distT="0" distB="0" distL="0" distR="0" wp14:anchorId="719CA1A5" wp14:editId="7184CC2E">
            <wp:extent cx="5754370" cy="2849880"/>
            <wp:effectExtent l="0" t="0" r="0" b="0"/>
            <wp:docPr id="565" name="image2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" name="image232.png"/>
                    <pic:cNvPicPr>
                      <a:picLocks noChangeAspect="1"/>
                    </pic:cNvPicPr>
                  </pic:nvPicPr>
                  <pic:blipFill>
                    <a:blip r:embed="rId2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4730" cy="2850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A6149" w14:textId="77777777" w:rsidR="007F6D0A" w:rsidRPr="00887BD4" w:rsidRDefault="007F6D0A" w:rsidP="00640589">
      <w:pPr>
        <w:pStyle w:val="a3"/>
        <w:spacing w:before="6"/>
        <w:jc w:val="both"/>
        <w:rPr>
          <w:rFonts w:ascii="맑은 고딕" w:eastAsia="맑은 고딕" w:hAnsi="맑은 고딕"/>
          <w:i/>
          <w:sz w:val="20"/>
          <w:szCs w:val="20"/>
        </w:rPr>
      </w:pPr>
    </w:p>
    <w:p w14:paraId="41E16AEC" w14:textId="77777777" w:rsidR="00640589" w:rsidRDefault="00640589" w:rsidP="008B69A9">
      <w:pPr>
        <w:pStyle w:val="a4"/>
        <w:numPr>
          <w:ilvl w:val="4"/>
          <w:numId w:val="21"/>
        </w:numPr>
        <w:tabs>
          <w:tab w:val="left" w:pos="560"/>
        </w:tabs>
        <w:spacing w:before="9" w:line="249" w:lineRule="auto"/>
        <w:ind w:right="652" w:firstLineChars="3" w:firstLine="6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확인란을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선택하여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지역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인원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계산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자동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내보내기를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활성화합니다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3849046D" w14:textId="06CBA7BA" w:rsidR="00640589" w:rsidRDefault="00640589" w:rsidP="008B69A9">
      <w:pPr>
        <w:pStyle w:val="a4"/>
        <w:numPr>
          <w:ilvl w:val="4"/>
          <w:numId w:val="21"/>
        </w:numPr>
        <w:tabs>
          <w:tab w:val="left" w:pos="560"/>
        </w:tabs>
        <w:spacing w:before="9" w:line="249" w:lineRule="auto"/>
        <w:ind w:right="652" w:firstLineChars="3" w:firstLine="6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날짜를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설정합니다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사용자는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매일을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선택하여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일일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보고서를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내보내고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다른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사람을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선택하여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특정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요일에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보고서를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내보낼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있습니다.</w:t>
      </w:r>
    </w:p>
    <w:p w14:paraId="4DEE3820" w14:textId="77777777" w:rsidR="00640589" w:rsidRPr="00640589" w:rsidRDefault="00640589" w:rsidP="008B69A9">
      <w:pPr>
        <w:pStyle w:val="a4"/>
        <w:numPr>
          <w:ilvl w:val="4"/>
          <w:numId w:val="21"/>
        </w:numPr>
        <w:tabs>
          <w:tab w:val="left" w:pos="560"/>
        </w:tabs>
        <w:spacing w:before="9" w:line="249" w:lineRule="auto"/>
        <w:ind w:right="652" w:firstLineChars="3" w:firstLine="6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63D6AEC1" w14:textId="64FFBC23" w:rsidR="007F6D0A" w:rsidRPr="00640589" w:rsidRDefault="007577A8" w:rsidP="00640589">
      <w:pPr>
        <w:pStyle w:val="a4"/>
        <w:tabs>
          <w:tab w:val="left" w:pos="560"/>
        </w:tabs>
        <w:spacing w:before="9" w:line="249" w:lineRule="auto"/>
        <w:ind w:right="652" w:firstLine="0"/>
        <w:jc w:val="center"/>
        <w:rPr>
          <w:rFonts w:ascii="맑은 고딕" w:eastAsia="맑은 고딕" w:hAnsi="맑은 고딕"/>
          <w:sz w:val="20"/>
          <w:szCs w:val="20"/>
          <w:lang w:eastAsia="ko-KR"/>
        </w:rPr>
      </w:pPr>
      <w:r w:rsidRPr="00887BD4">
        <w:rPr>
          <w:rFonts w:ascii="맑은 고딕" w:eastAsia="맑은 고딕" w:hAnsi="맑은 고딕"/>
          <w:noProof/>
          <w:sz w:val="20"/>
          <w:szCs w:val="20"/>
        </w:rPr>
        <w:drawing>
          <wp:inline distT="0" distB="0" distL="0" distR="0" wp14:anchorId="066B6181" wp14:editId="1AF6945A">
            <wp:extent cx="2844165" cy="2134870"/>
            <wp:effectExtent l="0" t="0" r="0" b="0"/>
            <wp:docPr id="567" name="image2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" name="image233.png"/>
                    <pic:cNvPicPr>
                      <a:picLocks noChangeAspect="1"/>
                    </pic:cNvPicPr>
                  </pic:nvPicPr>
                  <pic:blipFill>
                    <a:blip r:embed="rId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3888" cy="2134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B18F3" w14:textId="77777777" w:rsidR="007F6D0A" w:rsidRPr="00887BD4" w:rsidRDefault="007F6D0A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64F8FF43" w14:textId="6988351A" w:rsidR="007F6D0A" w:rsidRPr="00887BD4" w:rsidRDefault="00640589" w:rsidP="001B0B37">
      <w:pPr>
        <w:pStyle w:val="a4"/>
        <w:numPr>
          <w:ilvl w:val="4"/>
          <w:numId w:val="21"/>
        </w:numPr>
        <w:tabs>
          <w:tab w:val="left" w:pos="560"/>
        </w:tabs>
        <w:jc w:val="both"/>
        <w:rPr>
          <w:rFonts w:ascii="맑은 고딕" w:eastAsia="맑은 고딕" w:hAnsi="맑은 고딕"/>
          <w:sz w:val="20"/>
          <w:szCs w:val="20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유지 기간 설정</w:t>
      </w:r>
    </w:p>
    <w:p w14:paraId="3F659724" w14:textId="77777777" w:rsidR="007F6D0A" w:rsidRPr="00887BD4" w:rsidRDefault="007577A8" w:rsidP="001B0B37">
      <w:pPr>
        <w:pStyle w:val="a3"/>
        <w:spacing w:before="7"/>
        <w:jc w:val="both"/>
        <w:rPr>
          <w:rFonts w:ascii="맑은 고딕" w:eastAsia="맑은 고딕" w:hAnsi="맑은 고딕"/>
          <w:sz w:val="20"/>
          <w:szCs w:val="20"/>
        </w:rPr>
      </w:pPr>
      <w:r w:rsidRPr="00887BD4">
        <w:rPr>
          <w:rFonts w:ascii="맑은 고딕" w:eastAsia="맑은 고딕" w:hAnsi="맑은 고딕"/>
          <w:noProof/>
          <w:sz w:val="20"/>
          <w:szCs w:val="20"/>
        </w:rPr>
        <w:drawing>
          <wp:anchor distT="0" distB="0" distL="0" distR="0" simplePos="0" relativeHeight="251627520" behindDoc="0" locked="0" layoutInCell="1" allowOverlap="1" wp14:anchorId="664C129D" wp14:editId="0AFAAAC7">
            <wp:simplePos x="0" y="0"/>
            <wp:positionH relativeFrom="page">
              <wp:posOffset>2603500</wp:posOffset>
            </wp:positionH>
            <wp:positionV relativeFrom="paragraph">
              <wp:posOffset>189865</wp:posOffset>
            </wp:positionV>
            <wp:extent cx="2861945" cy="1205230"/>
            <wp:effectExtent l="0" t="0" r="0" b="0"/>
            <wp:wrapTopAndBottom/>
            <wp:docPr id="569" name="image2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" name="image234.png"/>
                    <pic:cNvPicPr>
                      <a:picLocks noChangeAspect="1"/>
                    </pic:cNvPicPr>
                  </pic:nvPicPr>
                  <pic:blipFill>
                    <a:blip r:embed="rId2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1721" cy="12052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9F98DA9" w14:textId="6CAD9394" w:rsidR="007F6D0A" w:rsidRPr="00887BD4" w:rsidRDefault="00640589" w:rsidP="00640589">
      <w:pPr>
        <w:spacing w:line="249" w:lineRule="auto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•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시간을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설정합니다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사용자는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통계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보고서를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자동으로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내보낼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시간을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선택할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달력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아이콘을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클릭하면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다음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빠른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선택이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나타납니다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25BC7CA4" w14:textId="77777777" w:rsidR="007F6D0A" w:rsidRPr="00887BD4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4B0656CD" w14:textId="77777777" w:rsidR="007F6D0A" w:rsidRPr="00887BD4" w:rsidRDefault="007577A8" w:rsidP="001B0B37">
      <w:pPr>
        <w:pStyle w:val="a3"/>
        <w:ind w:left="2760"/>
        <w:jc w:val="both"/>
        <w:rPr>
          <w:rFonts w:ascii="맑은 고딕" w:eastAsia="맑은 고딕" w:hAnsi="맑은 고딕"/>
          <w:sz w:val="20"/>
          <w:szCs w:val="20"/>
        </w:rPr>
      </w:pPr>
      <w:r w:rsidRPr="00887BD4">
        <w:rPr>
          <w:rFonts w:ascii="맑은 고딕" w:eastAsia="맑은 고딕" w:hAnsi="맑은 고딕"/>
          <w:noProof/>
          <w:sz w:val="20"/>
          <w:szCs w:val="20"/>
        </w:rPr>
        <w:lastRenderedPageBreak/>
        <w:drawing>
          <wp:inline distT="0" distB="0" distL="0" distR="0" wp14:anchorId="481C345D" wp14:editId="0F7FB806">
            <wp:extent cx="2866390" cy="2033905"/>
            <wp:effectExtent l="0" t="0" r="0" b="0"/>
            <wp:docPr id="571" name="image2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" name="image229.png"/>
                    <pic:cNvPicPr>
                      <a:picLocks noChangeAspect="1"/>
                    </pic:cNvPicPr>
                  </pic:nvPicPr>
                  <pic:blipFill>
                    <a:blip r:embed="rId2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6645" cy="2034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CCB4A" w14:textId="77777777" w:rsidR="007F6D0A" w:rsidRPr="00887BD4" w:rsidRDefault="007F6D0A" w:rsidP="001B0B37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</w:rPr>
      </w:pPr>
    </w:p>
    <w:p w14:paraId="304FC767" w14:textId="711BB2F3" w:rsidR="007F6D0A" w:rsidRPr="00887BD4" w:rsidRDefault="00640589" w:rsidP="001B0B37">
      <w:pPr>
        <w:pStyle w:val="a4"/>
        <w:numPr>
          <w:ilvl w:val="4"/>
          <w:numId w:val="21"/>
        </w:numPr>
        <w:tabs>
          <w:tab w:val="left" w:pos="560"/>
        </w:tabs>
        <w:spacing w:before="91"/>
        <w:jc w:val="both"/>
        <w:rPr>
          <w:rFonts w:ascii="맑은 고딕" w:eastAsia="맑은 고딕" w:hAnsi="맑은 고딕"/>
          <w:sz w:val="20"/>
          <w:szCs w:val="20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>내보내기 시간 범위 설정</w:t>
      </w:r>
    </w:p>
    <w:p w14:paraId="7FA17502" w14:textId="77777777" w:rsidR="007F6D0A" w:rsidRPr="00887BD4" w:rsidRDefault="007577A8" w:rsidP="001B0B37">
      <w:pPr>
        <w:pStyle w:val="a3"/>
        <w:spacing w:before="7"/>
        <w:jc w:val="both"/>
        <w:rPr>
          <w:rFonts w:ascii="맑은 고딕" w:eastAsia="맑은 고딕" w:hAnsi="맑은 고딕"/>
          <w:sz w:val="20"/>
          <w:szCs w:val="20"/>
        </w:rPr>
      </w:pPr>
      <w:r w:rsidRPr="00887BD4">
        <w:rPr>
          <w:rFonts w:ascii="맑은 고딕" w:eastAsia="맑은 고딕" w:hAnsi="맑은 고딕"/>
          <w:noProof/>
          <w:sz w:val="20"/>
          <w:szCs w:val="20"/>
        </w:rPr>
        <w:drawing>
          <wp:anchor distT="0" distB="0" distL="0" distR="0" simplePos="0" relativeHeight="251628544" behindDoc="0" locked="0" layoutInCell="1" allowOverlap="1" wp14:anchorId="2AFF3C22" wp14:editId="4D763CFB">
            <wp:simplePos x="0" y="0"/>
            <wp:positionH relativeFrom="page">
              <wp:posOffset>2603500</wp:posOffset>
            </wp:positionH>
            <wp:positionV relativeFrom="paragraph">
              <wp:posOffset>189865</wp:posOffset>
            </wp:positionV>
            <wp:extent cx="2847340" cy="1219200"/>
            <wp:effectExtent l="0" t="0" r="0" b="0"/>
            <wp:wrapTopAndBottom/>
            <wp:docPr id="573" name="image2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" name="image230.png"/>
                    <pic:cNvPicPr>
                      <a:picLocks noChangeAspect="1"/>
                    </pic:cNvPicPr>
                  </pic:nvPicPr>
                  <pic:blipFill>
                    <a:blip r:embed="rId2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7594" cy="1219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12CF93" w14:textId="6182B50B" w:rsidR="007F6D0A" w:rsidRPr="00887BD4" w:rsidRDefault="007F6D0A" w:rsidP="001B0B37">
      <w:pPr>
        <w:pStyle w:val="a3"/>
        <w:spacing w:before="2"/>
        <w:jc w:val="both"/>
        <w:rPr>
          <w:rFonts w:ascii="맑은 고딕" w:eastAsia="맑은 고딕" w:hAnsi="맑은 고딕"/>
          <w:sz w:val="20"/>
          <w:szCs w:val="20"/>
        </w:rPr>
      </w:pPr>
    </w:p>
    <w:p w14:paraId="7B42EC47" w14:textId="429A960D" w:rsidR="007F6D0A" w:rsidRPr="00887BD4" w:rsidRDefault="00640589" w:rsidP="001B0B37">
      <w:pPr>
        <w:pStyle w:val="a3"/>
        <w:spacing w:before="1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887BD4">
        <w:rPr>
          <w:rFonts w:ascii="맑은 고딕" w:eastAsia="맑은 고딕" w:hAnsi="맑은 고딕"/>
          <w:noProof/>
          <w:sz w:val="20"/>
          <w:szCs w:val="20"/>
        </w:rPr>
        <w:drawing>
          <wp:anchor distT="0" distB="0" distL="0" distR="0" simplePos="0" relativeHeight="251629568" behindDoc="0" locked="0" layoutInCell="1" allowOverlap="1" wp14:anchorId="0F067D2F" wp14:editId="4C0E34DC">
            <wp:simplePos x="0" y="0"/>
            <wp:positionH relativeFrom="page">
              <wp:posOffset>2555875</wp:posOffset>
            </wp:positionH>
            <wp:positionV relativeFrom="paragraph">
              <wp:posOffset>765175</wp:posOffset>
            </wp:positionV>
            <wp:extent cx="2840355" cy="831850"/>
            <wp:effectExtent l="0" t="0" r="0" b="0"/>
            <wp:wrapTopAndBottom/>
            <wp:docPr id="575" name="image2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" name="image231.png"/>
                    <pic:cNvPicPr>
                      <a:picLocks noChangeAspect="1"/>
                    </pic:cNvPicPr>
                  </pic:nvPicPr>
                  <pic:blipFill>
                    <a:blip r:embed="rId2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0355" cy="831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•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자동으로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내보낸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보고서의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대상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경로를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설정합니다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보고서는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설정한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요일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,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시간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및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내보내기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시간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범위에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따라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자동으로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Excel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스프레드시트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형식으로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FTP/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이메일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>/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저장소로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내보낼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그런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다음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"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저장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>"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을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40589">
        <w:rPr>
          <w:rFonts w:ascii="맑은 고딕" w:eastAsia="맑은 고딕" w:hAnsi="맑은 고딕" w:hint="eastAsia"/>
          <w:sz w:val="20"/>
          <w:szCs w:val="20"/>
          <w:lang w:eastAsia="ko-KR"/>
        </w:rPr>
        <w:t>클릭하십시오</w:t>
      </w:r>
      <w:r w:rsidRPr="00640589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516F5F78" w14:textId="0A4A3124" w:rsidR="007F6D0A" w:rsidRPr="00887BD4" w:rsidRDefault="007F6D0A" w:rsidP="001B0B37">
      <w:pPr>
        <w:pStyle w:val="a3"/>
        <w:spacing w:before="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38AE6C37" w14:textId="49C2C53E" w:rsidR="007F6D0A" w:rsidRPr="00887BD4" w:rsidRDefault="000E72C7" w:rsidP="00640589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/>
          <w:b/>
          <w:noProof/>
          <w:sz w:val="20"/>
          <w:szCs w:val="20"/>
        </w:rPr>
        <mc:AlternateContent>
          <mc:Choice Requires="wpg">
            <w:drawing>
              <wp:inline distT="0" distB="0" distL="0" distR="0" wp14:anchorId="3B0B0511" wp14:editId="6B8FFFFD">
                <wp:extent cx="152400" cy="152400"/>
                <wp:effectExtent l="3175" t="0" r="0" b="1270"/>
                <wp:docPr id="1210281021" name="Group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93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565810366" name="Picture 3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3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19802751" name="Picture 3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9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8B5BDEE" id="Group 321" o:spid="_x0000_s1026" style="width:12pt;height:12pt;mso-position-horizontal-relative:char;mso-position-vertical-relative:line" coordorigin="193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">
                <v:shape id="Picture 322" o:spid="_x0000_s1027" type="#_x0000_t75" style="position:absolute;left:193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">
                  <v:imagedata r:id="rId17" o:title=""/>
                </v:shape>
                <v:shape id="Picture 323" o:spid="_x0000_s1028" type="#_x0000_t75" style="position:absolute;left:199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">
                  <v:imagedata r:id="rId18" o:title=""/>
                </v:shape>
                <w10:anchorlock/>
              </v:group>
            </w:pict>
          </mc:Fallback>
        </mc:AlternateContent>
      </w:r>
      <w:r w:rsidR="00640589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 </w:t>
      </w:r>
      <w:r w:rsidR="0013558F" w:rsidRPr="0013558F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참고</w:t>
      </w:r>
      <w:r w:rsidR="0013558F" w:rsidRPr="0013558F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: </w:t>
      </w:r>
      <w:r w:rsidR="0013558F" w:rsidRPr="0013558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현재</w:t>
      </w:r>
      <w:r w:rsidR="0013558F" w:rsidRPr="0013558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13558F" w:rsidRPr="0013558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통계</w:t>
      </w:r>
      <w:r w:rsidR="0013558F" w:rsidRPr="0013558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13558F" w:rsidRPr="0013558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보고서가</w:t>
      </w:r>
      <w:r w:rsidR="0013558F" w:rsidRPr="0013558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13558F" w:rsidRPr="0013558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생성되면</w:t>
      </w:r>
      <w:r w:rsidR="0013558F" w:rsidRPr="0013558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csv </w:t>
      </w:r>
      <w:r w:rsidR="0013558F" w:rsidRPr="0013558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형식으로</w:t>
      </w:r>
      <w:r w:rsidR="0013558F" w:rsidRPr="0013558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="0013558F" w:rsidRPr="0013558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저장됩니다</w:t>
      </w:r>
      <w:r w:rsidR="0013558F" w:rsidRPr="0013558F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167A49DB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4"/>
          <w:lang w:eastAsia="ko-KR"/>
        </w:rPr>
      </w:pPr>
    </w:p>
    <w:p w14:paraId="24DB634D" w14:textId="737B3DC6" w:rsidR="007F6D0A" w:rsidRPr="00172F46" w:rsidRDefault="0013558F" w:rsidP="001B0B37">
      <w:pPr>
        <w:pStyle w:val="3"/>
        <w:numPr>
          <w:ilvl w:val="2"/>
          <w:numId w:val="21"/>
        </w:numPr>
        <w:tabs>
          <w:tab w:val="left" w:pos="825"/>
        </w:tabs>
        <w:spacing w:before="0"/>
        <w:jc w:val="both"/>
        <w:rPr>
          <w:rFonts w:ascii="맑은 고딕" w:eastAsia="맑은 고딕" w:hAnsi="맑은 고딕"/>
        </w:rPr>
      </w:pPr>
      <w:bookmarkStart w:id="184" w:name="8.4.4_Heat_Map"/>
      <w:bookmarkStart w:id="185" w:name="_bookmark55"/>
      <w:bookmarkEnd w:id="184"/>
      <w:bookmarkEnd w:id="185"/>
      <w:r>
        <w:rPr>
          <w:rFonts w:ascii="맑은 고딕" w:eastAsia="맑은 고딕" w:hAnsi="맑은 고딕" w:hint="eastAsia"/>
          <w:lang w:eastAsia="ko-KR"/>
        </w:rPr>
        <w:t>히트 맵</w:t>
      </w:r>
    </w:p>
    <w:p w14:paraId="7AEEBF32" w14:textId="1367FD38" w:rsidR="0013558F" w:rsidRDefault="0013558F" w:rsidP="0013558F">
      <w:pPr>
        <w:pStyle w:val="a3"/>
        <w:spacing w:before="254" w:line="249" w:lineRule="auto"/>
        <w:ind w:left="100" w:right="635"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히트 맵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기능은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고객의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움직임을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분석하여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필요에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따라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직관적이고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정확한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통계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분석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결과로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더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나은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비즈니스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관리를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위한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통찰력을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제시할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6B587E78" w14:textId="77777777" w:rsidR="0013558F" w:rsidRPr="0013558F" w:rsidRDefault="0013558F" w:rsidP="001B0B37">
      <w:pPr>
        <w:pStyle w:val="a3"/>
        <w:spacing w:before="254" w:line="249" w:lineRule="auto"/>
        <w:ind w:left="100" w:right="63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bookmarkStart w:id="186" w:name="8.4.4.1_Heat_Map"/>
      <w:bookmarkEnd w:id="186"/>
    </w:p>
    <w:p w14:paraId="61F2B722" w14:textId="027F03D6" w:rsidR="007F6D0A" w:rsidRPr="00172F46" w:rsidRDefault="0013558F" w:rsidP="001B0B37">
      <w:pPr>
        <w:pStyle w:val="4"/>
        <w:numPr>
          <w:ilvl w:val="3"/>
          <w:numId w:val="21"/>
        </w:numPr>
        <w:tabs>
          <w:tab w:val="left" w:pos="859"/>
        </w:tabs>
        <w:spacing w:before="92"/>
        <w:ind w:left="858"/>
        <w:jc w:val="both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  <w:lang w:eastAsia="ko-KR"/>
        </w:rPr>
        <w:t>히트 맵</w:t>
      </w:r>
    </w:p>
    <w:p w14:paraId="376883E5" w14:textId="77777777" w:rsidR="007F6D0A" w:rsidRPr="00172F46" w:rsidRDefault="007F6D0A" w:rsidP="001B0B37">
      <w:pPr>
        <w:pStyle w:val="a3"/>
        <w:spacing w:before="6"/>
        <w:jc w:val="both"/>
        <w:rPr>
          <w:rFonts w:ascii="맑은 고딕" w:eastAsia="맑은 고딕" w:hAnsi="맑은 고딕"/>
          <w:sz w:val="13"/>
        </w:rPr>
      </w:pPr>
    </w:p>
    <w:p w14:paraId="3F98BB4A" w14:textId="13F389F5" w:rsidR="007F6D0A" w:rsidRPr="0013558F" w:rsidRDefault="000E72C7" w:rsidP="001B0B37">
      <w:pPr>
        <w:pStyle w:val="5"/>
        <w:spacing w:before="90"/>
        <w:ind w:left="445"/>
        <w:jc w:val="both"/>
        <w:rPr>
          <w:rFonts w:ascii="맑은 고딕" w:eastAsia="맑은 고딕" w:hAnsi="맑은 고딕"/>
          <w:sz w:val="20"/>
          <w:szCs w:val="20"/>
        </w:rPr>
      </w:pPr>
      <w:r>
        <w:rPr>
          <w:rFonts w:ascii="맑은 고딕" w:eastAsia="맑은 고딕" w:hAnsi="맑은 고딕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30CE1E97" wp14:editId="0246A762">
                <wp:simplePos x="0" y="0"/>
                <wp:positionH relativeFrom="page">
                  <wp:posOffset>933450</wp:posOffset>
                </wp:positionH>
                <wp:positionV relativeFrom="paragraph">
                  <wp:posOffset>82550</wp:posOffset>
                </wp:positionV>
                <wp:extent cx="152400" cy="152400"/>
                <wp:effectExtent l="0" t="0" r="0" b="0"/>
                <wp:wrapNone/>
                <wp:docPr id="1014731452" name="Group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13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058869697" name="Picture 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13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1778722" name="Picture 3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9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55AC84" id="Group 324" o:spid="_x0000_s1026" style="position:absolute;left:0;text-align:left;margin-left:73.5pt;margin-top:6.5pt;width:12pt;height:12pt;z-index:251674624;mso-position-horizontal-relative:page" coordorigin="1470,13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">
                <v:shape id="Picture 325" o:spid="_x0000_s1027" type="#_x0000_t75" style="position:absolute;left:1470;top:13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">
                  <v:imagedata r:id="rId17" o:title=""/>
                </v:shape>
                <v:shape id="Picture 326" o:spid="_x0000_s1028" type="#_x0000_t75" style="position:absolute;left:1530;top:19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">
                  <v:imagedata r:id="rId18" o:title=""/>
                </v:shape>
                <w10:wrap anchorx="page"/>
              </v:group>
            </w:pict>
          </mc:Fallback>
        </mc:AlternateContent>
      </w:r>
      <w:r w:rsidR="0013558F">
        <w:rPr>
          <w:rFonts w:ascii="맑은 고딕" w:eastAsia="맑은 고딕" w:hAnsi="맑은 고딕" w:hint="eastAsia"/>
          <w:sz w:val="20"/>
          <w:szCs w:val="20"/>
          <w:lang w:eastAsia="ko-KR"/>
        </w:rPr>
        <w:t>참고</w:t>
      </w:r>
      <w:r w:rsidR="007577A8" w:rsidRPr="0013558F">
        <w:rPr>
          <w:rFonts w:ascii="맑은 고딕" w:eastAsia="맑은 고딕" w:hAnsi="맑은 고딕"/>
          <w:sz w:val="20"/>
          <w:szCs w:val="20"/>
        </w:rPr>
        <w:t>:</w:t>
      </w:r>
    </w:p>
    <w:p w14:paraId="19C11086" w14:textId="77777777" w:rsidR="0013558F" w:rsidRPr="0013558F" w:rsidRDefault="0013558F" w:rsidP="0013558F">
      <w:pPr>
        <w:pStyle w:val="a3"/>
        <w:ind w:leftChars="64" w:left="141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•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카메라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모델이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proofErr w:type="spellStart"/>
      <w:r w:rsidRPr="0013558F">
        <w:rPr>
          <w:rFonts w:ascii="맑은 고딕" w:eastAsia="맑은 고딕" w:hAnsi="맑은 고딕"/>
          <w:sz w:val="20"/>
          <w:szCs w:val="20"/>
          <w:lang w:eastAsia="ko-KR"/>
        </w:rPr>
        <w:t>NCxxxx</w:t>
      </w:r>
      <w:proofErr w:type="spellEnd"/>
      <w:r w:rsidRPr="0013558F">
        <w:rPr>
          <w:rFonts w:ascii="맑은 고딕" w:eastAsia="맑은 고딕" w:hAnsi="맑은 고딕"/>
          <w:sz w:val="20"/>
          <w:szCs w:val="20"/>
          <w:lang w:eastAsia="ko-KR"/>
        </w:rPr>
        <w:t>-PA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인지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확인하십시오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1EA3AC3D" w14:textId="77777777" w:rsidR="0013558F" w:rsidRPr="0013558F" w:rsidRDefault="0013558F" w:rsidP="0013558F">
      <w:pPr>
        <w:pStyle w:val="a3"/>
        <w:ind w:firstLineChars="71" w:firstLine="142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lastRenderedPageBreak/>
        <w:t>•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Heat Map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기능은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PTZ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및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LPR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시리즈를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제외한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AI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모델에서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지원됩니다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61C1F0D4" w14:textId="494EA30F" w:rsidR="007F6D0A" w:rsidRPr="00172F46" w:rsidRDefault="0013558F" w:rsidP="0013558F">
      <w:pPr>
        <w:pStyle w:val="a3"/>
        <w:ind w:firstLineChars="71" w:firstLine="163"/>
        <w:jc w:val="both"/>
        <w:rPr>
          <w:rFonts w:ascii="맑은 고딕" w:eastAsia="맑은 고딕" w:hAnsi="맑은 고딕"/>
          <w:sz w:val="20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609088" behindDoc="0" locked="0" layoutInCell="1" allowOverlap="1" wp14:anchorId="6E785048" wp14:editId="36246920">
            <wp:simplePos x="0" y="0"/>
            <wp:positionH relativeFrom="page">
              <wp:posOffset>1466850</wp:posOffset>
            </wp:positionH>
            <wp:positionV relativeFrom="paragraph">
              <wp:posOffset>326390</wp:posOffset>
            </wp:positionV>
            <wp:extent cx="4838700" cy="2441575"/>
            <wp:effectExtent l="0" t="0" r="0" b="0"/>
            <wp:wrapTopAndBottom/>
            <wp:docPr id="577" name="image2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" name="image235.jpeg"/>
                    <pic:cNvPicPr>
                      <a:picLocks noChangeAspect="1"/>
                    </pic:cNvPicPr>
                  </pic:nvPicPr>
                  <pic:blipFill>
                    <a:blip r:embed="rId2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•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SD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카드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또는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NAS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없이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7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일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이내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보고서만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볼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13558F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77FBEFCB" w14:textId="15C53353" w:rsidR="007F6D0A" w:rsidRDefault="007F6D0A" w:rsidP="0013558F">
      <w:pPr>
        <w:pStyle w:val="a3"/>
        <w:spacing w:before="2"/>
        <w:jc w:val="both"/>
        <w:rPr>
          <w:rFonts w:ascii="맑은 고딕" w:eastAsia="맑은 고딕" w:hAnsi="맑은 고딕"/>
          <w:sz w:val="21"/>
          <w:lang w:eastAsia="ko-KR"/>
        </w:rPr>
      </w:pPr>
    </w:p>
    <w:p w14:paraId="56A70C56" w14:textId="77777777" w:rsidR="0013558F" w:rsidRPr="00172F46" w:rsidRDefault="0013558F" w:rsidP="0013558F">
      <w:pPr>
        <w:pStyle w:val="a3"/>
        <w:spacing w:before="2"/>
        <w:jc w:val="both"/>
        <w:rPr>
          <w:rFonts w:ascii="맑은 고딕" w:eastAsia="맑은 고딕" w:hAnsi="맑은 고딕"/>
          <w:sz w:val="21"/>
          <w:lang w:eastAsia="ko-KR"/>
        </w:rPr>
      </w:pPr>
    </w:p>
    <w:p w14:paraId="6E7FE006" w14:textId="7D483615" w:rsidR="007F6D0A" w:rsidRDefault="0013558F" w:rsidP="001B0B37">
      <w:pPr>
        <w:pStyle w:val="a3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13558F">
        <w:rPr>
          <w:rFonts w:ascii="맑은 고딕" w:eastAsia="맑은 고딕" w:hAnsi="맑은 고딕"/>
          <w:bCs/>
          <w:sz w:val="20"/>
          <w:szCs w:val="20"/>
          <w:lang w:eastAsia="ko-KR"/>
        </w:rPr>
        <w:t>1</w:t>
      </w:r>
      <w:r w:rsidRPr="0013558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13558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13558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히트</w:t>
      </w:r>
      <w:r w:rsidRPr="0013558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맵</w:t>
      </w:r>
      <w:r w:rsidRPr="0013558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기능을</w:t>
      </w:r>
      <w:r w:rsidRPr="0013558F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13558F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활성화합니다</w:t>
      </w:r>
      <w:r w:rsidRPr="0013558F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564FB080" w14:textId="77777777" w:rsidR="0013558F" w:rsidRPr="0013558F" w:rsidRDefault="0013558F" w:rsidP="001B0B37">
      <w:pPr>
        <w:pStyle w:val="a3"/>
        <w:jc w:val="both"/>
        <w:rPr>
          <w:rFonts w:ascii="맑은 고딕" w:eastAsia="맑은 고딕" w:hAnsi="맑은 고딕"/>
          <w:bCs/>
          <w:sz w:val="21"/>
          <w:lang w:eastAsia="ko-KR"/>
        </w:rPr>
      </w:pPr>
    </w:p>
    <w:p w14:paraId="554AB8D3" w14:textId="05AEDAD2" w:rsidR="007F6D0A" w:rsidRPr="00172F46" w:rsidRDefault="007577A8" w:rsidP="0013558F">
      <w:pPr>
        <w:pStyle w:val="5"/>
        <w:jc w:val="both"/>
        <w:rPr>
          <w:rFonts w:ascii="맑은 고딕" w:eastAsia="맑은 고딕" w:hAnsi="맑은 고딕"/>
          <w:b w:val="0"/>
          <w:sz w:val="20"/>
        </w:rPr>
      </w:pPr>
      <w:r w:rsidRPr="00172F46">
        <w:rPr>
          <w:rFonts w:ascii="맑은 고딕" w:eastAsia="맑은 고딕" w:hAnsi="맑은 고딕"/>
        </w:rPr>
        <w:t>[</w:t>
      </w:r>
      <w:r w:rsidR="0013558F">
        <w:rPr>
          <w:rFonts w:ascii="맑은 고딕" w:eastAsia="맑은 고딕" w:hAnsi="맑은 고딕" w:hint="eastAsia"/>
          <w:lang w:eastAsia="ko-KR"/>
        </w:rPr>
        <w:t>기본 설정]</w:t>
      </w:r>
    </w:p>
    <w:p w14:paraId="7F8B0D11" w14:textId="77777777" w:rsidR="007F6D0A" w:rsidRPr="00172F46" w:rsidRDefault="007577A8" w:rsidP="0013558F">
      <w:pPr>
        <w:pStyle w:val="a3"/>
        <w:ind w:left="1030"/>
        <w:jc w:val="center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3A4D4CA7" wp14:editId="09AC6B91">
            <wp:extent cx="3505200" cy="2379087"/>
            <wp:effectExtent l="0" t="0" r="0" b="0"/>
            <wp:docPr id="579" name="image2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" name="image236.png"/>
                    <pic:cNvPicPr>
                      <a:picLocks noChangeAspect="1"/>
                    </pic:cNvPicPr>
                  </pic:nvPicPr>
                  <pic:blipFill>
                    <a:blip r:embed="rId2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6894" cy="2387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154E4" w14:textId="77777777" w:rsidR="007F6D0A" w:rsidRPr="00172F46" w:rsidRDefault="007F6D0A" w:rsidP="001B0B37">
      <w:pPr>
        <w:pStyle w:val="a3"/>
        <w:spacing w:before="10"/>
        <w:jc w:val="both"/>
        <w:rPr>
          <w:rFonts w:ascii="맑은 고딕" w:eastAsia="맑은 고딕" w:hAnsi="맑은 고딕"/>
          <w:b/>
          <w:sz w:val="19"/>
        </w:rPr>
      </w:pPr>
    </w:p>
    <w:p w14:paraId="40A2714A" w14:textId="3417679A" w:rsidR="007F6D0A" w:rsidRPr="00172F46" w:rsidRDefault="0013558F" w:rsidP="001B0B37">
      <w:pPr>
        <w:spacing w:before="91" w:after="26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>
        <w:rPr>
          <w:rFonts w:ascii="맑은 고딕" w:eastAsia="맑은 고딕" w:hAnsi="맑은 고딕" w:hint="eastAsia"/>
          <w:b/>
          <w:sz w:val="23"/>
          <w:lang w:eastAsia="ko-KR"/>
        </w:rPr>
        <w:t>표</w:t>
      </w:r>
      <w:r w:rsidR="007577A8" w:rsidRPr="00172F46">
        <w:rPr>
          <w:rFonts w:ascii="맑은 고딕" w:eastAsia="맑은 고딕" w:hAnsi="맑은 고딕"/>
          <w:b/>
          <w:sz w:val="23"/>
        </w:rPr>
        <w:t xml:space="preserve"> 59. </w:t>
      </w:r>
      <w:r>
        <w:rPr>
          <w:rFonts w:ascii="맑은 고딕" w:eastAsia="맑은 고딕" w:hAnsi="맑은 고딕" w:hint="eastAsia"/>
          <w:b/>
          <w:sz w:val="23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93"/>
        <w:gridCol w:w="6536"/>
      </w:tblGrid>
      <w:tr w:rsidR="007F6D0A" w:rsidRPr="00172F46" w14:paraId="22CA8481" w14:textId="77777777" w:rsidTr="0013558F">
        <w:trPr>
          <w:trHeight w:val="848"/>
          <w:jc w:val="center"/>
        </w:trPr>
        <w:tc>
          <w:tcPr>
            <w:tcW w:w="2793" w:type="dxa"/>
            <w:tcBorders>
              <w:bottom w:val="single" w:sz="6" w:space="0" w:color="000000"/>
            </w:tcBorders>
            <w:vAlign w:val="center"/>
          </w:tcPr>
          <w:p w14:paraId="7D1C0C3F" w14:textId="1AEA0B81" w:rsidR="007F6D0A" w:rsidRPr="00172F46" w:rsidRDefault="0013558F" w:rsidP="0013558F">
            <w:pPr>
              <w:pStyle w:val="TableParagraph"/>
              <w:ind w:left="806" w:right="790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536" w:type="dxa"/>
            <w:tcBorders>
              <w:bottom w:val="single" w:sz="6" w:space="0" w:color="000000"/>
            </w:tcBorders>
            <w:vAlign w:val="center"/>
          </w:tcPr>
          <w:p w14:paraId="28DC342E" w14:textId="387F168F" w:rsidR="007F6D0A" w:rsidRPr="00172F46" w:rsidRDefault="0013558F" w:rsidP="0013558F">
            <w:pPr>
              <w:pStyle w:val="TableParagraph"/>
              <w:ind w:left="1597" w:right="2133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13558F" w:rsidRPr="00172F46" w14:paraId="42FB300F" w14:textId="77777777" w:rsidTr="0013558F">
        <w:trPr>
          <w:trHeight w:val="845"/>
          <w:jc w:val="center"/>
        </w:trPr>
        <w:tc>
          <w:tcPr>
            <w:tcW w:w="2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CD7686E" w14:textId="178B4649" w:rsidR="0013558F" w:rsidRPr="0013558F" w:rsidRDefault="0013558F" w:rsidP="0013558F">
            <w:pPr>
              <w:pStyle w:val="TableParagraph"/>
              <w:ind w:left="281" w:right="265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감도</w:t>
            </w:r>
          </w:p>
        </w:tc>
        <w:tc>
          <w:tcPr>
            <w:tcW w:w="6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D5863D7" w14:textId="7F92C354" w:rsidR="0013558F" w:rsidRPr="0013558F" w:rsidRDefault="0013558F" w:rsidP="0013558F">
            <w:pPr>
              <w:pStyle w:val="TableParagraph"/>
              <w:spacing w:line="254" w:lineRule="auto"/>
              <w:ind w:left="94" w:right="23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레벨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1~10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,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레벨은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5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감도가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높을수록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움직이는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물체가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더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쉽게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B46726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기록됩니다</w:t>
            </w:r>
            <w:r w:rsidRPr="00B46726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172F46" w14:paraId="67F63993" w14:textId="77777777" w:rsidTr="0013558F">
        <w:trPr>
          <w:trHeight w:val="845"/>
          <w:jc w:val="center"/>
        </w:trPr>
        <w:tc>
          <w:tcPr>
            <w:tcW w:w="2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4AE07AF" w14:textId="013F7151" w:rsidR="007F6D0A" w:rsidRPr="0013558F" w:rsidRDefault="00C26D28" w:rsidP="0013558F">
            <w:pPr>
              <w:pStyle w:val="TableParagraph"/>
              <w:ind w:left="281" w:right="265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최소 개체</w:t>
            </w:r>
            <w:r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크기</w:t>
            </w:r>
          </w:p>
        </w:tc>
        <w:tc>
          <w:tcPr>
            <w:tcW w:w="6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E637117" w14:textId="3BA7CA14" w:rsidR="007F6D0A" w:rsidRPr="0013558F" w:rsidRDefault="00C26D28" w:rsidP="001B0B37">
            <w:pPr>
              <w:pStyle w:val="TableParagraph"/>
              <w:spacing w:line="254" w:lineRule="auto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최소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개체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크기를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1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에서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100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사이로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설정하고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기본값은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10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값보다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작은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개체는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결과에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기록되지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않습니다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172F46" w14:paraId="496BED26" w14:textId="77777777" w:rsidTr="0013558F">
        <w:trPr>
          <w:trHeight w:val="1052"/>
          <w:jc w:val="center"/>
        </w:trPr>
        <w:tc>
          <w:tcPr>
            <w:tcW w:w="2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015D416" w14:textId="3DFF0305" w:rsidR="007F6D0A" w:rsidRPr="0013558F" w:rsidRDefault="00C26D28" w:rsidP="0013558F">
            <w:pPr>
              <w:pStyle w:val="TableParagraph"/>
              <w:ind w:left="281" w:right="265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proofErr w:type="spellStart"/>
            <w:r w:rsidRPr="00C26D28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lastRenderedPageBreak/>
              <w:t>최소</w:t>
            </w:r>
            <w:proofErr w:type="spellEnd"/>
            <w:r w:rsidRPr="00C26D28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 </w:t>
            </w:r>
            <w:proofErr w:type="spellStart"/>
            <w:r w:rsidRPr="00C26D28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드웰</w:t>
            </w:r>
            <w:proofErr w:type="spellEnd"/>
            <w:r w:rsidRPr="00C26D28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 </w:t>
            </w:r>
            <w:proofErr w:type="spellStart"/>
            <w:r w:rsidRPr="00C26D28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시간</w:t>
            </w:r>
            <w:proofErr w:type="spellEnd"/>
          </w:p>
        </w:tc>
        <w:tc>
          <w:tcPr>
            <w:tcW w:w="6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D9D5FAA" w14:textId="58FBD5BE" w:rsidR="007F6D0A" w:rsidRPr="0013558F" w:rsidRDefault="00C26D28" w:rsidP="001B0B37">
            <w:pPr>
              <w:pStyle w:val="TableParagraph"/>
              <w:spacing w:line="254" w:lineRule="auto"/>
              <w:ind w:left="94" w:right="23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최소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proofErr w:type="spellStart"/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드웰</w:t>
            </w:r>
            <w:proofErr w:type="spellEnd"/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시간을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1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에서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300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까지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설정하며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기본값은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30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개체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가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설정된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"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최소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proofErr w:type="spellStart"/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드웰</w:t>
            </w:r>
            <w:proofErr w:type="spellEnd"/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시간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"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보다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긴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영역에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머무르면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결과에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기록되지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않습니다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7F6D0A" w:rsidRPr="00172F46" w14:paraId="169A3BAE" w14:textId="77777777" w:rsidTr="0013558F">
        <w:trPr>
          <w:trHeight w:val="1256"/>
          <w:jc w:val="center"/>
        </w:trPr>
        <w:tc>
          <w:tcPr>
            <w:tcW w:w="2793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71C5419E" w14:textId="66C067B3" w:rsidR="007F6D0A" w:rsidRPr="0013558F" w:rsidRDefault="00C26D28" w:rsidP="0013558F">
            <w:pPr>
              <w:pStyle w:val="TableParagraph"/>
              <w:ind w:left="281" w:right="265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proofErr w:type="spellStart"/>
            <w:r w:rsidRPr="00C26D28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장면</w:t>
            </w:r>
            <w:proofErr w:type="spellEnd"/>
            <w:r w:rsidRPr="00C26D28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 </w:t>
            </w:r>
            <w:proofErr w:type="spellStart"/>
            <w:r w:rsidRPr="00C26D28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변경</w:t>
            </w:r>
            <w:proofErr w:type="spellEnd"/>
            <w:r w:rsidRPr="00C26D28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 </w:t>
            </w:r>
            <w:proofErr w:type="spellStart"/>
            <w:r w:rsidRPr="00C26D28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적응성</w:t>
            </w:r>
            <w:proofErr w:type="spellEnd"/>
          </w:p>
        </w:tc>
        <w:tc>
          <w:tcPr>
            <w:tcW w:w="6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5D04A77D" w14:textId="4D3D0C0A" w:rsidR="007F6D0A" w:rsidRPr="0013558F" w:rsidRDefault="00C26D28" w:rsidP="001B0B37">
            <w:pPr>
              <w:pStyle w:val="TableParagraph"/>
              <w:spacing w:line="254" w:lineRule="auto"/>
              <w:ind w:left="94" w:right="18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레벨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1~10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,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기본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레벨은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5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입니다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장면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변경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적응성은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감지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정확도를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높일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있는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장면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변화에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대한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카메라의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적응성을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나타냅니다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값이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높을수록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카메라는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빠르게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변화하는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장면에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더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잘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C26D28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적응합니다</w:t>
            </w:r>
            <w:r w:rsidRPr="00C26D28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</w:tbl>
    <w:p w14:paraId="785CC1A6" w14:textId="77777777" w:rsidR="00C26D28" w:rsidRDefault="00C26D28" w:rsidP="001B0B37">
      <w:pPr>
        <w:pStyle w:val="a3"/>
        <w:spacing w:before="9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3C7A7F1D" w14:textId="197DE2E9" w:rsidR="007F6D0A" w:rsidRDefault="00C26D28" w:rsidP="001B0B37">
      <w:pPr>
        <w:pStyle w:val="a3"/>
        <w:spacing w:before="9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>2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히트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맵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영역을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.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영역을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설정하는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화면을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그립니다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>. "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모두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"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버튼을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클릭하여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모든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영역을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선택하거나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"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모두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지우기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"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버튼을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클릭하여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현재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그려진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영역을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제거할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수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있습니다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0D76C3D0" w14:textId="77777777" w:rsidR="00C26D28" w:rsidRPr="00C26D28" w:rsidRDefault="00C26D28" w:rsidP="001B0B37">
      <w:pPr>
        <w:pStyle w:val="a3"/>
        <w:spacing w:before="9"/>
        <w:jc w:val="both"/>
        <w:rPr>
          <w:rFonts w:ascii="맑은 고딕" w:eastAsia="맑은 고딕" w:hAnsi="맑은 고딕"/>
          <w:bCs/>
          <w:lang w:eastAsia="ko-KR"/>
        </w:rPr>
      </w:pPr>
    </w:p>
    <w:p w14:paraId="426B44D1" w14:textId="77777777" w:rsidR="007F6D0A" w:rsidRPr="00172F46" w:rsidRDefault="007577A8" w:rsidP="001B0B37">
      <w:pPr>
        <w:pStyle w:val="a3"/>
        <w:ind w:left="105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21710A1A" wp14:editId="11AA87FB">
            <wp:extent cx="5985510" cy="3020695"/>
            <wp:effectExtent l="0" t="0" r="0" b="0"/>
            <wp:docPr id="581" name="image2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" name="image237.jpeg"/>
                    <pic:cNvPicPr>
                      <a:picLocks noChangeAspect="1"/>
                    </pic:cNvPicPr>
                  </pic:nvPicPr>
                  <pic:blipFill>
                    <a:blip r:embed="rId2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5521" cy="3021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BD221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</w:rPr>
      </w:pPr>
    </w:p>
    <w:p w14:paraId="19F90B6A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0"/>
        </w:rPr>
      </w:pPr>
    </w:p>
    <w:p w14:paraId="0237A9AB" w14:textId="77777777" w:rsidR="007F6D0A" w:rsidRPr="00172F46" w:rsidRDefault="007F6D0A" w:rsidP="001B0B37">
      <w:pPr>
        <w:pStyle w:val="a3"/>
        <w:spacing w:before="10"/>
        <w:jc w:val="both"/>
        <w:rPr>
          <w:rFonts w:ascii="맑은 고딕" w:eastAsia="맑은 고딕" w:hAnsi="맑은 고딕"/>
          <w:sz w:val="22"/>
        </w:rPr>
      </w:pPr>
    </w:p>
    <w:p w14:paraId="1C0D7107" w14:textId="77777777" w:rsidR="00C26D28" w:rsidRPr="0013489E" w:rsidRDefault="00C26D28" w:rsidP="00C26D28">
      <w:pPr>
        <w:jc w:val="both"/>
        <w:rPr>
          <w:rFonts w:ascii="맑은 고딕" w:eastAsia="맑은 고딕" w:hAnsi="맑은 고딕"/>
          <w:b/>
          <w:sz w:val="23"/>
          <w:szCs w:val="23"/>
          <w:lang w:eastAsia="ko-KR"/>
        </w:rPr>
      </w:pP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>[</w:t>
      </w:r>
      <w:r w:rsidRPr="0013489E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스케줄</w:t>
      </w: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 xml:space="preserve"> </w:t>
      </w:r>
      <w:r w:rsidRPr="0013489E">
        <w:rPr>
          <w:rFonts w:ascii="맑은 고딕" w:eastAsia="맑은 고딕" w:hAnsi="맑은 고딕" w:hint="eastAsia"/>
          <w:b/>
          <w:sz w:val="23"/>
          <w:szCs w:val="23"/>
          <w:lang w:eastAsia="ko-KR"/>
        </w:rPr>
        <w:t>설정</w:t>
      </w:r>
      <w:r w:rsidRPr="0013489E">
        <w:rPr>
          <w:rFonts w:ascii="맑은 고딕" w:eastAsia="맑은 고딕" w:hAnsi="맑은 고딕"/>
          <w:b/>
          <w:sz w:val="23"/>
          <w:szCs w:val="23"/>
          <w:lang w:eastAsia="ko-KR"/>
        </w:rPr>
        <w:t>]</w:t>
      </w:r>
    </w:p>
    <w:p w14:paraId="4AB5E0F3" w14:textId="77777777" w:rsidR="00C26D28" w:rsidRPr="006D0E31" w:rsidRDefault="00C26D28" w:rsidP="00C26D28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</w:p>
    <w:p w14:paraId="3E83A817" w14:textId="77777777" w:rsidR="00C26D28" w:rsidRPr="006D0E31" w:rsidRDefault="00C26D28" w:rsidP="00C26D28">
      <w:pPr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>
        <w:rPr>
          <w:rFonts w:ascii="맑은 고딕" w:eastAsia="맑은 고딕" w:hAnsi="맑은 고딕"/>
          <w:bCs/>
          <w:sz w:val="20"/>
          <w:szCs w:val="20"/>
          <w:lang w:eastAsia="ko-KR"/>
        </w:rPr>
        <w:t>3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단계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: 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감지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일정을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6D0E31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설정합니다</w:t>
      </w:r>
      <w:r w:rsidRPr="006D0E31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77A2937C" w14:textId="2042BAC3" w:rsidR="007F6D0A" w:rsidRDefault="007F6D0A" w:rsidP="001B0B37">
      <w:pPr>
        <w:pStyle w:val="a3"/>
        <w:spacing w:before="7"/>
        <w:jc w:val="both"/>
        <w:rPr>
          <w:rFonts w:ascii="맑은 고딕" w:eastAsia="맑은 고딕" w:hAnsi="맑은 고딕"/>
          <w:sz w:val="26"/>
          <w:lang w:eastAsia="ko-KR"/>
        </w:rPr>
      </w:pPr>
    </w:p>
    <w:p w14:paraId="3B038728" w14:textId="77777777" w:rsidR="00C26D28" w:rsidRPr="00172F46" w:rsidRDefault="00C26D28" w:rsidP="001B0B37">
      <w:pPr>
        <w:pStyle w:val="a3"/>
        <w:spacing w:before="7"/>
        <w:jc w:val="both"/>
        <w:rPr>
          <w:rFonts w:ascii="맑은 고딕" w:eastAsia="맑은 고딕" w:hAnsi="맑은 고딕"/>
          <w:sz w:val="26"/>
          <w:lang w:eastAsia="ko-KR"/>
        </w:rPr>
      </w:pPr>
    </w:p>
    <w:p w14:paraId="3300FE93" w14:textId="6B030C4B" w:rsidR="007F6D0A" w:rsidRPr="00172F46" w:rsidRDefault="00C26D28" w:rsidP="001B0B37">
      <w:pPr>
        <w:pStyle w:val="4"/>
        <w:numPr>
          <w:ilvl w:val="3"/>
          <w:numId w:val="21"/>
        </w:numPr>
        <w:tabs>
          <w:tab w:val="left" w:pos="859"/>
        </w:tabs>
        <w:ind w:left="858"/>
        <w:jc w:val="both"/>
        <w:rPr>
          <w:rFonts w:ascii="맑은 고딕" w:eastAsia="맑은 고딕" w:hAnsi="맑은 고딕"/>
        </w:rPr>
      </w:pPr>
      <w:bookmarkStart w:id="187" w:name="8.4.4.2_Report"/>
      <w:bookmarkEnd w:id="187"/>
      <w:r>
        <w:rPr>
          <w:rFonts w:ascii="맑은 고딕" w:eastAsia="맑은 고딕" w:hAnsi="맑은 고딕" w:hint="eastAsia"/>
          <w:lang w:eastAsia="ko-KR"/>
        </w:rPr>
        <w:t>보고서</w:t>
      </w:r>
    </w:p>
    <w:p w14:paraId="493B231B" w14:textId="77777777" w:rsidR="00C26D28" w:rsidRDefault="00C26D28" w:rsidP="00C26D28">
      <w:pPr>
        <w:pStyle w:val="a3"/>
        <w:spacing w:before="3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53A84517" w14:textId="7CBE9DFE" w:rsidR="007F6D0A" w:rsidRDefault="00C26D28" w:rsidP="00C26D28">
      <w:pPr>
        <w:pStyle w:val="a3"/>
        <w:spacing w:before="3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히트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맵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결과는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이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인터페이스에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표시됩니다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37C01BA6" w14:textId="77777777" w:rsidR="00C26D28" w:rsidRPr="00C26D28" w:rsidRDefault="00C26D28" w:rsidP="00C26D28">
      <w:pPr>
        <w:pStyle w:val="a3"/>
        <w:spacing w:before="3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796F7518" w14:textId="7777777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lastRenderedPageBreak/>
        <w:drawing>
          <wp:inline distT="0" distB="0" distL="0" distR="0" wp14:anchorId="7CA45EC0" wp14:editId="562F5956">
            <wp:extent cx="5852160" cy="2953385"/>
            <wp:effectExtent l="0" t="0" r="0" b="0"/>
            <wp:docPr id="583" name="image2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" name="image238.png"/>
                    <pic:cNvPicPr>
                      <a:picLocks noChangeAspect="1"/>
                    </pic:cNvPicPr>
                  </pic:nvPicPr>
                  <pic:blipFill>
                    <a:blip r:embed="rId2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C0F95" w14:textId="77777777" w:rsidR="007F6D0A" w:rsidRPr="00172F46" w:rsidRDefault="007F6D0A" w:rsidP="001B0B37">
      <w:pPr>
        <w:pStyle w:val="a3"/>
        <w:spacing w:before="8"/>
        <w:jc w:val="both"/>
        <w:rPr>
          <w:rFonts w:ascii="맑은 고딕" w:eastAsia="맑은 고딕" w:hAnsi="맑은 고딕"/>
        </w:rPr>
      </w:pPr>
    </w:p>
    <w:p w14:paraId="7A79EE20" w14:textId="152D9F3D" w:rsidR="007F6D0A" w:rsidRDefault="00C26D28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C26D28">
        <w:rPr>
          <w:rFonts w:ascii="맑은 고딕" w:eastAsia="맑은 고딕" w:hAnsi="맑은 고딕"/>
          <w:sz w:val="20"/>
          <w:szCs w:val="20"/>
          <w:lang w:eastAsia="ko-KR"/>
        </w:rPr>
        <w:t>1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주요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히트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맵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유형을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선택합니다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124294A5" w14:textId="77777777" w:rsidR="00C26D28" w:rsidRPr="00C26D28" w:rsidRDefault="00C26D28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569BA3BA" w14:textId="64EBC005" w:rsidR="007F6D0A" w:rsidRPr="00C26D28" w:rsidRDefault="00C26D28" w:rsidP="001B0B37">
      <w:pPr>
        <w:pStyle w:val="a3"/>
        <w:spacing w:before="2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C26D28">
        <w:rPr>
          <w:rFonts w:ascii="맑은 고딕" w:eastAsia="맑은 고딕" w:hAnsi="맑은 고딕"/>
          <w:b/>
          <w:sz w:val="20"/>
          <w:szCs w:val="20"/>
          <w:lang w:eastAsia="ko-KR"/>
        </w:rPr>
        <w:t>[</w:t>
      </w:r>
      <w:r>
        <w:rPr>
          <w:rFonts w:ascii="맑은 고딕" w:eastAsia="맑은 고딕" w:hAnsi="맑은 고딕" w:hint="eastAsia"/>
          <w:b/>
          <w:sz w:val="20"/>
          <w:szCs w:val="20"/>
          <w:lang w:eastAsia="ko-KR"/>
        </w:rPr>
        <w:t>공간 히트 맵</w:t>
      </w:r>
      <w:r w:rsidRPr="00C26D28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]: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 xml:space="preserve">공간 히트 </w:t>
      </w:r>
      <w:proofErr w:type="spellStart"/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맵이</w:t>
      </w:r>
      <w:proofErr w:type="spellEnd"/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다른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색상의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그림으로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표시됩니다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.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다른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색상은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다른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열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값을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나타냅니다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.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빨간색은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가장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높은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것을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나타내고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파란색은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가장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낮은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것을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나타냅니다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0371483A" w14:textId="77777777" w:rsidR="00C26D28" w:rsidRPr="00C26D28" w:rsidRDefault="00C26D28" w:rsidP="001B0B37">
      <w:pPr>
        <w:pStyle w:val="a3"/>
        <w:spacing w:before="2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080A67C7" w14:textId="2B84BC96" w:rsidR="007F6D0A" w:rsidRDefault="00C26D28" w:rsidP="001B0B37">
      <w:pPr>
        <w:pStyle w:val="a3"/>
        <w:spacing w:before="2"/>
        <w:jc w:val="both"/>
        <w:rPr>
          <w:rFonts w:ascii="맑은 고딕" w:eastAsia="맑은 고딕" w:hAnsi="맑은 고딕"/>
          <w:bCs/>
          <w:sz w:val="20"/>
          <w:szCs w:val="20"/>
          <w:lang w:eastAsia="ko-KR"/>
        </w:rPr>
      </w:pPr>
      <w:r w:rsidRPr="00C26D28">
        <w:rPr>
          <w:rFonts w:ascii="맑은 고딕" w:eastAsia="맑은 고딕" w:hAnsi="맑은 고딕"/>
          <w:b/>
          <w:sz w:val="20"/>
          <w:szCs w:val="20"/>
          <w:lang w:eastAsia="ko-KR"/>
        </w:rPr>
        <w:t>[</w:t>
      </w:r>
      <w:r w:rsidRPr="00C26D28">
        <w:rPr>
          <w:rFonts w:ascii="맑은 고딕" w:eastAsia="맑은 고딕" w:hAnsi="맑은 고딕" w:hint="eastAsia"/>
          <w:b/>
          <w:sz w:val="20"/>
          <w:szCs w:val="20"/>
          <w:lang w:eastAsia="ko-KR"/>
        </w:rPr>
        <w:t>시간</w:t>
      </w:r>
      <w:r w:rsidRPr="00C26D28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b/>
          <w:sz w:val="20"/>
          <w:szCs w:val="20"/>
          <w:lang w:eastAsia="ko-KR"/>
        </w:rPr>
        <w:t>히트 맵</w:t>
      </w:r>
      <w:r w:rsidRPr="00C26D28">
        <w:rPr>
          <w:rFonts w:ascii="맑은 고딕" w:eastAsia="맑은 고딕" w:hAnsi="맑은 고딕"/>
          <w:b/>
          <w:sz w:val="20"/>
          <w:szCs w:val="20"/>
          <w:lang w:eastAsia="ko-KR"/>
        </w:rPr>
        <w:t xml:space="preserve">]: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시간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열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지도는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다른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시간에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열을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표시하는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꺾은선형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차트로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bCs/>
          <w:sz w:val="20"/>
          <w:szCs w:val="20"/>
          <w:lang w:eastAsia="ko-KR"/>
        </w:rPr>
        <w:t>표시됩니다</w:t>
      </w:r>
      <w:r w:rsidRPr="00C26D28">
        <w:rPr>
          <w:rFonts w:ascii="맑은 고딕" w:eastAsia="맑은 고딕" w:hAnsi="맑은 고딕"/>
          <w:bCs/>
          <w:sz w:val="20"/>
          <w:szCs w:val="20"/>
          <w:lang w:eastAsia="ko-KR"/>
        </w:rPr>
        <w:t>.</w:t>
      </w:r>
    </w:p>
    <w:p w14:paraId="1E438AFB" w14:textId="77777777" w:rsidR="00C26D28" w:rsidRPr="00C26D28" w:rsidRDefault="00C26D28" w:rsidP="001B0B37">
      <w:pPr>
        <w:pStyle w:val="a3"/>
        <w:spacing w:before="2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36D02036" w14:textId="77777777" w:rsidR="00C26D28" w:rsidRPr="00C26D28" w:rsidRDefault="00C26D28" w:rsidP="00C26D28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C26D28">
        <w:rPr>
          <w:rFonts w:ascii="맑은 고딕" w:eastAsia="맑은 고딕" w:hAnsi="맑은 고딕"/>
          <w:sz w:val="20"/>
          <w:szCs w:val="20"/>
          <w:lang w:eastAsia="ko-KR"/>
        </w:rPr>
        <w:t>2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일일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보고서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,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주간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보고서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,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월간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보고서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및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연간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보고서를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포함한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보고서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유형을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선택합니다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697083AB" w14:textId="77777777" w:rsidR="00C26D28" w:rsidRPr="00C26D28" w:rsidRDefault="00C26D28" w:rsidP="00C26D28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6A77826A" w14:textId="1400D05B" w:rsidR="007F6D0A" w:rsidRDefault="00C26D28" w:rsidP="00C26D28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C26D28">
        <w:rPr>
          <w:rFonts w:ascii="맑은 고딕" w:eastAsia="맑은 고딕" w:hAnsi="맑은 고딕"/>
          <w:sz w:val="20"/>
          <w:szCs w:val="20"/>
          <w:lang w:eastAsia="ko-KR"/>
        </w:rPr>
        <w:t>3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시작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시간을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선택한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다음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"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검색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"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버튼을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클릭하면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카메라가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시작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시간부터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일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>/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주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>/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월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>/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년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>(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사용자가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선택한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보고서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유형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기반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>)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의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데이터를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자동으로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계산하고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해당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보고서를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생성합니다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아래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그림과</w:t>
      </w:r>
      <w:r w:rsidRPr="00C26D28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C26D28">
        <w:rPr>
          <w:rFonts w:ascii="맑은 고딕" w:eastAsia="맑은 고딕" w:hAnsi="맑은 고딕" w:hint="eastAsia"/>
          <w:sz w:val="20"/>
          <w:szCs w:val="20"/>
          <w:lang w:eastAsia="ko-KR"/>
        </w:rPr>
        <w:t>같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습니다.</w:t>
      </w:r>
    </w:p>
    <w:p w14:paraId="7E45DEAA" w14:textId="597C1505" w:rsidR="00C26D28" w:rsidRDefault="00C26D28" w:rsidP="00C26D28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083F4500" w14:textId="7E46BEDA" w:rsidR="00C26D28" w:rsidRDefault="00C26D28" w:rsidP="00C26D28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7B14B7B0" w14:textId="64D7DCF0" w:rsidR="00C26D28" w:rsidRDefault="00C26D28" w:rsidP="00C26D28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4843C2B9" w14:textId="6A91FD62" w:rsidR="00C26D28" w:rsidRDefault="00C26D28" w:rsidP="00C26D28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7DB2920F" w14:textId="469A3426" w:rsidR="00C26D28" w:rsidRDefault="00C26D28" w:rsidP="00C26D28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24CF6275" w14:textId="4300F560" w:rsidR="00C26D28" w:rsidRDefault="00C26D28" w:rsidP="00C26D28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16D239AC" w14:textId="19FB2E23" w:rsidR="00C26D28" w:rsidRDefault="00C26D28" w:rsidP="00C26D28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5425C676" w14:textId="483B7D3A" w:rsidR="00C26D28" w:rsidRDefault="00C26D28" w:rsidP="00C26D28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2D3FE42D" w14:textId="07215E7B" w:rsidR="00C26D28" w:rsidRDefault="00C26D28" w:rsidP="00C26D28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263236C7" w14:textId="6F6C3C91" w:rsidR="00C26D28" w:rsidRDefault="00C26D28" w:rsidP="00C26D28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265C836F" w14:textId="462AFD6F" w:rsidR="00C26D28" w:rsidRDefault="00C26D28" w:rsidP="00C26D28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7A49696E" w14:textId="77777777" w:rsidR="00C26D28" w:rsidRPr="00C26D28" w:rsidRDefault="00C26D28" w:rsidP="00C26D28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632890B1" w14:textId="039D71D2" w:rsidR="00C26D28" w:rsidRDefault="00C26D28" w:rsidP="001B0B37">
      <w:pPr>
        <w:ind w:left="100"/>
        <w:jc w:val="both"/>
        <w:rPr>
          <w:rFonts w:ascii="맑은 고딕" w:eastAsia="맑은 고딕" w:hAnsi="맑은 고딕"/>
          <w:i/>
          <w:sz w:val="20"/>
          <w:szCs w:val="20"/>
          <w:lang w:eastAsia="ko-KR"/>
        </w:rPr>
      </w:pPr>
    </w:p>
    <w:p w14:paraId="4A242B5A" w14:textId="68A00006" w:rsidR="0049313D" w:rsidRDefault="0049313D" w:rsidP="001B0B37">
      <w:pPr>
        <w:ind w:left="100"/>
        <w:jc w:val="both"/>
        <w:rPr>
          <w:rFonts w:ascii="맑은 고딕" w:eastAsia="맑은 고딕" w:hAnsi="맑은 고딕"/>
          <w:i/>
          <w:sz w:val="20"/>
          <w:szCs w:val="20"/>
          <w:lang w:eastAsia="ko-KR"/>
        </w:rPr>
      </w:pPr>
    </w:p>
    <w:p w14:paraId="5D2DC856" w14:textId="77777777" w:rsidR="0049313D" w:rsidRDefault="0049313D" w:rsidP="001B0B37">
      <w:pPr>
        <w:ind w:left="100"/>
        <w:jc w:val="both"/>
        <w:rPr>
          <w:rFonts w:ascii="맑은 고딕" w:eastAsia="맑은 고딕" w:hAnsi="맑은 고딕"/>
          <w:i/>
          <w:sz w:val="20"/>
          <w:szCs w:val="20"/>
          <w:lang w:eastAsia="ko-KR"/>
        </w:rPr>
      </w:pPr>
    </w:p>
    <w:p w14:paraId="30A3CB6E" w14:textId="6EFCDF86" w:rsidR="007F6D0A" w:rsidRDefault="003F3DA4" w:rsidP="00C26D28">
      <w:pPr>
        <w:ind w:left="100"/>
        <w:jc w:val="both"/>
        <w:rPr>
          <w:rFonts w:ascii="맑은 고딕" w:eastAsia="맑은 고딕" w:hAnsi="맑은 고딕"/>
          <w:i/>
          <w:sz w:val="20"/>
          <w:szCs w:val="20"/>
          <w:lang w:eastAsia="ko-KR"/>
        </w:rPr>
      </w:pPr>
      <w:r>
        <w:rPr>
          <w:rFonts w:ascii="맑은 고딕" w:eastAsia="맑은 고딕" w:hAnsi="맑은 고딕" w:hint="eastAsia"/>
          <w:i/>
          <w:sz w:val="20"/>
          <w:szCs w:val="20"/>
          <w:lang w:eastAsia="ko-KR"/>
        </w:rPr>
        <w:lastRenderedPageBreak/>
        <w:t>공간 히트 맵</w:t>
      </w:r>
    </w:p>
    <w:p w14:paraId="16C0181A" w14:textId="77777777" w:rsidR="007F6D0A" w:rsidRPr="00172F46" w:rsidRDefault="007577A8" w:rsidP="001B0B37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057CFC7A" wp14:editId="71831813">
            <wp:extent cx="5882640" cy="2963545"/>
            <wp:effectExtent l="0" t="0" r="0" b="0"/>
            <wp:docPr id="585" name="image2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" name="image239.jpeg"/>
                    <pic:cNvPicPr>
                      <a:picLocks noChangeAspect="1"/>
                    </pic:cNvPicPr>
                  </pic:nvPicPr>
                  <pic:blipFill>
                    <a:blip r:embed="rId2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648" cy="2964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94874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i/>
          <w:sz w:val="20"/>
        </w:rPr>
      </w:pPr>
    </w:p>
    <w:p w14:paraId="7C0D6E04" w14:textId="77777777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i/>
          <w:sz w:val="20"/>
        </w:rPr>
      </w:pPr>
    </w:p>
    <w:p w14:paraId="2A429487" w14:textId="77777777" w:rsidR="007F6D0A" w:rsidRPr="00172F46" w:rsidRDefault="007F6D0A" w:rsidP="001B0B37">
      <w:pPr>
        <w:pStyle w:val="a3"/>
        <w:spacing w:before="10"/>
        <w:jc w:val="both"/>
        <w:rPr>
          <w:rFonts w:ascii="맑은 고딕" w:eastAsia="맑은 고딕" w:hAnsi="맑은 고딕"/>
          <w:i/>
          <w:sz w:val="20"/>
        </w:rPr>
      </w:pPr>
    </w:p>
    <w:p w14:paraId="1E5F42AD" w14:textId="12081C7D" w:rsidR="007F6D0A" w:rsidRPr="00172F46" w:rsidRDefault="003F3DA4" w:rsidP="003F3DA4">
      <w:pPr>
        <w:spacing w:before="90"/>
        <w:ind w:left="100"/>
        <w:jc w:val="both"/>
        <w:rPr>
          <w:rFonts w:ascii="맑은 고딕" w:eastAsia="맑은 고딕" w:hAnsi="맑은 고딕"/>
          <w:i/>
          <w:sz w:val="20"/>
          <w:lang w:eastAsia="ko-KR"/>
        </w:rPr>
      </w:pPr>
      <w:r>
        <w:rPr>
          <w:rFonts w:ascii="맑은 고딕" w:eastAsia="맑은 고딕" w:hAnsi="맑은 고딕" w:hint="eastAsia"/>
          <w:i/>
          <w:sz w:val="20"/>
          <w:lang w:eastAsia="ko-KR"/>
        </w:rPr>
        <w:t>시간 히트 맵</w:t>
      </w:r>
    </w:p>
    <w:p w14:paraId="478DA710" w14:textId="77777777" w:rsidR="007F6D0A" w:rsidRPr="00172F46" w:rsidRDefault="007577A8" w:rsidP="001B0B37">
      <w:pPr>
        <w:pStyle w:val="a3"/>
        <w:spacing w:before="7"/>
        <w:jc w:val="both"/>
        <w:rPr>
          <w:rFonts w:ascii="맑은 고딕" w:eastAsia="맑은 고딕" w:hAnsi="맑은 고딕"/>
          <w:i/>
          <w:sz w:val="22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603968" behindDoc="0" locked="0" layoutInCell="1" allowOverlap="1" wp14:anchorId="285DC8F7" wp14:editId="6EB24453">
            <wp:simplePos x="0" y="0"/>
            <wp:positionH relativeFrom="page">
              <wp:posOffset>914400</wp:posOffset>
            </wp:positionH>
            <wp:positionV relativeFrom="paragraph">
              <wp:posOffset>189865</wp:posOffset>
            </wp:positionV>
            <wp:extent cx="5935980" cy="2823210"/>
            <wp:effectExtent l="0" t="0" r="0" b="0"/>
            <wp:wrapTopAndBottom/>
            <wp:docPr id="587" name="image2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" name="image240.png"/>
                    <pic:cNvPicPr>
                      <a:picLocks noChangeAspect="1"/>
                    </pic:cNvPicPr>
                  </pic:nvPicPr>
                  <pic:blipFill>
                    <a:blip r:embed="rId2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6197" cy="2823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39859B2" w14:textId="77777777" w:rsidR="007F6D0A" w:rsidRPr="00172F46" w:rsidRDefault="007F6D0A" w:rsidP="001B0B37">
      <w:pPr>
        <w:pStyle w:val="a3"/>
        <w:spacing w:before="11"/>
        <w:jc w:val="both"/>
        <w:rPr>
          <w:rFonts w:ascii="맑은 고딕" w:eastAsia="맑은 고딕" w:hAnsi="맑은 고딕"/>
          <w:i/>
          <w:sz w:val="15"/>
          <w:lang w:eastAsia="ko-KR"/>
        </w:rPr>
      </w:pPr>
    </w:p>
    <w:p w14:paraId="7C8DCFA3" w14:textId="77777777" w:rsidR="003F3DA4" w:rsidRPr="003F3DA4" w:rsidRDefault="003F3DA4" w:rsidP="003F3DA4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3F3DA4">
        <w:rPr>
          <w:rFonts w:ascii="맑은 고딕" w:eastAsia="맑은 고딕" w:hAnsi="맑은 고딕"/>
          <w:sz w:val="20"/>
          <w:szCs w:val="20"/>
          <w:lang w:eastAsia="ko-KR"/>
        </w:rPr>
        <w:t>4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>: "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보고서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내보내기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"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버튼을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클릭하여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보고서를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로컬로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내보냅니다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6763AC1B" w14:textId="77777777" w:rsidR="003F3DA4" w:rsidRPr="003F3DA4" w:rsidRDefault="003F3DA4" w:rsidP="003F3DA4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1D957AED" w14:textId="75CE6671" w:rsidR="007F6D0A" w:rsidRPr="003F3DA4" w:rsidRDefault="003F3DA4" w:rsidP="003F3DA4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3F3DA4">
        <w:rPr>
          <w:rFonts w:ascii="맑은 고딕" w:eastAsia="맑은 고딕" w:hAnsi="맑은 고딕"/>
          <w:sz w:val="20"/>
          <w:szCs w:val="20"/>
          <w:lang w:eastAsia="ko-KR"/>
        </w:rPr>
        <w:t>5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>: "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자동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내보내기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"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버튼을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클릭하여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아래와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같이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히트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맵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보고서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설정을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표시합니다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0A999A49" w14:textId="77777777" w:rsidR="007F6D0A" w:rsidRPr="003F3DA4" w:rsidRDefault="007577A8" w:rsidP="001B0B37">
      <w:pPr>
        <w:pStyle w:val="a3"/>
        <w:ind w:left="2530"/>
        <w:jc w:val="both"/>
        <w:rPr>
          <w:rFonts w:ascii="맑은 고딕" w:eastAsia="맑은 고딕" w:hAnsi="맑은 고딕"/>
          <w:sz w:val="20"/>
          <w:szCs w:val="20"/>
        </w:rPr>
      </w:pPr>
      <w:r w:rsidRPr="003F3DA4">
        <w:rPr>
          <w:rFonts w:ascii="맑은 고딕" w:eastAsia="맑은 고딕" w:hAnsi="맑은 고딕"/>
          <w:noProof/>
          <w:sz w:val="20"/>
          <w:szCs w:val="20"/>
        </w:rPr>
        <w:lastRenderedPageBreak/>
        <w:drawing>
          <wp:inline distT="0" distB="0" distL="0" distR="0" wp14:anchorId="047B5BB7" wp14:editId="16C357C5">
            <wp:extent cx="2852420" cy="1847215"/>
            <wp:effectExtent l="0" t="0" r="0" b="0"/>
            <wp:docPr id="589" name="image2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" name="image241.png"/>
                    <pic:cNvPicPr>
                      <a:picLocks noChangeAspect="1"/>
                    </pic:cNvPicPr>
                  </pic:nvPicPr>
                  <pic:blipFill>
                    <a:blip r:embed="rId2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2930" cy="1847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0A13C" w14:textId="77777777" w:rsidR="007F6D0A" w:rsidRPr="003F3DA4" w:rsidRDefault="007F6D0A" w:rsidP="001B0B37">
      <w:pPr>
        <w:pStyle w:val="a3"/>
        <w:spacing w:before="7"/>
        <w:jc w:val="both"/>
        <w:rPr>
          <w:rFonts w:ascii="맑은 고딕" w:eastAsia="맑은 고딕" w:hAnsi="맑은 고딕"/>
          <w:sz w:val="20"/>
          <w:szCs w:val="20"/>
        </w:rPr>
      </w:pPr>
    </w:p>
    <w:p w14:paraId="3A35A95F" w14:textId="225ABE7D" w:rsidR="003F3DA4" w:rsidRPr="003F3DA4" w:rsidRDefault="003F3DA4" w:rsidP="003F3DA4">
      <w:pPr>
        <w:pStyle w:val="a3"/>
        <w:spacing w:before="7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•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내보내기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유형을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설정합니다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사용자는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공간 히트 맵 또는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시간 히트 맵 또는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둘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다를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확인할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공간 히트 맵 또는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시간 히트 </w:t>
      </w:r>
      <w:proofErr w:type="spellStart"/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맵을</w:t>
      </w:r>
      <w:proofErr w:type="spellEnd"/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선택하면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회색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항목이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아래와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같이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편집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가능하게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됩니다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18036000" w14:textId="79263911" w:rsidR="007F6D0A" w:rsidRPr="003F3DA4" w:rsidRDefault="003F3DA4" w:rsidP="003F3DA4">
      <w:pPr>
        <w:pStyle w:val="a3"/>
        <w:spacing w:before="9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3F3DA4">
        <w:rPr>
          <w:rFonts w:ascii="맑은 고딕" w:eastAsia="맑은 고딕" w:hAnsi="맑은 고딕"/>
          <w:noProof/>
          <w:sz w:val="20"/>
          <w:szCs w:val="20"/>
        </w:rPr>
        <w:drawing>
          <wp:anchor distT="0" distB="0" distL="0" distR="0" simplePos="0" relativeHeight="251614208" behindDoc="0" locked="0" layoutInCell="1" allowOverlap="1" wp14:anchorId="668B3FA7" wp14:editId="343F0BF0">
            <wp:simplePos x="0" y="0"/>
            <wp:positionH relativeFrom="page">
              <wp:posOffset>2517775</wp:posOffset>
            </wp:positionH>
            <wp:positionV relativeFrom="paragraph">
              <wp:posOffset>774700</wp:posOffset>
            </wp:positionV>
            <wp:extent cx="2837815" cy="2094865"/>
            <wp:effectExtent l="0" t="0" r="0" b="0"/>
            <wp:wrapTopAndBottom/>
            <wp:docPr id="591" name="image2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1" name="image242.jpeg"/>
                    <pic:cNvPicPr>
                      <a:picLocks noChangeAspect="1"/>
                    </pic:cNvPicPr>
                  </pic:nvPicPr>
                  <pic:blipFill>
                    <a:blip r:embed="rId2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7815" cy="2094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•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날짜를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설정합니다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사용자는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매일을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선택하여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일일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보고서를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내보내고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다른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사람을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선택하여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특정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요일에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보고서를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내보낼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54868E3B" w14:textId="10F937E3" w:rsidR="007F6D0A" w:rsidRDefault="007F6D0A" w:rsidP="001B0B37">
      <w:pPr>
        <w:pStyle w:val="a3"/>
        <w:spacing w:before="6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43E1C4B3" w14:textId="77777777" w:rsidR="003F3DA4" w:rsidRPr="003F3DA4" w:rsidRDefault="003F3DA4" w:rsidP="001B0B37">
      <w:pPr>
        <w:pStyle w:val="a3"/>
        <w:spacing w:before="6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51247551" w14:textId="1B08A14B" w:rsidR="007F6D0A" w:rsidRPr="003F3DA4" w:rsidRDefault="003F3DA4" w:rsidP="001B0B37">
      <w:pPr>
        <w:pStyle w:val="a3"/>
        <w:spacing w:before="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3F3DA4">
        <w:rPr>
          <w:rFonts w:ascii="맑은 고딕" w:eastAsia="맑은 고딕" w:hAnsi="맑은 고딕"/>
          <w:noProof/>
          <w:sz w:val="20"/>
          <w:szCs w:val="20"/>
        </w:rPr>
        <w:drawing>
          <wp:anchor distT="0" distB="0" distL="0" distR="0" simplePos="0" relativeHeight="251618304" behindDoc="0" locked="0" layoutInCell="1" allowOverlap="1" wp14:anchorId="6B2AAAAD" wp14:editId="7936B2FF">
            <wp:simplePos x="0" y="0"/>
            <wp:positionH relativeFrom="page">
              <wp:posOffset>2476500</wp:posOffset>
            </wp:positionH>
            <wp:positionV relativeFrom="paragraph">
              <wp:posOffset>661035</wp:posOffset>
            </wp:positionV>
            <wp:extent cx="2847975" cy="2139950"/>
            <wp:effectExtent l="0" t="0" r="0" b="0"/>
            <wp:wrapTopAndBottom/>
            <wp:docPr id="593" name="image2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" name="image243.jpeg"/>
                    <pic:cNvPicPr>
                      <a:picLocks noChangeAspect="1"/>
                    </pic:cNvPicPr>
                  </pic:nvPicPr>
                  <pic:blipFill>
                    <a:blip r:embed="rId2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2139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•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시간을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설정합니다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사용자는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히트 </w:t>
      </w:r>
      <w:proofErr w:type="spellStart"/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맵을</w:t>
      </w:r>
      <w:proofErr w:type="spellEnd"/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자동으로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내보낼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시간을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선택할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달력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아이콘을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클릭하면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다음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빠른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선택이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나타납니다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7382E437" w14:textId="52BD1D6B" w:rsidR="007F6D0A" w:rsidRPr="00172F46" w:rsidRDefault="003F3DA4" w:rsidP="001B0B37">
      <w:pPr>
        <w:pStyle w:val="a3"/>
        <w:jc w:val="both"/>
        <w:rPr>
          <w:rFonts w:ascii="맑은 고딕" w:eastAsia="맑은 고딕" w:hAnsi="맑은 고딕"/>
          <w:sz w:val="20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619328" behindDoc="0" locked="0" layoutInCell="1" allowOverlap="1" wp14:anchorId="399EB4AE" wp14:editId="427DE795">
            <wp:simplePos x="0" y="0"/>
            <wp:positionH relativeFrom="page">
              <wp:posOffset>2484755</wp:posOffset>
            </wp:positionH>
            <wp:positionV relativeFrom="paragraph">
              <wp:posOffset>387985</wp:posOffset>
            </wp:positionV>
            <wp:extent cx="2842895" cy="1837690"/>
            <wp:effectExtent l="0" t="0" r="0" b="0"/>
            <wp:wrapTopAndBottom/>
            <wp:docPr id="595" name="image2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" name="image244.png"/>
                    <pic:cNvPicPr>
                      <a:picLocks noChangeAspect="1"/>
                    </pic:cNvPicPr>
                  </pic:nvPicPr>
                  <pic:blipFill>
                    <a:blip r:embed="rId2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2895" cy="1837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7A0DAF" w14:textId="61D43426" w:rsidR="007F6D0A" w:rsidRPr="00172F46" w:rsidRDefault="007F6D0A" w:rsidP="001B0B37">
      <w:pPr>
        <w:pStyle w:val="a3"/>
        <w:spacing w:before="2"/>
        <w:jc w:val="both"/>
        <w:rPr>
          <w:rFonts w:ascii="맑은 고딕" w:eastAsia="맑은 고딕" w:hAnsi="맑은 고딕"/>
          <w:sz w:val="17"/>
          <w:lang w:eastAsia="ko-KR"/>
        </w:rPr>
      </w:pPr>
    </w:p>
    <w:p w14:paraId="2FAC9549" w14:textId="2A17163E" w:rsidR="007F6D0A" w:rsidRPr="003F3DA4" w:rsidRDefault="003F3DA4" w:rsidP="001B0B37">
      <w:pPr>
        <w:pStyle w:val="a3"/>
        <w:spacing w:before="7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3F3DA4">
        <w:rPr>
          <w:rFonts w:ascii="맑은 고딕" w:eastAsia="맑은 고딕" w:hAnsi="맑은 고딕" w:hint="eastAsia"/>
          <w:szCs w:val="22"/>
          <w:lang w:eastAsia="ko-KR"/>
        </w:rPr>
        <w:t>•</w:t>
      </w:r>
      <w:r w:rsidRPr="003F3DA4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내보내기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시간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범위를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설정합니다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0AE7CC1E" w14:textId="3C053DE5" w:rsidR="007F6D0A" w:rsidRPr="003F3DA4" w:rsidRDefault="007F6D0A" w:rsidP="001B0B37">
      <w:pPr>
        <w:pStyle w:val="a3"/>
        <w:spacing w:before="1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63A0C7B3" w14:textId="58733C15" w:rsidR="007F6D0A" w:rsidRPr="003F3DA4" w:rsidRDefault="003F3DA4" w:rsidP="001B0B37">
      <w:pPr>
        <w:pStyle w:val="a3"/>
        <w:spacing w:before="1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3F3DA4">
        <w:rPr>
          <w:rFonts w:ascii="맑은 고딕" w:eastAsia="맑은 고딕" w:hAnsi="맑은 고딕"/>
          <w:noProof/>
          <w:sz w:val="20"/>
          <w:szCs w:val="20"/>
        </w:rPr>
        <w:drawing>
          <wp:anchor distT="0" distB="0" distL="0" distR="0" simplePos="0" relativeHeight="251620352" behindDoc="0" locked="0" layoutInCell="1" allowOverlap="1" wp14:anchorId="7256631C" wp14:editId="732A1E36">
            <wp:simplePos x="0" y="0"/>
            <wp:positionH relativeFrom="page">
              <wp:posOffset>2661285</wp:posOffset>
            </wp:positionH>
            <wp:positionV relativeFrom="paragraph">
              <wp:posOffset>736600</wp:posOffset>
            </wp:positionV>
            <wp:extent cx="2877820" cy="1877695"/>
            <wp:effectExtent l="0" t="0" r="0" b="0"/>
            <wp:wrapTopAndBottom/>
            <wp:docPr id="597" name="image2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" name="image245.png"/>
                    <pic:cNvPicPr>
                      <a:picLocks noChangeAspect="1"/>
                    </pic:cNvPicPr>
                  </pic:nvPicPr>
                  <pic:blipFill>
                    <a:blip r:embed="rId2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7820" cy="1877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•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자동으로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내보낸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보고서의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대상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경로를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설정합니다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보고서는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설정한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요일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,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시간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및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내보내기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시간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범위에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따라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자동으로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Excel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스프레드시트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또는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그림의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형태로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FTP/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이메일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>/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저장소로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내보낼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그런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다음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"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저장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>"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을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클릭하십시오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2A1A0FD8" w14:textId="5721CFDC" w:rsidR="007F6D0A" w:rsidRPr="003F3DA4" w:rsidRDefault="007F6D0A" w:rsidP="001B0B37">
      <w:pPr>
        <w:pStyle w:val="a3"/>
        <w:spacing w:before="7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2CDD6D31" w14:textId="7D9B1F67" w:rsidR="007F6D0A" w:rsidRDefault="003F3DA4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현재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공간 히트 </w:t>
      </w:r>
      <w:proofErr w:type="spellStart"/>
      <w:r>
        <w:rPr>
          <w:rFonts w:ascii="맑은 고딕" w:eastAsia="맑은 고딕" w:hAnsi="맑은 고딕" w:hint="eastAsia"/>
          <w:sz w:val="20"/>
          <w:szCs w:val="20"/>
          <w:lang w:eastAsia="ko-KR"/>
        </w:rPr>
        <w:t>맵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이</w:t>
      </w:r>
      <w:proofErr w:type="spellEnd"/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생성되면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proofErr w:type="spellStart"/>
      <w:r w:rsidRPr="003F3DA4">
        <w:rPr>
          <w:rFonts w:ascii="맑은 고딕" w:eastAsia="맑은 고딕" w:hAnsi="맑은 고딕"/>
          <w:sz w:val="20"/>
          <w:szCs w:val="20"/>
          <w:lang w:eastAsia="ko-KR"/>
        </w:rPr>
        <w:t>png</w:t>
      </w:r>
      <w:proofErr w:type="spellEnd"/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이미지로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저장됩니다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현재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시간 히트 </w:t>
      </w:r>
      <w:proofErr w:type="spellStart"/>
      <w:r>
        <w:rPr>
          <w:rFonts w:ascii="맑은 고딕" w:eastAsia="맑은 고딕" w:hAnsi="맑은 고딕" w:hint="eastAsia"/>
          <w:sz w:val="20"/>
          <w:szCs w:val="20"/>
          <w:lang w:eastAsia="ko-KR"/>
        </w:rPr>
        <w:t>맵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이</w:t>
      </w:r>
      <w:proofErr w:type="spellEnd"/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생성되면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csv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형식으로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3F3DA4">
        <w:rPr>
          <w:rFonts w:ascii="맑은 고딕" w:eastAsia="맑은 고딕" w:hAnsi="맑은 고딕" w:hint="eastAsia"/>
          <w:sz w:val="20"/>
          <w:szCs w:val="20"/>
          <w:lang w:eastAsia="ko-KR"/>
        </w:rPr>
        <w:t>저장됩니다</w:t>
      </w:r>
      <w:r w:rsidRPr="003F3DA4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43109C97" w14:textId="77777777" w:rsidR="00ED187D" w:rsidRPr="003F3DA4" w:rsidRDefault="00ED187D" w:rsidP="001B0B37">
      <w:pPr>
        <w:pStyle w:val="a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40E14BB1" w14:textId="77777777" w:rsidR="00880CF0" w:rsidRPr="00172F46" w:rsidRDefault="00880CF0" w:rsidP="00880CF0">
      <w:pPr>
        <w:pStyle w:val="2"/>
        <w:numPr>
          <w:ilvl w:val="1"/>
          <w:numId w:val="21"/>
        </w:numPr>
        <w:tabs>
          <w:tab w:val="left" w:pos="687"/>
        </w:tabs>
        <w:jc w:val="both"/>
        <w:rPr>
          <w:rFonts w:ascii="맑은 고딕" w:eastAsia="맑은 고딕" w:hAnsi="맑은 고딕"/>
        </w:rPr>
      </w:pPr>
      <w:r w:rsidRPr="00172F46">
        <w:rPr>
          <w:rFonts w:ascii="맑은 고딕" w:eastAsia="맑은 고딕" w:hAnsi="맑은 고딕"/>
        </w:rPr>
        <w:t>PTZ</w:t>
      </w:r>
    </w:p>
    <w:p w14:paraId="1E218D4F" w14:textId="77777777" w:rsidR="00880CF0" w:rsidRPr="00FB2DA6" w:rsidRDefault="00880CF0" w:rsidP="00880CF0">
      <w:pPr>
        <w:pStyle w:val="a3"/>
        <w:spacing w:before="10"/>
        <w:jc w:val="both"/>
        <w:rPr>
          <w:rFonts w:ascii="맑은 고딕" w:eastAsia="맑은 고딕" w:hAnsi="맑은 고딕"/>
          <w:i/>
          <w:sz w:val="24"/>
          <w:szCs w:val="16"/>
        </w:rPr>
      </w:pPr>
    </w:p>
    <w:p w14:paraId="0836D889" w14:textId="77777777" w:rsidR="00880CF0" w:rsidRPr="00172F46" w:rsidRDefault="00880CF0" w:rsidP="00880CF0">
      <w:pPr>
        <w:pStyle w:val="3"/>
        <w:numPr>
          <w:ilvl w:val="2"/>
          <w:numId w:val="21"/>
        </w:numPr>
        <w:tabs>
          <w:tab w:val="left" w:pos="825"/>
        </w:tabs>
        <w:spacing w:before="0"/>
        <w:jc w:val="both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  <w:lang w:eastAsia="ko-KR"/>
        </w:rPr>
        <w:t>기본</w:t>
      </w:r>
    </w:p>
    <w:p w14:paraId="3B1DA22A" w14:textId="77777777" w:rsidR="00880CF0" w:rsidRPr="00172F46" w:rsidRDefault="00880CF0" w:rsidP="00880CF0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1B0D8D90" wp14:editId="71FC8D99">
            <wp:extent cx="5852160" cy="2953385"/>
            <wp:effectExtent l="0" t="0" r="0" b="0"/>
            <wp:docPr id="14" name="image2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" name="image246.png"/>
                    <pic:cNvPicPr>
                      <a:picLocks noChangeAspect="1"/>
                    </pic:cNvPicPr>
                  </pic:nvPicPr>
                  <pic:blipFill>
                    <a:blip r:embed="rId2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2E70B" w14:textId="6F543587" w:rsidR="00880CF0" w:rsidRDefault="00880CF0" w:rsidP="00880CF0">
      <w:pPr>
        <w:pStyle w:val="a3"/>
        <w:spacing w:before="8"/>
        <w:jc w:val="both"/>
        <w:rPr>
          <w:rFonts w:ascii="맑은 고딕" w:eastAsia="맑은 고딕" w:hAnsi="맑은 고딕"/>
          <w:i/>
        </w:rPr>
      </w:pPr>
    </w:p>
    <w:p w14:paraId="0C9672BC" w14:textId="02BC3EFD" w:rsidR="00ED187D" w:rsidRDefault="00ED187D" w:rsidP="00880CF0">
      <w:pPr>
        <w:pStyle w:val="a3"/>
        <w:spacing w:before="8"/>
        <w:jc w:val="both"/>
        <w:rPr>
          <w:rFonts w:ascii="맑은 고딕" w:eastAsia="맑은 고딕" w:hAnsi="맑은 고딕"/>
          <w:i/>
        </w:rPr>
      </w:pPr>
    </w:p>
    <w:p w14:paraId="0AC9153A" w14:textId="5F401714" w:rsidR="00ED187D" w:rsidRDefault="00ED187D" w:rsidP="00880CF0">
      <w:pPr>
        <w:pStyle w:val="a3"/>
        <w:spacing w:before="8"/>
        <w:jc w:val="both"/>
        <w:rPr>
          <w:rFonts w:ascii="맑은 고딕" w:eastAsia="맑은 고딕" w:hAnsi="맑은 고딕"/>
          <w:i/>
        </w:rPr>
      </w:pPr>
    </w:p>
    <w:p w14:paraId="38C25643" w14:textId="12742A80" w:rsidR="00ED187D" w:rsidRDefault="00ED187D" w:rsidP="00880CF0">
      <w:pPr>
        <w:pStyle w:val="a3"/>
        <w:spacing w:before="8"/>
        <w:jc w:val="both"/>
        <w:rPr>
          <w:rFonts w:ascii="맑은 고딕" w:eastAsia="맑은 고딕" w:hAnsi="맑은 고딕"/>
          <w:i/>
        </w:rPr>
      </w:pPr>
    </w:p>
    <w:p w14:paraId="0D8F2208" w14:textId="471942DB" w:rsidR="00ED187D" w:rsidRDefault="00ED187D" w:rsidP="00880CF0">
      <w:pPr>
        <w:pStyle w:val="a3"/>
        <w:spacing w:before="8"/>
        <w:jc w:val="both"/>
        <w:rPr>
          <w:rFonts w:ascii="맑은 고딕" w:eastAsia="맑은 고딕" w:hAnsi="맑은 고딕"/>
          <w:i/>
        </w:rPr>
      </w:pPr>
    </w:p>
    <w:p w14:paraId="2F269D02" w14:textId="77621A35" w:rsidR="00ED187D" w:rsidRDefault="00ED187D" w:rsidP="00880CF0">
      <w:pPr>
        <w:pStyle w:val="a3"/>
        <w:spacing w:before="8"/>
        <w:jc w:val="both"/>
        <w:rPr>
          <w:rFonts w:ascii="맑은 고딕" w:eastAsia="맑은 고딕" w:hAnsi="맑은 고딕"/>
          <w:i/>
        </w:rPr>
      </w:pPr>
    </w:p>
    <w:p w14:paraId="09946436" w14:textId="77777777" w:rsidR="00ED187D" w:rsidRPr="00172F46" w:rsidRDefault="00ED187D" w:rsidP="00880CF0">
      <w:pPr>
        <w:pStyle w:val="a3"/>
        <w:spacing w:before="8"/>
        <w:jc w:val="both"/>
        <w:rPr>
          <w:rFonts w:ascii="맑은 고딕" w:eastAsia="맑은 고딕" w:hAnsi="맑은 고딕"/>
          <w:i/>
        </w:rPr>
      </w:pPr>
    </w:p>
    <w:p w14:paraId="6DC67D44" w14:textId="249AB9A2" w:rsidR="00880CF0" w:rsidRPr="00172F46" w:rsidRDefault="000E72C7" w:rsidP="00880CF0">
      <w:pPr>
        <w:pStyle w:val="5"/>
        <w:spacing w:before="90"/>
        <w:jc w:val="both"/>
        <w:rPr>
          <w:rFonts w:ascii="맑은 고딕" w:eastAsia="맑은 고딕" w:hAnsi="맑은 고딕"/>
        </w:rPr>
      </w:pPr>
      <w:r>
        <w:rPr>
          <w:rFonts w:ascii="Arial" w:eastAsia="Arial" w:hAnsi="Arial"/>
          <w:b w:val="0"/>
          <w:noProof/>
          <w:sz w:val="22"/>
        </w:rPr>
        <mc:AlternateContent>
          <mc:Choice Requires="wpg">
            <w:drawing>
              <wp:anchor distT="0" distB="0" distL="114300" distR="114300" simplePos="0" relativeHeight="251686912" behindDoc="1" locked="0" layoutInCell="1" allowOverlap="1" wp14:anchorId="6A066146" wp14:editId="2B9C41F2">
                <wp:simplePos x="0" y="0"/>
                <wp:positionH relativeFrom="page">
                  <wp:posOffset>5998845</wp:posOffset>
                </wp:positionH>
                <wp:positionV relativeFrom="page">
                  <wp:posOffset>3759200</wp:posOffset>
                </wp:positionV>
                <wp:extent cx="152400" cy="152400"/>
                <wp:effectExtent l="0" t="0" r="0" b="0"/>
                <wp:wrapNone/>
                <wp:docPr id="594035472" name="그룹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4887" y="6047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20" name="Picture 3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87" y="6046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22" name="Picture 3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47" y="6106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D5FE0CA" id="그룹 5" o:spid="_x0000_s1026" style="position:absolute;left:0;text-align:left;margin-left:472.35pt;margin-top:296pt;width:12pt;height:12pt;z-index:-251629568;mso-position-horizontal-relative:page;mso-position-vertical-relative:page" coordorigin="4887,6047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">
                <v:shape id="Picture 334" o:spid="_x0000_s1027" type="#_x0000_t75" style="position:absolute;left:4887;top:6046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">
                  <v:imagedata r:id="rId17" o:title=""/>
                </v:shape>
                <v:shape id="Picture 335" o:spid="_x0000_s1028" type="#_x0000_t75" style="position:absolute;left:4947;top:6106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">
                  <v:imagedata r:id="rId18" o:title=""/>
                </v:shape>
                <w10:wrap anchorx="page" anchory="page"/>
              </v:group>
            </w:pict>
          </mc:Fallback>
        </mc:AlternateContent>
      </w:r>
      <w:r>
        <w:rPr>
          <w:rFonts w:ascii="Arial" w:eastAsia="Arial" w:hAnsi="Arial"/>
          <w:b w:val="0"/>
          <w:noProof/>
          <w:sz w:val="22"/>
        </w:rPr>
        <mc:AlternateContent>
          <mc:Choice Requires="wpg">
            <w:drawing>
              <wp:anchor distT="0" distB="0" distL="114300" distR="114300" simplePos="0" relativeHeight="251685888" behindDoc="1" locked="0" layoutInCell="1" allowOverlap="1" wp14:anchorId="79EAD961" wp14:editId="54522D6E">
                <wp:simplePos x="0" y="0"/>
                <wp:positionH relativeFrom="page">
                  <wp:posOffset>6248400</wp:posOffset>
                </wp:positionH>
                <wp:positionV relativeFrom="page">
                  <wp:posOffset>3164205</wp:posOffset>
                </wp:positionV>
                <wp:extent cx="152400" cy="152400"/>
                <wp:effectExtent l="0" t="0" r="0" b="0"/>
                <wp:wrapNone/>
                <wp:docPr id="1192551137" name="그룹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4887" y="4893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26" name="Picture 3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87" y="4893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28" name="Picture 3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47" y="4953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C2F803D" id="그룹 4" o:spid="_x0000_s1026" style="position:absolute;left:0;text-align:left;margin-left:492pt;margin-top:249.15pt;width:12pt;height:12pt;z-index:-251630592;mso-position-horizontal-relative:page;mso-position-vertical-relative:page" coordorigin="4887,4893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">
                <v:shape id="Picture 331" o:spid="_x0000_s1027" type="#_x0000_t75" style="position:absolute;left:4887;top:4893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">
                  <v:imagedata r:id="rId17" o:title=""/>
                </v:shape>
                <v:shape id="Picture 332" o:spid="_x0000_s1028" type="#_x0000_t75" style="position:absolute;left:4947;top:4953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">
                  <v:imagedata r:id="rId18" o:title=""/>
                </v:shape>
                <w10:wrap anchorx="page" anchory="page"/>
              </v:group>
            </w:pict>
          </mc:Fallback>
        </mc:AlternateContent>
      </w:r>
      <w:r w:rsidR="00880CF0" w:rsidRPr="00172F46">
        <w:rPr>
          <w:rFonts w:ascii="맑은 고딕" w:eastAsia="맑은 고딕" w:hAnsi="맑은 고딕"/>
        </w:rPr>
        <w:t>[</w:t>
      </w:r>
      <w:r w:rsidR="00880CF0">
        <w:rPr>
          <w:rFonts w:ascii="맑은 고딕" w:eastAsia="맑은 고딕" w:hAnsi="맑은 고딕" w:hint="eastAsia"/>
          <w:lang w:eastAsia="ko-KR"/>
        </w:rPr>
        <w:t>기본</w:t>
      </w:r>
      <w:r w:rsidR="00880CF0" w:rsidRPr="00172F46">
        <w:rPr>
          <w:rFonts w:ascii="맑은 고딕" w:eastAsia="맑은 고딕" w:hAnsi="맑은 고딕"/>
        </w:rPr>
        <w:t>]</w:t>
      </w:r>
    </w:p>
    <w:p w14:paraId="72C085AC" w14:textId="77777777" w:rsidR="00880CF0" w:rsidRPr="00172F46" w:rsidRDefault="00880CF0" w:rsidP="00880CF0">
      <w:pPr>
        <w:pStyle w:val="a3"/>
        <w:spacing w:before="7"/>
        <w:jc w:val="both"/>
        <w:rPr>
          <w:rFonts w:ascii="맑은 고딕" w:eastAsia="맑은 고딕" w:hAnsi="맑은 고딕"/>
          <w:b/>
          <w:sz w:val="22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659776" behindDoc="0" locked="0" layoutInCell="1" allowOverlap="1" wp14:anchorId="00D120F2" wp14:editId="5B874026">
            <wp:simplePos x="0" y="0"/>
            <wp:positionH relativeFrom="page">
              <wp:posOffset>914400</wp:posOffset>
            </wp:positionH>
            <wp:positionV relativeFrom="paragraph">
              <wp:posOffset>189865</wp:posOffset>
            </wp:positionV>
            <wp:extent cx="5852160" cy="2953385"/>
            <wp:effectExtent l="0" t="0" r="0" b="0"/>
            <wp:wrapTopAndBottom/>
            <wp:docPr id="23" name="image2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" name="image247.png"/>
                    <pic:cNvPicPr>
                      <a:picLocks noChangeAspect="1"/>
                    </pic:cNvPicPr>
                  </pic:nvPicPr>
                  <pic:blipFill>
                    <a:blip r:embed="rId2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3CEABB4" w14:textId="0D324E1D" w:rsidR="00880CF0" w:rsidRPr="00172F46" w:rsidRDefault="00880CF0" w:rsidP="00880CF0">
      <w:pPr>
        <w:spacing w:before="91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>
        <w:rPr>
          <w:rFonts w:ascii="맑은 고딕" w:eastAsia="맑은 고딕" w:hAnsi="맑은 고딕" w:hint="eastAsia"/>
          <w:b/>
          <w:sz w:val="23"/>
          <w:lang w:eastAsia="ko-KR"/>
        </w:rPr>
        <w:t xml:space="preserve">표 </w:t>
      </w:r>
      <w:r w:rsidR="00ED187D">
        <w:rPr>
          <w:rFonts w:ascii="맑은 고딕" w:eastAsia="맑은 고딕" w:hAnsi="맑은 고딕"/>
          <w:b/>
          <w:sz w:val="23"/>
          <w:lang w:eastAsia="ko-KR"/>
        </w:rPr>
        <w:t>60</w:t>
      </w:r>
      <w:r w:rsidRPr="00172F46">
        <w:rPr>
          <w:rFonts w:ascii="맑은 고딕" w:eastAsia="맑은 고딕" w:hAnsi="맑은 고딕"/>
          <w:b/>
          <w:sz w:val="23"/>
        </w:rPr>
        <w:t xml:space="preserve">. </w:t>
      </w:r>
      <w:r>
        <w:rPr>
          <w:rFonts w:ascii="맑은 고딕" w:eastAsia="맑은 고딕" w:hAnsi="맑은 고딕" w:hint="eastAsia"/>
          <w:b/>
          <w:sz w:val="23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08"/>
        <w:gridCol w:w="6021"/>
      </w:tblGrid>
      <w:tr w:rsidR="00880CF0" w:rsidRPr="00172F46" w14:paraId="04C82261" w14:textId="77777777" w:rsidTr="00BF340F">
        <w:trPr>
          <w:trHeight w:val="848"/>
          <w:jc w:val="center"/>
        </w:trPr>
        <w:tc>
          <w:tcPr>
            <w:tcW w:w="3308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4A9DDD8D" w14:textId="7C2D93EA" w:rsidR="00880CF0" w:rsidRPr="00172F46" w:rsidRDefault="00880CF0" w:rsidP="00BF340F">
            <w:pPr>
              <w:pStyle w:val="TableParagraph"/>
              <w:spacing w:before="9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02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54936CD" w14:textId="77777777" w:rsidR="00880CF0" w:rsidRPr="00172F46" w:rsidRDefault="00880CF0" w:rsidP="00BF340F">
            <w:pPr>
              <w:pStyle w:val="TableParagraph"/>
              <w:ind w:left="1915" w:rightChars="890" w:right="1958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880CF0" w:rsidRPr="00172F46" w14:paraId="00526774" w14:textId="77777777" w:rsidTr="00BF340F">
        <w:trPr>
          <w:trHeight w:val="1259"/>
          <w:jc w:val="center"/>
        </w:trPr>
        <w:tc>
          <w:tcPr>
            <w:tcW w:w="3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CDB96CB" w14:textId="77777777" w:rsidR="00880CF0" w:rsidRPr="00EF48B3" w:rsidRDefault="00880CF0" w:rsidP="00BF340F">
            <w:pPr>
              <w:pStyle w:val="TableParagraph"/>
              <w:spacing w:before="143"/>
              <w:ind w:left="959" w:right="943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proofErr w:type="spellStart"/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프리셋</w:t>
            </w:r>
            <w:proofErr w:type="spellEnd"/>
          </w:p>
        </w:tc>
        <w:tc>
          <w:tcPr>
            <w:tcW w:w="6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F349C05" w14:textId="77777777" w:rsidR="00880CF0" w:rsidRPr="00EF48B3" w:rsidRDefault="00880CF0" w:rsidP="00BF340F">
            <w:pPr>
              <w:pStyle w:val="TableParagraph"/>
              <w:spacing w:line="254" w:lineRule="auto"/>
              <w:ind w:left="94" w:right="158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proofErr w:type="spellStart"/>
            <w:r w:rsidRPr="00907D9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프리셋</w:t>
            </w:r>
            <w:proofErr w:type="spellEnd"/>
            <w:r w:rsidRPr="00907D9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proofErr w:type="spellStart"/>
            <w:r w:rsidRPr="00907D9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프리징을</w:t>
            </w:r>
            <w:proofErr w:type="spellEnd"/>
            <w:r w:rsidRPr="00907D9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07D9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활성화하면</w:t>
            </w:r>
            <w:r w:rsidRPr="00907D9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07D9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해당</w:t>
            </w:r>
            <w:r w:rsidRPr="00907D9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07D9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위치로의</w:t>
            </w:r>
            <w:r w:rsidRPr="00907D9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07D9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이동</w:t>
            </w:r>
            <w:r w:rsidRPr="00907D9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07D9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경로와</w:t>
            </w:r>
            <w:r w:rsidRPr="00907D9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실시간 영상이</w:t>
            </w:r>
            <w:r w:rsidRPr="00907D9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07D9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모두</w:t>
            </w:r>
            <w:r w:rsidRPr="00907D9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07D9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표시되는</w:t>
            </w:r>
            <w:r w:rsidRPr="00907D9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07D9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대신</w:t>
            </w:r>
            <w:r w:rsidRPr="00907D9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proofErr w:type="spellStart"/>
            <w:r w:rsidRPr="00907D9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프리셋</w:t>
            </w:r>
            <w:proofErr w:type="spellEnd"/>
            <w:r w:rsidRPr="00907D9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07D9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위치의</w:t>
            </w:r>
            <w:r w:rsidRPr="00907D9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실시간 영상이</w:t>
            </w:r>
            <w:r w:rsidRPr="00907D9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07D9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직접</w:t>
            </w:r>
            <w:r w:rsidRPr="00907D9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07D9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표시됩니다</w:t>
            </w:r>
            <w:r w:rsidRPr="00907D9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907D9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또한</w:t>
            </w:r>
            <w:r w:rsidRPr="00907D9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07D9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디지털</w:t>
            </w:r>
            <w:r w:rsidRPr="00907D9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07D9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네트워크</w:t>
            </w:r>
            <w:r w:rsidRPr="00907D9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07D9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시스템에서</w:t>
            </w:r>
            <w:r w:rsidRPr="00907D9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07D9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대역폭</w:t>
            </w:r>
            <w:r w:rsidRPr="00907D9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07D9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사용을</w:t>
            </w:r>
            <w:r w:rsidRPr="00907D9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07D9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줄일</w:t>
            </w:r>
            <w:r w:rsidRPr="00907D9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07D9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</w:t>
            </w:r>
            <w:r w:rsidRPr="00907D9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07D9D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Pr="00907D9D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880CF0" w:rsidRPr="00172F46" w14:paraId="371D31B7" w14:textId="77777777" w:rsidTr="00BF340F">
        <w:trPr>
          <w:trHeight w:val="586"/>
          <w:jc w:val="center"/>
        </w:trPr>
        <w:tc>
          <w:tcPr>
            <w:tcW w:w="3308" w:type="dxa"/>
            <w:vMerge w:val="restar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4577560" w14:textId="77777777" w:rsidR="00880CF0" w:rsidRPr="00EF48B3" w:rsidRDefault="00880CF0" w:rsidP="00BF340F">
            <w:pPr>
              <w:pStyle w:val="TableParagraph"/>
              <w:spacing w:before="1"/>
              <w:ind w:left="928" w:right="914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속도</w:t>
            </w:r>
          </w:p>
        </w:tc>
        <w:tc>
          <w:tcPr>
            <w:tcW w:w="6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A3ED278" w14:textId="77777777" w:rsidR="00880CF0" w:rsidRPr="00EF48B3" w:rsidRDefault="00880CF0" w:rsidP="00BF340F">
            <w:pPr>
              <w:pStyle w:val="TableParagraph"/>
              <w:spacing w:before="74" w:line="254" w:lineRule="auto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proofErr w:type="spellStart"/>
            <w:r w:rsidRPr="00907D9D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프리셋</w:t>
            </w:r>
            <w:proofErr w:type="spellEnd"/>
            <w:r w:rsidRPr="00907D9D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Pr="00907D9D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속도</w:t>
            </w:r>
            <w:r w:rsidRPr="00907D9D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proofErr w:type="spellStart"/>
            <w:r w:rsidRPr="00907D9D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프리셋을</w:t>
            </w:r>
            <w:proofErr w:type="spellEnd"/>
            <w:r w:rsidRPr="00907D9D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07D9D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호출하는</w:t>
            </w:r>
            <w:r w:rsidRPr="00907D9D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 xml:space="preserve">속도 </w:t>
            </w:r>
            <w:r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(</w:t>
            </w:r>
            <w:r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 xml:space="preserve">레벨 </w:t>
            </w:r>
            <w:r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1~10)</w:t>
            </w:r>
          </w:p>
        </w:tc>
      </w:tr>
      <w:tr w:rsidR="00880CF0" w:rsidRPr="00172F46" w14:paraId="3570C73A" w14:textId="77777777" w:rsidTr="00BF340F">
        <w:trPr>
          <w:trHeight w:val="1138"/>
          <w:jc w:val="center"/>
        </w:trPr>
        <w:tc>
          <w:tcPr>
            <w:tcW w:w="3308" w:type="dxa"/>
            <w:vMerge/>
            <w:tcBorders>
              <w:top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76091770" w14:textId="77777777" w:rsidR="00880CF0" w:rsidRPr="00EF48B3" w:rsidRDefault="00880CF0" w:rsidP="00BF340F">
            <w:pPr>
              <w:jc w:val="center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</w:tc>
        <w:tc>
          <w:tcPr>
            <w:tcW w:w="6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5D51B59" w14:textId="77777777" w:rsidR="00880CF0" w:rsidRPr="009B1491" w:rsidRDefault="00880CF0" w:rsidP="00BF340F">
            <w:pPr>
              <w:pStyle w:val="TableParagraph"/>
              <w:spacing w:before="74" w:line="254" w:lineRule="auto"/>
              <w:ind w:left="94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9B1491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수동</w:t>
            </w:r>
            <w:r w:rsidRPr="009B1491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속도</w:t>
            </w:r>
            <w:r w:rsidRPr="009B1491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수동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제어의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PTZ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속도를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결정합니다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. </w:t>
            </w:r>
            <w:r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(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낮음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/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중간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/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높음</w:t>
            </w:r>
            <w:r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)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</w:p>
          <w:p w14:paraId="6B870251" w14:textId="5F6B54CB" w:rsidR="00880CF0" w:rsidRPr="00EF48B3" w:rsidRDefault="00880CF0" w:rsidP="00BF340F">
            <w:pPr>
              <w:pStyle w:val="TableParagraph"/>
              <w:ind w:left="87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9B1491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="000E72C7">
              <w:rPr>
                <w:noProof/>
              </w:rPr>
              <mc:AlternateContent>
                <mc:Choice Requires="wpg">
                  <w:drawing>
                    <wp:inline distT="0" distB="0" distL="0" distR="0" wp14:anchorId="449AEE17" wp14:editId="481EC4A9">
                      <wp:extent cx="152400" cy="152400"/>
                      <wp:effectExtent l="4445" t="3175" r="0" b="0"/>
                      <wp:docPr id="1766219359" name="Group 4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4283" y="5961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79001776" name="Picture 4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83" y="5960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8462354" name="Picture 46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343" y="6020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94E12F6" id="Group 460" o:spid="_x0000_s1026" style="width:12pt;height:12pt;mso-position-horizontal-relative:char;mso-position-vertical-relative:line" coordorigin="4283,596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">
                      <v:shape id="Picture 461" o:spid="_x0000_s1027" type="#_x0000_t75" style="position:absolute;left:4283;top:596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">
                        <v:imagedata r:id="rId17" o:title=""/>
                      </v:shape>
                      <v:shape id="Picture 462" o:spid="_x0000_s1028" type="#_x0000_t75" style="position:absolute;left:4343;top:602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Pr="009B1491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참고</w:t>
            </w:r>
            <w:r w:rsidRPr="009B1491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S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peed Dome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만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해당</w:t>
            </w:r>
          </w:p>
        </w:tc>
      </w:tr>
      <w:tr w:rsidR="00880CF0" w:rsidRPr="00172F46" w14:paraId="09697AD0" w14:textId="77777777" w:rsidTr="00BF340F">
        <w:trPr>
          <w:trHeight w:val="1138"/>
          <w:jc w:val="center"/>
        </w:trPr>
        <w:tc>
          <w:tcPr>
            <w:tcW w:w="3308" w:type="dxa"/>
            <w:vMerge/>
            <w:tcBorders>
              <w:top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4297C1D4" w14:textId="77777777" w:rsidR="00880CF0" w:rsidRPr="00EF48B3" w:rsidRDefault="00880CF0" w:rsidP="00BF340F">
            <w:pPr>
              <w:jc w:val="center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</w:tc>
        <w:tc>
          <w:tcPr>
            <w:tcW w:w="6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2F3BFFA" w14:textId="77777777" w:rsidR="00880CF0" w:rsidRPr="009B1491" w:rsidRDefault="00880CF0" w:rsidP="00BF340F">
            <w:pPr>
              <w:pStyle w:val="TableParagraph"/>
              <w:spacing w:before="74" w:line="254" w:lineRule="auto"/>
              <w:ind w:left="94" w:right="158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9B1491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스캔</w:t>
            </w:r>
            <w:r w:rsidRPr="009B1491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속도</w:t>
            </w:r>
            <w:r w:rsidRPr="009B1491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오토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스캔의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속도를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결정합니다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. </w:t>
            </w:r>
            <w:r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(</w:t>
            </w:r>
            <w:r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1~10)</w:t>
            </w:r>
          </w:p>
          <w:p w14:paraId="6C18AB1D" w14:textId="127F099A" w:rsidR="00880CF0" w:rsidRPr="00EF48B3" w:rsidRDefault="000E72C7" w:rsidP="00BF340F">
            <w:pPr>
              <w:pStyle w:val="TableParagraph"/>
              <w:ind w:left="229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602A19DA" wp14:editId="26B896D4">
                      <wp:extent cx="152400" cy="152400"/>
                      <wp:effectExtent l="2540" t="1905" r="0" b="0"/>
                      <wp:docPr id="917869065" name="Group 5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2400" cy="152400"/>
                                <a:chOff x="4283" y="5961"/>
                                <a:chExt cx="240" cy="2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31360214" name="Picture 4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83" y="5960"/>
                                  <a:ext cx="240" cy="24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1878393" name="Picture 46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343" y="6020"/>
                                  <a:ext cx="180" cy="18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91744B3" id="Group 536" o:spid="_x0000_s1026" style="width:12pt;height:12pt;mso-position-horizontal-relative:char;mso-position-vertical-relative:line" coordorigin="4283,596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">
                      <v:shape id="Picture 461" o:spid="_x0000_s1027" type="#_x0000_t75" style="position:absolute;left:4283;top:596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">
                        <v:imagedata r:id="rId17" o:title=""/>
                      </v:shape>
                      <v:shape id="Picture 462" o:spid="_x0000_s1028" type="#_x0000_t75" style="position:absolute;left:4343;top:602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">
                        <v:imagedata r:id="rId18" o:title=""/>
                      </v:shape>
                      <w10:anchorlock/>
                    </v:group>
                  </w:pict>
                </mc:Fallback>
              </mc:AlternateContent>
            </w:r>
            <w:r w:rsidR="00880CF0" w:rsidRPr="009B1491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="00880CF0" w:rsidRPr="009B1491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참고</w:t>
            </w:r>
            <w:r w:rsidR="00880CF0" w:rsidRPr="009B1491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="00880CF0"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S</w:t>
            </w:r>
            <w:r w:rsidR="00880CF0"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peed Dome</w:t>
            </w:r>
            <w:r w:rsidR="00880CF0"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만</w:t>
            </w:r>
            <w:r w:rsidR="00880CF0"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="00880CF0"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해당</w:t>
            </w:r>
          </w:p>
        </w:tc>
      </w:tr>
      <w:tr w:rsidR="00880CF0" w:rsidRPr="00172F46" w14:paraId="7EC8129A" w14:textId="77777777" w:rsidTr="00BF340F">
        <w:trPr>
          <w:trHeight w:val="379"/>
          <w:jc w:val="center"/>
        </w:trPr>
        <w:tc>
          <w:tcPr>
            <w:tcW w:w="3308" w:type="dxa"/>
            <w:vMerge w:val="restart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E993A08" w14:textId="77777777" w:rsidR="00880CF0" w:rsidRPr="00EF48B3" w:rsidRDefault="00880CF0" w:rsidP="00BF340F">
            <w:pPr>
              <w:pStyle w:val="TableParagraph"/>
              <w:ind w:left="928" w:right="914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proofErr w:type="spellStart"/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패트롤</w:t>
            </w:r>
            <w:proofErr w:type="spellEnd"/>
          </w:p>
        </w:tc>
        <w:tc>
          <w:tcPr>
            <w:tcW w:w="6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7540EC9" w14:textId="77777777" w:rsidR="00880CF0" w:rsidRPr="00EF48B3" w:rsidRDefault="00880CF0" w:rsidP="00BF340F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proofErr w:type="spellStart"/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패트롤</w:t>
            </w:r>
            <w:proofErr w:type="spellEnd"/>
            <w:r w:rsidRPr="009B1491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복구</w:t>
            </w:r>
            <w:r w:rsidRPr="009B1491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proofErr w:type="spellStart"/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패트롤</w:t>
            </w:r>
            <w:proofErr w:type="spellEnd"/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복구를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활성화하려면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클릭</w:t>
            </w:r>
          </w:p>
        </w:tc>
      </w:tr>
      <w:tr w:rsidR="00880CF0" w:rsidRPr="00172F46" w14:paraId="4FED1009" w14:textId="77777777" w:rsidTr="00BF340F">
        <w:trPr>
          <w:trHeight w:val="586"/>
          <w:jc w:val="center"/>
        </w:trPr>
        <w:tc>
          <w:tcPr>
            <w:tcW w:w="3308" w:type="dxa"/>
            <w:vMerge/>
            <w:tcBorders>
              <w:top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5C7E9920" w14:textId="77777777" w:rsidR="00880CF0" w:rsidRPr="00EF48B3" w:rsidRDefault="00880CF0" w:rsidP="00BF340F">
            <w:pPr>
              <w:jc w:val="center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</w:tc>
        <w:tc>
          <w:tcPr>
            <w:tcW w:w="6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FC55223" w14:textId="77777777" w:rsidR="00880CF0" w:rsidRPr="00EF48B3" w:rsidRDefault="00880CF0" w:rsidP="00BF340F">
            <w:pPr>
              <w:pStyle w:val="TableParagraph"/>
              <w:spacing w:before="74" w:line="254" w:lineRule="auto"/>
              <w:ind w:left="94" w:right="158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proofErr w:type="spellStart"/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패트롤</w:t>
            </w:r>
            <w:proofErr w:type="spellEnd"/>
            <w:r w:rsidRPr="009B1491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회복</w:t>
            </w:r>
            <w:r w:rsidRPr="009B1491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시간</w:t>
            </w:r>
            <w:r w:rsidRPr="009B1491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순찰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회복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시간을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5~720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초로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설정</w:t>
            </w:r>
          </w:p>
        </w:tc>
      </w:tr>
      <w:tr w:rsidR="00880CF0" w:rsidRPr="00172F46" w14:paraId="0855973D" w14:textId="77777777" w:rsidTr="00BF340F">
        <w:trPr>
          <w:trHeight w:val="376"/>
          <w:jc w:val="center"/>
        </w:trPr>
        <w:tc>
          <w:tcPr>
            <w:tcW w:w="3308" w:type="dxa"/>
            <w:vMerge w:val="restart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548D04E8" w14:textId="77777777" w:rsidR="00880CF0" w:rsidRPr="00EF48B3" w:rsidRDefault="00880CF0" w:rsidP="00BF340F">
            <w:pPr>
              <w:pStyle w:val="TableParagraph"/>
              <w:ind w:left="928" w:right="914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초점</w:t>
            </w:r>
          </w:p>
        </w:tc>
        <w:tc>
          <w:tcPr>
            <w:tcW w:w="6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10217BD" w14:textId="77777777" w:rsidR="00880CF0" w:rsidRPr="00EF48B3" w:rsidRDefault="00880CF0" w:rsidP="00BF340F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9B1491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초점</w:t>
            </w:r>
            <w:r w:rsidRPr="009B1491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모드</w:t>
            </w:r>
            <w:r w:rsidRPr="009B1491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자동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/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반자동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/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수동</w:t>
            </w:r>
          </w:p>
        </w:tc>
      </w:tr>
      <w:tr w:rsidR="00880CF0" w:rsidRPr="00172F46" w14:paraId="34CEABAF" w14:textId="77777777" w:rsidTr="00BF340F">
        <w:trPr>
          <w:trHeight w:val="995"/>
          <w:jc w:val="center"/>
        </w:trPr>
        <w:tc>
          <w:tcPr>
            <w:tcW w:w="3308" w:type="dxa"/>
            <w:vMerge/>
            <w:tcBorders>
              <w:top w:val="nil"/>
              <w:right w:val="single" w:sz="6" w:space="0" w:color="000000"/>
            </w:tcBorders>
            <w:vAlign w:val="center"/>
          </w:tcPr>
          <w:p w14:paraId="5697B003" w14:textId="77777777" w:rsidR="00880CF0" w:rsidRPr="00EF48B3" w:rsidRDefault="00880CF0" w:rsidP="00BF340F">
            <w:pPr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</w:tc>
        <w:tc>
          <w:tcPr>
            <w:tcW w:w="6021" w:type="dxa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14484D6B" w14:textId="77777777" w:rsidR="00880CF0" w:rsidRPr="00EF48B3" w:rsidRDefault="00880CF0" w:rsidP="00BF340F">
            <w:pPr>
              <w:pStyle w:val="TableParagraph"/>
              <w:spacing w:before="72" w:line="254" w:lineRule="auto"/>
              <w:ind w:left="94" w:right="17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9B1491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최소</w:t>
            </w:r>
            <w:r w:rsidRPr="009B1491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초점</w:t>
            </w:r>
            <w:r w:rsidRPr="009B1491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거리</w:t>
            </w:r>
            <w:r w:rsidRPr="009B1491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각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초점의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단계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길이를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조정하기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위한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최소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초점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거리를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설정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(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1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미터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, 1.5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미터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, 3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미터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, 6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미터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, 10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미터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및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20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미</w:t>
            </w:r>
            <w:r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터,</w:t>
            </w:r>
            <w:r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기본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최소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초점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거리는</w:t>
            </w:r>
            <w:r w:rsidRPr="009B1491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1</w:t>
            </w:r>
            <w:r w:rsidRPr="009B1491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미터</w:t>
            </w:r>
            <w:r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)</w:t>
            </w:r>
          </w:p>
        </w:tc>
      </w:tr>
    </w:tbl>
    <w:p w14:paraId="779D19AF" w14:textId="77777777" w:rsidR="00880CF0" w:rsidRPr="00172F46" w:rsidRDefault="00880CF0" w:rsidP="00880CF0">
      <w:pPr>
        <w:pStyle w:val="a3"/>
        <w:spacing w:before="5"/>
        <w:jc w:val="both"/>
        <w:rPr>
          <w:rFonts w:ascii="맑은 고딕" w:eastAsia="맑은 고딕" w:hAnsi="맑은 고딕"/>
          <w:b/>
          <w:sz w:val="9"/>
          <w:lang w:eastAsia="ko-KR"/>
        </w:rPr>
      </w:pPr>
    </w:p>
    <w:p w14:paraId="56CAE42E" w14:textId="6D9BEE18" w:rsidR="00880CF0" w:rsidRPr="00172F46" w:rsidRDefault="00880CF0" w:rsidP="00ED187D">
      <w:pPr>
        <w:spacing w:before="90"/>
        <w:ind w:left="100"/>
        <w:jc w:val="both"/>
        <w:rPr>
          <w:rFonts w:ascii="맑은 고딕" w:eastAsia="맑은 고딕" w:hAnsi="맑은 고딕"/>
          <w:b/>
        </w:rPr>
      </w:pPr>
      <w:r w:rsidRPr="00172F46">
        <w:rPr>
          <w:rFonts w:ascii="맑은 고딕" w:eastAsia="맑은 고딕" w:hAnsi="맑은 고딕"/>
          <w:b/>
          <w:sz w:val="23"/>
        </w:rPr>
        <w:t>[PTZ OSD]</w:t>
      </w:r>
    </w:p>
    <w:p w14:paraId="40A0A4C2" w14:textId="77777777" w:rsidR="00880CF0" w:rsidRPr="00172F46" w:rsidRDefault="00880CF0" w:rsidP="00880CF0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50D252D6" wp14:editId="2FC0C744">
            <wp:extent cx="5852160" cy="2953385"/>
            <wp:effectExtent l="0" t="0" r="0" b="0"/>
            <wp:docPr id="25" name="image2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" name="image248.png"/>
                    <pic:cNvPicPr>
                      <a:picLocks noChangeAspect="1"/>
                    </pic:cNvPicPr>
                  </pic:nvPicPr>
                  <pic:blipFill>
                    <a:blip r:embed="rId2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33A03" w14:textId="77777777" w:rsidR="00880CF0" w:rsidRDefault="00880CF0" w:rsidP="00880CF0">
      <w:pPr>
        <w:spacing w:before="90" w:after="26"/>
        <w:ind w:left="100"/>
        <w:jc w:val="both"/>
        <w:rPr>
          <w:rFonts w:ascii="맑은 고딕" w:eastAsia="맑은 고딕" w:hAnsi="맑은 고딕"/>
          <w:b/>
          <w:sz w:val="23"/>
        </w:rPr>
      </w:pPr>
    </w:p>
    <w:p w14:paraId="137561A1" w14:textId="2C3E5051" w:rsidR="00880CF0" w:rsidRPr="00172F46" w:rsidRDefault="00880CF0" w:rsidP="00880CF0">
      <w:pPr>
        <w:spacing w:before="90" w:after="26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>
        <w:rPr>
          <w:rFonts w:ascii="맑은 고딕" w:eastAsia="맑은 고딕" w:hAnsi="맑은 고딕" w:hint="eastAsia"/>
          <w:b/>
          <w:sz w:val="23"/>
          <w:lang w:eastAsia="ko-KR"/>
        </w:rPr>
        <w:t xml:space="preserve">표 </w:t>
      </w:r>
      <w:r w:rsidR="00ED187D">
        <w:rPr>
          <w:rFonts w:ascii="맑은 고딕" w:eastAsia="맑은 고딕" w:hAnsi="맑은 고딕"/>
          <w:b/>
          <w:sz w:val="23"/>
        </w:rPr>
        <w:t>61</w:t>
      </w:r>
      <w:r w:rsidRPr="00172F46">
        <w:rPr>
          <w:rFonts w:ascii="맑은 고딕" w:eastAsia="맑은 고딕" w:hAnsi="맑은 고딕"/>
          <w:b/>
          <w:sz w:val="23"/>
        </w:rPr>
        <w:t xml:space="preserve">. </w:t>
      </w:r>
      <w:r>
        <w:rPr>
          <w:rFonts w:ascii="맑은 고딕" w:eastAsia="맑은 고딕" w:hAnsi="맑은 고딕" w:hint="eastAsia"/>
          <w:b/>
          <w:sz w:val="23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08"/>
        <w:gridCol w:w="6021"/>
      </w:tblGrid>
      <w:tr w:rsidR="00880CF0" w:rsidRPr="00172F46" w14:paraId="46874D8C" w14:textId="77777777" w:rsidTr="00BF340F">
        <w:trPr>
          <w:trHeight w:val="557"/>
          <w:jc w:val="center"/>
        </w:trPr>
        <w:tc>
          <w:tcPr>
            <w:tcW w:w="3308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192F1D7B" w14:textId="77777777" w:rsidR="00880CF0" w:rsidRPr="00172F46" w:rsidRDefault="00880CF0" w:rsidP="00BF340F">
            <w:pPr>
              <w:pStyle w:val="TableParagraph"/>
              <w:ind w:left="927" w:right="914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021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3F8AAFCE" w14:textId="77777777" w:rsidR="00880CF0" w:rsidRPr="00172F46" w:rsidRDefault="00880CF0" w:rsidP="00BF340F">
            <w:pPr>
              <w:pStyle w:val="TableParagraph"/>
              <w:ind w:left="1915" w:rightChars="890" w:right="1958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880CF0" w:rsidRPr="00172F46" w14:paraId="37FBB30D" w14:textId="77777777" w:rsidTr="00BF340F">
        <w:trPr>
          <w:trHeight w:val="379"/>
          <w:jc w:val="center"/>
        </w:trPr>
        <w:tc>
          <w:tcPr>
            <w:tcW w:w="3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FB6DA49" w14:textId="77777777" w:rsidR="00880CF0" w:rsidRPr="009B1491" w:rsidRDefault="00880CF0" w:rsidP="00BF340F">
            <w:pPr>
              <w:pStyle w:val="TableParagraph"/>
              <w:spacing w:before="74"/>
              <w:ind w:left="959" w:right="943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줌 상태</w:t>
            </w:r>
          </w:p>
        </w:tc>
        <w:tc>
          <w:tcPr>
            <w:tcW w:w="6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4E107F9" w14:textId="77777777" w:rsidR="00880CF0" w:rsidRPr="009B1491" w:rsidRDefault="00880CF0" w:rsidP="00BF340F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9B149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2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</w:t>
            </w:r>
            <w:r w:rsidRPr="009B149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/5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</w:t>
            </w:r>
            <w:r w:rsidRPr="009B149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/10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</w:t>
            </w:r>
            <w:r w:rsidRPr="009B149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항상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열림</w:t>
            </w:r>
            <w:r w:rsidRPr="009B149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항상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닫힘</w:t>
            </w:r>
          </w:p>
        </w:tc>
      </w:tr>
      <w:tr w:rsidR="00880CF0" w:rsidRPr="00172F46" w14:paraId="2E6DC001" w14:textId="77777777" w:rsidTr="00BF340F">
        <w:trPr>
          <w:trHeight w:val="379"/>
          <w:jc w:val="center"/>
        </w:trPr>
        <w:tc>
          <w:tcPr>
            <w:tcW w:w="3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E10BA29" w14:textId="77777777" w:rsidR="00880CF0" w:rsidRPr="009B1491" w:rsidRDefault="00880CF0" w:rsidP="00BF340F">
            <w:pPr>
              <w:pStyle w:val="TableParagraph"/>
              <w:spacing w:before="74"/>
              <w:ind w:left="836" w:right="763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9B1491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Pan &amp; Tilt </w:t>
            </w: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상태</w:t>
            </w:r>
          </w:p>
        </w:tc>
        <w:tc>
          <w:tcPr>
            <w:tcW w:w="6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2C298D3" w14:textId="77777777" w:rsidR="00880CF0" w:rsidRPr="009B1491" w:rsidRDefault="00880CF0" w:rsidP="00BF340F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9B149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2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</w:t>
            </w:r>
            <w:r w:rsidRPr="009B149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/5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</w:t>
            </w:r>
            <w:r w:rsidRPr="009B149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/10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</w:t>
            </w:r>
            <w:r w:rsidRPr="009B149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항상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열림</w:t>
            </w:r>
            <w:r w:rsidRPr="009B149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항상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닫힘</w:t>
            </w:r>
          </w:p>
        </w:tc>
      </w:tr>
      <w:tr w:rsidR="00880CF0" w:rsidRPr="00172F46" w14:paraId="574FCBD0" w14:textId="77777777" w:rsidTr="00BF340F">
        <w:trPr>
          <w:trHeight w:val="379"/>
          <w:jc w:val="center"/>
        </w:trPr>
        <w:tc>
          <w:tcPr>
            <w:tcW w:w="3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36BA8D3" w14:textId="77777777" w:rsidR="00880CF0" w:rsidRPr="009B1491" w:rsidRDefault="00880CF0" w:rsidP="00BF340F">
            <w:pPr>
              <w:pStyle w:val="TableParagraph"/>
              <w:spacing w:before="74"/>
              <w:ind w:left="959" w:right="943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proofErr w:type="spellStart"/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프리셋</w:t>
            </w:r>
            <w:proofErr w:type="spellEnd"/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 상태</w:t>
            </w:r>
          </w:p>
        </w:tc>
        <w:tc>
          <w:tcPr>
            <w:tcW w:w="6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43884EA" w14:textId="77777777" w:rsidR="00880CF0" w:rsidRPr="009B1491" w:rsidRDefault="00880CF0" w:rsidP="00BF340F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9B149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2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</w:t>
            </w:r>
            <w:r w:rsidRPr="009B149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/5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</w:t>
            </w:r>
            <w:r w:rsidRPr="009B149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/10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</w:t>
            </w:r>
            <w:r w:rsidRPr="009B149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항상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열림</w:t>
            </w:r>
            <w:r w:rsidRPr="009B149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항상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닫힘</w:t>
            </w:r>
          </w:p>
        </w:tc>
      </w:tr>
      <w:tr w:rsidR="00880CF0" w:rsidRPr="00172F46" w14:paraId="03F98A57" w14:textId="77777777" w:rsidTr="00BF340F">
        <w:trPr>
          <w:trHeight w:val="379"/>
          <w:jc w:val="center"/>
        </w:trPr>
        <w:tc>
          <w:tcPr>
            <w:tcW w:w="3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B4ADD5B" w14:textId="77777777" w:rsidR="00880CF0" w:rsidRPr="009B1491" w:rsidRDefault="00880CF0" w:rsidP="00BF340F">
            <w:pPr>
              <w:pStyle w:val="TableParagraph"/>
              <w:spacing w:before="74"/>
              <w:ind w:left="959" w:right="943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proofErr w:type="spellStart"/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패틀로</w:t>
            </w:r>
            <w:proofErr w:type="spellEnd"/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 xml:space="preserve"> 상태</w:t>
            </w:r>
          </w:p>
        </w:tc>
        <w:tc>
          <w:tcPr>
            <w:tcW w:w="6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21AAA06" w14:textId="77777777" w:rsidR="00880CF0" w:rsidRPr="009B1491" w:rsidRDefault="00880CF0" w:rsidP="00BF340F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항상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열림</w:t>
            </w:r>
            <w:r w:rsidRPr="009B149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항상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닫힘</w:t>
            </w:r>
          </w:p>
        </w:tc>
      </w:tr>
      <w:tr w:rsidR="00880CF0" w:rsidRPr="00172F46" w14:paraId="086347FD" w14:textId="77777777" w:rsidTr="00BF340F">
        <w:trPr>
          <w:trHeight w:val="379"/>
          <w:jc w:val="center"/>
        </w:trPr>
        <w:tc>
          <w:tcPr>
            <w:tcW w:w="3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73CDD49" w14:textId="77777777" w:rsidR="00880CF0" w:rsidRPr="009B1491" w:rsidRDefault="00880CF0" w:rsidP="00BF340F">
            <w:pPr>
              <w:pStyle w:val="TableParagraph"/>
              <w:spacing w:before="74"/>
              <w:ind w:left="959" w:right="943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패턴 상태</w:t>
            </w:r>
          </w:p>
        </w:tc>
        <w:tc>
          <w:tcPr>
            <w:tcW w:w="6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501FD68" w14:textId="77777777" w:rsidR="00880CF0" w:rsidRPr="009B1491" w:rsidRDefault="00880CF0" w:rsidP="00BF340F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항상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열림</w:t>
            </w:r>
            <w:r w:rsidRPr="009B149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항상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닫힘</w:t>
            </w:r>
          </w:p>
        </w:tc>
      </w:tr>
      <w:tr w:rsidR="00880CF0" w:rsidRPr="00172F46" w14:paraId="4039A1B1" w14:textId="77777777" w:rsidTr="00BF340F">
        <w:trPr>
          <w:trHeight w:val="376"/>
          <w:jc w:val="center"/>
        </w:trPr>
        <w:tc>
          <w:tcPr>
            <w:tcW w:w="3308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63CD7A24" w14:textId="77777777" w:rsidR="00880CF0" w:rsidRPr="009B1491" w:rsidRDefault="00880CF0" w:rsidP="00BF340F">
            <w:pPr>
              <w:pStyle w:val="TableParagraph"/>
              <w:spacing w:before="74"/>
              <w:ind w:left="928" w:right="914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오토 스캔 상태</w:t>
            </w:r>
          </w:p>
        </w:tc>
        <w:tc>
          <w:tcPr>
            <w:tcW w:w="6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5CD3B0FC" w14:textId="77777777" w:rsidR="00880CF0" w:rsidRPr="009B1491" w:rsidRDefault="00880CF0" w:rsidP="00BF340F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항상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열림</w:t>
            </w:r>
            <w:r w:rsidRPr="009B1491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항상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</w:t>
            </w:r>
            <w:r w:rsidRPr="009B1491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닫힘</w:t>
            </w:r>
          </w:p>
        </w:tc>
      </w:tr>
    </w:tbl>
    <w:p w14:paraId="7DFCDD96" w14:textId="77777777" w:rsidR="00880CF0" w:rsidRPr="00172F46" w:rsidRDefault="00880CF0" w:rsidP="00880CF0">
      <w:pPr>
        <w:spacing w:before="199"/>
        <w:ind w:left="100"/>
        <w:jc w:val="both"/>
        <w:rPr>
          <w:rFonts w:ascii="맑은 고딕" w:eastAsia="맑은 고딕" w:hAnsi="맑은 고딕"/>
          <w:b/>
          <w:sz w:val="23"/>
        </w:rPr>
      </w:pPr>
      <w:r w:rsidRPr="00172F46">
        <w:rPr>
          <w:rFonts w:ascii="맑은 고딕" w:eastAsia="맑은 고딕" w:hAnsi="맑은 고딕"/>
          <w:b/>
          <w:sz w:val="23"/>
        </w:rPr>
        <w:t>[</w:t>
      </w:r>
      <w:r>
        <w:rPr>
          <w:rFonts w:ascii="맑은 고딕" w:eastAsia="맑은 고딕" w:hAnsi="맑은 고딕" w:hint="eastAsia"/>
          <w:b/>
          <w:sz w:val="23"/>
          <w:lang w:eastAsia="ko-KR"/>
        </w:rPr>
        <w:t>기타</w:t>
      </w:r>
      <w:r w:rsidRPr="00172F46">
        <w:rPr>
          <w:rFonts w:ascii="맑은 고딕" w:eastAsia="맑은 고딕" w:hAnsi="맑은 고딕"/>
          <w:b/>
          <w:sz w:val="23"/>
        </w:rPr>
        <w:t>]</w:t>
      </w:r>
    </w:p>
    <w:p w14:paraId="68CDBEF9" w14:textId="77777777" w:rsidR="00880CF0" w:rsidRPr="00172F46" w:rsidRDefault="00880CF0" w:rsidP="00880CF0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lastRenderedPageBreak/>
        <w:drawing>
          <wp:inline distT="0" distB="0" distL="0" distR="0" wp14:anchorId="11A94848" wp14:editId="2646BE0F">
            <wp:extent cx="5852160" cy="2953385"/>
            <wp:effectExtent l="0" t="0" r="0" b="0"/>
            <wp:docPr id="27" name="image2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" name="image249.png"/>
                    <pic:cNvPicPr>
                      <a:picLocks noChangeAspect="1"/>
                    </pic:cNvPicPr>
                  </pic:nvPicPr>
                  <pic:blipFill>
                    <a:blip r:embed="rId2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43D7C" w14:textId="77777777" w:rsidR="00880CF0" w:rsidRPr="00172F46" w:rsidRDefault="00880CF0" w:rsidP="00880CF0">
      <w:pPr>
        <w:pStyle w:val="a3"/>
        <w:spacing w:before="9"/>
        <w:jc w:val="both"/>
        <w:rPr>
          <w:rFonts w:ascii="맑은 고딕" w:eastAsia="맑은 고딕" w:hAnsi="맑은 고딕"/>
          <w:b/>
          <w:sz w:val="13"/>
        </w:rPr>
      </w:pPr>
    </w:p>
    <w:p w14:paraId="61578E85" w14:textId="27C0597F" w:rsidR="00880CF0" w:rsidRPr="00172F46" w:rsidRDefault="00880CF0" w:rsidP="00880CF0">
      <w:pPr>
        <w:spacing w:before="90" w:after="26"/>
        <w:ind w:left="100"/>
        <w:jc w:val="both"/>
        <w:rPr>
          <w:rFonts w:ascii="맑은 고딕" w:eastAsia="맑은 고딕" w:hAnsi="맑은 고딕"/>
          <w:b/>
          <w:sz w:val="23"/>
          <w:lang w:eastAsia="ko-KR"/>
        </w:rPr>
      </w:pPr>
      <w:r>
        <w:rPr>
          <w:rFonts w:ascii="맑은 고딕" w:eastAsia="맑은 고딕" w:hAnsi="맑은 고딕" w:hint="eastAsia"/>
          <w:b/>
          <w:sz w:val="23"/>
          <w:lang w:eastAsia="ko-KR"/>
        </w:rPr>
        <w:t>표</w:t>
      </w:r>
      <w:r w:rsidRPr="00172F46">
        <w:rPr>
          <w:rFonts w:ascii="맑은 고딕" w:eastAsia="맑은 고딕" w:hAnsi="맑은 고딕"/>
          <w:b/>
          <w:sz w:val="23"/>
        </w:rPr>
        <w:t xml:space="preserve"> </w:t>
      </w:r>
      <w:r w:rsidR="00ED187D">
        <w:rPr>
          <w:rFonts w:ascii="맑은 고딕" w:eastAsia="맑은 고딕" w:hAnsi="맑은 고딕"/>
          <w:b/>
          <w:sz w:val="23"/>
        </w:rPr>
        <w:t>62</w:t>
      </w:r>
      <w:r w:rsidRPr="00172F46">
        <w:rPr>
          <w:rFonts w:ascii="맑은 고딕" w:eastAsia="맑은 고딕" w:hAnsi="맑은 고딕"/>
          <w:b/>
          <w:sz w:val="23"/>
        </w:rPr>
        <w:t xml:space="preserve">. </w:t>
      </w:r>
      <w:r>
        <w:rPr>
          <w:rFonts w:ascii="맑은 고딕" w:eastAsia="맑은 고딕" w:hAnsi="맑은 고딕" w:hint="eastAsia"/>
          <w:b/>
          <w:sz w:val="23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17"/>
        <w:gridCol w:w="6112"/>
      </w:tblGrid>
      <w:tr w:rsidR="00880CF0" w:rsidRPr="00172F46" w14:paraId="636261B0" w14:textId="77777777" w:rsidTr="00BF340F">
        <w:trPr>
          <w:trHeight w:val="848"/>
          <w:jc w:val="center"/>
        </w:trPr>
        <w:tc>
          <w:tcPr>
            <w:tcW w:w="3217" w:type="dxa"/>
            <w:tcBorders>
              <w:bottom w:val="single" w:sz="6" w:space="0" w:color="000000"/>
            </w:tcBorders>
            <w:vAlign w:val="center"/>
          </w:tcPr>
          <w:p w14:paraId="7703614D" w14:textId="77777777" w:rsidR="00880CF0" w:rsidRPr="00172F46" w:rsidRDefault="00880CF0" w:rsidP="00BF340F">
            <w:pPr>
              <w:pStyle w:val="TableParagraph"/>
              <w:ind w:left="996" w:right="980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112" w:type="dxa"/>
            <w:tcBorders>
              <w:bottom w:val="single" w:sz="6" w:space="0" w:color="000000"/>
            </w:tcBorders>
            <w:vAlign w:val="center"/>
          </w:tcPr>
          <w:p w14:paraId="57B8B0C5" w14:textId="77777777" w:rsidR="00880CF0" w:rsidRPr="00172F46" w:rsidRDefault="00880CF0" w:rsidP="00BF340F">
            <w:pPr>
              <w:pStyle w:val="TableParagraph"/>
              <w:ind w:left="1959" w:rightChars="1084" w:right="2385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880CF0" w:rsidRPr="00172F46" w14:paraId="73D79D74" w14:textId="77777777" w:rsidTr="00BF340F">
        <w:trPr>
          <w:trHeight w:val="1638"/>
          <w:jc w:val="center"/>
        </w:trPr>
        <w:tc>
          <w:tcPr>
            <w:tcW w:w="32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504A7AE6" w14:textId="77777777" w:rsidR="00880CF0" w:rsidRPr="00912A4D" w:rsidRDefault="00880CF0" w:rsidP="00BF340F">
            <w:pPr>
              <w:pStyle w:val="TableParagraph"/>
              <w:ind w:left="694" w:right="516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 w:rsidRPr="00912A4D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Power Off </w:t>
            </w: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메모리</w:t>
            </w:r>
          </w:p>
        </w:tc>
        <w:tc>
          <w:tcPr>
            <w:tcW w:w="6112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4599ADA" w14:textId="77777777" w:rsidR="00880CF0" w:rsidRPr="00782385" w:rsidRDefault="00880CF0" w:rsidP="00BF340F">
            <w:pPr>
              <w:pStyle w:val="TableParagraph"/>
              <w:spacing w:line="254" w:lineRule="auto"/>
              <w:ind w:left="92" w:right="266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카메라가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미리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정의된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시간보다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오랫동안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작동을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멈추면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카메라의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위치가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기록됩니다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그리고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전원이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꺼진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상태에서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정상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작업으로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복귀한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후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위치로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복귀합니다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  <w:p w14:paraId="0C967A1C" w14:textId="77777777" w:rsidR="00880CF0" w:rsidRPr="00782385" w:rsidRDefault="00880CF0" w:rsidP="00BF340F">
            <w:pPr>
              <w:pStyle w:val="TableParagraph"/>
              <w:spacing w:line="254" w:lineRule="auto"/>
              <w:ind w:left="92" w:right="266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</w:p>
          <w:p w14:paraId="03D740A5" w14:textId="77777777" w:rsidR="00880CF0" w:rsidRPr="00912A4D" w:rsidRDefault="00880CF0" w:rsidP="00BF340F">
            <w:pPr>
              <w:pStyle w:val="TableParagraph"/>
              <w:spacing w:line="254" w:lineRule="auto"/>
              <w:ind w:left="92" w:rightChars="48" w:right="106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다시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시작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시간을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30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, 60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, 300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또는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600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초로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설정하여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위치를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기록할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수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78238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있습니다</w:t>
            </w:r>
            <w:r w:rsidRPr="0078238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  <w:tr w:rsidR="00880CF0" w:rsidRPr="00172F46" w14:paraId="33BDDE2A" w14:textId="77777777" w:rsidTr="00BF340F">
        <w:trPr>
          <w:trHeight w:val="2015"/>
          <w:jc w:val="center"/>
        </w:trPr>
        <w:tc>
          <w:tcPr>
            <w:tcW w:w="3217" w:type="dxa"/>
            <w:tcBorders>
              <w:top w:val="single" w:sz="6" w:space="0" w:color="000000"/>
            </w:tcBorders>
            <w:vAlign w:val="center"/>
          </w:tcPr>
          <w:p w14:paraId="31C06F17" w14:textId="77777777" w:rsidR="00880CF0" w:rsidRPr="00912A4D" w:rsidRDefault="00880CF0" w:rsidP="00BF340F">
            <w:pPr>
              <w:pStyle w:val="TableParagraph"/>
              <w:ind w:left="996" w:right="980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제습</w:t>
            </w:r>
          </w:p>
        </w:tc>
        <w:tc>
          <w:tcPr>
            <w:tcW w:w="6112" w:type="dxa"/>
            <w:tcBorders>
              <w:top w:val="single" w:sz="6" w:space="0" w:color="000000"/>
              <w:bottom w:val="single" w:sz="6" w:space="0" w:color="000000"/>
            </w:tcBorders>
            <w:vAlign w:val="center"/>
          </w:tcPr>
          <w:p w14:paraId="3E729A40" w14:textId="77777777" w:rsidR="00880CF0" w:rsidRPr="006B440F" w:rsidRDefault="00880CF0" w:rsidP="00BF340F">
            <w:pPr>
              <w:pStyle w:val="TableParagraph"/>
              <w:spacing w:before="74" w:line="254" w:lineRule="auto"/>
              <w:ind w:left="122" w:rightChars="54" w:right="119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6B440F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팬</w:t>
            </w:r>
            <w:r w:rsidRPr="006B440F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Pr="006B440F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작동</w:t>
            </w:r>
            <w:r w:rsidRPr="006B440F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 </w:t>
            </w:r>
            <w:r w:rsidRPr="006B440F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모드</w:t>
            </w:r>
            <w:r w:rsidRPr="006B440F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6B440F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일반</w:t>
            </w:r>
            <w:r w:rsidRPr="006B440F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/</w:t>
            </w:r>
            <w:r w:rsidRPr="006B440F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향상</w:t>
            </w:r>
            <w:r w:rsidRPr="006B440F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/</w:t>
            </w:r>
            <w:r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스케줄</w:t>
            </w:r>
          </w:p>
          <w:p w14:paraId="4D945B5F" w14:textId="77777777" w:rsidR="00880CF0" w:rsidRPr="00912A4D" w:rsidRDefault="00880CF0" w:rsidP="00BF340F">
            <w:pPr>
              <w:pStyle w:val="TableParagraph"/>
              <w:ind w:leftChars="55" w:left="121" w:rightChars="48" w:right="106"/>
              <w:jc w:val="both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 w:rsidRPr="006B440F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일반</w:t>
            </w:r>
            <w:r w:rsidRPr="006B440F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6B440F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매일</w:t>
            </w:r>
            <w:r w:rsidRPr="006B440F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B440F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오전</w:t>
            </w:r>
            <w:r w:rsidRPr="006B440F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4</w:t>
            </w:r>
            <w:r w:rsidRPr="006B440F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시</w:t>
            </w:r>
            <w:r w:rsidRPr="006B440F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~</w:t>
            </w:r>
            <w:r w:rsidRPr="006B440F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오전</w:t>
            </w:r>
            <w:r w:rsidRPr="006B440F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7</w:t>
            </w:r>
            <w:r w:rsidRPr="006B440F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시</w:t>
            </w:r>
            <w:r w:rsidRPr="006B440F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B440F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및</w:t>
            </w:r>
            <w:r w:rsidRPr="006B440F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B440F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오후</w:t>
            </w:r>
            <w:r w:rsidRPr="006B440F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5</w:t>
            </w:r>
            <w:r w:rsidRPr="006B440F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시</w:t>
            </w:r>
            <w:r w:rsidRPr="006B440F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~</w:t>
            </w:r>
            <w:r w:rsidRPr="006B440F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오후</w:t>
            </w:r>
            <w:r w:rsidRPr="006B440F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8</w:t>
            </w:r>
            <w:r w:rsidRPr="006B440F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시</w:t>
            </w:r>
            <w:r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 xml:space="preserve"> 팬 작동</w:t>
            </w:r>
          </w:p>
          <w:p w14:paraId="4F822859" w14:textId="77777777" w:rsidR="00880CF0" w:rsidRPr="006B440F" w:rsidRDefault="00880CF0" w:rsidP="00BF340F">
            <w:pPr>
              <w:pStyle w:val="TableParagraph"/>
              <w:ind w:left="92"/>
              <w:jc w:val="both"/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</w:pPr>
            <w:r w:rsidRPr="006B440F"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강화</w:t>
            </w:r>
            <w:r w:rsidRPr="006B440F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6B440F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매일</w:t>
            </w:r>
            <w:r w:rsidRPr="006B440F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</w:t>
            </w:r>
            <w:r w:rsidRPr="006B440F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오후</w:t>
            </w:r>
            <w:r w:rsidRPr="006B440F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 xml:space="preserve"> 5</w:t>
            </w:r>
            <w:r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 xml:space="preserve">시~오전 </w:t>
            </w:r>
            <w:r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7</w:t>
            </w:r>
            <w:r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시</w:t>
            </w:r>
          </w:p>
          <w:p w14:paraId="4F52BA32" w14:textId="77777777" w:rsidR="00880CF0" w:rsidRPr="00912A4D" w:rsidRDefault="00880CF0" w:rsidP="00BF340F">
            <w:pPr>
              <w:pStyle w:val="TableParagraph"/>
              <w:ind w:leftChars="30" w:left="66" w:firstLineChars="18" w:firstLine="36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연속</w:t>
            </w:r>
            <w:r w:rsidRPr="006B440F"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  <w:t xml:space="preserve">: </w:t>
            </w:r>
            <w:r w:rsidRPr="006B440F">
              <w:rPr>
                <w:rFonts w:ascii="맑은 고딕" w:eastAsia="맑은 고딕" w:hAnsi="맑은 고딕"/>
                <w:bCs/>
                <w:sz w:val="20"/>
                <w:szCs w:val="20"/>
                <w:lang w:eastAsia="ko-KR"/>
              </w:rPr>
              <w:t>24</w:t>
            </w:r>
            <w:r w:rsidRPr="006B440F">
              <w:rPr>
                <w:rFonts w:ascii="맑은 고딕" w:eastAsia="맑은 고딕" w:hAnsi="맑은 고딕" w:hint="eastAsia"/>
                <w:bCs/>
                <w:sz w:val="20"/>
                <w:szCs w:val="20"/>
                <w:lang w:eastAsia="ko-KR"/>
              </w:rPr>
              <w:t>시간</w:t>
            </w:r>
          </w:p>
        </w:tc>
      </w:tr>
    </w:tbl>
    <w:p w14:paraId="1600CE79" w14:textId="2E0163E1" w:rsidR="00880CF0" w:rsidRDefault="00880CF0" w:rsidP="00880CF0">
      <w:pPr>
        <w:pStyle w:val="a3"/>
        <w:spacing w:before="2"/>
        <w:jc w:val="both"/>
        <w:rPr>
          <w:rFonts w:ascii="맑은 고딕" w:eastAsia="맑은 고딕" w:hAnsi="맑은 고딕"/>
          <w:b/>
          <w:sz w:val="33"/>
          <w:lang w:eastAsia="ko-KR"/>
        </w:rPr>
      </w:pPr>
    </w:p>
    <w:p w14:paraId="06617B65" w14:textId="64C77E32" w:rsidR="00483598" w:rsidRDefault="00483598" w:rsidP="00880CF0">
      <w:pPr>
        <w:pStyle w:val="a3"/>
        <w:spacing w:before="2"/>
        <w:jc w:val="both"/>
        <w:rPr>
          <w:rFonts w:ascii="맑은 고딕" w:eastAsia="맑은 고딕" w:hAnsi="맑은 고딕"/>
          <w:b/>
          <w:sz w:val="33"/>
          <w:lang w:eastAsia="ko-KR"/>
        </w:rPr>
      </w:pPr>
    </w:p>
    <w:p w14:paraId="54414052" w14:textId="664D62CD" w:rsidR="00483598" w:rsidRDefault="00483598" w:rsidP="00880CF0">
      <w:pPr>
        <w:pStyle w:val="a3"/>
        <w:spacing w:before="2"/>
        <w:jc w:val="both"/>
        <w:rPr>
          <w:rFonts w:ascii="맑은 고딕" w:eastAsia="맑은 고딕" w:hAnsi="맑은 고딕"/>
          <w:b/>
          <w:sz w:val="33"/>
          <w:lang w:eastAsia="ko-KR"/>
        </w:rPr>
      </w:pPr>
    </w:p>
    <w:p w14:paraId="41D44A95" w14:textId="083E167E" w:rsidR="00483598" w:rsidRDefault="00483598" w:rsidP="00880CF0">
      <w:pPr>
        <w:pStyle w:val="a3"/>
        <w:spacing w:before="2"/>
        <w:jc w:val="both"/>
        <w:rPr>
          <w:rFonts w:ascii="맑은 고딕" w:eastAsia="맑은 고딕" w:hAnsi="맑은 고딕"/>
          <w:b/>
          <w:sz w:val="33"/>
          <w:lang w:eastAsia="ko-KR"/>
        </w:rPr>
      </w:pPr>
    </w:p>
    <w:p w14:paraId="50F18383" w14:textId="5C4F2B14" w:rsidR="00483598" w:rsidRDefault="00483598" w:rsidP="00880CF0">
      <w:pPr>
        <w:pStyle w:val="a3"/>
        <w:spacing w:before="2"/>
        <w:jc w:val="both"/>
        <w:rPr>
          <w:rFonts w:ascii="맑은 고딕" w:eastAsia="맑은 고딕" w:hAnsi="맑은 고딕"/>
          <w:b/>
          <w:sz w:val="33"/>
          <w:lang w:eastAsia="ko-KR"/>
        </w:rPr>
      </w:pPr>
    </w:p>
    <w:p w14:paraId="64348D15" w14:textId="77777777" w:rsidR="00483598" w:rsidRPr="00172F46" w:rsidRDefault="00483598" w:rsidP="00880CF0">
      <w:pPr>
        <w:pStyle w:val="a3"/>
        <w:spacing w:before="2"/>
        <w:jc w:val="both"/>
        <w:rPr>
          <w:rFonts w:ascii="맑은 고딕" w:eastAsia="맑은 고딕" w:hAnsi="맑은 고딕"/>
          <w:b/>
          <w:sz w:val="33"/>
          <w:lang w:eastAsia="ko-KR"/>
        </w:rPr>
      </w:pPr>
    </w:p>
    <w:p w14:paraId="37FDA9EF" w14:textId="77777777" w:rsidR="00880CF0" w:rsidRPr="00172F46" w:rsidRDefault="00880CF0" w:rsidP="00880CF0">
      <w:pPr>
        <w:pStyle w:val="a4"/>
        <w:numPr>
          <w:ilvl w:val="2"/>
          <w:numId w:val="21"/>
        </w:numPr>
        <w:tabs>
          <w:tab w:val="left" w:pos="825"/>
        </w:tabs>
        <w:jc w:val="both"/>
        <w:rPr>
          <w:rFonts w:ascii="맑은 고딕" w:eastAsia="맑은 고딕" w:hAnsi="맑은 고딕"/>
          <w:i/>
          <w:sz w:val="32"/>
        </w:rPr>
      </w:pPr>
      <w:r>
        <w:rPr>
          <w:rFonts w:ascii="맑은 고딕" w:eastAsia="맑은 고딕" w:hAnsi="맑은 고딕" w:hint="eastAsia"/>
          <w:i/>
          <w:sz w:val="32"/>
          <w:lang w:eastAsia="ko-KR"/>
        </w:rPr>
        <w:lastRenderedPageBreak/>
        <w:t>오토 홈</w:t>
      </w:r>
    </w:p>
    <w:p w14:paraId="196D1596" w14:textId="77777777" w:rsidR="00880CF0" w:rsidRPr="00172F46" w:rsidRDefault="00880CF0" w:rsidP="00880CF0">
      <w:pPr>
        <w:pStyle w:val="a3"/>
        <w:spacing w:before="9"/>
        <w:jc w:val="both"/>
        <w:rPr>
          <w:rFonts w:ascii="맑은 고딕" w:eastAsia="맑은 고딕" w:hAnsi="맑은 고딕"/>
          <w:i/>
        </w:rPr>
      </w:pPr>
    </w:p>
    <w:p w14:paraId="08E1D437" w14:textId="77777777" w:rsidR="00880CF0" w:rsidRPr="00172F46" w:rsidRDefault="00880CF0" w:rsidP="00880CF0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02F61F5E" wp14:editId="371E0B6D">
            <wp:extent cx="5966460" cy="3009900"/>
            <wp:effectExtent l="0" t="0" r="0" b="0"/>
            <wp:docPr id="36" name="image2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" name="image250.jpeg"/>
                    <pic:cNvPicPr>
                      <a:picLocks noChangeAspect="1"/>
                    </pic:cNvPicPr>
                  </pic:nvPicPr>
                  <pic:blipFill>
                    <a:blip r:embed="rId2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6475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708B6" w14:textId="77777777" w:rsidR="00880CF0" w:rsidRPr="00172F46" w:rsidRDefault="00880CF0" w:rsidP="00880CF0">
      <w:pPr>
        <w:pStyle w:val="a3"/>
        <w:spacing w:before="1"/>
        <w:jc w:val="both"/>
        <w:rPr>
          <w:rFonts w:ascii="맑은 고딕" w:eastAsia="맑은 고딕" w:hAnsi="맑은 고딕"/>
          <w:i/>
          <w:sz w:val="16"/>
        </w:rPr>
      </w:pPr>
    </w:p>
    <w:p w14:paraId="6F3619F0" w14:textId="77777777" w:rsidR="00880CF0" w:rsidRDefault="00880CF0" w:rsidP="00880CF0">
      <w:pPr>
        <w:pStyle w:val="a3"/>
        <w:spacing w:before="2"/>
        <w:ind w:firstLineChars="100" w:firstLine="230"/>
        <w:jc w:val="both"/>
        <w:rPr>
          <w:rFonts w:ascii="맑은 고딕" w:eastAsia="맑은 고딕" w:hAnsi="맑은 고딕"/>
          <w:lang w:eastAsia="ko-KR"/>
        </w:rPr>
      </w:pPr>
      <w:r w:rsidRPr="006B440F">
        <w:rPr>
          <w:rFonts w:ascii="맑은 고딕" w:eastAsia="맑은 고딕" w:hAnsi="맑은 고딕" w:hint="eastAsia"/>
          <w:lang w:eastAsia="ko-KR"/>
        </w:rPr>
        <w:t>자동</w:t>
      </w:r>
      <w:r w:rsidRPr="006B440F">
        <w:rPr>
          <w:rFonts w:ascii="맑은 고딕" w:eastAsia="맑은 고딕" w:hAnsi="맑은 고딕"/>
          <w:lang w:eastAsia="ko-KR"/>
        </w:rPr>
        <w:t xml:space="preserve"> </w:t>
      </w:r>
      <w:r w:rsidRPr="006B440F">
        <w:rPr>
          <w:rFonts w:ascii="맑은 고딕" w:eastAsia="맑은 고딕" w:hAnsi="맑은 고딕" w:hint="eastAsia"/>
          <w:lang w:eastAsia="ko-KR"/>
        </w:rPr>
        <w:t>홈을</w:t>
      </w:r>
      <w:r w:rsidRPr="006B440F">
        <w:rPr>
          <w:rFonts w:ascii="맑은 고딕" w:eastAsia="맑은 고딕" w:hAnsi="맑은 고딕"/>
          <w:lang w:eastAsia="ko-KR"/>
        </w:rPr>
        <w:t xml:space="preserve"> </w:t>
      </w:r>
      <w:r w:rsidRPr="006B440F">
        <w:rPr>
          <w:rFonts w:ascii="맑은 고딕" w:eastAsia="맑은 고딕" w:hAnsi="맑은 고딕" w:hint="eastAsia"/>
          <w:lang w:eastAsia="ko-KR"/>
        </w:rPr>
        <w:t>사용하면</w:t>
      </w:r>
      <w:r w:rsidRPr="006B440F">
        <w:rPr>
          <w:rFonts w:ascii="맑은 고딕" w:eastAsia="맑은 고딕" w:hAnsi="맑은 고딕"/>
          <w:lang w:eastAsia="ko-KR"/>
        </w:rPr>
        <w:t xml:space="preserve"> PTZ </w:t>
      </w:r>
      <w:r w:rsidRPr="006B440F">
        <w:rPr>
          <w:rFonts w:ascii="맑은 고딕" w:eastAsia="맑은 고딕" w:hAnsi="맑은 고딕" w:hint="eastAsia"/>
          <w:lang w:eastAsia="ko-KR"/>
        </w:rPr>
        <w:t>카메라가</w:t>
      </w:r>
      <w:r w:rsidRPr="006B440F">
        <w:rPr>
          <w:rFonts w:ascii="맑은 고딕" w:eastAsia="맑은 고딕" w:hAnsi="맑은 고딕"/>
          <w:lang w:eastAsia="ko-KR"/>
        </w:rPr>
        <w:t xml:space="preserve"> </w:t>
      </w:r>
      <w:r w:rsidRPr="006B440F">
        <w:rPr>
          <w:rFonts w:ascii="맑은 고딕" w:eastAsia="맑은 고딕" w:hAnsi="맑은 고딕" w:hint="eastAsia"/>
          <w:lang w:eastAsia="ko-KR"/>
        </w:rPr>
        <w:t>일정</w:t>
      </w:r>
      <w:r w:rsidRPr="006B440F">
        <w:rPr>
          <w:rFonts w:ascii="맑은 고딕" w:eastAsia="맑은 고딕" w:hAnsi="맑은 고딕"/>
          <w:lang w:eastAsia="ko-KR"/>
        </w:rPr>
        <w:t xml:space="preserve"> </w:t>
      </w:r>
      <w:r w:rsidRPr="006B440F">
        <w:rPr>
          <w:rFonts w:ascii="맑은 고딕" w:eastAsia="맑은 고딕" w:hAnsi="맑은 고딕" w:hint="eastAsia"/>
          <w:lang w:eastAsia="ko-KR"/>
        </w:rPr>
        <w:t>시간</w:t>
      </w:r>
      <w:r w:rsidRPr="006B440F">
        <w:rPr>
          <w:rFonts w:ascii="맑은 고딕" w:eastAsia="맑은 고딕" w:hAnsi="맑은 고딕"/>
          <w:lang w:eastAsia="ko-KR"/>
        </w:rPr>
        <w:t xml:space="preserve"> </w:t>
      </w:r>
      <w:r w:rsidRPr="006B440F">
        <w:rPr>
          <w:rFonts w:ascii="맑은 고딕" w:eastAsia="맑은 고딕" w:hAnsi="맑은 고딕" w:hint="eastAsia"/>
          <w:lang w:eastAsia="ko-KR"/>
        </w:rPr>
        <w:t>대기</w:t>
      </w:r>
      <w:r w:rsidRPr="006B440F">
        <w:rPr>
          <w:rFonts w:ascii="맑은 고딕" w:eastAsia="맑은 고딕" w:hAnsi="맑은 고딕"/>
          <w:lang w:eastAsia="ko-KR"/>
        </w:rPr>
        <w:t xml:space="preserve"> </w:t>
      </w:r>
      <w:r w:rsidRPr="006B440F">
        <w:rPr>
          <w:rFonts w:ascii="맑은 고딕" w:eastAsia="맑은 고딕" w:hAnsi="맑은 고딕" w:hint="eastAsia"/>
          <w:lang w:eastAsia="ko-KR"/>
        </w:rPr>
        <w:t>후</w:t>
      </w:r>
      <w:r w:rsidRPr="006B440F">
        <w:rPr>
          <w:rFonts w:ascii="맑은 고딕" w:eastAsia="맑은 고딕" w:hAnsi="맑은 고딕"/>
          <w:lang w:eastAsia="ko-KR"/>
        </w:rPr>
        <w:t xml:space="preserve"> </w:t>
      </w:r>
      <w:r w:rsidRPr="006B440F">
        <w:rPr>
          <w:rFonts w:ascii="맑은 고딕" w:eastAsia="맑은 고딕" w:hAnsi="맑은 고딕" w:hint="eastAsia"/>
          <w:lang w:eastAsia="ko-KR"/>
        </w:rPr>
        <w:t>미리</w:t>
      </w:r>
      <w:r w:rsidRPr="006B440F">
        <w:rPr>
          <w:rFonts w:ascii="맑은 고딕" w:eastAsia="맑은 고딕" w:hAnsi="맑은 고딕"/>
          <w:lang w:eastAsia="ko-KR"/>
        </w:rPr>
        <w:t xml:space="preserve"> </w:t>
      </w:r>
      <w:r w:rsidRPr="006B440F">
        <w:rPr>
          <w:rFonts w:ascii="맑은 고딕" w:eastAsia="맑은 고딕" w:hAnsi="맑은 고딕" w:hint="eastAsia"/>
          <w:lang w:eastAsia="ko-KR"/>
        </w:rPr>
        <w:t>정의된</w:t>
      </w:r>
      <w:r w:rsidRPr="006B440F">
        <w:rPr>
          <w:rFonts w:ascii="맑은 고딕" w:eastAsia="맑은 고딕" w:hAnsi="맑은 고딕"/>
          <w:lang w:eastAsia="ko-KR"/>
        </w:rPr>
        <w:t xml:space="preserve"> </w:t>
      </w:r>
      <w:r w:rsidRPr="006B440F">
        <w:rPr>
          <w:rFonts w:ascii="맑은 고딕" w:eastAsia="맑은 고딕" w:hAnsi="맑은 고딕" w:hint="eastAsia"/>
          <w:lang w:eastAsia="ko-KR"/>
        </w:rPr>
        <w:t>홈</w:t>
      </w:r>
      <w:r w:rsidRPr="006B440F">
        <w:rPr>
          <w:rFonts w:ascii="맑은 고딕" w:eastAsia="맑은 고딕" w:hAnsi="맑은 고딕"/>
          <w:lang w:eastAsia="ko-KR"/>
        </w:rPr>
        <w:t xml:space="preserve"> </w:t>
      </w:r>
      <w:r w:rsidRPr="006B440F">
        <w:rPr>
          <w:rFonts w:ascii="맑은 고딕" w:eastAsia="맑은 고딕" w:hAnsi="맑은 고딕" w:hint="eastAsia"/>
          <w:lang w:eastAsia="ko-KR"/>
        </w:rPr>
        <w:t>위치로</w:t>
      </w:r>
      <w:r w:rsidRPr="006B440F">
        <w:rPr>
          <w:rFonts w:ascii="맑은 고딕" w:eastAsia="맑은 고딕" w:hAnsi="맑은 고딕"/>
          <w:lang w:eastAsia="ko-KR"/>
        </w:rPr>
        <w:t xml:space="preserve"> </w:t>
      </w:r>
      <w:r w:rsidRPr="006B440F">
        <w:rPr>
          <w:rFonts w:ascii="맑은 고딕" w:eastAsia="맑은 고딕" w:hAnsi="맑은 고딕" w:hint="eastAsia"/>
          <w:lang w:eastAsia="ko-KR"/>
        </w:rPr>
        <w:t>자동으로</w:t>
      </w:r>
      <w:r w:rsidRPr="006B440F">
        <w:rPr>
          <w:rFonts w:ascii="맑은 고딕" w:eastAsia="맑은 고딕" w:hAnsi="맑은 고딕"/>
          <w:lang w:eastAsia="ko-KR"/>
        </w:rPr>
        <w:t xml:space="preserve"> </w:t>
      </w:r>
      <w:r w:rsidRPr="006B440F">
        <w:rPr>
          <w:rFonts w:ascii="맑은 고딕" w:eastAsia="맑은 고딕" w:hAnsi="맑은 고딕" w:hint="eastAsia"/>
          <w:lang w:eastAsia="ko-KR"/>
        </w:rPr>
        <w:t>돌아갈</w:t>
      </w:r>
      <w:r w:rsidRPr="006B440F">
        <w:rPr>
          <w:rFonts w:ascii="맑은 고딕" w:eastAsia="맑은 고딕" w:hAnsi="맑은 고딕"/>
          <w:lang w:eastAsia="ko-KR"/>
        </w:rPr>
        <w:t xml:space="preserve"> </w:t>
      </w:r>
      <w:r w:rsidRPr="006B440F">
        <w:rPr>
          <w:rFonts w:ascii="맑은 고딕" w:eastAsia="맑은 고딕" w:hAnsi="맑은 고딕" w:hint="eastAsia"/>
          <w:lang w:eastAsia="ko-KR"/>
        </w:rPr>
        <w:t>수</w:t>
      </w:r>
      <w:r w:rsidRPr="006B440F">
        <w:rPr>
          <w:rFonts w:ascii="맑은 고딕" w:eastAsia="맑은 고딕" w:hAnsi="맑은 고딕"/>
          <w:lang w:eastAsia="ko-KR"/>
        </w:rPr>
        <w:t xml:space="preserve"> </w:t>
      </w:r>
      <w:r w:rsidRPr="006B440F">
        <w:rPr>
          <w:rFonts w:ascii="맑은 고딕" w:eastAsia="맑은 고딕" w:hAnsi="맑은 고딕" w:hint="eastAsia"/>
          <w:lang w:eastAsia="ko-KR"/>
        </w:rPr>
        <w:t>있습니다</w:t>
      </w:r>
      <w:r w:rsidRPr="006B440F">
        <w:rPr>
          <w:rFonts w:ascii="맑은 고딕" w:eastAsia="맑은 고딕" w:hAnsi="맑은 고딕"/>
          <w:lang w:eastAsia="ko-KR"/>
        </w:rPr>
        <w:t xml:space="preserve">. </w:t>
      </w:r>
      <w:r w:rsidRPr="006B440F">
        <w:rPr>
          <w:rFonts w:ascii="맑은 고딕" w:eastAsia="맑은 고딕" w:hAnsi="맑은 고딕" w:hint="eastAsia"/>
          <w:lang w:eastAsia="ko-KR"/>
        </w:rPr>
        <w:t>자동</w:t>
      </w:r>
      <w:r w:rsidRPr="006B440F">
        <w:rPr>
          <w:rFonts w:ascii="맑은 고딕" w:eastAsia="맑은 고딕" w:hAnsi="맑은 고딕"/>
          <w:lang w:eastAsia="ko-KR"/>
        </w:rPr>
        <w:t xml:space="preserve"> </w:t>
      </w:r>
      <w:r w:rsidRPr="006B440F">
        <w:rPr>
          <w:rFonts w:ascii="맑은 고딕" w:eastAsia="맑은 고딕" w:hAnsi="맑은 고딕" w:hint="eastAsia"/>
          <w:lang w:eastAsia="ko-KR"/>
        </w:rPr>
        <w:t>홈</w:t>
      </w:r>
      <w:r w:rsidRPr="006B440F">
        <w:rPr>
          <w:rFonts w:ascii="맑은 고딕" w:eastAsia="맑은 고딕" w:hAnsi="맑은 고딕"/>
          <w:lang w:eastAsia="ko-KR"/>
        </w:rPr>
        <w:t xml:space="preserve"> </w:t>
      </w:r>
      <w:r w:rsidRPr="006B440F">
        <w:rPr>
          <w:rFonts w:ascii="맑은 고딕" w:eastAsia="맑은 고딕" w:hAnsi="맑은 고딕" w:hint="eastAsia"/>
          <w:lang w:eastAsia="ko-KR"/>
        </w:rPr>
        <w:t>모드를</w:t>
      </w:r>
      <w:r w:rsidRPr="006B440F">
        <w:rPr>
          <w:rFonts w:ascii="맑은 고딕" w:eastAsia="맑은 고딕" w:hAnsi="맑은 고딕"/>
          <w:lang w:eastAsia="ko-KR"/>
        </w:rPr>
        <w:t xml:space="preserve"> </w:t>
      </w:r>
      <w:r w:rsidRPr="006B440F">
        <w:rPr>
          <w:rFonts w:ascii="맑은 고딕" w:eastAsia="맑은 고딕" w:hAnsi="맑은 고딕" w:hint="eastAsia"/>
          <w:lang w:eastAsia="ko-KR"/>
        </w:rPr>
        <w:t>활성화하려면</w:t>
      </w:r>
      <w:r w:rsidRPr="006B440F">
        <w:rPr>
          <w:rFonts w:ascii="맑은 고딕" w:eastAsia="맑은 고딕" w:hAnsi="맑은 고딕"/>
          <w:lang w:eastAsia="ko-KR"/>
        </w:rPr>
        <w:t xml:space="preserve"> </w:t>
      </w:r>
      <w:r w:rsidRPr="006B440F">
        <w:rPr>
          <w:rFonts w:ascii="맑은 고딕" w:eastAsia="맑은 고딕" w:hAnsi="맑은 고딕" w:hint="eastAsia"/>
          <w:lang w:eastAsia="ko-KR"/>
        </w:rPr>
        <w:t>확인란을</w:t>
      </w:r>
      <w:r w:rsidRPr="006B440F">
        <w:rPr>
          <w:rFonts w:ascii="맑은 고딕" w:eastAsia="맑은 고딕" w:hAnsi="맑은 고딕"/>
          <w:lang w:eastAsia="ko-KR"/>
        </w:rPr>
        <w:t xml:space="preserve"> </w:t>
      </w:r>
      <w:r w:rsidRPr="006B440F">
        <w:rPr>
          <w:rFonts w:ascii="맑은 고딕" w:eastAsia="맑은 고딕" w:hAnsi="맑은 고딕" w:hint="eastAsia"/>
          <w:lang w:eastAsia="ko-KR"/>
        </w:rPr>
        <w:t>선택합니다</w:t>
      </w:r>
      <w:r w:rsidRPr="006B440F">
        <w:rPr>
          <w:rFonts w:ascii="맑은 고딕" w:eastAsia="맑은 고딕" w:hAnsi="맑은 고딕"/>
          <w:lang w:eastAsia="ko-KR"/>
        </w:rPr>
        <w:t>.</w:t>
      </w:r>
    </w:p>
    <w:p w14:paraId="098DF4A4" w14:textId="77777777" w:rsidR="00880CF0" w:rsidRPr="00172F46" w:rsidRDefault="00880CF0" w:rsidP="00880CF0">
      <w:pPr>
        <w:pStyle w:val="a3"/>
        <w:spacing w:before="2"/>
        <w:ind w:firstLineChars="100" w:firstLine="200"/>
        <w:jc w:val="both"/>
        <w:rPr>
          <w:rFonts w:ascii="맑은 고딕" w:eastAsia="맑은 고딕" w:hAnsi="맑은 고딕"/>
          <w:sz w:val="20"/>
          <w:lang w:eastAsia="ko-KR"/>
        </w:rPr>
      </w:pPr>
    </w:p>
    <w:p w14:paraId="25EEF326" w14:textId="6BE570C4" w:rsidR="00880CF0" w:rsidRPr="00172F46" w:rsidRDefault="00880CF0" w:rsidP="00880CF0">
      <w:pPr>
        <w:pStyle w:val="5"/>
        <w:spacing w:after="27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Pr="00172F46">
        <w:rPr>
          <w:rFonts w:ascii="맑은 고딕" w:eastAsia="맑은 고딕" w:hAnsi="맑은 고딕"/>
        </w:rPr>
        <w:t xml:space="preserve"> </w:t>
      </w:r>
      <w:r w:rsidR="00ED187D">
        <w:rPr>
          <w:rFonts w:ascii="맑은 고딕" w:eastAsia="맑은 고딕" w:hAnsi="맑은 고딕"/>
        </w:rPr>
        <w:t>63</w:t>
      </w:r>
      <w:r w:rsidRPr="00172F46">
        <w:rPr>
          <w:rFonts w:ascii="맑은 고딕" w:eastAsia="맑은 고딕" w:hAnsi="맑은 고딕"/>
        </w:rPr>
        <w:t xml:space="preserve">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05"/>
        <w:gridCol w:w="5925"/>
      </w:tblGrid>
      <w:tr w:rsidR="00880CF0" w:rsidRPr="00172F46" w14:paraId="043698C7" w14:textId="77777777" w:rsidTr="00BF340F">
        <w:trPr>
          <w:trHeight w:val="848"/>
          <w:jc w:val="center"/>
        </w:trPr>
        <w:tc>
          <w:tcPr>
            <w:tcW w:w="3405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5AF2BBCA" w14:textId="77777777" w:rsidR="00880CF0" w:rsidRPr="00172F46" w:rsidRDefault="00880CF0" w:rsidP="00BF340F">
            <w:pPr>
              <w:pStyle w:val="TableParagraph"/>
              <w:ind w:left="636" w:right="623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5925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2D1B1D0F" w14:textId="77777777" w:rsidR="00880CF0" w:rsidRPr="00172F46" w:rsidRDefault="00880CF0" w:rsidP="00BF340F">
            <w:pPr>
              <w:pStyle w:val="TableParagraph"/>
              <w:ind w:left="1867" w:rightChars="1019" w:right="2242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880CF0" w:rsidRPr="00172F46" w14:paraId="322A6D4C" w14:textId="77777777" w:rsidTr="00BF340F">
        <w:trPr>
          <w:trHeight w:val="379"/>
          <w:jc w:val="center"/>
        </w:trPr>
        <w:tc>
          <w:tcPr>
            <w:tcW w:w="34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D8FB2FB" w14:textId="77777777" w:rsidR="00880CF0" w:rsidRPr="006B440F" w:rsidRDefault="00880CF0" w:rsidP="00BF340F">
            <w:pPr>
              <w:pStyle w:val="TableParagraph"/>
              <w:spacing w:before="74"/>
              <w:ind w:left="941" w:right="925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활성화</w:t>
            </w:r>
          </w:p>
        </w:tc>
        <w:tc>
          <w:tcPr>
            <w:tcW w:w="5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CD212DC" w14:textId="77777777" w:rsidR="00880CF0" w:rsidRPr="006B440F" w:rsidRDefault="00880CF0" w:rsidP="00BF340F">
            <w:pPr>
              <w:pStyle w:val="TableParagraph"/>
              <w:spacing w:before="74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6B440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자동</w:t>
            </w:r>
            <w:r w:rsidRPr="006B440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B440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홈</w:t>
            </w:r>
            <w:r w:rsidRPr="006B440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B440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기능을</w:t>
            </w:r>
            <w:r w:rsidRPr="006B440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B440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활성화</w:t>
            </w:r>
            <w:r w:rsidRPr="006B440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/</w:t>
            </w:r>
            <w:r w:rsidRPr="006B440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비활성화</w:t>
            </w:r>
          </w:p>
        </w:tc>
      </w:tr>
      <w:tr w:rsidR="00880CF0" w:rsidRPr="00172F46" w14:paraId="322BADDB" w14:textId="77777777" w:rsidTr="00BF340F">
        <w:trPr>
          <w:trHeight w:val="638"/>
          <w:jc w:val="center"/>
        </w:trPr>
        <w:tc>
          <w:tcPr>
            <w:tcW w:w="34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0AFBB40" w14:textId="77777777" w:rsidR="00880CF0" w:rsidRPr="006B440F" w:rsidRDefault="00880CF0" w:rsidP="00BF340F">
            <w:pPr>
              <w:pStyle w:val="TableParagraph"/>
              <w:ind w:left="941" w:right="925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proofErr w:type="spellStart"/>
            <w:r w:rsidRPr="006B440F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대기</w:t>
            </w:r>
            <w:proofErr w:type="spellEnd"/>
            <w:r w:rsidRPr="006B440F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 </w:t>
            </w:r>
            <w:proofErr w:type="spellStart"/>
            <w:r w:rsidRPr="006B440F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시간</w:t>
            </w:r>
            <w:proofErr w:type="spellEnd"/>
          </w:p>
        </w:tc>
        <w:tc>
          <w:tcPr>
            <w:tcW w:w="5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0AF5A66" w14:textId="77777777" w:rsidR="00880CF0" w:rsidRPr="006B440F" w:rsidRDefault="00880CF0" w:rsidP="00BF340F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5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-720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</w:t>
            </w:r>
          </w:p>
        </w:tc>
      </w:tr>
      <w:tr w:rsidR="00880CF0" w:rsidRPr="00172F46" w14:paraId="0DCB126F" w14:textId="77777777" w:rsidTr="00BF340F">
        <w:trPr>
          <w:trHeight w:val="638"/>
          <w:jc w:val="center"/>
        </w:trPr>
        <w:tc>
          <w:tcPr>
            <w:tcW w:w="34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0B98A3E" w14:textId="77777777" w:rsidR="00880CF0" w:rsidRPr="006B440F" w:rsidRDefault="00880CF0" w:rsidP="00BF340F">
            <w:pPr>
              <w:pStyle w:val="TableParagraph"/>
              <w:ind w:left="941" w:right="925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오토 홈 모드</w:t>
            </w:r>
          </w:p>
        </w:tc>
        <w:tc>
          <w:tcPr>
            <w:tcW w:w="5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8F944A3" w14:textId="77777777" w:rsidR="00880CF0" w:rsidRPr="006B440F" w:rsidRDefault="00880CF0" w:rsidP="00BF340F">
            <w:pPr>
              <w:pStyle w:val="TableParagraph"/>
              <w:ind w:left="94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6B440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사전</w:t>
            </w:r>
            <w:r w:rsidRPr="006B440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B440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</w:t>
            </w:r>
            <w:r w:rsidRPr="006B440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: </w:t>
            </w:r>
            <w:r w:rsidRPr="006B440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자동</w:t>
            </w:r>
            <w:r w:rsidRPr="006B440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B440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홈을</w:t>
            </w:r>
            <w:r w:rsidRPr="006B440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작동</w:t>
            </w:r>
            <w:r w:rsidRPr="006B440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할</w:t>
            </w:r>
            <w:r w:rsidRPr="006B440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B440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때</w:t>
            </w:r>
            <w:r w:rsidRPr="006B440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B440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사전</w:t>
            </w:r>
            <w:r w:rsidRPr="006B440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B440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</w:t>
            </w:r>
            <w:r w:rsidRPr="006B440F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6B440F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지점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적용</w:t>
            </w:r>
          </w:p>
        </w:tc>
      </w:tr>
      <w:tr w:rsidR="00880CF0" w:rsidRPr="00172F46" w14:paraId="37193C07" w14:textId="77777777" w:rsidTr="00BF340F">
        <w:trPr>
          <w:trHeight w:val="842"/>
          <w:jc w:val="center"/>
        </w:trPr>
        <w:tc>
          <w:tcPr>
            <w:tcW w:w="3405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428EF17C" w14:textId="77777777" w:rsidR="00880CF0" w:rsidRPr="006B440F" w:rsidRDefault="00880CF0" w:rsidP="00BF340F">
            <w:pPr>
              <w:pStyle w:val="TableParagraph"/>
              <w:spacing w:before="143"/>
              <w:ind w:left="636" w:right="623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오토 홈 모드 번호</w:t>
            </w:r>
          </w:p>
        </w:tc>
        <w:tc>
          <w:tcPr>
            <w:tcW w:w="5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00D2EEA1" w14:textId="77777777" w:rsidR="00880CF0" w:rsidRPr="006B440F" w:rsidRDefault="00880CF0" w:rsidP="00BF340F">
            <w:pPr>
              <w:pStyle w:val="TableParagraph"/>
              <w:spacing w:line="254" w:lineRule="auto"/>
              <w:ind w:left="94" w:right="192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8E3A6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목록에서</w:t>
            </w:r>
            <w:r w:rsidRPr="008E3A6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3A6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미리</w:t>
            </w:r>
            <w:r w:rsidRPr="008E3A6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3A6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정의된</w:t>
            </w:r>
            <w:r w:rsidRPr="008E3A6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proofErr w:type="spellStart"/>
            <w:r w:rsidRPr="008E3A6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프리셋을</w:t>
            </w:r>
            <w:proofErr w:type="spellEnd"/>
            <w:r w:rsidRPr="008E3A6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3A6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선택하고</w:t>
            </w:r>
            <w:r w:rsidRPr="008E3A6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"</w:t>
            </w:r>
            <w:r w:rsidRPr="008E3A6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통화</w:t>
            </w:r>
            <w:r w:rsidRPr="008E3A6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"</w:t>
            </w:r>
            <w:proofErr w:type="spellStart"/>
            <w:r w:rsidRPr="008E3A6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를</w:t>
            </w:r>
            <w:proofErr w:type="spellEnd"/>
            <w:r w:rsidRPr="008E3A6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3A6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눌러</w:t>
            </w:r>
            <w:r w:rsidRPr="008E3A6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3A6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위치를</w:t>
            </w:r>
            <w:r w:rsidRPr="008E3A6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3A6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확인하십시오</w:t>
            </w:r>
            <w:r w:rsidRPr="008E3A6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. </w:t>
            </w:r>
            <w:r w:rsidRPr="008E3A6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또한</w:t>
            </w:r>
            <w:r w:rsidRPr="008E3A6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3A6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현재</w:t>
            </w:r>
            <w:r w:rsidRPr="008E3A6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3A6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위치</w:t>
            </w:r>
            <w:r w:rsidRPr="008E3A6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3A6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선택을</w:t>
            </w:r>
            <w:r w:rsidRPr="008E3A6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8E3A60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지원합니다</w:t>
            </w:r>
            <w:r w:rsidRPr="008E3A60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</w:tbl>
    <w:p w14:paraId="5E20B275" w14:textId="77777777" w:rsidR="00880CF0" w:rsidRPr="00172F46" w:rsidRDefault="00880CF0" w:rsidP="00880CF0">
      <w:pPr>
        <w:pStyle w:val="a3"/>
        <w:spacing w:before="2"/>
        <w:jc w:val="both"/>
        <w:rPr>
          <w:rFonts w:ascii="맑은 고딕" w:eastAsia="맑은 고딕" w:hAnsi="맑은 고딕"/>
          <w:b/>
          <w:sz w:val="33"/>
          <w:lang w:eastAsia="ko-KR"/>
        </w:rPr>
      </w:pPr>
    </w:p>
    <w:p w14:paraId="276B169C" w14:textId="77777777" w:rsidR="00880CF0" w:rsidRDefault="00880CF0" w:rsidP="00880CF0">
      <w:pPr>
        <w:pStyle w:val="a4"/>
        <w:numPr>
          <w:ilvl w:val="2"/>
          <w:numId w:val="21"/>
        </w:numPr>
        <w:tabs>
          <w:tab w:val="left" w:pos="825"/>
        </w:tabs>
        <w:jc w:val="both"/>
        <w:rPr>
          <w:rFonts w:ascii="맑은 고딕" w:eastAsia="맑은 고딕" w:hAnsi="맑은 고딕"/>
          <w:i/>
          <w:sz w:val="32"/>
        </w:rPr>
      </w:pPr>
      <w:r w:rsidRPr="00172F46">
        <w:rPr>
          <w:rFonts w:ascii="맑은 고딕" w:eastAsia="맑은 고딕" w:hAnsi="맑은 고딕"/>
          <w:i/>
          <w:sz w:val="32"/>
        </w:rPr>
        <w:t xml:space="preserve">PTZ </w:t>
      </w:r>
      <w:r>
        <w:rPr>
          <w:rFonts w:ascii="맑은 고딕" w:eastAsia="맑은 고딕" w:hAnsi="맑은 고딕" w:hint="eastAsia"/>
          <w:i/>
          <w:sz w:val="32"/>
          <w:lang w:eastAsia="ko-KR"/>
        </w:rPr>
        <w:t>제한</w:t>
      </w:r>
    </w:p>
    <w:p w14:paraId="524F2BEC" w14:textId="77777777" w:rsidR="00880CF0" w:rsidRPr="008E3A60" w:rsidRDefault="00880CF0" w:rsidP="00880CF0">
      <w:pPr>
        <w:tabs>
          <w:tab w:val="left" w:pos="825"/>
        </w:tabs>
        <w:ind w:left="99"/>
        <w:jc w:val="both"/>
        <w:rPr>
          <w:rFonts w:ascii="맑은 고딕" w:eastAsia="맑은 고딕" w:hAnsi="맑은 고딕"/>
          <w:i/>
          <w:szCs w:val="16"/>
        </w:rPr>
      </w:pPr>
    </w:p>
    <w:p w14:paraId="4254E0FD" w14:textId="77777777" w:rsidR="00880CF0" w:rsidRPr="00172F46" w:rsidRDefault="00880CF0" w:rsidP="00880CF0">
      <w:pPr>
        <w:pStyle w:val="a3"/>
        <w:spacing w:before="9"/>
        <w:jc w:val="both"/>
        <w:rPr>
          <w:rFonts w:ascii="맑은 고딕" w:eastAsia="맑은 고딕" w:hAnsi="맑은 고딕"/>
          <w:lang w:eastAsia="ko-KR"/>
        </w:rPr>
      </w:pPr>
      <w:r w:rsidRPr="008E3A60">
        <w:rPr>
          <w:rFonts w:ascii="맑은 고딕" w:eastAsia="맑은 고딕" w:hAnsi="맑은 고딕"/>
          <w:lang w:eastAsia="ko-KR"/>
        </w:rPr>
        <w:t xml:space="preserve">PTZ </w:t>
      </w:r>
      <w:r w:rsidRPr="008E3A60">
        <w:rPr>
          <w:rFonts w:ascii="맑은 고딕" w:eastAsia="맑은 고딕" w:hAnsi="맑은 고딕" w:hint="eastAsia"/>
          <w:lang w:eastAsia="ko-KR"/>
        </w:rPr>
        <w:t>카메라는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구성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가능한</w:t>
      </w:r>
      <w:r w:rsidRPr="008E3A60">
        <w:rPr>
          <w:rFonts w:ascii="맑은 고딕" w:eastAsia="맑은 고딕" w:hAnsi="맑은 고딕"/>
          <w:lang w:eastAsia="ko-KR"/>
        </w:rPr>
        <w:t xml:space="preserve"> PTZ </w:t>
      </w:r>
      <w:r w:rsidRPr="008E3A60">
        <w:rPr>
          <w:rFonts w:ascii="맑은 고딕" w:eastAsia="맑은 고딕" w:hAnsi="맑은 고딕" w:hint="eastAsia"/>
          <w:lang w:eastAsia="ko-KR"/>
        </w:rPr>
        <w:t>제한</w:t>
      </w:r>
      <w:r w:rsidRPr="008E3A60">
        <w:rPr>
          <w:rFonts w:ascii="맑은 고딕" w:eastAsia="맑은 고딕" w:hAnsi="맑은 고딕"/>
          <w:lang w:eastAsia="ko-KR"/>
        </w:rPr>
        <w:t>(</w:t>
      </w:r>
      <w:r w:rsidRPr="008E3A60">
        <w:rPr>
          <w:rFonts w:ascii="맑은 고딕" w:eastAsia="맑은 고딕" w:hAnsi="맑은 고딕" w:hint="eastAsia"/>
          <w:lang w:eastAsia="ko-KR"/>
        </w:rPr>
        <w:t>왼쪽</w:t>
      </w:r>
      <w:r w:rsidRPr="008E3A60">
        <w:rPr>
          <w:rFonts w:ascii="맑은 고딕" w:eastAsia="맑은 고딕" w:hAnsi="맑은 고딕"/>
          <w:lang w:eastAsia="ko-KR"/>
        </w:rPr>
        <w:t>/</w:t>
      </w:r>
      <w:r w:rsidRPr="008E3A60">
        <w:rPr>
          <w:rFonts w:ascii="맑은 고딕" w:eastAsia="맑은 고딕" w:hAnsi="맑은 고딕" w:hint="eastAsia"/>
          <w:lang w:eastAsia="ko-KR"/>
        </w:rPr>
        <w:t>오른쪽</w:t>
      </w:r>
      <w:r w:rsidRPr="008E3A60">
        <w:rPr>
          <w:rFonts w:ascii="맑은 고딕" w:eastAsia="맑은 고딕" w:hAnsi="맑은 고딕"/>
          <w:lang w:eastAsia="ko-KR"/>
        </w:rPr>
        <w:t xml:space="preserve">) </w:t>
      </w:r>
      <w:r w:rsidRPr="008E3A60">
        <w:rPr>
          <w:rFonts w:ascii="맑은 고딕" w:eastAsia="맑은 고딕" w:hAnsi="맑은 고딕" w:hint="eastAsia"/>
          <w:lang w:eastAsia="ko-KR"/>
        </w:rPr>
        <w:t>내에서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움직이도록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프로그래밍할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수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있습니다</w:t>
      </w:r>
      <w:r w:rsidRPr="008E3A60">
        <w:rPr>
          <w:rFonts w:ascii="맑은 고딕" w:eastAsia="맑은 고딕" w:hAnsi="맑은 고딕"/>
          <w:lang w:eastAsia="ko-KR"/>
        </w:rPr>
        <w:t>.</w:t>
      </w:r>
    </w:p>
    <w:p w14:paraId="4D482519" w14:textId="77777777" w:rsidR="00880CF0" w:rsidRPr="00172F46" w:rsidRDefault="00880CF0" w:rsidP="00880CF0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lastRenderedPageBreak/>
        <w:drawing>
          <wp:inline distT="0" distB="0" distL="0" distR="0" wp14:anchorId="16A929DF" wp14:editId="72B80F40">
            <wp:extent cx="4999747" cy="2533650"/>
            <wp:effectExtent l="0" t="0" r="0" b="0"/>
            <wp:docPr id="44" name="image2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" name="image251.jpeg"/>
                    <pic:cNvPicPr>
                      <a:picLocks noChangeAspect="1"/>
                    </pic:cNvPicPr>
                  </pic:nvPicPr>
                  <pic:blipFill>
                    <a:blip r:embed="rId2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917" cy="253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40C18" w14:textId="77777777" w:rsidR="00880CF0" w:rsidRPr="00172F46" w:rsidRDefault="00880CF0" w:rsidP="00880CF0">
      <w:pPr>
        <w:pStyle w:val="a3"/>
        <w:spacing w:before="7"/>
        <w:jc w:val="both"/>
        <w:rPr>
          <w:rFonts w:ascii="맑은 고딕" w:eastAsia="맑은 고딕" w:hAnsi="맑은 고딕"/>
          <w:sz w:val="19"/>
        </w:rPr>
      </w:pPr>
    </w:p>
    <w:p w14:paraId="7310D0A7" w14:textId="77777777" w:rsidR="00880CF0" w:rsidRPr="008E3A60" w:rsidRDefault="00880CF0" w:rsidP="00880CF0">
      <w:pPr>
        <w:tabs>
          <w:tab w:val="left" w:pos="560"/>
        </w:tabs>
        <w:spacing w:before="80"/>
        <w:jc w:val="both"/>
        <w:rPr>
          <w:rFonts w:ascii="맑은 고딕" w:eastAsia="맑은 고딕" w:hAnsi="맑은 고딕"/>
          <w:sz w:val="23"/>
          <w:szCs w:val="23"/>
          <w:lang w:eastAsia="ko-KR"/>
        </w:rPr>
      </w:pPr>
      <w:r w:rsidRPr="008E3A60">
        <w:rPr>
          <w:rFonts w:ascii="맑은 고딕" w:eastAsia="맑은 고딕" w:hAnsi="맑은 고딕"/>
          <w:sz w:val="23"/>
          <w:szCs w:val="23"/>
          <w:lang w:eastAsia="ko-KR"/>
        </w:rPr>
        <w:t>1</w:t>
      </w:r>
      <w:r w:rsidRPr="008E3A60">
        <w:rPr>
          <w:rFonts w:ascii="맑은 고딕" w:eastAsia="맑은 고딕" w:hAnsi="맑은 고딕" w:hint="eastAsia"/>
          <w:sz w:val="23"/>
          <w:szCs w:val="23"/>
          <w:lang w:eastAsia="ko-KR"/>
        </w:rPr>
        <w:t>단계</w:t>
      </w:r>
      <w:r w:rsidRPr="008E3A60">
        <w:rPr>
          <w:rFonts w:ascii="맑은 고딕" w:eastAsia="맑은 고딕" w:hAnsi="맑은 고딕"/>
          <w:sz w:val="23"/>
          <w:szCs w:val="23"/>
          <w:lang w:eastAsia="ko-KR"/>
        </w:rPr>
        <w:t xml:space="preserve">: PTZ </w:t>
      </w:r>
      <w:r w:rsidRPr="008E3A60">
        <w:rPr>
          <w:rFonts w:ascii="맑은 고딕" w:eastAsia="맑은 고딕" w:hAnsi="맑은 고딕" w:hint="eastAsia"/>
          <w:sz w:val="23"/>
          <w:szCs w:val="23"/>
          <w:lang w:eastAsia="ko-KR"/>
        </w:rPr>
        <w:t>제한</w:t>
      </w:r>
      <w:r w:rsidRPr="008E3A60">
        <w:rPr>
          <w:rFonts w:ascii="맑은 고딕" w:eastAsia="맑은 고딕" w:hAnsi="맑은 고딕"/>
          <w:sz w:val="23"/>
          <w:szCs w:val="23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 w:val="23"/>
          <w:szCs w:val="23"/>
          <w:lang w:eastAsia="ko-KR"/>
        </w:rPr>
        <w:t>기능을</w:t>
      </w:r>
      <w:r w:rsidRPr="008E3A60">
        <w:rPr>
          <w:rFonts w:ascii="맑은 고딕" w:eastAsia="맑은 고딕" w:hAnsi="맑은 고딕"/>
          <w:sz w:val="23"/>
          <w:szCs w:val="23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 w:val="23"/>
          <w:szCs w:val="23"/>
          <w:lang w:eastAsia="ko-KR"/>
        </w:rPr>
        <w:t>활성화하려면</w:t>
      </w:r>
      <w:r w:rsidRPr="008E3A60">
        <w:rPr>
          <w:rFonts w:ascii="맑은 고딕" w:eastAsia="맑은 고딕" w:hAnsi="맑은 고딕"/>
          <w:sz w:val="23"/>
          <w:szCs w:val="23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 w:val="23"/>
          <w:szCs w:val="23"/>
          <w:lang w:eastAsia="ko-KR"/>
        </w:rPr>
        <w:t>확인란을</w:t>
      </w:r>
      <w:r w:rsidRPr="008E3A60">
        <w:rPr>
          <w:rFonts w:ascii="맑은 고딕" w:eastAsia="맑은 고딕" w:hAnsi="맑은 고딕"/>
          <w:sz w:val="23"/>
          <w:szCs w:val="23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 w:val="23"/>
          <w:szCs w:val="23"/>
          <w:lang w:eastAsia="ko-KR"/>
        </w:rPr>
        <w:t>선택합니다</w:t>
      </w:r>
      <w:r w:rsidRPr="008E3A60">
        <w:rPr>
          <w:rFonts w:ascii="맑은 고딕" w:eastAsia="맑은 고딕" w:hAnsi="맑은 고딕"/>
          <w:sz w:val="23"/>
          <w:szCs w:val="23"/>
          <w:lang w:eastAsia="ko-KR"/>
        </w:rPr>
        <w:t>.</w:t>
      </w:r>
    </w:p>
    <w:p w14:paraId="672191FF" w14:textId="77777777" w:rsidR="00880CF0" w:rsidRDefault="00880CF0" w:rsidP="00880CF0">
      <w:pPr>
        <w:tabs>
          <w:tab w:val="left" w:pos="560"/>
        </w:tabs>
        <w:spacing w:before="80"/>
        <w:jc w:val="both"/>
        <w:rPr>
          <w:rFonts w:ascii="맑은 고딕" w:eastAsia="맑은 고딕" w:hAnsi="맑은 고딕"/>
          <w:sz w:val="23"/>
          <w:szCs w:val="23"/>
          <w:lang w:eastAsia="ko-KR"/>
        </w:rPr>
      </w:pPr>
      <w:r w:rsidRPr="008E3A60">
        <w:rPr>
          <w:rFonts w:ascii="맑은 고딕" w:eastAsia="맑은 고딕" w:hAnsi="맑은 고딕"/>
          <w:sz w:val="23"/>
          <w:szCs w:val="23"/>
          <w:lang w:eastAsia="ko-KR"/>
        </w:rPr>
        <w:t>2</w:t>
      </w:r>
      <w:r w:rsidRPr="008E3A60">
        <w:rPr>
          <w:rFonts w:ascii="맑은 고딕" w:eastAsia="맑은 고딕" w:hAnsi="맑은 고딕" w:hint="eastAsia"/>
          <w:sz w:val="23"/>
          <w:szCs w:val="23"/>
          <w:lang w:eastAsia="ko-KR"/>
        </w:rPr>
        <w:t>단계</w:t>
      </w:r>
      <w:r w:rsidRPr="008E3A60">
        <w:rPr>
          <w:rFonts w:ascii="맑은 고딕" w:eastAsia="맑은 고딕" w:hAnsi="맑은 고딕"/>
          <w:sz w:val="23"/>
          <w:szCs w:val="23"/>
          <w:lang w:eastAsia="ko-KR"/>
        </w:rPr>
        <w:t xml:space="preserve">: </w:t>
      </w:r>
      <w:r w:rsidRPr="008E3A60">
        <w:rPr>
          <w:rFonts w:ascii="맑은 고딕" w:eastAsia="맑은 고딕" w:hAnsi="맑은 고딕" w:hint="eastAsia"/>
          <w:sz w:val="23"/>
          <w:szCs w:val="23"/>
          <w:lang w:eastAsia="ko-KR"/>
        </w:rPr>
        <w:t>수동</w:t>
      </w:r>
      <w:r w:rsidRPr="008E3A60">
        <w:rPr>
          <w:rFonts w:ascii="맑은 고딕" w:eastAsia="맑은 고딕" w:hAnsi="맑은 고딕"/>
          <w:sz w:val="23"/>
          <w:szCs w:val="23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 w:val="23"/>
          <w:szCs w:val="23"/>
          <w:lang w:eastAsia="ko-KR"/>
        </w:rPr>
        <w:t>제한</w:t>
      </w:r>
      <w:r w:rsidRPr="008E3A60">
        <w:rPr>
          <w:rFonts w:ascii="맑은 고딕" w:eastAsia="맑은 고딕" w:hAnsi="맑은 고딕"/>
          <w:sz w:val="23"/>
          <w:szCs w:val="23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 w:val="23"/>
          <w:szCs w:val="23"/>
          <w:lang w:eastAsia="ko-KR"/>
        </w:rPr>
        <w:t>또는</w:t>
      </w:r>
      <w:r w:rsidRPr="008E3A60">
        <w:rPr>
          <w:rFonts w:ascii="맑은 고딕" w:eastAsia="맑은 고딕" w:hAnsi="맑은 고딕"/>
          <w:sz w:val="23"/>
          <w:szCs w:val="23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 w:val="23"/>
          <w:szCs w:val="23"/>
          <w:lang w:eastAsia="ko-KR"/>
        </w:rPr>
        <w:t>스캔</w:t>
      </w:r>
      <w:r w:rsidRPr="008E3A60">
        <w:rPr>
          <w:rFonts w:ascii="맑은 고딕" w:eastAsia="맑은 고딕" w:hAnsi="맑은 고딕"/>
          <w:sz w:val="23"/>
          <w:szCs w:val="23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 w:val="23"/>
          <w:szCs w:val="23"/>
          <w:lang w:eastAsia="ko-KR"/>
        </w:rPr>
        <w:t>제한으로</w:t>
      </w:r>
      <w:r w:rsidRPr="008E3A60">
        <w:rPr>
          <w:rFonts w:ascii="맑은 고딕" w:eastAsia="맑은 고딕" w:hAnsi="맑은 고딕"/>
          <w:sz w:val="23"/>
          <w:szCs w:val="23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 w:val="23"/>
          <w:szCs w:val="23"/>
          <w:lang w:eastAsia="ko-KR"/>
        </w:rPr>
        <w:t>제한</w:t>
      </w:r>
      <w:r w:rsidRPr="008E3A60">
        <w:rPr>
          <w:rFonts w:ascii="맑은 고딕" w:eastAsia="맑은 고딕" w:hAnsi="맑은 고딕"/>
          <w:sz w:val="23"/>
          <w:szCs w:val="23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 w:val="23"/>
          <w:szCs w:val="23"/>
          <w:lang w:eastAsia="ko-KR"/>
        </w:rPr>
        <w:t>모드를</w:t>
      </w:r>
      <w:r w:rsidRPr="008E3A60">
        <w:rPr>
          <w:rFonts w:ascii="맑은 고딕" w:eastAsia="맑은 고딕" w:hAnsi="맑은 고딕"/>
          <w:sz w:val="23"/>
          <w:szCs w:val="23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 w:val="23"/>
          <w:szCs w:val="23"/>
          <w:lang w:eastAsia="ko-KR"/>
        </w:rPr>
        <w:t>선택합니다</w:t>
      </w:r>
      <w:r w:rsidRPr="008E3A60">
        <w:rPr>
          <w:rFonts w:ascii="맑은 고딕" w:eastAsia="맑은 고딕" w:hAnsi="맑은 고딕"/>
          <w:sz w:val="23"/>
          <w:szCs w:val="23"/>
          <w:lang w:eastAsia="ko-KR"/>
        </w:rPr>
        <w:t>.</w:t>
      </w:r>
      <w:r>
        <w:rPr>
          <w:rFonts w:ascii="맑은 고딕" w:eastAsia="맑은 고딕" w:hAnsi="맑은 고딕"/>
          <w:sz w:val="23"/>
          <w:szCs w:val="23"/>
          <w:lang w:eastAsia="ko-KR"/>
        </w:rPr>
        <w:t xml:space="preserve"> </w:t>
      </w:r>
    </w:p>
    <w:p w14:paraId="0DEAE33E" w14:textId="77777777" w:rsidR="00880CF0" w:rsidRDefault="00880CF0" w:rsidP="00880CF0">
      <w:pPr>
        <w:tabs>
          <w:tab w:val="left" w:pos="560"/>
        </w:tabs>
        <w:spacing w:before="80"/>
        <w:jc w:val="both"/>
        <w:rPr>
          <w:rFonts w:ascii="맑은 고딕" w:eastAsia="맑은 고딕" w:hAnsi="맑은 고딕"/>
          <w:sz w:val="23"/>
          <w:szCs w:val="23"/>
          <w:lang w:eastAsia="ko-KR"/>
        </w:rPr>
      </w:pPr>
    </w:p>
    <w:p w14:paraId="071C81D1" w14:textId="77777777" w:rsidR="00880CF0" w:rsidRDefault="00880CF0" w:rsidP="00880CF0">
      <w:pPr>
        <w:pStyle w:val="a3"/>
        <w:spacing w:before="11"/>
        <w:jc w:val="both"/>
        <w:rPr>
          <w:rFonts w:ascii="맑은 고딕" w:eastAsia="맑은 고딕" w:hAnsi="맑은 고딕"/>
          <w:szCs w:val="22"/>
          <w:lang w:eastAsia="ko-KR"/>
        </w:rPr>
      </w:pPr>
      <w:r w:rsidRPr="008E3A60">
        <w:rPr>
          <w:rFonts w:ascii="맑은 고딕" w:eastAsia="맑은 고딕" w:hAnsi="맑은 고딕" w:hint="eastAsia"/>
          <w:szCs w:val="22"/>
          <w:lang w:eastAsia="ko-KR"/>
        </w:rPr>
        <w:t>•</w:t>
      </w:r>
      <w:r w:rsidRPr="008E3A60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수동</w:t>
      </w:r>
      <w:r w:rsidRPr="008E3A60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제한</w:t>
      </w:r>
      <w:r w:rsidRPr="008E3A60">
        <w:rPr>
          <w:rFonts w:ascii="맑은 고딕" w:eastAsia="맑은 고딕" w:hAnsi="맑은 고딕"/>
          <w:szCs w:val="22"/>
          <w:lang w:eastAsia="ko-KR"/>
        </w:rPr>
        <w:t>:</w:t>
      </w:r>
      <w:r>
        <w:rPr>
          <w:rFonts w:ascii="맑은 고딕" w:eastAsia="맑은 고딕" w:hAnsi="맑은 고딕" w:hint="eastAsia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수동</w:t>
      </w:r>
      <w:r w:rsidRPr="008E3A60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제한</w:t>
      </w:r>
      <w:r w:rsidRPr="008E3A60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정지가</w:t>
      </w:r>
      <w:r w:rsidRPr="008E3A60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설정된</w:t>
      </w:r>
      <w:r w:rsidRPr="008E3A60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경우</w:t>
      </w:r>
      <w:r w:rsidRPr="008E3A60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제한된</w:t>
      </w:r>
      <w:r w:rsidRPr="008E3A60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감시</w:t>
      </w:r>
      <w:r w:rsidRPr="008E3A60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영역에서만</w:t>
      </w:r>
      <w:r w:rsidRPr="008E3A60">
        <w:rPr>
          <w:rFonts w:ascii="맑은 고딕" w:eastAsia="맑은 고딕" w:hAnsi="맑은 고딕"/>
          <w:szCs w:val="22"/>
          <w:lang w:eastAsia="ko-KR"/>
        </w:rPr>
        <w:t xml:space="preserve"> PTZ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제어</w:t>
      </w:r>
      <w:r w:rsidRPr="008E3A60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패널을</w:t>
      </w:r>
      <w:r w:rsidRPr="008E3A60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수동으로</w:t>
      </w:r>
      <w:r w:rsidRPr="008E3A60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조작할</w:t>
      </w:r>
      <w:r w:rsidRPr="008E3A60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수</w:t>
      </w:r>
      <w:r w:rsidRPr="008E3A60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있습니다</w:t>
      </w:r>
      <w:r w:rsidRPr="008E3A60">
        <w:rPr>
          <w:rFonts w:ascii="맑은 고딕" w:eastAsia="맑은 고딕" w:hAnsi="맑은 고딕"/>
          <w:szCs w:val="22"/>
          <w:lang w:eastAsia="ko-KR"/>
        </w:rPr>
        <w:t>.</w:t>
      </w:r>
    </w:p>
    <w:p w14:paraId="6BACDC8E" w14:textId="77777777" w:rsidR="00880CF0" w:rsidRPr="00172F46" w:rsidRDefault="00880CF0" w:rsidP="00880CF0">
      <w:pPr>
        <w:pStyle w:val="a3"/>
        <w:spacing w:before="11"/>
        <w:jc w:val="both"/>
        <w:rPr>
          <w:rFonts w:ascii="맑은 고딕" w:eastAsia="맑은 고딕" w:hAnsi="맑은 고딕"/>
          <w:sz w:val="26"/>
          <w:lang w:eastAsia="ko-KR"/>
        </w:rPr>
      </w:pPr>
    </w:p>
    <w:p w14:paraId="6196252D" w14:textId="77777777" w:rsidR="00880CF0" w:rsidRDefault="00880CF0" w:rsidP="00880CF0">
      <w:pPr>
        <w:pStyle w:val="a3"/>
        <w:jc w:val="both"/>
        <w:rPr>
          <w:rFonts w:ascii="맑은 고딕" w:eastAsia="맑은 고딕" w:hAnsi="맑은 고딕"/>
          <w:szCs w:val="22"/>
          <w:lang w:eastAsia="ko-KR"/>
        </w:rPr>
      </w:pPr>
      <w:r w:rsidRPr="008E3A60">
        <w:rPr>
          <w:rFonts w:ascii="맑은 고딕" w:eastAsia="맑은 고딕" w:hAnsi="맑은 고딕" w:hint="eastAsia"/>
          <w:szCs w:val="22"/>
          <w:lang w:eastAsia="ko-KR"/>
        </w:rPr>
        <w:t>•</w:t>
      </w:r>
      <w:r w:rsidRPr="008E3A60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스캔</w:t>
      </w:r>
      <w:r w:rsidRPr="008E3A60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제한</w:t>
      </w:r>
      <w:r w:rsidRPr="008E3A60">
        <w:rPr>
          <w:rFonts w:ascii="맑은 고딕" w:eastAsia="맑은 고딕" w:hAnsi="맑은 고딕"/>
          <w:szCs w:val="22"/>
          <w:lang w:eastAsia="ko-KR"/>
        </w:rPr>
        <w:t>:</w:t>
      </w:r>
      <w:r>
        <w:rPr>
          <w:rFonts w:ascii="맑은 고딕" w:eastAsia="맑은 고딕" w:hAnsi="맑은 고딕" w:hint="eastAsia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스캔</w:t>
      </w:r>
      <w:r w:rsidRPr="008E3A60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제한</w:t>
      </w:r>
      <w:r w:rsidRPr="008E3A60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정지를</w:t>
      </w:r>
      <w:r w:rsidRPr="008E3A60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설정하면</w:t>
      </w:r>
      <w:r w:rsidRPr="008E3A60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제한된</w:t>
      </w:r>
      <w:r w:rsidRPr="008E3A60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감시</w:t>
      </w:r>
      <w:r w:rsidRPr="008E3A60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영역에서만</w:t>
      </w:r>
      <w:r w:rsidRPr="008E3A60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자동</w:t>
      </w:r>
      <w:r w:rsidRPr="008E3A60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스캔이</w:t>
      </w:r>
      <w:r w:rsidRPr="008E3A60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szCs w:val="22"/>
          <w:lang w:eastAsia="ko-KR"/>
        </w:rPr>
        <w:t>수행됩니다</w:t>
      </w:r>
      <w:r w:rsidRPr="008E3A60">
        <w:rPr>
          <w:rFonts w:ascii="맑은 고딕" w:eastAsia="맑은 고딕" w:hAnsi="맑은 고딕"/>
          <w:szCs w:val="22"/>
          <w:lang w:eastAsia="ko-KR"/>
        </w:rPr>
        <w:t>.</w:t>
      </w:r>
    </w:p>
    <w:p w14:paraId="581D1746" w14:textId="77777777" w:rsidR="00880CF0" w:rsidRPr="00172F46" w:rsidRDefault="00880CF0" w:rsidP="00880CF0">
      <w:pPr>
        <w:pStyle w:val="a3"/>
        <w:jc w:val="both"/>
        <w:rPr>
          <w:rFonts w:ascii="맑은 고딕" w:eastAsia="맑은 고딕" w:hAnsi="맑은 고딕"/>
          <w:sz w:val="21"/>
          <w:lang w:eastAsia="ko-KR"/>
        </w:rPr>
      </w:pPr>
    </w:p>
    <w:p w14:paraId="6F12AFCB" w14:textId="77777777" w:rsidR="00880CF0" w:rsidRPr="008E3A60" w:rsidRDefault="00880CF0" w:rsidP="00880CF0">
      <w:pPr>
        <w:pStyle w:val="a3"/>
        <w:jc w:val="both"/>
        <w:rPr>
          <w:rFonts w:ascii="맑은 고딕" w:eastAsia="맑은 고딕" w:hAnsi="맑은 고딕"/>
          <w:lang w:eastAsia="ko-KR"/>
        </w:rPr>
      </w:pPr>
      <w:r w:rsidRPr="008E3A60">
        <w:rPr>
          <w:rFonts w:ascii="맑은 고딕" w:eastAsia="맑은 고딕" w:hAnsi="맑은 고딕"/>
          <w:lang w:eastAsia="ko-KR"/>
        </w:rPr>
        <w:t>3</w:t>
      </w:r>
      <w:r w:rsidRPr="008E3A60">
        <w:rPr>
          <w:rFonts w:ascii="맑은 고딕" w:eastAsia="맑은 고딕" w:hAnsi="맑은 고딕" w:hint="eastAsia"/>
          <w:lang w:eastAsia="ko-KR"/>
        </w:rPr>
        <w:t>단계</w:t>
      </w:r>
      <w:r w:rsidRPr="008E3A60">
        <w:rPr>
          <w:rFonts w:ascii="맑은 고딕" w:eastAsia="맑은 고딕" w:hAnsi="맑은 고딕"/>
          <w:lang w:eastAsia="ko-KR"/>
        </w:rPr>
        <w:t xml:space="preserve">: PTZ </w:t>
      </w:r>
      <w:r w:rsidRPr="008E3A60">
        <w:rPr>
          <w:rFonts w:ascii="맑은 고딕" w:eastAsia="맑은 고딕" w:hAnsi="맑은 고딕" w:hint="eastAsia"/>
          <w:lang w:eastAsia="ko-KR"/>
        </w:rPr>
        <w:t>컨트롤러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버튼을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클릭하여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왼쪽</w:t>
      </w:r>
      <w:r w:rsidRPr="008E3A60">
        <w:rPr>
          <w:rFonts w:ascii="맑은 고딕" w:eastAsia="맑은 고딕" w:hAnsi="맑은 고딕"/>
          <w:lang w:eastAsia="ko-KR"/>
        </w:rPr>
        <w:t>/</w:t>
      </w:r>
      <w:r w:rsidRPr="008E3A60">
        <w:rPr>
          <w:rFonts w:ascii="맑은 고딕" w:eastAsia="맑은 고딕" w:hAnsi="맑은 고딕" w:hint="eastAsia"/>
          <w:lang w:eastAsia="ko-KR"/>
        </w:rPr>
        <w:t>오른쪽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제한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정지를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설정합니다</w:t>
      </w:r>
      <w:r w:rsidRPr="008E3A60">
        <w:rPr>
          <w:rFonts w:ascii="맑은 고딕" w:eastAsia="맑은 고딕" w:hAnsi="맑은 고딕"/>
          <w:lang w:eastAsia="ko-KR"/>
        </w:rPr>
        <w:t xml:space="preserve">. </w:t>
      </w:r>
      <w:r w:rsidRPr="008E3A60">
        <w:rPr>
          <w:rFonts w:ascii="맑은 고딕" w:eastAsia="맑은 고딕" w:hAnsi="맑은 고딕" w:hint="eastAsia"/>
          <w:lang w:eastAsia="ko-KR"/>
        </w:rPr>
        <w:t>정의된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proofErr w:type="spellStart"/>
      <w:r w:rsidRPr="008E3A60">
        <w:rPr>
          <w:rFonts w:ascii="맑은 고딕" w:eastAsia="맑은 고딕" w:hAnsi="맑은 고딕" w:hint="eastAsia"/>
          <w:lang w:eastAsia="ko-KR"/>
        </w:rPr>
        <w:t>프리셋을</w:t>
      </w:r>
      <w:proofErr w:type="spellEnd"/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호출하여</w:t>
      </w:r>
      <w:r w:rsidRPr="008E3A60">
        <w:rPr>
          <w:rFonts w:ascii="맑은 고딕" w:eastAsia="맑은 고딕" w:hAnsi="맑은 고딕"/>
          <w:lang w:eastAsia="ko-KR"/>
        </w:rPr>
        <w:t xml:space="preserve"> PTZ </w:t>
      </w:r>
      <w:r w:rsidRPr="008E3A60">
        <w:rPr>
          <w:rFonts w:ascii="맑은 고딕" w:eastAsia="맑은 고딕" w:hAnsi="맑은 고딕" w:hint="eastAsia"/>
          <w:lang w:eastAsia="ko-KR"/>
        </w:rPr>
        <w:t>카메라의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한계로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설정할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수도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있습니다</w:t>
      </w:r>
      <w:r w:rsidRPr="008E3A60">
        <w:rPr>
          <w:rFonts w:ascii="맑은 고딕" w:eastAsia="맑은 고딕" w:hAnsi="맑은 고딕"/>
          <w:lang w:eastAsia="ko-KR"/>
        </w:rPr>
        <w:t>.</w:t>
      </w:r>
    </w:p>
    <w:p w14:paraId="3AEEF702" w14:textId="77777777" w:rsidR="00880CF0" w:rsidRPr="008E3A60" w:rsidRDefault="00880CF0" w:rsidP="00880CF0">
      <w:pPr>
        <w:pStyle w:val="a3"/>
        <w:jc w:val="both"/>
        <w:rPr>
          <w:rFonts w:ascii="맑은 고딕" w:eastAsia="맑은 고딕" w:hAnsi="맑은 고딕"/>
          <w:lang w:eastAsia="ko-KR"/>
        </w:rPr>
      </w:pPr>
    </w:p>
    <w:p w14:paraId="7C86CFBB" w14:textId="77777777" w:rsidR="00880CF0" w:rsidRDefault="00880CF0" w:rsidP="00880CF0">
      <w:pPr>
        <w:pStyle w:val="a3"/>
        <w:jc w:val="both"/>
        <w:rPr>
          <w:rFonts w:ascii="맑은 고딕" w:eastAsia="맑은 고딕" w:hAnsi="맑은 고딕"/>
          <w:lang w:eastAsia="ko-KR"/>
        </w:rPr>
      </w:pPr>
      <w:r w:rsidRPr="008E3A60">
        <w:rPr>
          <w:rFonts w:ascii="맑은 고딕" w:eastAsia="맑은 고딕" w:hAnsi="맑은 고딕"/>
          <w:lang w:eastAsia="ko-KR"/>
        </w:rPr>
        <w:t>4</w:t>
      </w:r>
      <w:r w:rsidRPr="008E3A60">
        <w:rPr>
          <w:rFonts w:ascii="맑은 고딕" w:eastAsia="맑은 고딕" w:hAnsi="맑은 고딕" w:hint="eastAsia"/>
          <w:lang w:eastAsia="ko-KR"/>
        </w:rPr>
        <w:t>단계</w:t>
      </w:r>
      <w:r w:rsidRPr="008E3A60">
        <w:rPr>
          <w:rFonts w:ascii="맑은 고딕" w:eastAsia="맑은 고딕" w:hAnsi="맑은 고딕"/>
          <w:lang w:eastAsia="ko-KR"/>
        </w:rPr>
        <w:t xml:space="preserve">: </w:t>
      </w:r>
      <w:r w:rsidRPr="008E3A60">
        <w:rPr>
          <w:rFonts w:ascii="맑은 고딕" w:eastAsia="맑은 고딕" w:hAnsi="맑은 고딕" w:hint="eastAsia"/>
          <w:lang w:eastAsia="ko-KR"/>
        </w:rPr>
        <w:t>설정을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클릭하여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한계를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저장하거나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지우기를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클릭하여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한계를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지웁니다</w:t>
      </w:r>
      <w:r w:rsidRPr="008E3A60">
        <w:rPr>
          <w:rFonts w:ascii="맑은 고딕" w:eastAsia="맑은 고딕" w:hAnsi="맑은 고딕"/>
          <w:lang w:eastAsia="ko-KR"/>
        </w:rPr>
        <w:t>.</w:t>
      </w:r>
    </w:p>
    <w:p w14:paraId="5ADC2820" w14:textId="77777777" w:rsidR="00880CF0" w:rsidRPr="00172F46" w:rsidRDefault="00880CF0" w:rsidP="00880CF0">
      <w:pPr>
        <w:pStyle w:val="a3"/>
        <w:jc w:val="both"/>
        <w:rPr>
          <w:rFonts w:ascii="맑은 고딕" w:eastAsia="맑은 고딕" w:hAnsi="맑은 고딕"/>
          <w:sz w:val="24"/>
          <w:lang w:eastAsia="ko-KR"/>
        </w:rPr>
      </w:pPr>
    </w:p>
    <w:p w14:paraId="4AFC42BE" w14:textId="77777777" w:rsidR="00880CF0" w:rsidRPr="008E3A60" w:rsidRDefault="00880CF0" w:rsidP="00880CF0">
      <w:pPr>
        <w:pStyle w:val="3"/>
        <w:numPr>
          <w:ilvl w:val="2"/>
          <w:numId w:val="21"/>
        </w:numPr>
        <w:tabs>
          <w:tab w:val="left" w:pos="825"/>
        </w:tabs>
        <w:spacing w:before="3"/>
        <w:jc w:val="both"/>
        <w:rPr>
          <w:rFonts w:ascii="맑은 고딕" w:eastAsia="맑은 고딕" w:hAnsi="맑은 고딕"/>
        </w:rPr>
      </w:pPr>
      <w:r w:rsidRPr="008E3A60">
        <w:rPr>
          <w:rFonts w:ascii="맑은 고딕" w:eastAsia="맑은 고딕" w:hAnsi="맑은 고딕" w:hint="eastAsia"/>
          <w:lang w:eastAsia="ko-KR"/>
        </w:rPr>
        <w:t>초기 위치</w:t>
      </w:r>
    </w:p>
    <w:p w14:paraId="4A995B2C" w14:textId="77777777" w:rsidR="00880CF0" w:rsidRPr="00172F46" w:rsidRDefault="00880CF0" w:rsidP="00880CF0">
      <w:pPr>
        <w:pStyle w:val="a3"/>
        <w:ind w:left="106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1A2DEFC8" wp14:editId="6F5483ED">
            <wp:extent cx="5095875" cy="2567810"/>
            <wp:effectExtent l="0" t="0" r="0" b="4445"/>
            <wp:docPr id="46" name="image2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" name="image252.jpeg"/>
                    <pic:cNvPicPr>
                      <a:picLocks noChangeAspect="1"/>
                    </pic:cNvPicPr>
                  </pic:nvPicPr>
                  <pic:blipFill>
                    <a:blip r:embed="rId2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4271" cy="2572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B9341" w14:textId="77777777" w:rsidR="00880CF0" w:rsidRPr="00172F46" w:rsidRDefault="00880CF0" w:rsidP="00880CF0">
      <w:pPr>
        <w:pStyle w:val="a3"/>
        <w:spacing w:before="5"/>
        <w:jc w:val="both"/>
        <w:rPr>
          <w:rFonts w:ascii="맑은 고딕" w:eastAsia="맑은 고딕" w:hAnsi="맑은 고딕"/>
          <w:i/>
          <w:sz w:val="22"/>
        </w:rPr>
      </w:pPr>
    </w:p>
    <w:p w14:paraId="065D1084" w14:textId="77777777" w:rsidR="00880CF0" w:rsidRPr="008E3A60" w:rsidRDefault="00880CF0" w:rsidP="00880CF0">
      <w:pPr>
        <w:pStyle w:val="a3"/>
        <w:spacing w:before="1"/>
        <w:jc w:val="both"/>
        <w:rPr>
          <w:rFonts w:ascii="맑은 고딕" w:eastAsia="맑은 고딕" w:hAnsi="맑은 고딕"/>
          <w:lang w:eastAsia="ko-KR"/>
        </w:rPr>
      </w:pPr>
      <w:r w:rsidRPr="008E3A60">
        <w:rPr>
          <w:rFonts w:ascii="맑은 고딕" w:eastAsia="맑은 고딕" w:hAnsi="맑은 고딕"/>
          <w:lang w:eastAsia="ko-KR"/>
        </w:rPr>
        <w:t xml:space="preserve">PTZ </w:t>
      </w:r>
      <w:r w:rsidRPr="008E3A60">
        <w:rPr>
          <w:rFonts w:ascii="맑은 고딕" w:eastAsia="맑은 고딕" w:hAnsi="맑은 고딕" w:hint="eastAsia"/>
          <w:lang w:eastAsia="ko-KR"/>
        </w:rPr>
        <w:t>카메라의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초기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위치를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>
        <w:rPr>
          <w:rFonts w:ascii="맑은 고딕" w:eastAsia="맑은 고딕" w:hAnsi="맑은 고딕" w:hint="eastAsia"/>
          <w:lang w:eastAsia="ko-KR"/>
        </w:rPr>
        <w:t>0</w:t>
      </w:r>
      <w:r w:rsidRPr="008E3A60">
        <w:rPr>
          <w:rFonts w:ascii="맑은 고딕" w:eastAsia="맑은 고딕" w:hAnsi="맑은 고딕" w:hint="eastAsia"/>
          <w:lang w:eastAsia="ko-KR"/>
        </w:rPr>
        <w:t>점으로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설정할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수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있습니다</w:t>
      </w:r>
      <w:r w:rsidRPr="008E3A60">
        <w:rPr>
          <w:rFonts w:ascii="맑은 고딕" w:eastAsia="맑은 고딕" w:hAnsi="맑은 고딕"/>
          <w:lang w:eastAsia="ko-KR"/>
        </w:rPr>
        <w:t>.</w:t>
      </w:r>
    </w:p>
    <w:p w14:paraId="3B4F3AA5" w14:textId="77777777" w:rsidR="00880CF0" w:rsidRPr="008E3A60" w:rsidRDefault="00880CF0" w:rsidP="00880CF0">
      <w:pPr>
        <w:pStyle w:val="a3"/>
        <w:spacing w:before="1"/>
        <w:jc w:val="both"/>
        <w:rPr>
          <w:rFonts w:ascii="맑은 고딕" w:eastAsia="맑은 고딕" w:hAnsi="맑은 고딕"/>
          <w:lang w:eastAsia="ko-KR"/>
        </w:rPr>
      </w:pPr>
    </w:p>
    <w:p w14:paraId="6989A999" w14:textId="77777777" w:rsidR="00880CF0" w:rsidRPr="008E3A60" w:rsidRDefault="00880CF0" w:rsidP="00880CF0">
      <w:pPr>
        <w:pStyle w:val="a3"/>
        <w:spacing w:before="1"/>
        <w:jc w:val="both"/>
        <w:rPr>
          <w:rFonts w:ascii="맑은 고딕" w:eastAsia="맑은 고딕" w:hAnsi="맑은 고딕"/>
          <w:lang w:eastAsia="ko-KR"/>
        </w:rPr>
      </w:pPr>
      <w:r w:rsidRPr="008E3A60">
        <w:rPr>
          <w:rFonts w:ascii="맑은 고딕" w:eastAsia="맑은 고딕" w:hAnsi="맑은 고딕"/>
          <w:lang w:eastAsia="ko-KR"/>
        </w:rPr>
        <w:t>1</w:t>
      </w:r>
      <w:r w:rsidRPr="008E3A60">
        <w:rPr>
          <w:rFonts w:ascii="맑은 고딕" w:eastAsia="맑은 고딕" w:hAnsi="맑은 고딕" w:hint="eastAsia"/>
          <w:lang w:eastAsia="ko-KR"/>
        </w:rPr>
        <w:t>단계</w:t>
      </w:r>
      <w:r w:rsidRPr="008E3A60">
        <w:rPr>
          <w:rFonts w:ascii="맑은 고딕" w:eastAsia="맑은 고딕" w:hAnsi="맑은 고딕"/>
          <w:lang w:eastAsia="ko-KR"/>
        </w:rPr>
        <w:t xml:space="preserve">: PTZ </w:t>
      </w:r>
      <w:r>
        <w:rPr>
          <w:rFonts w:ascii="맑은 고딕" w:eastAsia="맑은 고딕" w:hAnsi="맑은 고딕" w:hint="eastAsia"/>
          <w:lang w:eastAsia="ko-KR"/>
        </w:rPr>
        <w:t>B</w:t>
      </w:r>
      <w:r>
        <w:rPr>
          <w:rFonts w:ascii="맑은 고딕" w:eastAsia="맑은 고딕" w:hAnsi="맑은 고딕"/>
          <w:lang w:eastAsia="ko-KR"/>
        </w:rPr>
        <w:t>ullet</w:t>
      </w:r>
      <w:r w:rsidRPr="008E3A60">
        <w:rPr>
          <w:rFonts w:ascii="맑은 고딕" w:eastAsia="맑은 고딕" w:hAnsi="맑은 고딕" w:hint="eastAsia"/>
          <w:lang w:eastAsia="ko-KR"/>
        </w:rPr>
        <w:t>의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초기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위치로</w:t>
      </w:r>
      <w:r w:rsidRPr="008E3A60">
        <w:rPr>
          <w:rFonts w:ascii="맑은 고딕" w:eastAsia="맑은 고딕" w:hAnsi="맑은 고딕"/>
          <w:lang w:eastAsia="ko-KR"/>
        </w:rPr>
        <w:t xml:space="preserve"> PTZ </w:t>
      </w:r>
      <w:r w:rsidRPr="008E3A60">
        <w:rPr>
          <w:rFonts w:ascii="맑은 고딕" w:eastAsia="맑은 고딕" w:hAnsi="맑은 고딕" w:hint="eastAsia"/>
          <w:lang w:eastAsia="ko-KR"/>
        </w:rPr>
        <w:t>제어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버튼을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클릭합니다</w:t>
      </w:r>
      <w:r w:rsidRPr="008E3A60">
        <w:rPr>
          <w:rFonts w:ascii="맑은 고딕" w:eastAsia="맑은 고딕" w:hAnsi="맑은 고딕"/>
          <w:lang w:eastAsia="ko-KR"/>
        </w:rPr>
        <w:t xml:space="preserve">. </w:t>
      </w:r>
      <w:r w:rsidRPr="008E3A60">
        <w:rPr>
          <w:rFonts w:ascii="맑은 고딕" w:eastAsia="맑은 고딕" w:hAnsi="맑은 고딕" w:hint="eastAsia"/>
          <w:lang w:eastAsia="ko-KR"/>
        </w:rPr>
        <w:t>정의된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사전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설정을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호출하여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초기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위치로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설정할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수도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있습니다</w:t>
      </w:r>
      <w:r w:rsidRPr="008E3A60">
        <w:rPr>
          <w:rFonts w:ascii="맑은 고딕" w:eastAsia="맑은 고딕" w:hAnsi="맑은 고딕"/>
          <w:lang w:eastAsia="ko-KR"/>
        </w:rPr>
        <w:t>.</w:t>
      </w:r>
    </w:p>
    <w:p w14:paraId="613C54BB" w14:textId="77777777" w:rsidR="00880CF0" w:rsidRPr="008E3A60" w:rsidRDefault="00880CF0" w:rsidP="00880CF0">
      <w:pPr>
        <w:pStyle w:val="a3"/>
        <w:spacing w:before="1"/>
        <w:jc w:val="both"/>
        <w:rPr>
          <w:rFonts w:ascii="맑은 고딕" w:eastAsia="맑은 고딕" w:hAnsi="맑은 고딕"/>
          <w:lang w:eastAsia="ko-KR"/>
        </w:rPr>
      </w:pPr>
    </w:p>
    <w:p w14:paraId="628B7754" w14:textId="77777777" w:rsidR="00880CF0" w:rsidRDefault="00880CF0" w:rsidP="00880CF0">
      <w:pPr>
        <w:pStyle w:val="a3"/>
        <w:spacing w:before="1"/>
        <w:jc w:val="both"/>
        <w:rPr>
          <w:rFonts w:ascii="맑은 고딕" w:eastAsia="맑은 고딕" w:hAnsi="맑은 고딕"/>
          <w:lang w:eastAsia="ko-KR"/>
        </w:rPr>
      </w:pPr>
      <w:r w:rsidRPr="008E3A60">
        <w:rPr>
          <w:rFonts w:ascii="맑은 고딕" w:eastAsia="맑은 고딕" w:hAnsi="맑은 고딕"/>
          <w:lang w:eastAsia="ko-KR"/>
        </w:rPr>
        <w:t>2</w:t>
      </w:r>
      <w:r w:rsidRPr="008E3A60">
        <w:rPr>
          <w:rFonts w:ascii="맑은 고딕" w:eastAsia="맑은 고딕" w:hAnsi="맑은 고딕" w:hint="eastAsia"/>
          <w:lang w:eastAsia="ko-KR"/>
        </w:rPr>
        <w:t>단계</w:t>
      </w:r>
      <w:r w:rsidRPr="008E3A60">
        <w:rPr>
          <w:rFonts w:ascii="맑은 고딕" w:eastAsia="맑은 고딕" w:hAnsi="맑은 고딕"/>
          <w:lang w:eastAsia="ko-KR"/>
        </w:rPr>
        <w:t xml:space="preserve">: </w:t>
      </w:r>
      <w:r w:rsidRPr="008E3A60">
        <w:rPr>
          <w:rFonts w:ascii="맑은 고딕" w:eastAsia="맑은 고딕" w:hAnsi="맑은 고딕" w:hint="eastAsia"/>
          <w:lang w:eastAsia="ko-KR"/>
        </w:rPr>
        <w:t>설정을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클릭하여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위치를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초기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위치로</w:t>
      </w:r>
      <w:r w:rsidRPr="008E3A60">
        <w:rPr>
          <w:rFonts w:ascii="맑은 고딕" w:eastAsia="맑은 고딕" w:hAnsi="맑은 고딕"/>
          <w:lang w:eastAsia="ko-KR"/>
        </w:rPr>
        <w:t xml:space="preserve"> </w:t>
      </w:r>
      <w:r w:rsidRPr="008E3A60">
        <w:rPr>
          <w:rFonts w:ascii="맑은 고딕" w:eastAsia="맑은 고딕" w:hAnsi="맑은 고딕" w:hint="eastAsia"/>
          <w:lang w:eastAsia="ko-KR"/>
        </w:rPr>
        <w:t>저장합니다</w:t>
      </w:r>
      <w:r w:rsidRPr="008E3A60">
        <w:rPr>
          <w:rFonts w:ascii="맑은 고딕" w:eastAsia="맑은 고딕" w:hAnsi="맑은 고딕"/>
          <w:lang w:eastAsia="ko-KR"/>
        </w:rPr>
        <w:t>.</w:t>
      </w:r>
    </w:p>
    <w:p w14:paraId="1B6DB2DA" w14:textId="77777777" w:rsidR="00880CF0" w:rsidRPr="00172F46" w:rsidRDefault="00880CF0" w:rsidP="00880CF0">
      <w:pPr>
        <w:pStyle w:val="a3"/>
        <w:spacing w:before="1"/>
        <w:jc w:val="both"/>
        <w:rPr>
          <w:rFonts w:ascii="맑은 고딕" w:eastAsia="맑은 고딕" w:hAnsi="맑은 고딕"/>
          <w:sz w:val="21"/>
          <w:lang w:eastAsia="ko-KR"/>
        </w:rPr>
      </w:pPr>
    </w:p>
    <w:p w14:paraId="5A7306CC" w14:textId="727FA08F" w:rsidR="00880CF0" w:rsidRPr="00172F46" w:rsidRDefault="00880CF0" w:rsidP="00880CF0">
      <w:pPr>
        <w:pStyle w:val="5"/>
        <w:spacing w:after="26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Pr="00172F46">
        <w:rPr>
          <w:rFonts w:ascii="맑은 고딕" w:eastAsia="맑은 고딕" w:hAnsi="맑은 고딕"/>
        </w:rPr>
        <w:t xml:space="preserve"> </w:t>
      </w:r>
      <w:r w:rsidR="00ED187D">
        <w:rPr>
          <w:rFonts w:ascii="맑은 고딕" w:eastAsia="맑은 고딕" w:hAnsi="맑은 고딕"/>
        </w:rPr>
        <w:t>64</w:t>
      </w:r>
      <w:r w:rsidRPr="00172F46">
        <w:rPr>
          <w:rFonts w:ascii="맑은 고딕" w:eastAsia="맑은 고딕" w:hAnsi="맑은 고딕"/>
        </w:rPr>
        <w:t xml:space="preserve">.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71"/>
        <w:gridCol w:w="6459"/>
      </w:tblGrid>
      <w:tr w:rsidR="00880CF0" w:rsidRPr="00172F46" w14:paraId="5C82F1E4" w14:textId="77777777" w:rsidTr="00BF340F">
        <w:trPr>
          <w:trHeight w:val="848"/>
          <w:jc w:val="center"/>
        </w:trPr>
        <w:tc>
          <w:tcPr>
            <w:tcW w:w="2871" w:type="dxa"/>
            <w:tcBorders>
              <w:bottom w:val="single" w:sz="6" w:space="0" w:color="000000"/>
            </w:tcBorders>
            <w:vAlign w:val="center"/>
          </w:tcPr>
          <w:p w14:paraId="09D8A365" w14:textId="77777777" w:rsidR="00880CF0" w:rsidRPr="00172F46" w:rsidRDefault="00880CF0" w:rsidP="00BF340F">
            <w:pPr>
              <w:pStyle w:val="TableParagraph"/>
              <w:ind w:left="844" w:right="829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459" w:type="dxa"/>
            <w:tcBorders>
              <w:bottom w:val="single" w:sz="6" w:space="0" w:color="000000"/>
              <w:right w:val="single" w:sz="6" w:space="0" w:color="000000"/>
            </w:tcBorders>
            <w:vAlign w:val="center"/>
          </w:tcPr>
          <w:p w14:paraId="570100A7" w14:textId="77777777" w:rsidR="00880CF0" w:rsidRPr="00172F46" w:rsidRDefault="00880CF0" w:rsidP="00BF340F">
            <w:pPr>
              <w:pStyle w:val="TableParagraph"/>
              <w:ind w:left="2111" w:right="2098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880CF0" w:rsidRPr="00172F46" w14:paraId="046FDD2F" w14:textId="77777777" w:rsidTr="00BF340F">
        <w:trPr>
          <w:trHeight w:val="638"/>
          <w:jc w:val="center"/>
        </w:trPr>
        <w:tc>
          <w:tcPr>
            <w:tcW w:w="28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6868EE6" w14:textId="77777777" w:rsidR="00880CF0" w:rsidRPr="00916F15" w:rsidRDefault="00880CF0" w:rsidP="00BF340F">
            <w:pPr>
              <w:pStyle w:val="TableParagraph"/>
              <w:ind w:left="1202" w:right="1187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설정</w:t>
            </w:r>
          </w:p>
        </w:tc>
        <w:tc>
          <w:tcPr>
            <w:tcW w:w="6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324C395" w14:textId="77777777" w:rsidR="00880CF0" w:rsidRPr="00916F15" w:rsidRDefault="00880CF0" w:rsidP="00BF340F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916F1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현재</w:t>
            </w:r>
            <w:r w:rsidRPr="00916F1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16F1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위치를</w:t>
            </w:r>
            <w:r w:rsidRPr="00916F1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16F1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초기</w:t>
            </w:r>
            <w:r w:rsidRPr="00916F1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16F1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위치로</w:t>
            </w:r>
            <w:r w:rsidRPr="00916F1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916F1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</w:t>
            </w:r>
          </w:p>
        </w:tc>
      </w:tr>
      <w:tr w:rsidR="00880CF0" w:rsidRPr="00172F46" w14:paraId="515CB8C6" w14:textId="77777777" w:rsidTr="00BF340F">
        <w:trPr>
          <w:trHeight w:val="635"/>
          <w:jc w:val="center"/>
        </w:trPr>
        <w:tc>
          <w:tcPr>
            <w:tcW w:w="2871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52851470" w14:textId="77777777" w:rsidR="00880CF0" w:rsidRPr="00916F15" w:rsidRDefault="00880CF0" w:rsidP="00BF340F">
            <w:pPr>
              <w:pStyle w:val="TableParagraph"/>
              <w:ind w:left="1202" w:right="1187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삭제</w:t>
            </w:r>
          </w:p>
        </w:tc>
        <w:tc>
          <w:tcPr>
            <w:tcW w:w="645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566DE7A6" w14:textId="77777777" w:rsidR="00880CF0" w:rsidRPr="00916F15" w:rsidRDefault="00880CF0" w:rsidP="00BF340F">
            <w:pPr>
              <w:pStyle w:val="TableParagraph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초기 위치를 기본 설정으로 설정</w:t>
            </w:r>
          </w:p>
        </w:tc>
      </w:tr>
      <w:tr w:rsidR="00880CF0" w:rsidRPr="00172F46" w14:paraId="079A7287" w14:textId="77777777" w:rsidTr="00BF340F">
        <w:trPr>
          <w:trHeight w:val="633"/>
          <w:jc w:val="center"/>
        </w:trPr>
        <w:tc>
          <w:tcPr>
            <w:tcW w:w="2871" w:type="dxa"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14:paraId="6D296C3A" w14:textId="77777777" w:rsidR="00880CF0" w:rsidRPr="00916F15" w:rsidRDefault="00880CF0" w:rsidP="00BF340F">
            <w:pPr>
              <w:pStyle w:val="TableParagraph"/>
              <w:spacing w:before="1"/>
              <w:ind w:left="13" w:firstLineChars="488" w:firstLine="976"/>
              <w:jc w:val="both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불러오기</w:t>
            </w:r>
          </w:p>
        </w:tc>
        <w:tc>
          <w:tcPr>
            <w:tcW w:w="6459" w:type="dxa"/>
            <w:tcBorders>
              <w:left w:val="single" w:sz="6" w:space="0" w:color="000000"/>
              <w:bottom w:val="single" w:sz="6" w:space="0" w:color="000000"/>
            </w:tcBorders>
            <w:vAlign w:val="center"/>
          </w:tcPr>
          <w:p w14:paraId="6929E747" w14:textId="77777777" w:rsidR="00880CF0" w:rsidRPr="00916F15" w:rsidRDefault="00880CF0" w:rsidP="00BF340F">
            <w:pPr>
              <w:pStyle w:val="TableParagraph"/>
              <w:spacing w:before="1"/>
              <w:ind w:left="93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초기 위치 호출</w:t>
            </w:r>
          </w:p>
        </w:tc>
      </w:tr>
    </w:tbl>
    <w:p w14:paraId="4B284F74" w14:textId="77777777" w:rsidR="00880CF0" w:rsidRPr="00172F46" w:rsidRDefault="00880CF0" w:rsidP="00880CF0">
      <w:pPr>
        <w:pStyle w:val="a3"/>
        <w:spacing w:before="2"/>
        <w:jc w:val="both"/>
        <w:rPr>
          <w:rFonts w:ascii="맑은 고딕" w:eastAsia="맑은 고딕" w:hAnsi="맑은 고딕"/>
          <w:b/>
          <w:sz w:val="33"/>
        </w:rPr>
      </w:pPr>
    </w:p>
    <w:p w14:paraId="647CE7A3" w14:textId="77777777" w:rsidR="00880CF0" w:rsidRDefault="00880CF0" w:rsidP="00880CF0">
      <w:pPr>
        <w:pStyle w:val="a4"/>
        <w:numPr>
          <w:ilvl w:val="2"/>
          <w:numId w:val="21"/>
        </w:numPr>
        <w:tabs>
          <w:tab w:val="left" w:pos="825"/>
        </w:tabs>
        <w:jc w:val="both"/>
        <w:rPr>
          <w:rFonts w:ascii="맑은 고딕" w:eastAsia="맑은 고딕" w:hAnsi="맑은 고딕"/>
          <w:i/>
          <w:sz w:val="32"/>
        </w:rPr>
      </w:pPr>
      <w:r>
        <w:rPr>
          <w:rFonts w:ascii="맑은 고딕" w:eastAsia="맑은 고딕" w:hAnsi="맑은 고딕" w:hint="eastAsia"/>
          <w:i/>
          <w:sz w:val="32"/>
          <w:lang w:eastAsia="ko-KR"/>
        </w:rPr>
        <w:t>프라이버시 마스크</w:t>
      </w:r>
    </w:p>
    <w:p w14:paraId="26CF3188" w14:textId="77777777" w:rsidR="00880CF0" w:rsidRPr="009F2E2A" w:rsidRDefault="00880CF0" w:rsidP="00880CF0">
      <w:pPr>
        <w:tabs>
          <w:tab w:val="left" w:pos="825"/>
        </w:tabs>
        <w:ind w:left="99"/>
        <w:jc w:val="both"/>
        <w:rPr>
          <w:rFonts w:ascii="맑은 고딕" w:eastAsia="맑은 고딕" w:hAnsi="맑은 고딕"/>
          <w:i/>
          <w:sz w:val="32"/>
        </w:rPr>
      </w:pPr>
    </w:p>
    <w:p w14:paraId="75ABF5A9" w14:textId="77777777" w:rsidR="00880CF0" w:rsidRPr="009F2E2A" w:rsidRDefault="00880CF0" w:rsidP="00880CF0">
      <w:pPr>
        <w:pStyle w:val="a3"/>
        <w:spacing w:before="9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9F2E2A">
        <w:rPr>
          <w:rFonts w:ascii="맑은 고딕" w:eastAsia="맑은 고딕" w:hAnsi="맑은 고딕" w:hint="eastAsia"/>
          <w:sz w:val="20"/>
          <w:szCs w:val="20"/>
          <w:lang w:eastAsia="ko-KR"/>
        </w:rPr>
        <w:t>프라이버시</w:t>
      </w:r>
      <w:r w:rsidRPr="009F2E2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F2E2A">
        <w:rPr>
          <w:rFonts w:ascii="맑은 고딕" w:eastAsia="맑은 고딕" w:hAnsi="맑은 고딕" w:hint="eastAsia"/>
          <w:sz w:val="20"/>
          <w:szCs w:val="20"/>
          <w:lang w:eastAsia="ko-KR"/>
        </w:rPr>
        <w:t>마스크를</w:t>
      </w:r>
      <w:r w:rsidRPr="009F2E2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F2E2A">
        <w:rPr>
          <w:rFonts w:ascii="맑은 고딕" w:eastAsia="맑은 고딕" w:hAnsi="맑은 고딕" w:hint="eastAsia"/>
          <w:sz w:val="20"/>
          <w:szCs w:val="20"/>
          <w:lang w:eastAsia="ko-KR"/>
        </w:rPr>
        <w:t>사용하면</w:t>
      </w:r>
      <w:r w:rsidRPr="009F2E2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F2E2A">
        <w:rPr>
          <w:rFonts w:ascii="맑은 고딕" w:eastAsia="맑은 고딕" w:hAnsi="맑은 고딕" w:hint="eastAsia"/>
          <w:sz w:val="20"/>
          <w:szCs w:val="20"/>
          <w:lang w:eastAsia="ko-KR"/>
        </w:rPr>
        <w:t>실시간 영상의 특정</w:t>
      </w:r>
      <w:r w:rsidRPr="009F2E2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F2E2A">
        <w:rPr>
          <w:rFonts w:ascii="맑은 고딕" w:eastAsia="맑은 고딕" w:hAnsi="맑은 고딕" w:hint="eastAsia"/>
          <w:sz w:val="20"/>
          <w:szCs w:val="20"/>
          <w:lang w:eastAsia="ko-KR"/>
        </w:rPr>
        <w:t>영역을</w:t>
      </w:r>
      <w:r w:rsidRPr="009F2E2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F2E2A">
        <w:rPr>
          <w:rFonts w:ascii="맑은 고딕" w:eastAsia="맑은 고딕" w:hAnsi="맑은 고딕" w:hint="eastAsia"/>
          <w:sz w:val="20"/>
          <w:szCs w:val="20"/>
          <w:lang w:eastAsia="ko-KR"/>
        </w:rPr>
        <w:t>가려</w:t>
      </w:r>
      <w:r w:rsidRPr="009F2E2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F2E2A">
        <w:rPr>
          <w:rFonts w:ascii="맑은 고딕" w:eastAsia="맑은 고딕" w:hAnsi="맑은 고딕" w:hint="eastAsia"/>
          <w:sz w:val="20"/>
          <w:szCs w:val="20"/>
          <w:lang w:eastAsia="ko-KR"/>
        </w:rPr>
        <w:t>감시</w:t>
      </w:r>
      <w:r w:rsidRPr="009F2E2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F2E2A">
        <w:rPr>
          <w:rFonts w:ascii="맑은 고딕" w:eastAsia="맑은 고딕" w:hAnsi="맑은 고딕" w:hint="eastAsia"/>
          <w:sz w:val="20"/>
          <w:szCs w:val="20"/>
          <w:lang w:eastAsia="ko-KR"/>
        </w:rPr>
        <w:t>영역의</w:t>
      </w:r>
      <w:r w:rsidRPr="009F2E2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F2E2A">
        <w:rPr>
          <w:rFonts w:ascii="맑은 고딕" w:eastAsia="맑은 고딕" w:hAnsi="맑은 고딕" w:hint="eastAsia"/>
          <w:sz w:val="20"/>
          <w:szCs w:val="20"/>
          <w:lang w:eastAsia="ko-KR"/>
        </w:rPr>
        <w:t>특정</w:t>
      </w:r>
      <w:r w:rsidRPr="009F2E2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F2E2A">
        <w:rPr>
          <w:rFonts w:ascii="맑은 고딕" w:eastAsia="맑은 고딕" w:hAnsi="맑은 고딕" w:hint="eastAsia"/>
          <w:sz w:val="20"/>
          <w:szCs w:val="20"/>
          <w:lang w:eastAsia="ko-KR"/>
        </w:rPr>
        <w:t>지점이</w:t>
      </w:r>
      <w:r w:rsidRPr="009F2E2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F2E2A">
        <w:rPr>
          <w:rFonts w:ascii="맑은 고딕" w:eastAsia="맑은 고딕" w:hAnsi="맑은 고딕" w:hint="eastAsia"/>
          <w:sz w:val="20"/>
          <w:szCs w:val="20"/>
          <w:lang w:eastAsia="ko-KR"/>
        </w:rPr>
        <w:t>보고</w:t>
      </w:r>
      <w:r w:rsidRPr="009F2E2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F2E2A">
        <w:rPr>
          <w:rFonts w:ascii="맑은 고딕" w:eastAsia="맑은 고딕" w:hAnsi="맑은 고딕" w:hint="eastAsia"/>
          <w:sz w:val="20"/>
          <w:szCs w:val="20"/>
          <w:lang w:eastAsia="ko-KR"/>
        </w:rPr>
        <w:t>녹화되는</w:t>
      </w:r>
      <w:r w:rsidRPr="009F2E2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F2E2A">
        <w:rPr>
          <w:rFonts w:ascii="맑은 고딕" w:eastAsia="맑은 고딕" w:hAnsi="맑은 고딕" w:hint="eastAsia"/>
          <w:sz w:val="20"/>
          <w:szCs w:val="20"/>
          <w:lang w:eastAsia="ko-KR"/>
        </w:rPr>
        <w:t>것을</w:t>
      </w:r>
      <w:r w:rsidRPr="009F2E2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F2E2A">
        <w:rPr>
          <w:rFonts w:ascii="맑은 고딕" w:eastAsia="맑은 고딕" w:hAnsi="맑은 고딕" w:hint="eastAsia"/>
          <w:sz w:val="20"/>
          <w:szCs w:val="20"/>
          <w:lang w:eastAsia="ko-KR"/>
        </w:rPr>
        <w:t>방지할</w:t>
      </w:r>
      <w:r w:rsidRPr="009F2E2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F2E2A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9F2E2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F2E2A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9F2E2A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9F2E2A">
        <w:rPr>
          <w:rFonts w:ascii="맑은 고딕" w:eastAsia="맑은 고딕" w:hAnsi="맑은 고딕" w:hint="eastAsia"/>
          <w:sz w:val="20"/>
          <w:szCs w:val="20"/>
          <w:lang w:eastAsia="ko-KR"/>
        </w:rPr>
        <w:t>렌즈가</w:t>
      </w:r>
      <w:r w:rsidRPr="009F2E2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F2E2A">
        <w:rPr>
          <w:rFonts w:ascii="맑은 고딕" w:eastAsia="맑은 고딕" w:hAnsi="맑은 고딕" w:hint="eastAsia"/>
          <w:sz w:val="20"/>
          <w:szCs w:val="20"/>
          <w:lang w:eastAsia="ko-KR"/>
        </w:rPr>
        <w:t>움직여도</w:t>
      </w:r>
      <w:r w:rsidRPr="009F2E2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F2E2A">
        <w:rPr>
          <w:rFonts w:ascii="맑은 고딕" w:eastAsia="맑은 고딕" w:hAnsi="맑은 고딕" w:hint="eastAsia"/>
          <w:sz w:val="20"/>
          <w:szCs w:val="20"/>
          <w:lang w:eastAsia="ko-KR"/>
        </w:rPr>
        <w:t>마스크</w:t>
      </w:r>
      <w:r w:rsidRPr="009F2E2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F2E2A">
        <w:rPr>
          <w:rFonts w:ascii="맑은 고딕" w:eastAsia="맑은 고딕" w:hAnsi="맑은 고딕" w:hint="eastAsia"/>
          <w:sz w:val="20"/>
          <w:szCs w:val="20"/>
          <w:lang w:eastAsia="ko-KR"/>
        </w:rPr>
        <w:t>영역은</w:t>
      </w:r>
      <w:r w:rsidRPr="009F2E2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F2E2A">
        <w:rPr>
          <w:rFonts w:ascii="맑은 고딕" w:eastAsia="맑은 고딕" w:hAnsi="맑은 고딕" w:hint="eastAsia"/>
          <w:sz w:val="20"/>
          <w:szCs w:val="20"/>
          <w:lang w:eastAsia="ko-KR"/>
        </w:rPr>
        <w:t>움직이지</w:t>
      </w:r>
      <w:r w:rsidRPr="009F2E2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9F2E2A">
        <w:rPr>
          <w:rFonts w:ascii="맑은 고딕" w:eastAsia="맑은 고딕" w:hAnsi="맑은 고딕" w:hint="eastAsia"/>
          <w:sz w:val="20"/>
          <w:szCs w:val="20"/>
          <w:lang w:eastAsia="ko-KR"/>
        </w:rPr>
        <w:t>않습니다</w:t>
      </w:r>
      <w:r w:rsidRPr="009F2E2A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60FC4AA1" w14:textId="77777777" w:rsidR="00880CF0" w:rsidRPr="00172F46" w:rsidRDefault="00880CF0" w:rsidP="00880CF0">
      <w:pPr>
        <w:pStyle w:val="a3"/>
        <w:spacing w:before="9"/>
        <w:jc w:val="both"/>
        <w:rPr>
          <w:rFonts w:ascii="맑은 고딕" w:eastAsia="맑은 고딕" w:hAnsi="맑은 고딕"/>
          <w:lang w:eastAsia="ko-KR"/>
        </w:rPr>
      </w:pPr>
    </w:p>
    <w:p w14:paraId="49C7F49B" w14:textId="77777777" w:rsidR="00880CF0" w:rsidRDefault="00880CF0" w:rsidP="00880CF0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185604C0" wp14:editId="3700F1B9">
            <wp:extent cx="6005830" cy="3034030"/>
            <wp:effectExtent l="0" t="0" r="0" b="0"/>
            <wp:docPr id="66" name="image2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3" name="image253.jpeg"/>
                    <pic:cNvPicPr>
                      <a:picLocks noChangeAspect="1"/>
                    </pic:cNvPicPr>
                  </pic:nvPicPr>
                  <pic:blipFill>
                    <a:blip r:embed="rId2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6274" cy="3034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FAA4A" w14:textId="77777777" w:rsidR="00880CF0" w:rsidRPr="00172F46" w:rsidRDefault="00880CF0" w:rsidP="00880CF0">
      <w:pPr>
        <w:pStyle w:val="a3"/>
        <w:ind w:left="100"/>
        <w:jc w:val="both"/>
        <w:rPr>
          <w:rFonts w:ascii="맑은 고딕" w:eastAsia="맑은 고딕" w:hAnsi="맑은 고딕"/>
          <w:sz w:val="20"/>
        </w:rPr>
      </w:pPr>
    </w:p>
    <w:p w14:paraId="69349366" w14:textId="77777777" w:rsidR="00880CF0" w:rsidRPr="00172F46" w:rsidRDefault="00880CF0" w:rsidP="00880CF0">
      <w:pPr>
        <w:pStyle w:val="a3"/>
        <w:spacing w:before="10"/>
        <w:jc w:val="both"/>
        <w:rPr>
          <w:rFonts w:ascii="맑은 고딕" w:eastAsia="맑은 고딕" w:hAnsi="맑은 고딕"/>
          <w:sz w:val="13"/>
        </w:rPr>
      </w:pPr>
    </w:p>
    <w:p w14:paraId="2107AAF0" w14:textId="77777777" w:rsidR="00880CF0" w:rsidRPr="00172F46" w:rsidRDefault="00880CF0" w:rsidP="00880CF0">
      <w:pPr>
        <w:pStyle w:val="5"/>
        <w:spacing w:before="90"/>
        <w:jc w:val="both"/>
        <w:rPr>
          <w:rFonts w:ascii="맑은 고딕" w:eastAsia="맑은 고딕" w:hAnsi="맑은 고딕"/>
          <w:lang w:eastAsia="ko-KR"/>
        </w:rPr>
      </w:pPr>
      <w:r w:rsidRPr="00172F46">
        <w:rPr>
          <w:rFonts w:ascii="맑은 고딕" w:eastAsia="맑은 고딕" w:hAnsi="맑은 고딕"/>
          <w:lang w:eastAsia="ko-KR"/>
        </w:rPr>
        <w:t>[</w:t>
      </w:r>
      <w:r>
        <w:rPr>
          <w:rFonts w:ascii="맑은 고딕" w:eastAsia="맑은 고딕" w:hAnsi="맑은 고딕" w:hint="eastAsia"/>
          <w:lang w:eastAsia="ko-KR"/>
        </w:rPr>
        <w:t>프라이버시 마스크</w:t>
      </w:r>
      <w:r w:rsidRPr="00172F46">
        <w:rPr>
          <w:rFonts w:ascii="맑은 고딕" w:eastAsia="맑은 고딕" w:hAnsi="맑은 고딕"/>
          <w:lang w:eastAsia="ko-KR"/>
        </w:rPr>
        <w:t>]</w:t>
      </w:r>
    </w:p>
    <w:p w14:paraId="3E358ED5" w14:textId="77777777" w:rsidR="00880CF0" w:rsidRDefault="00880CF0" w:rsidP="00880CF0">
      <w:pPr>
        <w:pStyle w:val="a3"/>
        <w:ind w:firstLineChars="100" w:firstLine="230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 xml:space="preserve">실시간 영상의 </w:t>
      </w:r>
      <w:r w:rsidRPr="009F2E2A">
        <w:rPr>
          <w:rFonts w:ascii="맑은 고딕" w:eastAsia="맑은 고딕" w:hAnsi="맑은 고딕" w:hint="eastAsia"/>
          <w:lang w:eastAsia="ko-KR"/>
        </w:rPr>
        <w:t>특정</w:t>
      </w:r>
      <w:r w:rsidRPr="009F2E2A">
        <w:rPr>
          <w:rFonts w:ascii="맑은 고딕" w:eastAsia="맑은 고딕" w:hAnsi="맑은 고딕"/>
          <w:lang w:eastAsia="ko-KR"/>
        </w:rPr>
        <w:t xml:space="preserve"> </w:t>
      </w:r>
      <w:r w:rsidRPr="009F2E2A">
        <w:rPr>
          <w:rFonts w:ascii="맑은 고딕" w:eastAsia="맑은 고딕" w:hAnsi="맑은 고딕" w:hint="eastAsia"/>
          <w:lang w:eastAsia="ko-KR"/>
        </w:rPr>
        <w:t>영역을</w:t>
      </w:r>
      <w:r w:rsidRPr="009F2E2A">
        <w:rPr>
          <w:rFonts w:ascii="맑은 고딕" w:eastAsia="맑은 고딕" w:hAnsi="맑은 고딕"/>
          <w:lang w:eastAsia="ko-KR"/>
        </w:rPr>
        <w:t xml:space="preserve"> </w:t>
      </w:r>
      <w:r w:rsidRPr="009F2E2A">
        <w:rPr>
          <w:rFonts w:ascii="맑은 고딕" w:eastAsia="맑은 고딕" w:hAnsi="맑은 고딕" w:hint="eastAsia"/>
          <w:lang w:eastAsia="ko-KR"/>
        </w:rPr>
        <w:t>커버할</w:t>
      </w:r>
      <w:r w:rsidRPr="009F2E2A">
        <w:rPr>
          <w:rFonts w:ascii="맑은 고딕" w:eastAsia="맑은 고딕" w:hAnsi="맑은 고딕"/>
          <w:lang w:eastAsia="ko-KR"/>
        </w:rPr>
        <w:t xml:space="preserve"> </w:t>
      </w:r>
      <w:r w:rsidRPr="009F2E2A">
        <w:rPr>
          <w:rFonts w:ascii="맑은 고딕" w:eastAsia="맑은 고딕" w:hAnsi="맑은 고딕" w:hint="eastAsia"/>
          <w:lang w:eastAsia="ko-KR"/>
        </w:rPr>
        <w:t>색상을</w:t>
      </w:r>
      <w:r w:rsidRPr="009F2E2A">
        <w:rPr>
          <w:rFonts w:ascii="맑은 고딕" w:eastAsia="맑은 고딕" w:hAnsi="맑은 고딕"/>
          <w:lang w:eastAsia="ko-KR"/>
        </w:rPr>
        <w:t xml:space="preserve"> </w:t>
      </w:r>
      <w:r w:rsidRPr="009F2E2A">
        <w:rPr>
          <w:rFonts w:ascii="맑은 고딕" w:eastAsia="맑은 고딕" w:hAnsi="맑은 고딕" w:hint="eastAsia"/>
          <w:lang w:eastAsia="ko-KR"/>
        </w:rPr>
        <w:t>선택할</w:t>
      </w:r>
      <w:r w:rsidRPr="009F2E2A">
        <w:rPr>
          <w:rFonts w:ascii="맑은 고딕" w:eastAsia="맑은 고딕" w:hAnsi="맑은 고딕"/>
          <w:lang w:eastAsia="ko-KR"/>
        </w:rPr>
        <w:t xml:space="preserve"> </w:t>
      </w:r>
      <w:r w:rsidRPr="009F2E2A">
        <w:rPr>
          <w:rFonts w:ascii="맑은 고딕" w:eastAsia="맑은 고딕" w:hAnsi="맑은 고딕" w:hint="eastAsia"/>
          <w:lang w:eastAsia="ko-KR"/>
        </w:rPr>
        <w:t>수</w:t>
      </w:r>
      <w:r w:rsidRPr="009F2E2A">
        <w:rPr>
          <w:rFonts w:ascii="맑은 고딕" w:eastAsia="맑은 고딕" w:hAnsi="맑은 고딕"/>
          <w:lang w:eastAsia="ko-KR"/>
        </w:rPr>
        <w:t xml:space="preserve"> </w:t>
      </w:r>
      <w:r w:rsidRPr="009F2E2A">
        <w:rPr>
          <w:rFonts w:ascii="맑은 고딕" w:eastAsia="맑은 고딕" w:hAnsi="맑은 고딕" w:hint="eastAsia"/>
          <w:lang w:eastAsia="ko-KR"/>
        </w:rPr>
        <w:t>있습니다</w:t>
      </w:r>
      <w:r w:rsidRPr="009F2E2A">
        <w:rPr>
          <w:rFonts w:ascii="맑은 고딕" w:eastAsia="맑은 고딕" w:hAnsi="맑은 고딕"/>
          <w:lang w:eastAsia="ko-KR"/>
        </w:rPr>
        <w:t>.</w:t>
      </w:r>
    </w:p>
    <w:p w14:paraId="27B54C75" w14:textId="77777777" w:rsidR="00880CF0" w:rsidRPr="009F2E2A" w:rsidRDefault="00880CF0" w:rsidP="00880CF0">
      <w:pPr>
        <w:pStyle w:val="a3"/>
        <w:ind w:firstLineChars="100" w:firstLine="210"/>
        <w:jc w:val="both"/>
        <w:rPr>
          <w:rFonts w:ascii="맑은 고딕" w:eastAsia="맑은 고딕" w:hAnsi="맑은 고딕"/>
          <w:sz w:val="21"/>
          <w:lang w:eastAsia="ko-KR"/>
        </w:rPr>
      </w:pPr>
    </w:p>
    <w:p w14:paraId="7142FE7D" w14:textId="64B15864" w:rsidR="00880CF0" w:rsidRPr="009F2E2A" w:rsidRDefault="000E72C7" w:rsidP="00880CF0">
      <w:pPr>
        <w:pStyle w:val="5"/>
        <w:ind w:left="445"/>
        <w:jc w:val="both"/>
        <w:rPr>
          <w:rFonts w:ascii="맑은 고딕" w:eastAsia="맑은 고딕" w:hAnsi="맑은 고딕"/>
          <w:b w:val="0"/>
          <w:sz w:val="20"/>
          <w:szCs w:val="20"/>
          <w:lang w:eastAsia="ko-K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65154CBE" wp14:editId="135FFE74">
                <wp:simplePos x="0" y="0"/>
                <wp:positionH relativeFrom="page">
                  <wp:posOffset>933450</wp:posOffset>
                </wp:positionH>
                <wp:positionV relativeFrom="paragraph">
                  <wp:posOffset>25400</wp:posOffset>
                </wp:positionV>
                <wp:extent cx="152400" cy="152400"/>
                <wp:effectExtent l="0" t="0" r="0" b="0"/>
                <wp:wrapNone/>
                <wp:docPr id="677484495" name="그룹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14" name="Picture 3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16" name="Picture 3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FD89933" id="그룹 3" o:spid="_x0000_s1026" style="position:absolute;left:0;text-align:left;margin-left:73.5pt;margin-top:2pt;width:12pt;height:12pt;z-index:251687936;mso-position-horizontal-relative:pag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">
                <v:shape id="Picture 337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">
                  <v:imagedata r:id="rId17" o:title=""/>
                </v:shape>
                <v:shape id="Picture 338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">
                  <v:imagedata r:id="rId18" o:title=""/>
                </v:shape>
                <w10:wrap anchorx="page"/>
              </v:group>
            </w:pict>
          </mc:Fallback>
        </mc:AlternateContent>
      </w:r>
      <w:r w:rsidR="00880CF0" w:rsidRPr="009F2E2A">
        <w:rPr>
          <w:rFonts w:ascii="맑은 고딕" w:eastAsia="맑은 고딕" w:hAnsi="맑은 고딕" w:hint="eastAsia"/>
          <w:sz w:val="20"/>
          <w:szCs w:val="20"/>
          <w:lang w:eastAsia="ko-KR"/>
        </w:rPr>
        <w:t>참고:</w:t>
      </w:r>
    </w:p>
    <w:p w14:paraId="322A0762" w14:textId="77777777" w:rsidR="00880CF0" w:rsidRPr="009F2E2A" w:rsidRDefault="00880CF0" w:rsidP="00880CF0">
      <w:pPr>
        <w:pStyle w:val="a4"/>
        <w:numPr>
          <w:ilvl w:val="0"/>
          <w:numId w:val="29"/>
        </w:numPr>
        <w:tabs>
          <w:tab w:val="left" w:pos="560"/>
        </w:tabs>
        <w:spacing w:before="1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proofErr w:type="spellStart"/>
      <w:r w:rsidRPr="009F2E2A">
        <w:rPr>
          <w:rFonts w:ascii="맑은 고딕" w:eastAsia="맑은 고딕" w:hAnsi="맑은 고딕"/>
          <w:sz w:val="20"/>
          <w:szCs w:val="20"/>
          <w:lang w:eastAsia="ko-KR"/>
        </w:rPr>
        <w:t>NCxxxx-xPA</w:t>
      </w:r>
      <w:proofErr w:type="spellEnd"/>
      <w:r w:rsidRPr="009F2E2A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모델의 경우 최대 </w:t>
      </w:r>
      <w:r>
        <w:rPr>
          <w:rFonts w:ascii="맑은 고딕" w:eastAsia="맑은 고딕" w:hAnsi="맑은 고딕"/>
          <w:sz w:val="20"/>
          <w:szCs w:val="20"/>
          <w:lang w:eastAsia="ko-KR"/>
        </w:rPr>
        <w:t>24</w:t>
      </w:r>
      <w:r>
        <w:rPr>
          <w:rFonts w:ascii="맑은 고딕" w:eastAsia="맑은 고딕" w:hAnsi="맑은 고딕" w:hint="eastAsia"/>
          <w:sz w:val="20"/>
          <w:szCs w:val="20"/>
          <w:lang w:eastAsia="ko-KR"/>
        </w:rPr>
        <w:t>개의 마스크 영역이 지원됩니다.</w:t>
      </w:r>
    </w:p>
    <w:p w14:paraId="116A0BC1" w14:textId="77777777" w:rsidR="00880CF0" w:rsidRPr="00172F46" w:rsidRDefault="00880CF0" w:rsidP="00880CF0">
      <w:pPr>
        <w:pStyle w:val="a3"/>
        <w:spacing w:before="7"/>
        <w:jc w:val="both"/>
        <w:rPr>
          <w:rFonts w:ascii="맑은 고딕" w:eastAsia="맑은 고딕" w:hAnsi="맑은 고딕"/>
          <w:sz w:val="27"/>
          <w:lang w:eastAsia="ko-KR"/>
        </w:rPr>
      </w:pPr>
    </w:p>
    <w:p w14:paraId="2C5193BA" w14:textId="432C41F0" w:rsidR="00880CF0" w:rsidRPr="009F2E2A" w:rsidRDefault="00880CF0" w:rsidP="00880CF0">
      <w:pPr>
        <w:pStyle w:val="5"/>
        <w:spacing w:after="27"/>
        <w:jc w:val="both"/>
        <w:rPr>
          <w:rFonts w:ascii="맑은 고딕" w:eastAsia="맑은 고딕" w:hAnsi="맑은 고딕"/>
          <w:lang w:eastAsia="ko-KR"/>
        </w:rPr>
      </w:pPr>
      <w:r>
        <w:rPr>
          <w:rFonts w:ascii="맑은 고딕" w:eastAsia="맑은 고딕" w:hAnsi="맑은 고딕" w:hint="eastAsia"/>
          <w:lang w:eastAsia="ko-KR"/>
        </w:rPr>
        <w:t>표</w:t>
      </w:r>
      <w:r w:rsidRPr="00172F46">
        <w:rPr>
          <w:rFonts w:ascii="맑은 고딕" w:eastAsia="맑은 고딕" w:hAnsi="맑은 고딕"/>
        </w:rPr>
        <w:t xml:space="preserve"> </w:t>
      </w:r>
      <w:r w:rsidR="00ED187D">
        <w:rPr>
          <w:rFonts w:ascii="맑은 고딕" w:eastAsia="맑은 고딕" w:hAnsi="맑은 고딕"/>
        </w:rPr>
        <w:t>65.</w:t>
      </w:r>
      <w:r w:rsidRPr="00172F46">
        <w:rPr>
          <w:rFonts w:ascii="맑은 고딕" w:eastAsia="맑은 고딕" w:hAnsi="맑은 고딕"/>
        </w:rPr>
        <w:t xml:space="preserve"> </w:t>
      </w:r>
      <w:r>
        <w:rPr>
          <w:rFonts w:ascii="맑은 고딕" w:eastAsia="맑은 고딕" w:hAnsi="맑은 고딕" w:hint="eastAsia"/>
          <w:lang w:eastAsia="ko-KR"/>
        </w:rPr>
        <w:t>옵션 설명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62"/>
        <w:gridCol w:w="6068"/>
      </w:tblGrid>
      <w:tr w:rsidR="00880CF0" w:rsidRPr="00172F46" w14:paraId="63E6DF25" w14:textId="77777777" w:rsidTr="00BF340F">
        <w:trPr>
          <w:trHeight w:val="848"/>
          <w:jc w:val="center"/>
        </w:trPr>
        <w:tc>
          <w:tcPr>
            <w:tcW w:w="3262" w:type="dxa"/>
            <w:tcBorders>
              <w:bottom w:val="single" w:sz="6" w:space="0" w:color="000000"/>
            </w:tcBorders>
            <w:vAlign w:val="center"/>
          </w:tcPr>
          <w:p w14:paraId="509D0B47" w14:textId="77777777" w:rsidR="00880CF0" w:rsidRPr="00172F46" w:rsidRDefault="00880CF0" w:rsidP="00BF340F">
            <w:pPr>
              <w:pStyle w:val="TableParagraph"/>
              <w:ind w:left="754" w:right="738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옵션</w:t>
            </w:r>
          </w:p>
        </w:tc>
        <w:tc>
          <w:tcPr>
            <w:tcW w:w="6068" w:type="dxa"/>
            <w:tcBorders>
              <w:bottom w:val="single" w:sz="6" w:space="0" w:color="000000"/>
            </w:tcBorders>
            <w:vAlign w:val="center"/>
          </w:tcPr>
          <w:p w14:paraId="33C6924A" w14:textId="77777777" w:rsidR="00880CF0" w:rsidRPr="00172F46" w:rsidRDefault="00880CF0" w:rsidP="00BF340F">
            <w:pPr>
              <w:pStyle w:val="TableParagraph"/>
              <w:ind w:left="1936" w:rightChars="1019" w:right="2242"/>
              <w:jc w:val="center"/>
              <w:rPr>
                <w:rFonts w:ascii="맑은 고딕" w:eastAsia="맑은 고딕" w:hAnsi="맑은 고딕"/>
                <w:b/>
                <w:sz w:val="23"/>
              </w:rPr>
            </w:pPr>
            <w:r>
              <w:rPr>
                <w:rFonts w:ascii="맑은 고딕" w:eastAsia="맑은 고딕" w:hAnsi="맑은 고딕" w:hint="eastAsia"/>
                <w:b/>
                <w:sz w:val="23"/>
                <w:lang w:eastAsia="ko-KR"/>
              </w:rPr>
              <w:t>설명</w:t>
            </w:r>
          </w:p>
        </w:tc>
      </w:tr>
      <w:tr w:rsidR="00880CF0" w:rsidRPr="00172F46" w14:paraId="52585E98" w14:textId="77777777" w:rsidTr="00BF340F">
        <w:trPr>
          <w:trHeight w:val="638"/>
          <w:jc w:val="center"/>
        </w:trPr>
        <w:tc>
          <w:tcPr>
            <w:tcW w:w="3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2B0B8C79" w14:textId="77777777" w:rsidR="00880CF0" w:rsidRPr="00A12225" w:rsidRDefault="00880CF0" w:rsidP="00BF340F">
            <w:pPr>
              <w:pStyle w:val="TableParagraph"/>
              <w:ind w:left="566" w:right="548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활성화</w:t>
            </w:r>
          </w:p>
        </w:tc>
        <w:tc>
          <w:tcPr>
            <w:tcW w:w="606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518C55C" w14:textId="77777777" w:rsidR="00880CF0" w:rsidRPr="00A12225" w:rsidRDefault="00880CF0" w:rsidP="00BF340F">
            <w:pPr>
              <w:pStyle w:val="TableParagraph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프라이버시 마스크 기능 활성화</w:t>
            </w:r>
          </w:p>
        </w:tc>
      </w:tr>
      <w:tr w:rsidR="00880CF0" w:rsidRPr="00172F46" w14:paraId="59609B78" w14:textId="77777777" w:rsidTr="00BF340F">
        <w:trPr>
          <w:trHeight w:val="638"/>
          <w:jc w:val="center"/>
        </w:trPr>
        <w:tc>
          <w:tcPr>
            <w:tcW w:w="3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2331D6F2" w14:textId="77777777" w:rsidR="00880CF0" w:rsidRPr="00A12225" w:rsidRDefault="00880CF0" w:rsidP="00BF340F">
            <w:pPr>
              <w:pStyle w:val="TableParagraph"/>
              <w:ind w:left="566" w:right="548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추가</w:t>
            </w:r>
          </w:p>
        </w:tc>
        <w:tc>
          <w:tcPr>
            <w:tcW w:w="606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A0FC0B4" w14:textId="77777777" w:rsidR="00880CF0" w:rsidRPr="00A12225" w:rsidRDefault="00880CF0" w:rsidP="00BF340F">
            <w:pPr>
              <w:pStyle w:val="TableParagraph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현재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도면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영역을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프라이버시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마스크로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추가</w:t>
            </w:r>
          </w:p>
        </w:tc>
      </w:tr>
      <w:tr w:rsidR="00880CF0" w:rsidRPr="00172F46" w14:paraId="1081AA0F" w14:textId="77777777" w:rsidTr="00BF340F">
        <w:trPr>
          <w:trHeight w:val="638"/>
          <w:jc w:val="center"/>
        </w:trPr>
        <w:tc>
          <w:tcPr>
            <w:tcW w:w="3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6A3941E1" w14:textId="77777777" w:rsidR="00880CF0" w:rsidRPr="00A12225" w:rsidRDefault="00880CF0" w:rsidP="00BF340F">
            <w:pPr>
              <w:pStyle w:val="TableParagraph"/>
              <w:ind w:left="566" w:right="548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삭제</w:t>
            </w:r>
          </w:p>
        </w:tc>
        <w:tc>
          <w:tcPr>
            <w:tcW w:w="606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1A1352C" w14:textId="77777777" w:rsidR="00880CF0" w:rsidRPr="00A12225" w:rsidRDefault="00880CF0" w:rsidP="00BF340F">
            <w:pPr>
              <w:pStyle w:val="TableParagraph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</w:rPr>
            </w:pPr>
            <w:proofErr w:type="spellStart"/>
            <w:r w:rsidRPr="00A12225">
              <w:rPr>
                <w:rFonts w:ascii="맑은 고딕" w:eastAsia="맑은 고딕" w:hAnsi="맑은 고딕" w:hint="eastAsia"/>
                <w:sz w:val="20"/>
                <w:szCs w:val="20"/>
              </w:rPr>
              <w:t>현재</w:t>
            </w:r>
            <w:proofErr w:type="spellEnd"/>
            <w:r w:rsidRPr="00A12225">
              <w:rPr>
                <w:rFonts w:ascii="맑은 고딕" w:eastAsia="맑은 고딕" w:hAnsi="맑은 고딕"/>
                <w:sz w:val="20"/>
                <w:szCs w:val="20"/>
              </w:rPr>
              <w:t xml:space="preserve"> </w:t>
            </w:r>
            <w:proofErr w:type="spellStart"/>
            <w:r w:rsidRPr="00A12225">
              <w:rPr>
                <w:rFonts w:ascii="맑은 고딕" w:eastAsia="맑은 고딕" w:hAnsi="맑은 고딕" w:hint="eastAsia"/>
                <w:sz w:val="20"/>
                <w:szCs w:val="20"/>
              </w:rPr>
              <w:t>도면</w:t>
            </w:r>
            <w:proofErr w:type="spellEnd"/>
            <w:r w:rsidRPr="00A12225">
              <w:rPr>
                <w:rFonts w:ascii="맑은 고딕" w:eastAsia="맑은 고딕" w:hAnsi="맑은 고딕"/>
                <w:sz w:val="20"/>
                <w:szCs w:val="20"/>
              </w:rPr>
              <w:t xml:space="preserve"> </w:t>
            </w:r>
            <w:proofErr w:type="spellStart"/>
            <w:r w:rsidRPr="00A12225">
              <w:rPr>
                <w:rFonts w:ascii="맑은 고딕" w:eastAsia="맑은 고딕" w:hAnsi="맑은 고딕" w:hint="eastAsia"/>
                <w:sz w:val="20"/>
                <w:szCs w:val="20"/>
              </w:rPr>
              <w:t>영역</w:t>
            </w:r>
            <w:proofErr w:type="spellEnd"/>
            <w:r w:rsidRPr="00A12225">
              <w:rPr>
                <w:rFonts w:ascii="맑은 고딕" w:eastAsia="맑은 고딕" w:hAnsi="맑은 고딕"/>
                <w:sz w:val="20"/>
                <w:szCs w:val="20"/>
              </w:rPr>
              <w:t xml:space="preserve"> </w:t>
            </w:r>
            <w:proofErr w:type="spellStart"/>
            <w:r w:rsidRPr="00A12225">
              <w:rPr>
                <w:rFonts w:ascii="맑은 고딕" w:eastAsia="맑은 고딕" w:hAnsi="맑은 고딕" w:hint="eastAsia"/>
                <w:sz w:val="20"/>
                <w:szCs w:val="20"/>
              </w:rPr>
              <w:t>지우기</w:t>
            </w:r>
            <w:proofErr w:type="spellEnd"/>
          </w:p>
        </w:tc>
      </w:tr>
      <w:tr w:rsidR="00880CF0" w:rsidRPr="00172F46" w14:paraId="4272E9FF" w14:textId="77777777" w:rsidTr="00BF340F">
        <w:trPr>
          <w:trHeight w:val="638"/>
          <w:jc w:val="center"/>
        </w:trPr>
        <w:tc>
          <w:tcPr>
            <w:tcW w:w="3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5965C974" w14:textId="77777777" w:rsidR="00880CF0" w:rsidRPr="00A12225" w:rsidRDefault="00880CF0" w:rsidP="00BF340F">
            <w:pPr>
              <w:pStyle w:val="TableParagraph"/>
              <w:ind w:left="566" w:right="548"/>
              <w:jc w:val="center"/>
              <w:rPr>
                <w:rFonts w:ascii="맑은 고딕" w:eastAsia="맑은 고딕" w:hAnsi="맑은 고딕"/>
                <w:b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모두 삭제</w:t>
            </w:r>
          </w:p>
        </w:tc>
        <w:tc>
          <w:tcPr>
            <w:tcW w:w="6068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0EE5656" w14:textId="77777777" w:rsidR="00880CF0" w:rsidRPr="00A12225" w:rsidRDefault="00880CF0" w:rsidP="00BF340F">
            <w:pPr>
              <w:pStyle w:val="TableParagraph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이전에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그린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모든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영역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지우기</w:t>
            </w:r>
          </w:p>
        </w:tc>
      </w:tr>
      <w:tr w:rsidR="00880CF0" w:rsidRPr="00172F46" w14:paraId="74EC1CC7" w14:textId="77777777" w:rsidTr="00BF340F">
        <w:trPr>
          <w:trHeight w:val="635"/>
          <w:jc w:val="center"/>
        </w:trPr>
        <w:tc>
          <w:tcPr>
            <w:tcW w:w="3262" w:type="dxa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4D87C3C9" w14:textId="77777777" w:rsidR="00880CF0" w:rsidRPr="00A12225" w:rsidRDefault="00880CF0" w:rsidP="00BF340F">
            <w:pPr>
              <w:pStyle w:val="TableParagraph"/>
              <w:ind w:left="566" w:right="548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이름</w:t>
            </w:r>
          </w:p>
        </w:tc>
        <w:tc>
          <w:tcPr>
            <w:tcW w:w="6068" w:type="dxa"/>
            <w:tcBorders>
              <w:top w:val="single" w:sz="6" w:space="0" w:color="000000"/>
              <w:right w:val="single" w:sz="6" w:space="0" w:color="000000"/>
            </w:tcBorders>
            <w:vAlign w:val="center"/>
          </w:tcPr>
          <w:p w14:paraId="6C6EE24A" w14:textId="77777777" w:rsidR="00880CF0" w:rsidRPr="00A12225" w:rsidRDefault="00880CF0" w:rsidP="00BF340F">
            <w:pPr>
              <w:pStyle w:val="TableParagraph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프라이버시 마스크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의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이름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사용자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지정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지원</w:t>
            </w:r>
          </w:p>
        </w:tc>
      </w:tr>
      <w:tr w:rsidR="00880CF0" w:rsidRPr="00172F46" w14:paraId="247F59F4" w14:textId="77777777" w:rsidTr="00BF340F">
        <w:trPr>
          <w:trHeight w:val="840"/>
          <w:jc w:val="center"/>
        </w:trPr>
        <w:tc>
          <w:tcPr>
            <w:tcW w:w="3262" w:type="dxa"/>
            <w:tcBorders>
              <w:left w:val="single" w:sz="6" w:space="0" w:color="000000"/>
            </w:tcBorders>
            <w:vAlign w:val="center"/>
          </w:tcPr>
          <w:p w14:paraId="2118EDB7" w14:textId="77777777" w:rsidR="00880CF0" w:rsidRPr="00A12225" w:rsidRDefault="00880CF0" w:rsidP="00BF340F">
            <w:pPr>
              <w:pStyle w:val="TableParagraph"/>
              <w:spacing w:before="141"/>
              <w:ind w:left="566" w:right="548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sz w:val="20"/>
                <w:szCs w:val="20"/>
                <w:lang w:eastAsia="ko-KR"/>
              </w:rPr>
              <w:t>유형</w:t>
            </w:r>
          </w:p>
        </w:tc>
        <w:tc>
          <w:tcPr>
            <w:tcW w:w="6068" w:type="dxa"/>
            <w:tcBorders>
              <w:bottom w:val="single" w:sz="6" w:space="0" w:color="000000"/>
            </w:tcBorders>
            <w:vAlign w:val="center"/>
          </w:tcPr>
          <w:p w14:paraId="54643CDA" w14:textId="77777777" w:rsidR="00880CF0" w:rsidRPr="00A12225" w:rsidRDefault="00880CF0" w:rsidP="00BF340F">
            <w:pPr>
              <w:pStyle w:val="TableParagraph"/>
              <w:spacing w:before="1" w:line="254" w:lineRule="auto"/>
              <w:ind w:left="9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프라이버시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영역의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색상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 xml:space="preserve"> 선택 </w:t>
            </w:r>
            <w:r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(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흰색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,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검정색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,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파란색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,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노란색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,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녹색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,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갈색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,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빨간색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, </w:t>
            </w:r>
            <w:r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보라색)</w:t>
            </w:r>
          </w:p>
        </w:tc>
      </w:tr>
      <w:tr w:rsidR="00880CF0" w:rsidRPr="00172F46" w14:paraId="42DD20E8" w14:textId="77777777" w:rsidTr="00BF340F">
        <w:trPr>
          <w:trHeight w:val="1049"/>
          <w:jc w:val="center"/>
        </w:trPr>
        <w:tc>
          <w:tcPr>
            <w:tcW w:w="3262" w:type="dxa"/>
            <w:tcBorders>
              <w:top w:val="single" w:sz="6" w:space="0" w:color="000000"/>
              <w:left w:val="single" w:sz="6" w:space="0" w:color="000000"/>
            </w:tcBorders>
            <w:vAlign w:val="center"/>
          </w:tcPr>
          <w:p w14:paraId="44AAA88D" w14:textId="77777777" w:rsidR="00880CF0" w:rsidRPr="00A12225" w:rsidRDefault="00880CF0" w:rsidP="00BF340F">
            <w:pPr>
              <w:pStyle w:val="TableParagraph"/>
              <w:ind w:left="566" w:right="548"/>
              <w:jc w:val="center"/>
              <w:rPr>
                <w:rFonts w:ascii="맑은 고딕" w:eastAsia="맑은 고딕" w:hAnsi="맑은 고딕"/>
                <w:b/>
                <w:sz w:val="20"/>
                <w:szCs w:val="20"/>
              </w:rPr>
            </w:pPr>
            <w:proofErr w:type="spellStart"/>
            <w:r w:rsidRPr="00A12225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활성</w:t>
            </w:r>
            <w:proofErr w:type="spellEnd"/>
            <w:r w:rsidRPr="00A12225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줌</w:t>
            </w:r>
            <w:r w:rsidRPr="00A12225">
              <w:rPr>
                <w:rFonts w:ascii="맑은 고딕" w:eastAsia="맑은 고딕" w:hAnsi="맑은 고딕"/>
                <w:b/>
                <w:sz w:val="20"/>
                <w:szCs w:val="20"/>
              </w:rPr>
              <w:t xml:space="preserve"> </w:t>
            </w:r>
            <w:proofErr w:type="spellStart"/>
            <w:r w:rsidRPr="00A12225">
              <w:rPr>
                <w:rFonts w:ascii="맑은 고딕" w:eastAsia="맑은 고딕" w:hAnsi="맑은 고딕" w:hint="eastAsia"/>
                <w:b/>
                <w:sz w:val="20"/>
                <w:szCs w:val="20"/>
              </w:rPr>
              <w:t>비율</w:t>
            </w:r>
            <w:proofErr w:type="spellEnd"/>
          </w:p>
        </w:tc>
        <w:tc>
          <w:tcPr>
            <w:tcW w:w="6068" w:type="dxa"/>
            <w:tcBorders>
              <w:top w:val="single" w:sz="6" w:space="0" w:color="000000"/>
              <w:bottom w:val="single" w:sz="6" w:space="0" w:color="000000"/>
            </w:tcBorders>
            <w:vAlign w:val="center"/>
          </w:tcPr>
          <w:p w14:paraId="62110AED" w14:textId="77777777" w:rsidR="00880CF0" w:rsidRPr="00A12225" w:rsidRDefault="00880CF0" w:rsidP="00BF340F">
            <w:pPr>
              <w:pStyle w:val="TableParagraph"/>
              <w:spacing w:line="254" w:lineRule="auto"/>
              <w:ind w:left="91" w:right="401"/>
              <w:jc w:val="both"/>
              <w:rPr>
                <w:rFonts w:ascii="맑은 고딕" w:eastAsia="맑은 고딕" w:hAnsi="맑은 고딕"/>
                <w:sz w:val="20"/>
                <w:szCs w:val="20"/>
                <w:lang w:eastAsia="ko-KR"/>
              </w:rPr>
            </w:pP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필요에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따라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활성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줌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비율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값을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설정하면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줌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비율이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미리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정의된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값보다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클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때만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마스크가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 xml:space="preserve"> </w:t>
            </w:r>
            <w:r w:rsidRPr="00A12225">
              <w:rPr>
                <w:rFonts w:ascii="맑은 고딕" w:eastAsia="맑은 고딕" w:hAnsi="맑은 고딕" w:hint="eastAsia"/>
                <w:sz w:val="20"/>
                <w:szCs w:val="20"/>
                <w:lang w:eastAsia="ko-KR"/>
              </w:rPr>
              <w:t>나타납니다</w:t>
            </w:r>
            <w:r w:rsidRPr="00A12225">
              <w:rPr>
                <w:rFonts w:ascii="맑은 고딕" w:eastAsia="맑은 고딕" w:hAnsi="맑은 고딕"/>
                <w:sz w:val="20"/>
                <w:szCs w:val="20"/>
                <w:lang w:eastAsia="ko-KR"/>
              </w:rPr>
              <w:t>.</w:t>
            </w:r>
          </w:p>
        </w:tc>
      </w:tr>
    </w:tbl>
    <w:p w14:paraId="384432F5" w14:textId="77777777" w:rsidR="00880CF0" w:rsidRPr="00172F46" w:rsidRDefault="00880CF0" w:rsidP="00880CF0">
      <w:pPr>
        <w:pStyle w:val="a3"/>
        <w:jc w:val="both"/>
        <w:rPr>
          <w:rFonts w:ascii="맑은 고딕" w:eastAsia="맑은 고딕" w:hAnsi="맑은 고딕"/>
          <w:b/>
          <w:sz w:val="20"/>
          <w:lang w:eastAsia="ko-KR"/>
        </w:rPr>
      </w:pPr>
    </w:p>
    <w:p w14:paraId="2B63B034" w14:textId="77777777" w:rsidR="00880CF0" w:rsidRPr="00172F46" w:rsidRDefault="00880CF0" w:rsidP="00880CF0">
      <w:pPr>
        <w:pStyle w:val="a4"/>
        <w:numPr>
          <w:ilvl w:val="2"/>
          <w:numId w:val="21"/>
        </w:numPr>
        <w:tabs>
          <w:tab w:val="left" w:pos="825"/>
        </w:tabs>
        <w:spacing w:before="88"/>
        <w:jc w:val="both"/>
        <w:rPr>
          <w:rFonts w:ascii="맑은 고딕" w:eastAsia="맑은 고딕" w:hAnsi="맑은 고딕"/>
          <w:i/>
          <w:sz w:val="32"/>
        </w:rPr>
      </w:pPr>
      <w:r>
        <w:rPr>
          <w:rFonts w:ascii="맑은 고딕" w:eastAsia="맑은 고딕" w:hAnsi="맑은 고딕" w:hint="eastAsia"/>
          <w:i/>
          <w:sz w:val="32"/>
          <w:lang w:eastAsia="ko-KR"/>
        </w:rPr>
        <w:t>작업 예약</w:t>
      </w:r>
    </w:p>
    <w:p w14:paraId="2A6B9482" w14:textId="77777777" w:rsidR="00880CF0" w:rsidRPr="006C0F09" w:rsidRDefault="00880CF0" w:rsidP="00880CF0">
      <w:pPr>
        <w:pStyle w:val="a3"/>
        <w:spacing w:before="254" w:line="249" w:lineRule="auto"/>
        <w:ind w:left="100" w:right="386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6C0F09">
        <w:rPr>
          <w:rFonts w:ascii="맑은 고딕" w:eastAsia="맑은 고딕" w:hAnsi="맑은 고딕"/>
          <w:noProof/>
          <w:sz w:val="20"/>
          <w:szCs w:val="20"/>
        </w:rPr>
        <w:lastRenderedPageBreak/>
        <w:drawing>
          <wp:anchor distT="0" distB="0" distL="0" distR="0" simplePos="0" relativeHeight="251638784" behindDoc="0" locked="0" layoutInCell="1" allowOverlap="1" wp14:anchorId="2737F9E7" wp14:editId="4B5F88A0">
            <wp:simplePos x="0" y="0"/>
            <wp:positionH relativeFrom="page">
              <wp:posOffset>1552575</wp:posOffset>
            </wp:positionH>
            <wp:positionV relativeFrom="paragraph">
              <wp:posOffset>681355</wp:posOffset>
            </wp:positionV>
            <wp:extent cx="4743450" cy="2392045"/>
            <wp:effectExtent l="0" t="0" r="0" b="8255"/>
            <wp:wrapTopAndBottom/>
            <wp:docPr id="68" name="image2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" name="image254.jpeg"/>
                    <pic:cNvPicPr>
                      <a:picLocks noChangeAspect="1"/>
                    </pic:cNvPicPr>
                  </pic:nvPicPr>
                  <pic:blipFill>
                    <a:blip r:embed="rId2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2392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C0F09">
        <w:rPr>
          <w:rFonts w:hint="eastAsia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사용자가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지정한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시간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동안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특정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동작을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자동으로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수행하도록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PTZ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카메라를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설정할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7C2CFBFD" w14:textId="77777777" w:rsidR="00880CF0" w:rsidRPr="00172F46" w:rsidRDefault="00880CF0" w:rsidP="00880CF0">
      <w:pPr>
        <w:pStyle w:val="a3"/>
        <w:spacing w:before="7"/>
        <w:jc w:val="both"/>
        <w:rPr>
          <w:rFonts w:ascii="맑은 고딕" w:eastAsia="맑은 고딕" w:hAnsi="맑은 고딕"/>
          <w:sz w:val="19"/>
          <w:lang w:eastAsia="ko-KR"/>
        </w:rPr>
      </w:pPr>
    </w:p>
    <w:p w14:paraId="64CC2506" w14:textId="77777777" w:rsidR="00880CF0" w:rsidRPr="006C0F09" w:rsidRDefault="00880CF0" w:rsidP="00880CF0">
      <w:pPr>
        <w:pStyle w:val="a3"/>
        <w:spacing w:before="91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6C0F09">
        <w:rPr>
          <w:rFonts w:ascii="맑은 고딕" w:eastAsia="맑은 고딕" w:hAnsi="맑은 고딕"/>
          <w:sz w:val="20"/>
          <w:szCs w:val="20"/>
          <w:lang w:eastAsia="ko-KR"/>
        </w:rPr>
        <w:t>1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예약된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작업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설정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인터페이스로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이동합니다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06B54ACC" w14:textId="77777777" w:rsidR="00880CF0" w:rsidRDefault="00880CF0" w:rsidP="00880CF0">
      <w:pPr>
        <w:pStyle w:val="a3"/>
        <w:spacing w:before="91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6C0F09">
        <w:rPr>
          <w:rFonts w:ascii="맑은 고딕" w:eastAsia="맑은 고딕" w:hAnsi="맑은 고딕"/>
          <w:sz w:val="20"/>
          <w:szCs w:val="20"/>
          <w:lang w:eastAsia="ko-KR"/>
        </w:rPr>
        <w:t>2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예약된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작업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활성화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확인란을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선택합니다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</w:p>
    <w:p w14:paraId="740331FF" w14:textId="77777777" w:rsidR="00880CF0" w:rsidRPr="006C0F09" w:rsidRDefault="00880CF0" w:rsidP="00880CF0">
      <w:pPr>
        <w:pStyle w:val="a3"/>
        <w:spacing w:before="91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6C0F09">
        <w:rPr>
          <w:rFonts w:ascii="맑은 고딕" w:eastAsia="맑은 고딕" w:hAnsi="맑은 고딕"/>
          <w:sz w:val="20"/>
          <w:szCs w:val="20"/>
          <w:lang w:eastAsia="ko-KR"/>
        </w:rPr>
        <w:t>3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일정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및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작업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세부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정보를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설정합니다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39A20530" w14:textId="77777777" w:rsidR="00880CF0" w:rsidRPr="006C0F09" w:rsidRDefault="00880CF0" w:rsidP="00880CF0">
      <w:pPr>
        <w:pStyle w:val="a3"/>
        <w:spacing w:before="91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6C0F09">
        <w:rPr>
          <w:rFonts w:ascii="맑은 고딕" w:eastAsia="맑은 고딕" w:hAnsi="맑은 고딕"/>
          <w:sz w:val="20"/>
          <w:szCs w:val="20"/>
          <w:lang w:eastAsia="ko-KR"/>
        </w:rPr>
        <w:t>4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작업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복구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시간을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설정합니다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>(5~720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초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). PTZ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카메라가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시작하기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전의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시간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>(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비활성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시간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)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및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작업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세부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정보를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설정할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17ADDE87" w14:textId="77777777" w:rsidR="00880CF0" w:rsidRPr="006C0F09" w:rsidRDefault="00880CF0" w:rsidP="00880CF0">
      <w:pPr>
        <w:pStyle w:val="a3"/>
        <w:spacing w:before="91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043E9D97" w14:textId="77777777" w:rsidR="00880CF0" w:rsidRPr="006C0F09" w:rsidRDefault="00880CF0" w:rsidP="00880CF0">
      <w:pPr>
        <w:pStyle w:val="a3"/>
        <w:spacing w:before="91"/>
        <w:ind w:left="1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6C0F09">
        <w:rPr>
          <w:rFonts w:ascii="맑은 고딕" w:eastAsia="맑은 고딕" w:hAnsi="맑은 고딕"/>
          <w:sz w:val="20"/>
          <w:szCs w:val="20"/>
          <w:lang w:eastAsia="ko-KR"/>
        </w:rPr>
        <w:t>5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단계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: </w:t>
      </w:r>
      <w:r w:rsidRPr="00172F46">
        <w:rPr>
          <w:rFonts w:ascii="맑은 고딕" w:eastAsia="맑은 고딕" w:hAnsi="맑은 고딕"/>
          <w:noProof/>
        </w:rPr>
        <w:drawing>
          <wp:inline distT="0" distB="0" distL="0" distR="0" wp14:anchorId="66D1DA16" wp14:editId="1BA85C2E">
            <wp:extent cx="654685" cy="212725"/>
            <wp:effectExtent l="0" t="0" r="0" b="0"/>
            <wp:docPr id="64" name="image1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" name="image146.png"/>
                    <pic:cNvPicPr>
                      <a:picLocks noChangeAspect="1"/>
                    </pic:cNvPicPr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307" cy="213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버튼을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클릭하여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모든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구성을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6C0F09">
        <w:rPr>
          <w:rFonts w:ascii="맑은 고딕" w:eastAsia="맑은 고딕" w:hAnsi="맑은 고딕" w:hint="eastAsia"/>
          <w:sz w:val="20"/>
          <w:szCs w:val="20"/>
          <w:lang w:eastAsia="ko-KR"/>
        </w:rPr>
        <w:t>저장합니다</w:t>
      </w:r>
      <w:r w:rsidRPr="006C0F09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71305456" w14:textId="77777777" w:rsidR="00880CF0" w:rsidRDefault="00880CF0" w:rsidP="00880CF0">
      <w:pPr>
        <w:pStyle w:val="a3"/>
        <w:spacing w:before="91"/>
        <w:ind w:left="100"/>
        <w:jc w:val="both"/>
        <w:rPr>
          <w:rFonts w:ascii="맑은 고딕" w:eastAsia="맑은 고딕" w:hAnsi="맑은 고딕"/>
          <w:lang w:eastAsia="ko-KR"/>
        </w:rPr>
      </w:pPr>
    </w:p>
    <w:p w14:paraId="66206711" w14:textId="700C6D66" w:rsidR="00880CF0" w:rsidRPr="00172F46" w:rsidRDefault="000E72C7" w:rsidP="00880CF0">
      <w:pPr>
        <w:pStyle w:val="5"/>
        <w:spacing w:before="241"/>
        <w:ind w:left="445"/>
        <w:jc w:val="both"/>
        <w:rPr>
          <w:rFonts w:ascii="맑은 고딕" w:eastAsia="맑은 고딕" w:hAnsi="맑은 고딕"/>
          <w:b w:val="0"/>
          <w:sz w:val="20"/>
          <w:lang w:eastAsia="ko-K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1DAC195A" wp14:editId="09BE9951">
                <wp:simplePos x="0" y="0"/>
                <wp:positionH relativeFrom="page">
                  <wp:posOffset>933450</wp:posOffset>
                </wp:positionH>
                <wp:positionV relativeFrom="paragraph">
                  <wp:posOffset>178435</wp:posOffset>
                </wp:positionV>
                <wp:extent cx="152400" cy="152400"/>
                <wp:effectExtent l="0" t="0" r="0" b="0"/>
                <wp:wrapNone/>
                <wp:docPr id="453802349" name="그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282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08" name="Picture 3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281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10" name="Picture 3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341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A0A44E1" id="그룹 2" o:spid="_x0000_s1026" style="position:absolute;left:0;text-align:left;margin-left:73.5pt;margin-top:14.05pt;width:12pt;height:12pt;z-index:251688960;mso-position-horizontal-relative:page" coordorigin="1470,282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">
                <v:shape id="Picture 340" o:spid="_x0000_s1027" type="#_x0000_t75" style="position:absolute;left:1470;top:281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">
                  <v:imagedata r:id="rId17" o:title=""/>
                </v:shape>
                <v:shape id="Picture 341" o:spid="_x0000_s1028" type="#_x0000_t75" style="position:absolute;left:1530;top:341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">
                  <v:imagedata r:id="rId18" o:title=""/>
                </v:shape>
                <w10:wrap anchorx="page"/>
              </v:group>
            </w:pict>
          </mc:Fallback>
        </mc:AlternateContent>
      </w:r>
      <w:r w:rsidR="00880CF0">
        <w:rPr>
          <w:rFonts w:ascii="맑은 고딕" w:eastAsia="맑은 고딕" w:hAnsi="맑은 고딕" w:hint="eastAsia"/>
          <w:noProof/>
          <w:lang w:eastAsia="ko-KR"/>
        </w:rPr>
        <w:t>참고</w:t>
      </w:r>
      <w:r w:rsidR="00880CF0" w:rsidRPr="00172F46">
        <w:rPr>
          <w:rFonts w:ascii="맑은 고딕" w:eastAsia="맑은 고딕" w:hAnsi="맑은 고딕"/>
          <w:lang w:eastAsia="ko-KR"/>
        </w:rPr>
        <w:t>:</w:t>
      </w:r>
    </w:p>
    <w:p w14:paraId="041EF2E3" w14:textId="77777777" w:rsidR="00880CF0" w:rsidRPr="00E6426D" w:rsidRDefault="00880CF0" w:rsidP="00880CF0">
      <w:pPr>
        <w:pStyle w:val="a3"/>
        <w:jc w:val="both"/>
        <w:rPr>
          <w:rFonts w:ascii="맑은 고딕" w:eastAsia="맑은 고딕" w:hAnsi="맑은 고딕"/>
          <w:szCs w:val="22"/>
          <w:lang w:eastAsia="ko-KR"/>
        </w:rPr>
      </w:pPr>
      <w:r w:rsidRPr="00E6426D">
        <w:rPr>
          <w:rFonts w:ascii="맑은 고딕" w:eastAsia="맑은 고딕" w:hAnsi="맑은 고딕" w:hint="eastAsia"/>
          <w:szCs w:val="22"/>
          <w:lang w:eastAsia="ko-KR"/>
        </w:rPr>
        <w:t>•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각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작업의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시간은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겹칠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수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없습니다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.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매일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최대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10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개의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작업을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구성할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수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있습니다</w:t>
      </w:r>
      <w:r w:rsidRPr="00E6426D">
        <w:rPr>
          <w:rFonts w:ascii="맑은 고딕" w:eastAsia="맑은 고딕" w:hAnsi="맑은 고딕"/>
          <w:szCs w:val="22"/>
          <w:lang w:eastAsia="ko-KR"/>
        </w:rPr>
        <w:t>.</w:t>
      </w:r>
    </w:p>
    <w:p w14:paraId="32589DAC" w14:textId="77777777" w:rsidR="00880CF0" w:rsidRPr="00E6426D" w:rsidRDefault="00880CF0" w:rsidP="00880CF0">
      <w:pPr>
        <w:pStyle w:val="a3"/>
        <w:jc w:val="both"/>
        <w:rPr>
          <w:rFonts w:ascii="맑은 고딕" w:eastAsia="맑은 고딕" w:hAnsi="맑은 고딕"/>
          <w:szCs w:val="22"/>
          <w:lang w:eastAsia="ko-KR"/>
        </w:rPr>
      </w:pPr>
      <w:r w:rsidRPr="00E6426D">
        <w:rPr>
          <w:rFonts w:ascii="맑은 고딕" w:eastAsia="맑은 고딕" w:hAnsi="맑은 고딕" w:hint="eastAsia"/>
          <w:szCs w:val="22"/>
          <w:lang w:eastAsia="ko-KR"/>
        </w:rPr>
        <w:t>•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예약된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작업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기능은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>
        <w:rPr>
          <w:rFonts w:ascii="맑은 고딕" w:eastAsia="맑은 고딕" w:hAnsi="맑은 고딕" w:hint="eastAsia"/>
          <w:szCs w:val="22"/>
          <w:lang w:eastAsia="ko-KR"/>
        </w:rPr>
        <w:t>오토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홈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기능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이전입니다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.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이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두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기능을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동시에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설정하면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예약된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작업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기능만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적용됩니다</w:t>
      </w:r>
      <w:r w:rsidRPr="00E6426D">
        <w:rPr>
          <w:rFonts w:ascii="맑은 고딕" w:eastAsia="맑은 고딕" w:hAnsi="맑은 고딕"/>
          <w:szCs w:val="22"/>
          <w:lang w:eastAsia="ko-KR"/>
        </w:rPr>
        <w:t>.</w:t>
      </w:r>
    </w:p>
    <w:p w14:paraId="0CA59399" w14:textId="77777777" w:rsidR="00880CF0" w:rsidRDefault="00880CF0" w:rsidP="00880CF0">
      <w:pPr>
        <w:pStyle w:val="a3"/>
        <w:jc w:val="both"/>
        <w:rPr>
          <w:rFonts w:ascii="맑은 고딕" w:eastAsia="맑은 고딕" w:hAnsi="맑은 고딕"/>
          <w:szCs w:val="22"/>
          <w:lang w:eastAsia="ko-KR"/>
        </w:rPr>
      </w:pPr>
      <w:r w:rsidRPr="00E6426D">
        <w:rPr>
          <w:rFonts w:ascii="맑은 고딕" w:eastAsia="맑은 고딕" w:hAnsi="맑은 고딕" w:hint="eastAsia"/>
          <w:szCs w:val="22"/>
          <w:lang w:eastAsia="ko-KR"/>
        </w:rPr>
        <w:t>•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버튼을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클릭하면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서로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다른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종류의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작업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일정을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모두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선택하거나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닫을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수</w:t>
      </w:r>
      <w:r w:rsidRPr="00E6426D">
        <w:rPr>
          <w:rFonts w:ascii="맑은 고딕" w:eastAsia="맑은 고딕" w:hAnsi="맑은 고딕"/>
          <w:szCs w:val="22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Cs w:val="22"/>
          <w:lang w:eastAsia="ko-KR"/>
        </w:rPr>
        <w:t>있습니다</w:t>
      </w:r>
      <w:r w:rsidRPr="00E6426D">
        <w:rPr>
          <w:rFonts w:ascii="맑은 고딕" w:eastAsia="맑은 고딕" w:hAnsi="맑은 고딕"/>
          <w:szCs w:val="22"/>
          <w:lang w:eastAsia="ko-KR"/>
        </w:rPr>
        <w:t>.</w:t>
      </w:r>
    </w:p>
    <w:p w14:paraId="471C0C54" w14:textId="77777777" w:rsidR="00880CF0" w:rsidRPr="00172F46" w:rsidRDefault="00880CF0" w:rsidP="00880CF0">
      <w:pPr>
        <w:pStyle w:val="a3"/>
        <w:jc w:val="both"/>
        <w:rPr>
          <w:rFonts w:ascii="맑은 고딕" w:eastAsia="맑은 고딕" w:hAnsi="맑은 고딕"/>
          <w:sz w:val="24"/>
          <w:lang w:eastAsia="ko-KR"/>
        </w:rPr>
      </w:pPr>
    </w:p>
    <w:p w14:paraId="1A11D1C1" w14:textId="77777777" w:rsidR="00880CF0" w:rsidRPr="00172F46" w:rsidRDefault="00880CF0" w:rsidP="00880CF0">
      <w:pPr>
        <w:pStyle w:val="3"/>
        <w:numPr>
          <w:ilvl w:val="2"/>
          <w:numId w:val="21"/>
        </w:numPr>
        <w:tabs>
          <w:tab w:val="left" w:pos="825"/>
        </w:tabs>
        <w:spacing w:before="149"/>
        <w:jc w:val="both"/>
        <w:rPr>
          <w:rFonts w:ascii="맑은 고딕" w:eastAsia="맑은 고딕" w:hAnsi="맑은 고딕"/>
        </w:rPr>
      </w:pPr>
      <w:r>
        <w:rPr>
          <w:rFonts w:ascii="맑은 고딕" w:eastAsia="맑은 고딕" w:hAnsi="맑은 고딕" w:hint="eastAsia"/>
          <w:lang w:eastAsia="ko-KR"/>
        </w:rPr>
        <w:t>구성 삭제</w:t>
      </w:r>
    </w:p>
    <w:p w14:paraId="38A8876B" w14:textId="77777777" w:rsidR="00880CF0" w:rsidRPr="00172F46" w:rsidRDefault="00880CF0" w:rsidP="00880CF0">
      <w:pPr>
        <w:pStyle w:val="a3"/>
        <w:spacing w:before="7"/>
        <w:jc w:val="both"/>
        <w:rPr>
          <w:rFonts w:ascii="맑은 고딕" w:eastAsia="맑은 고딕" w:hAnsi="맑은 고딕"/>
          <w:i/>
          <w:sz w:val="21"/>
        </w:rPr>
      </w:pPr>
      <w:r w:rsidRPr="00172F46">
        <w:rPr>
          <w:rFonts w:ascii="맑은 고딕" w:eastAsia="맑은 고딕" w:hAnsi="맑은 고딕"/>
          <w:noProof/>
        </w:rPr>
        <w:lastRenderedPageBreak/>
        <w:drawing>
          <wp:anchor distT="0" distB="0" distL="0" distR="0" simplePos="0" relativeHeight="251639808" behindDoc="0" locked="0" layoutInCell="1" allowOverlap="1" wp14:anchorId="04EE8686" wp14:editId="2B092E07">
            <wp:simplePos x="0" y="0"/>
            <wp:positionH relativeFrom="page">
              <wp:posOffset>914400</wp:posOffset>
            </wp:positionH>
            <wp:positionV relativeFrom="paragraph">
              <wp:posOffset>197485</wp:posOffset>
            </wp:positionV>
            <wp:extent cx="5852160" cy="2953385"/>
            <wp:effectExtent l="0" t="0" r="0" b="0"/>
            <wp:wrapTopAndBottom/>
            <wp:docPr id="70" name="image2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" name="image255.png"/>
                    <pic:cNvPicPr>
                      <a:picLocks noChangeAspect="1"/>
                    </pic:cNvPicPr>
                  </pic:nvPicPr>
                  <pic:blipFill>
                    <a:blip r:embed="rId2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178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5FF774" w14:textId="77777777" w:rsidR="00880CF0" w:rsidRPr="00E6426D" w:rsidRDefault="00880CF0" w:rsidP="00880CF0">
      <w:pPr>
        <w:pStyle w:val="a3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모든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PTZ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구성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,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사전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설정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, </w:t>
      </w:r>
      <w:proofErr w:type="spellStart"/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패트롤</w:t>
      </w:r>
      <w:proofErr w:type="spellEnd"/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,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패턴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,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자동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홈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, PTZ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제한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,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초기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위치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(PTZ Bullet),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프라이버시 마스크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및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예약된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작업을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포함한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PTZ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구성을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지울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60A4DFFA" w14:textId="35174DA1" w:rsidR="00880CF0" w:rsidRDefault="00ED187D" w:rsidP="00880CF0">
      <w:pPr>
        <w:pStyle w:val="a3"/>
        <w:jc w:val="both"/>
        <w:rPr>
          <w:rFonts w:ascii="맑은 고딕" w:eastAsia="맑은 고딕" w:hAnsi="맑은 고딕"/>
          <w:lang w:eastAsia="ko-KR"/>
        </w:rPr>
      </w:pPr>
      <w:r w:rsidRPr="00172F46">
        <w:rPr>
          <w:rFonts w:ascii="맑은 고딕" w:eastAsia="맑은 고딕" w:hAnsi="맑은 고딕"/>
          <w:noProof/>
        </w:rPr>
        <w:drawing>
          <wp:anchor distT="0" distB="0" distL="0" distR="0" simplePos="0" relativeHeight="251640832" behindDoc="0" locked="0" layoutInCell="1" allowOverlap="1" wp14:anchorId="76FC9089" wp14:editId="1A379C76">
            <wp:simplePos x="0" y="0"/>
            <wp:positionH relativeFrom="page">
              <wp:posOffset>847725</wp:posOffset>
            </wp:positionH>
            <wp:positionV relativeFrom="paragraph">
              <wp:posOffset>308610</wp:posOffset>
            </wp:positionV>
            <wp:extent cx="5925185" cy="2990850"/>
            <wp:effectExtent l="0" t="0" r="0" b="0"/>
            <wp:wrapTopAndBottom/>
            <wp:docPr id="72" name="image2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" name="image257.png"/>
                    <pic:cNvPicPr>
                      <a:picLocks noChangeAspect="1"/>
                    </pic:cNvPicPr>
                  </pic:nvPicPr>
                  <pic:blipFill>
                    <a:blip r:embed="rId2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5185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31548F" w14:textId="49D49CB6" w:rsidR="00880CF0" w:rsidRDefault="00880CF0" w:rsidP="00880CF0">
      <w:pPr>
        <w:pStyle w:val="a3"/>
        <w:jc w:val="both"/>
        <w:rPr>
          <w:rFonts w:ascii="맑은 고딕" w:eastAsia="맑은 고딕" w:hAnsi="맑은 고딕"/>
          <w:lang w:eastAsia="ko-KR"/>
        </w:rPr>
      </w:pPr>
    </w:p>
    <w:p w14:paraId="585EA868" w14:textId="6F5E0F3D" w:rsidR="00880CF0" w:rsidRDefault="00880CF0" w:rsidP="00880CF0">
      <w:pPr>
        <w:pStyle w:val="3"/>
        <w:numPr>
          <w:ilvl w:val="2"/>
          <w:numId w:val="21"/>
        </w:numPr>
        <w:spacing w:before="139"/>
        <w:jc w:val="both"/>
        <w:rPr>
          <w:rFonts w:ascii="맑은 고딕" w:eastAsia="맑은 고딕" w:hAnsi="맑은 고딕"/>
        </w:rPr>
      </w:pPr>
      <w:r w:rsidRPr="00172F46">
        <w:rPr>
          <w:rFonts w:ascii="맑은 고딕" w:eastAsia="맑은 고딕" w:hAnsi="맑은 고딕"/>
        </w:rPr>
        <w:t>RS485</w:t>
      </w:r>
    </w:p>
    <w:p w14:paraId="426F930B" w14:textId="4601F6B7" w:rsidR="00880CF0" w:rsidRPr="000453CC" w:rsidRDefault="00880CF0" w:rsidP="00880CF0">
      <w:pPr>
        <w:rPr>
          <w:rFonts w:eastAsia="맑은 고딕"/>
        </w:rPr>
      </w:pPr>
    </w:p>
    <w:p w14:paraId="4D68F11A" w14:textId="713FBBDF" w:rsidR="00880CF0" w:rsidRPr="00E6426D" w:rsidRDefault="00880CF0" w:rsidP="00880CF0">
      <w:pPr>
        <w:pStyle w:val="a3"/>
        <w:spacing w:before="3"/>
        <w:ind w:firstLineChars="100" w:firstLine="200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 w:rsidRPr="00E6426D">
        <w:rPr>
          <w:rFonts w:ascii="맑은 고딕" w:eastAsia="맑은 고딕" w:hAnsi="맑은 고딕"/>
          <w:sz w:val="20"/>
          <w:szCs w:val="20"/>
          <w:lang w:eastAsia="ko-KR"/>
        </w:rPr>
        <w:t>Speed Dome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의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PTZ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를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제어하기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위해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RS485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직렬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포트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구성을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지울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수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있습니다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.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프로토콜,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전송 속도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,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데이터 비트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,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정지 비트,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proofErr w:type="spellStart"/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우기성</w:t>
      </w:r>
      <w:proofErr w:type="spellEnd"/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,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흐름 제어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, PTZ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주소는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제어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장치의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주소와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정확히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동일해야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 xml:space="preserve"> </w:t>
      </w:r>
      <w:r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>합니다</w:t>
      </w:r>
      <w:r w:rsidRPr="00E6426D">
        <w:rPr>
          <w:rFonts w:ascii="맑은 고딕" w:eastAsia="맑은 고딕" w:hAnsi="맑은 고딕"/>
          <w:sz w:val="20"/>
          <w:szCs w:val="20"/>
          <w:lang w:eastAsia="ko-KR"/>
        </w:rPr>
        <w:t>.</w:t>
      </w:r>
    </w:p>
    <w:p w14:paraId="4DF63FB2" w14:textId="73A840F2" w:rsidR="00880CF0" w:rsidRPr="00E6426D" w:rsidRDefault="00880CF0" w:rsidP="00880CF0">
      <w:pPr>
        <w:pStyle w:val="a3"/>
        <w:spacing w:before="3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</w:p>
    <w:p w14:paraId="7AF673EA" w14:textId="42324766" w:rsidR="00880CF0" w:rsidRPr="00E6426D" w:rsidRDefault="000E72C7" w:rsidP="00880CF0">
      <w:pPr>
        <w:pStyle w:val="a3"/>
        <w:tabs>
          <w:tab w:val="left" w:pos="5865"/>
        </w:tabs>
        <w:ind w:left="445"/>
        <w:jc w:val="both"/>
        <w:rPr>
          <w:rFonts w:ascii="맑은 고딕" w:eastAsia="맑은 고딕" w:hAnsi="맑은 고딕"/>
          <w:sz w:val="20"/>
          <w:szCs w:val="20"/>
          <w:lang w:eastAsia="ko-K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2C5E7F79" wp14:editId="3DFD8709">
                <wp:simplePos x="0" y="0"/>
                <wp:positionH relativeFrom="page">
                  <wp:posOffset>933450</wp:posOffset>
                </wp:positionH>
                <wp:positionV relativeFrom="paragraph">
                  <wp:posOffset>25400</wp:posOffset>
                </wp:positionV>
                <wp:extent cx="152400" cy="152400"/>
                <wp:effectExtent l="0" t="0" r="0" b="0"/>
                <wp:wrapNone/>
                <wp:docPr id="337346177" name="그룹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152400"/>
                          <a:chOff x="1470" y="41"/>
                          <a:chExt cx="240" cy="240"/>
                        </a:xfrm>
                      </wpg:grpSpPr>
                      <pic:pic xmlns:pic="http://schemas.openxmlformats.org/drawingml/2006/picture">
                        <pic:nvPicPr>
                          <pic:cNvPr id="102" name="Picture 3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0" y="4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04" name="Picture 3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0" y="100"/>
                            <a:ext cx="180" cy="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25E0A8" id="그룹 1" o:spid="_x0000_s1026" style="position:absolute;left:0;text-align:left;margin-left:73.5pt;margin-top:2pt;width:12pt;height:12pt;z-index:251689984;mso-position-horizontal-relative:page" coordorigin="1470,41" coordsize="240,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">
                <v:shape id="Picture 343" o:spid="_x0000_s1027" type="#_x0000_t75" style="position:absolute;left:1470;top:4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">
                  <v:imagedata r:id="rId17" o:title=""/>
                </v:shape>
                <v:shape id="Picture 344" o:spid="_x0000_s1028" type="#_x0000_t75" style="position:absolute;left:1530;top:100;width:180;height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">
                  <v:imagedata r:id="rId18" o:title=""/>
                </v:shape>
                <w10:wrap anchorx="page"/>
              </v:group>
            </w:pict>
          </mc:Fallback>
        </mc:AlternateContent>
      </w:r>
      <w:r w:rsidR="00880CF0" w:rsidRPr="00E6426D">
        <w:rPr>
          <w:rFonts w:ascii="맑은 고딕" w:eastAsia="맑은 고딕" w:hAnsi="맑은 고딕" w:hint="eastAsia"/>
          <w:b/>
          <w:bCs/>
          <w:noProof/>
          <w:sz w:val="20"/>
          <w:szCs w:val="20"/>
          <w:lang w:eastAsia="ko-KR"/>
        </w:rPr>
        <w:t>참고:</w:t>
      </w:r>
      <w:r w:rsidR="00880CF0" w:rsidRPr="00E6426D">
        <w:rPr>
          <w:rFonts w:ascii="맑은 고딕" w:eastAsia="맑은 고딕" w:hAnsi="맑은 고딕"/>
          <w:b/>
          <w:bCs/>
          <w:lang w:eastAsia="ko-KR"/>
        </w:rPr>
        <w:t xml:space="preserve"> </w:t>
      </w:r>
      <w:r w:rsidR="00880CF0" w:rsidRPr="00E6426D">
        <w:rPr>
          <w:rFonts w:ascii="맑은 고딕" w:eastAsia="맑은 고딕" w:hAnsi="맑은 고딕" w:hint="eastAsia"/>
          <w:sz w:val="20"/>
          <w:szCs w:val="20"/>
          <w:lang w:eastAsia="ko-KR"/>
        </w:rPr>
        <w:t xml:space="preserve">해당 기능은 </w:t>
      </w:r>
      <w:r w:rsidR="00880CF0">
        <w:rPr>
          <w:rFonts w:ascii="맑은 고딕" w:eastAsia="맑은 고딕" w:hAnsi="맑은 고딕" w:hint="eastAsia"/>
          <w:sz w:val="20"/>
          <w:szCs w:val="20"/>
          <w:lang w:eastAsia="ko-KR"/>
        </w:rPr>
        <w:t>S</w:t>
      </w:r>
      <w:r w:rsidR="00880CF0">
        <w:rPr>
          <w:rFonts w:ascii="맑은 고딕" w:eastAsia="맑은 고딕" w:hAnsi="맑은 고딕"/>
          <w:sz w:val="20"/>
          <w:szCs w:val="20"/>
          <w:lang w:eastAsia="ko-KR"/>
        </w:rPr>
        <w:t>peed Dome</w:t>
      </w:r>
      <w:r w:rsidR="00880CF0">
        <w:rPr>
          <w:rFonts w:ascii="맑은 고딕" w:eastAsia="맑은 고딕" w:hAnsi="맑은 고딕" w:hint="eastAsia"/>
          <w:sz w:val="20"/>
          <w:szCs w:val="20"/>
          <w:lang w:eastAsia="ko-KR"/>
        </w:rPr>
        <w:t>만 지원</w:t>
      </w:r>
      <w:r w:rsidR="00880CF0" w:rsidRPr="00E6426D">
        <w:rPr>
          <w:rFonts w:ascii="맑은 고딕" w:eastAsia="맑은 고딕" w:hAnsi="맑은 고딕"/>
          <w:sz w:val="20"/>
          <w:szCs w:val="20"/>
          <w:lang w:eastAsia="ko-KR"/>
        </w:rPr>
        <w:tab/>
      </w:r>
    </w:p>
    <w:p w14:paraId="69AC1F09" w14:textId="4F155145" w:rsidR="00880CF0" w:rsidRDefault="00880CF0" w:rsidP="00880CF0">
      <w:pPr>
        <w:pStyle w:val="a3"/>
        <w:ind w:left="100"/>
        <w:jc w:val="both"/>
        <w:rPr>
          <w:rFonts w:ascii="맑은 고딕" w:eastAsia="맑은 고딕" w:hAnsi="맑은 고딕"/>
          <w:sz w:val="20"/>
          <w:lang w:eastAsia="ko-KR"/>
        </w:rPr>
      </w:pPr>
    </w:p>
    <w:p w14:paraId="7FDB9A75" w14:textId="26C164E7" w:rsidR="00483598" w:rsidRDefault="00483598" w:rsidP="00880CF0">
      <w:pPr>
        <w:pStyle w:val="a3"/>
        <w:ind w:left="100"/>
        <w:jc w:val="both"/>
        <w:rPr>
          <w:rFonts w:ascii="맑은 고딕" w:eastAsia="맑은 고딕" w:hAnsi="맑은 고딕"/>
          <w:sz w:val="20"/>
          <w:lang w:eastAsia="ko-KR"/>
        </w:rPr>
      </w:pPr>
    </w:p>
    <w:p w14:paraId="6448C90F" w14:textId="575627CE" w:rsidR="00483598" w:rsidRDefault="00483598" w:rsidP="00880CF0">
      <w:pPr>
        <w:pStyle w:val="a3"/>
        <w:ind w:left="100"/>
        <w:jc w:val="both"/>
        <w:rPr>
          <w:rFonts w:ascii="맑은 고딕" w:eastAsia="맑은 고딕" w:hAnsi="맑은 고딕"/>
          <w:sz w:val="20"/>
          <w:lang w:eastAsia="ko-KR"/>
        </w:rPr>
      </w:pPr>
    </w:p>
    <w:p w14:paraId="1F41DE22" w14:textId="3CF37F17" w:rsidR="00483598" w:rsidRDefault="00483598" w:rsidP="00880CF0">
      <w:pPr>
        <w:pStyle w:val="a3"/>
        <w:ind w:left="100"/>
        <w:jc w:val="both"/>
        <w:rPr>
          <w:rFonts w:ascii="맑은 고딕" w:eastAsia="맑은 고딕" w:hAnsi="맑은 고딕"/>
          <w:sz w:val="20"/>
          <w:lang w:eastAsia="ko-KR"/>
        </w:rPr>
      </w:pPr>
    </w:p>
    <w:p w14:paraId="645F6CCB" w14:textId="3BDDA6FA" w:rsidR="00483598" w:rsidRDefault="00483598" w:rsidP="00880CF0">
      <w:pPr>
        <w:pStyle w:val="a3"/>
        <w:ind w:left="100"/>
        <w:jc w:val="both"/>
        <w:rPr>
          <w:rFonts w:ascii="맑은 고딕" w:eastAsia="맑은 고딕" w:hAnsi="맑은 고딕"/>
          <w:sz w:val="20"/>
          <w:lang w:eastAsia="ko-KR"/>
        </w:rPr>
      </w:pPr>
    </w:p>
    <w:p w14:paraId="415B88A1" w14:textId="6F957116" w:rsidR="00483598" w:rsidRDefault="00483598" w:rsidP="00880CF0">
      <w:pPr>
        <w:pStyle w:val="a3"/>
        <w:ind w:left="100"/>
        <w:jc w:val="both"/>
        <w:rPr>
          <w:rFonts w:ascii="맑은 고딕" w:eastAsia="맑은 고딕" w:hAnsi="맑은 고딕"/>
          <w:sz w:val="20"/>
          <w:lang w:eastAsia="ko-KR"/>
        </w:rPr>
      </w:pPr>
    </w:p>
    <w:p w14:paraId="532048B6" w14:textId="1892415E" w:rsidR="00483598" w:rsidRDefault="00483598" w:rsidP="00880CF0">
      <w:pPr>
        <w:pStyle w:val="a3"/>
        <w:ind w:left="100"/>
        <w:jc w:val="both"/>
        <w:rPr>
          <w:rFonts w:ascii="맑은 고딕" w:eastAsia="맑은 고딕" w:hAnsi="맑은 고딕"/>
          <w:sz w:val="20"/>
          <w:lang w:eastAsia="ko-KR"/>
        </w:rPr>
      </w:pPr>
    </w:p>
    <w:p w14:paraId="3DE25F0F" w14:textId="306586DC" w:rsidR="00483598" w:rsidRDefault="00483598" w:rsidP="00880CF0">
      <w:pPr>
        <w:pStyle w:val="a3"/>
        <w:ind w:left="100"/>
        <w:jc w:val="both"/>
        <w:rPr>
          <w:rFonts w:ascii="맑은 고딕" w:eastAsia="맑은 고딕" w:hAnsi="맑은 고딕"/>
          <w:sz w:val="20"/>
          <w:lang w:eastAsia="ko-KR"/>
        </w:rPr>
      </w:pPr>
    </w:p>
    <w:p w14:paraId="41F3798B" w14:textId="348A983F" w:rsidR="00483598" w:rsidRDefault="00483598" w:rsidP="00880CF0">
      <w:pPr>
        <w:pStyle w:val="a3"/>
        <w:ind w:left="100"/>
        <w:jc w:val="both"/>
        <w:rPr>
          <w:rFonts w:ascii="맑은 고딕" w:eastAsia="맑은 고딕" w:hAnsi="맑은 고딕"/>
          <w:sz w:val="20"/>
          <w:lang w:eastAsia="ko-KR"/>
        </w:rPr>
      </w:pPr>
    </w:p>
    <w:p w14:paraId="43FF7F0E" w14:textId="3BBA1194" w:rsidR="00483598" w:rsidRDefault="00483598" w:rsidP="00880CF0">
      <w:pPr>
        <w:pStyle w:val="a3"/>
        <w:ind w:left="100"/>
        <w:jc w:val="both"/>
        <w:rPr>
          <w:rFonts w:ascii="맑은 고딕" w:eastAsia="맑은 고딕" w:hAnsi="맑은 고딕"/>
          <w:sz w:val="20"/>
          <w:lang w:eastAsia="ko-KR"/>
        </w:rPr>
      </w:pPr>
    </w:p>
    <w:p w14:paraId="6C413E45" w14:textId="1DFEBF4D" w:rsidR="00483598" w:rsidRDefault="00483598" w:rsidP="00880CF0">
      <w:pPr>
        <w:pStyle w:val="a3"/>
        <w:ind w:left="100"/>
        <w:jc w:val="both"/>
        <w:rPr>
          <w:rFonts w:ascii="맑은 고딕" w:eastAsia="맑은 고딕" w:hAnsi="맑은 고딕"/>
          <w:sz w:val="20"/>
          <w:lang w:eastAsia="ko-KR"/>
        </w:rPr>
      </w:pPr>
    </w:p>
    <w:p w14:paraId="50FDA58B" w14:textId="2DC4A4A8" w:rsidR="00483598" w:rsidRDefault="00483598" w:rsidP="00880CF0">
      <w:pPr>
        <w:pStyle w:val="a3"/>
        <w:ind w:left="100"/>
        <w:jc w:val="both"/>
        <w:rPr>
          <w:rFonts w:ascii="맑은 고딕" w:eastAsia="맑은 고딕" w:hAnsi="맑은 고딕"/>
          <w:sz w:val="20"/>
          <w:lang w:eastAsia="ko-KR"/>
        </w:rPr>
      </w:pPr>
    </w:p>
    <w:p w14:paraId="6BED8EBB" w14:textId="138983A3" w:rsidR="00483598" w:rsidRDefault="00483598" w:rsidP="00880CF0">
      <w:pPr>
        <w:pStyle w:val="a3"/>
        <w:ind w:left="100"/>
        <w:jc w:val="both"/>
        <w:rPr>
          <w:rFonts w:ascii="맑은 고딕" w:eastAsia="맑은 고딕" w:hAnsi="맑은 고딕"/>
          <w:sz w:val="20"/>
          <w:lang w:eastAsia="ko-KR"/>
        </w:rPr>
      </w:pPr>
    </w:p>
    <w:p w14:paraId="1D8BC6AE" w14:textId="1651B91C" w:rsidR="00483598" w:rsidRDefault="00483598" w:rsidP="00880CF0">
      <w:pPr>
        <w:pStyle w:val="a3"/>
        <w:ind w:left="100"/>
        <w:jc w:val="both"/>
        <w:rPr>
          <w:rFonts w:ascii="맑은 고딕" w:eastAsia="맑은 고딕" w:hAnsi="맑은 고딕"/>
          <w:sz w:val="20"/>
          <w:lang w:eastAsia="ko-KR"/>
        </w:rPr>
      </w:pPr>
    </w:p>
    <w:p w14:paraId="58372DFA" w14:textId="57EBC29C" w:rsidR="00483598" w:rsidRDefault="00483598" w:rsidP="00880CF0">
      <w:pPr>
        <w:pStyle w:val="a3"/>
        <w:ind w:left="100"/>
        <w:jc w:val="both"/>
        <w:rPr>
          <w:rFonts w:ascii="맑은 고딕" w:eastAsia="맑은 고딕" w:hAnsi="맑은 고딕"/>
          <w:sz w:val="20"/>
          <w:lang w:eastAsia="ko-KR"/>
        </w:rPr>
      </w:pPr>
    </w:p>
    <w:p w14:paraId="0A95BF01" w14:textId="2DCD4528" w:rsidR="00483598" w:rsidRDefault="00483598" w:rsidP="00880CF0">
      <w:pPr>
        <w:pStyle w:val="a3"/>
        <w:ind w:left="100"/>
        <w:jc w:val="both"/>
        <w:rPr>
          <w:rFonts w:ascii="맑은 고딕" w:eastAsia="맑은 고딕" w:hAnsi="맑은 고딕"/>
          <w:sz w:val="20"/>
          <w:lang w:eastAsia="ko-KR"/>
        </w:rPr>
      </w:pPr>
    </w:p>
    <w:p w14:paraId="36E2E76C" w14:textId="77777777" w:rsidR="00483598" w:rsidRPr="00172F46" w:rsidRDefault="00483598" w:rsidP="00880CF0">
      <w:pPr>
        <w:pStyle w:val="a3"/>
        <w:ind w:left="100"/>
        <w:jc w:val="both"/>
        <w:rPr>
          <w:rFonts w:ascii="맑은 고딕" w:eastAsia="맑은 고딕" w:hAnsi="맑은 고딕"/>
          <w:sz w:val="20"/>
          <w:lang w:eastAsia="ko-KR"/>
        </w:rPr>
      </w:pPr>
    </w:p>
    <w:p w14:paraId="0B2F7F2E" w14:textId="3FD9AF6C" w:rsidR="00880CF0" w:rsidRPr="00172F46" w:rsidRDefault="00880CF0" w:rsidP="00880CF0">
      <w:pPr>
        <w:pStyle w:val="3"/>
        <w:spacing w:before="259"/>
        <w:ind w:left="100" w:firstLine="0"/>
        <w:jc w:val="both"/>
        <w:rPr>
          <w:rFonts w:ascii="맑은 고딕" w:eastAsia="맑은 고딕" w:hAnsi="맑은 고딕"/>
          <w:lang w:eastAsia="ko-KR"/>
        </w:rPr>
      </w:pPr>
      <w:r w:rsidRPr="00172F46">
        <w:rPr>
          <w:rFonts w:ascii="맑은 고딕" w:eastAsia="맑은 고딕" w:hAnsi="맑은 고딕"/>
          <w:lang w:eastAsia="ko-KR"/>
        </w:rPr>
        <w:t xml:space="preserve">8.5.9 </w:t>
      </w:r>
      <w:r>
        <w:rPr>
          <w:rFonts w:ascii="맑은 고딕" w:eastAsia="맑은 고딕" w:hAnsi="맑은 고딕" w:hint="eastAsia"/>
          <w:lang w:eastAsia="ko-KR"/>
        </w:rPr>
        <w:t>상</w:t>
      </w:r>
      <w:r w:rsidR="00ED187D">
        <w:rPr>
          <w:rFonts w:ascii="맑은 고딕" w:eastAsia="맑은 고딕" w:hAnsi="맑은 고딕" w:hint="eastAsia"/>
          <w:lang w:eastAsia="ko-KR"/>
        </w:rPr>
        <w:t>태</w:t>
      </w:r>
    </w:p>
    <w:p w14:paraId="382EB232" w14:textId="7B1F2ECB" w:rsidR="00880CF0" w:rsidRDefault="00880CF0" w:rsidP="00880CF0">
      <w:pPr>
        <w:pStyle w:val="a3"/>
        <w:ind w:firstLineChars="100" w:firstLine="230"/>
        <w:jc w:val="both"/>
        <w:rPr>
          <w:rFonts w:ascii="맑은 고딕" w:eastAsia="맑은 고딕" w:hAnsi="맑은 고딕"/>
          <w:lang w:eastAsia="ko-KR"/>
        </w:rPr>
      </w:pPr>
    </w:p>
    <w:p w14:paraId="727701A0" w14:textId="5FDBA68B" w:rsidR="00880CF0" w:rsidRDefault="00880CF0" w:rsidP="00880CF0">
      <w:pPr>
        <w:pStyle w:val="a3"/>
        <w:ind w:firstLineChars="100" w:firstLine="230"/>
        <w:jc w:val="both"/>
        <w:rPr>
          <w:rFonts w:ascii="맑은 고딕" w:eastAsia="맑은 고딕" w:hAnsi="맑은 고딕"/>
          <w:noProof/>
          <w:sz w:val="20"/>
          <w:lang w:eastAsia="ko-KR"/>
        </w:rPr>
      </w:pPr>
      <w:r w:rsidRPr="000453CC">
        <w:rPr>
          <w:rFonts w:ascii="맑은 고딕" w:eastAsia="맑은 고딕" w:hAnsi="맑은 고딕" w:hint="eastAsia"/>
          <w:lang w:eastAsia="ko-KR"/>
        </w:rPr>
        <w:t>온도</w:t>
      </w:r>
      <w:r w:rsidRPr="000453CC">
        <w:rPr>
          <w:rFonts w:ascii="맑은 고딕" w:eastAsia="맑은 고딕" w:hAnsi="맑은 고딕"/>
          <w:lang w:eastAsia="ko-KR"/>
        </w:rPr>
        <w:t xml:space="preserve"> </w:t>
      </w:r>
      <w:r w:rsidRPr="000453CC">
        <w:rPr>
          <w:rFonts w:ascii="맑은 고딕" w:eastAsia="맑은 고딕" w:hAnsi="맑은 고딕" w:hint="eastAsia"/>
          <w:lang w:eastAsia="ko-KR"/>
        </w:rPr>
        <w:t>및</w:t>
      </w:r>
      <w:r w:rsidRPr="000453CC">
        <w:rPr>
          <w:rFonts w:ascii="맑은 고딕" w:eastAsia="맑은 고딕" w:hAnsi="맑은 고딕"/>
          <w:lang w:eastAsia="ko-KR"/>
        </w:rPr>
        <w:t xml:space="preserve"> </w:t>
      </w:r>
      <w:r w:rsidRPr="000453CC">
        <w:rPr>
          <w:rFonts w:ascii="맑은 고딕" w:eastAsia="맑은 고딕" w:hAnsi="맑은 고딕" w:hint="eastAsia"/>
          <w:lang w:eastAsia="ko-KR"/>
        </w:rPr>
        <w:t>팬</w:t>
      </w:r>
      <w:r w:rsidRPr="000453CC">
        <w:rPr>
          <w:rFonts w:ascii="맑은 고딕" w:eastAsia="맑은 고딕" w:hAnsi="맑은 고딕"/>
          <w:lang w:eastAsia="ko-KR"/>
        </w:rPr>
        <w:t xml:space="preserve"> </w:t>
      </w:r>
      <w:r w:rsidRPr="000453CC">
        <w:rPr>
          <w:rFonts w:ascii="맑은 고딕" w:eastAsia="맑은 고딕" w:hAnsi="맑은 고딕" w:hint="eastAsia"/>
          <w:lang w:eastAsia="ko-KR"/>
        </w:rPr>
        <w:t>상태를</w:t>
      </w:r>
      <w:r w:rsidRPr="000453CC">
        <w:rPr>
          <w:rFonts w:ascii="맑은 고딕" w:eastAsia="맑은 고딕" w:hAnsi="맑은 고딕"/>
          <w:lang w:eastAsia="ko-KR"/>
        </w:rPr>
        <w:t xml:space="preserve"> </w:t>
      </w:r>
      <w:r w:rsidRPr="000453CC">
        <w:rPr>
          <w:rFonts w:ascii="맑은 고딕" w:eastAsia="맑은 고딕" w:hAnsi="맑은 고딕" w:hint="eastAsia"/>
          <w:lang w:eastAsia="ko-KR"/>
        </w:rPr>
        <w:t>포함한</w:t>
      </w:r>
      <w:r w:rsidRPr="000453CC">
        <w:rPr>
          <w:rFonts w:ascii="맑은 고딕" w:eastAsia="맑은 고딕" w:hAnsi="맑은 고딕"/>
          <w:lang w:eastAsia="ko-KR"/>
        </w:rPr>
        <w:t xml:space="preserve"> PTZ </w:t>
      </w:r>
      <w:r w:rsidRPr="000453CC">
        <w:rPr>
          <w:rFonts w:ascii="맑은 고딕" w:eastAsia="맑은 고딕" w:hAnsi="맑은 고딕" w:hint="eastAsia"/>
          <w:lang w:eastAsia="ko-KR"/>
        </w:rPr>
        <w:t>카메라의</w:t>
      </w:r>
      <w:r w:rsidRPr="000453CC">
        <w:rPr>
          <w:rFonts w:ascii="맑은 고딕" w:eastAsia="맑은 고딕" w:hAnsi="맑은 고딕"/>
          <w:lang w:eastAsia="ko-KR"/>
        </w:rPr>
        <w:t xml:space="preserve"> </w:t>
      </w:r>
      <w:r w:rsidRPr="000453CC">
        <w:rPr>
          <w:rFonts w:ascii="맑은 고딕" w:eastAsia="맑은 고딕" w:hAnsi="맑은 고딕" w:hint="eastAsia"/>
          <w:lang w:eastAsia="ko-KR"/>
        </w:rPr>
        <w:t>상태</w:t>
      </w:r>
      <w:r w:rsidRPr="000453CC">
        <w:rPr>
          <w:rFonts w:ascii="맑은 고딕" w:eastAsia="맑은 고딕" w:hAnsi="맑은 고딕"/>
          <w:lang w:eastAsia="ko-KR"/>
        </w:rPr>
        <w:t xml:space="preserve"> </w:t>
      </w:r>
      <w:r w:rsidRPr="000453CC">
        <w:rPr>
          <w:rFonts w:ascii="맑은 고딕" w:eastAsia="맑은 고딕" w:hAnsi="맑은 고딕" w:hint="eastAsia"/>
          <w:lang w:eastAsia="ko-KR"/>
        </w:rPr>
        <w:t>정보를</w:t>
      </w:r>
      <w:r w:rsidRPr="000453CC">
        <w:rPr>
          <w:rFonts w:ascii="맑은 고딕" w:eastAsia="맑은 고딕" w:hAnsi="맑은 고딕"/>
          <w:lang w:eastAsia="ko-KR"/>
        </w:rPr>
        <w:t xml:space="preserve"> </w:t>
      </w:r>
      <w:r w:rsidRPr="000453CC">
        <w:rPr>
          <w:rFonts w:ascii="맑은 고딕" w:eastAsia="맑은 고딕" w:hAnsi="맑은 고딕" w:hint="eastAsia"/>
          <w:lang w:eastAsia="ko-KR"/>
        </w:rPr>
        <w:t>볼</w:t>
      </w:r>
      <w:r w:rsidRPr="000453CC">
        <w:rPr>
          <w:rFonts w:ascii="맑은 고딕" w:eastAsia="맑은 고딕" w:hAnsi="맑은 고딕"/>
          <w:lang w:eastAsia="ko-KR"/>
        </w:rPr>
        <w:t xml:space="preserve"> </w:t>
      </w:r>
      <w:r w:rsidRPr="000453CC">
        <w:rPr>
          <w:rFonts w:ascii="맑은 고딕" w:eastAsia="맑은 고딕" w:hAnsi="맑은 고딕" w:hint="eastAsia"/>
          <w:lang w:eastAsia="ko-KR"/>
        </w:rPr>
        <w:t>수</w:t>
      </w:r>
      <w:r w:rsidRPr="000453CC">
        <w:rPr>
          <w:rFonts w:ascii="맑은 고딕" w:eastAsia="맑은 고딕" w:hAnsi="맑은 고딕"/>
          <w:lang w:eastAsia="ko-KR"/>
        </w:rPr>
        <w:t xml:space="preserve"> </w:t>
      </w:r>
      <w:r w:rsidRPr="000453CC">
        <w:rPr>
          <w:rFonts w:ascii="맑은 고딕" w:eastAsia="맑은 고딕" w:hAnsi="맑은 고딕" w:hint="eastAsia"/>
          <w:lang w:eastAsia="ko-KR"/>
        </w:rPr>
        <w:t>있습니다</w:t>
      </w:r>
      <w:r w:rsidRPr="000453CC">
        <w:rPr>
          <w:rFonts w:ascii="맑은 고딕" w:eastAsia="맑은 고딕" w:hAnsi="맑은 고딕"/>
          <w:lang w:eastAsia="ko-KR"/>
        </w:rPr>
        <w:t>.</w:t>
      </w:r>
      <w:r w:rsidRPr="000453CC">
        <w:rPr>
          <w:rFonts w:ascii="맑은 고딕" w:eastAsia="맑은 고딕" w:hAnsi="맑은 고딕"/>
          <w:noProof/>
          <w:sz w:val="20"/>
          <w:lang w:eastAsia="ko-KR"/>
        </w:rPr>
        <w:t xml:space="preserve"> </w:t>
      </w:r>
    </w:p>
    <w:p w14:paraId="5A8652AE" w14:textId="7A7ABE1E" w:rsidR="00880CF0" w:rsidRDefault="00880CF0" w:rsidP="00880CF0">
      <w:pPr>
        <w:pStyle w:val="a3"/>
        <w:ind w:firstLineChars="100" w:firstLine="200"/>
        <w:jc w:val="both"/>
        <w:rPr>
          <w:rFonts w:ascii="맑은 고딕" w:eastAsia="맑은 고딕" w:hAnsi="맑은 고딕"/>
          <w:noProof/>
          <w:sz w:val="20"/>
          <w:lang w:eastAsia="ko-KR"/>
        </w:rPr>
      </w:pPr>
    </w:p>
    <w:p w14:paraId="6E1ECB47" w14:textId="071213A4" w:rsidR="00880CF0" w:rsidRPr="00172F46" w:rsidRDefault="00880CF0" w:rsidP="00880CF0">
      <w:pPr>
        <w:pStyle w:val="a3"/>
        <w:ind w:firstLineChars="100" w:firstLine="200"/>
        <w:jc w:val="both"/>
        <w:rPr>
          <w:rFonts w:ascii="맑은 고딕" w:eastAsia="맑은 고딕" w:hAnsi="맑은 고딕"/>
          <w:sz w:val="20"/>
          <w:lang w:eastAsia="ko-KR"/>
        </w:rPr>
      </w:pPr>
      <w:r w:rsidRPr="00172F46">
        <w:rPr>
          <w:rFonts w:ascii="맑은 고딕" w:eastAsia="맑은 고딕" w:hAnsi="맑은 고딕"/>
          <w:noProof/>
          <w:sz w:val="20"/>
        </w:rPr>
        <w:drawing>
          <wp:inline distT="0" distB="0" distL="0" distR="0" wp14:anchorId="4B8E65AA" wp14:editId="30DF062C">
            <wp:extent cx="5920105" cy="2987040"/>
            <wp:effectExtent l="0" t="0" r="0" b="0"/>
            <wp:docPr id="71" name="image2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" name="image256.jpeg"/>
                    <pic:cNvPicPr>
                      <a:picLocks noChangeAspect="1"/>
                    </pic:cNvPicPr>
                  </pic:nvPicPr>
                  <pic:blipFill>
                    <a:blip r:embed="rId2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0365" cy="2987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95C7A" w14:textId="189F343B" w:rsidR="00880CF0" w:rsidRPr="00172F46" w:rsidRDefault="00880CF0" w:rsidP="00880CF0">
      <w:pPr>
        <w:pStyle w:val="a3"/>
        <w:spacing w:before="7"/>
        <w:jc w:val="both"/>
        <w:rPr>
          <w:rFonts w:ascii="맑은 고딕" w:eastAsia="맑은 고딕" w:hAnsi="맑은 고딕"/>
          <w:sz w:val="20"/>
        </w:rPr>
      </w:pPr>
    </w:p>
    <w:p w14:paraId="45B2C3D2" w14:textId="7DDEAA29" w:rsidR="007F6D0A" w:rsidRPr="00172F46" w:rsidRDefault="007F6D0A" w:rsidP="001B0B37">
      <w:pPr>
        <w:pStyle w:val="a3"/>
        <w:jc w:val="both"/>
        <w:rPr>
          <w:rFonts w:ascii="맑은 고딕" w:eastAsia="맑은 고딕" w:hAnsi="맑은 고딕"/>
          <w:sz w:val="26"/>
          <w:lang w:eastAsia="ko-KR"/>
        </w:rPr>
      </w:pPr>
    </w:p>
    <w:sectPr w:rsidR="007F6D0A" w:rsidRPr="00172F46" w:rsidSect="00880CF0">
      <w:pgSz w:w="12240" w:h="15840"/>
      <w:pgMar w:top="780" w:right="1280" w:bottom="280" w:left="1340" w:header="595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589519" w14:textId="77777777" w:rsidR="00787F90" w:rsidRDefault="00787F90">
      <w:r>
        <w:separator/>
      </w:r>
    </w:p>
  </w:endnote>
  <w:endnote w:type="continuationSeparator" w:id="0">
    <w:p w14:paraId="5A5E868C" w14:textId="77777777" w:rsidR="00787F90" w:rsidRDefault="00787F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76CEC3" w14:textId="77777777" w:rsidR="008D264E" w:rsidRDefault="008D264E">
    <w:pPr>
      <w:pStyle w:val="a8"/>
      <w:jc w:val="center"/>
      <w:rPr>
        <w:color w:val="4F81BD" w:themeColor="accent1"/>
      </w:rPr>
    </w:pPr>
    <w:r>
      <w:rPr>
        <w:rFonts w:ascii="맑은 고딕" w:eastAsia="맑은 고딕" w:hAnsi="맑은 고딕" w:cs="맑은 고딕" w:hint="eastAsia"/>
        <w:color w:val="4F81BD" w:themeColor="accent1"/>
        <w:lang w:val="ko-KR" w:eastAsia="ko-KR"/>
      </w:rPr>
      <w:t>페이지</w:t>
    </w:r>
    <w:r>
      <w:rPr>
        <w:color w:val="4F81BD" w:themeColor="accent1"/>
        <w:lang w:val="ko-KR" w:eastAsia="ko-KR"/>
      </w:rPr>
      <w:t xml:space="preserve"> </w:t>
    </w:r>
    <w:r>
      <w:rPr>
        <w:color w:val="4F81BD" w:themeColor="accent1"/>
      </w:rPr>
      <w:fldChar w:fldCharType="begin"/>
    </w:r>
    <w:r>
      <w:rPr>
        <w:color w:val="4F81BD" w:themeColor="accent1"/>
      </w:rPr>
      <w:instrText>PAGE  \* Arabic  \* MERGEFORMAT</w:instrText>
    </w:r>
    <w:r>
      <w:rPr>
        <w:color w:val="4F81BD" w:themeColor="accent1"/>
      </w:rPr>
      <w:fldChar w:fldCharType="separate"/>
    </w:r>
    <w:r>
      <w:rPr>
        <w:color w:val="4F81BD" w:themeColor="accent1"/>
        <w:lang w:val="ko-KR" w:eastAsia="ko-KR"/>
      </w:rPr>
      <w:t>2</w:t>
    </w:r>
    <w:r>
      <w:rPr>
        <w:color w:val="4F81BD" w:themeColor="accent1"/>
      </w:rPr>
      <w:fldChar w:fldCharType="end"/>
    </w:r>
    <w:r>
      <w:rPr>
        <w:color w:val="4F81BD" w:themeColor="accent1"/>
        <w:lang w:val="ko-KR" w:eastAsia="ko-KR"/>
      </w:rPr>
      <w:t xml:space="preserve"> / </w:t>
    </w:r>
    <w:r>
      <w:rPr>
        <w:color w:val="4F81BD" w:themeColor="accent1"/>
      </w:rPr>
      <w:fldChar w:fldCharType="begin"/>
    </w:r>
    <w:r>
      <w:rPr>
        <w:color w:val="4F81BD" w:themeColor="accent1"/>
      </w:rPr>
      <w:instrText>NUMPAGES  \* Arabic  \* MERGEFORMAT</w:instrText>
    </w:r>
    <w:r>
      <w:rPr>
        <w:color w:val="4F81BD" w:themeColor="accent1"/>
      </w:rPr>
      <w:fldChar w:fldCharType="separate"/>
    </w:r>
    <w:r>
      <w:rPr>
        <w:color w:val="4F81BD" w:themeColor="accent1"/>
        <w:lang w:val="ko-KR" w:eastAsia="ko-KR"/>
      </w:rPr>
      <w:t>2</w:t>
    </w:r>
    <w:r>
      <w:rPr>
        <w:color w:val="4F81BD" w:themeColor="accent1"/>
      </w:rPr>
      <w:fldChar w:fldCharType="end"/>
    </w:r>
  </w:p>
  <w:p w14:paraId="185BDC66" w14:textId="77777777" w:rsidR="008D264E" w:rsidRDefault="008D264E">
    <w:pPr>
      <w:pStyle w:val="a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70CA8A" w14:textId="77777777" w:rsidR="008D264E" w:rsidRDefault="008D264E">
    <w:pPr>
      <w:pStyle w:val="a8"/>
      <w:jc w:val="center"/>
      <w:rPr>
        <w:color w:val="4F81BD" w:themeColor="accent1"/>
      </w:rPr>
    </w:pPr>
    <w:r>
      <w:rPr>
        <w:rFonts w:ascii="맑은 고딕" w:eastAsia="맑은 고딕" w:hAnsi="맑은 고딕" w:cs="맑은 고딕" w:hint="eastAsia"/>
        <w:color w:val="4F81BD" w:themeColor="accent1"/>
        <w:lang w:val="ko-KR" w:eastAsia="ko-KR"/>
      </w:rPr>
      <w:t>페이지</w:t>
    </w:r>
    <w:r>
      <w:rPr>
        <w:color w:val="4F81BD" w:themeColor="accent1"/>
        <w:lang w:val="ko-KR" w:eastAsia="ko-KR"/>
      </w:rPr>
      <w:t xml:space="preserve"> </w:t>
    </w:r>
    <w:r>
      <w:rPr>
        <w:color w:val="4F81BD" w:themeColor="accent1"/>
      </w:rPr>
      <w:fldChar w:fldCharType="begin"/>
    </w:r>
    <w:r>
      <w:rPr>
        <w:color w:val="4F81BD" w:themeColor="accent1"/>
      </w:rPr>
      <w:instrText>PAGE  \* Arabic  \* MERGEFORMAT</w:instrText>
    </w:r>
    <w:r>
      <w:rPr>
        <w:color w:val="4F81BD" w:themeColor="accent1"/>
      </w:rPr>
      <w:fldChar w:fldCharType="separate"/>
    </w:r>
    <w:r>
      <w:rPr>
        <w:color w:val="4F81BD" w:themeColor="accent1"/>
        <w:lang w:val="ko-KR" w:eastAsia="ko-KR"/>
      </w:rPr>
      <w:t>2</w:t>
    </w:r>
    <w:r>
      <w:rPr>
        <w:color w:val="4F81BD" w:themeColor="accent1"/>
      </w:rPr>
      <w:fldChar w:fldCharType="end"/>
    </w:r>
    <w:r>
      <w:rPr>
        <w:color w:val="4F81BD" w:themeColor="accent1"/>
        <w:lang w:val="ko-KR" w:eastAsia="ko-KR"/>
      </w:rPr>
      <w:t xml:space="preserve"> / </w:t>
    </w:r>
    <w:r>
      <w:rPr>
        <w:color w:val="4F81BD" w:themeColor="accent1"/>
      </w:rPr>
      <w:fldChar w:fldCharType="begin"/>
    </w:r>
    <w:r>
      <w:rPr>
        <w:color w:val="4F81BD" w:themeColor="accent1"/>
      </w:rPr>
      <w:instrText>NUMPAGES  \* Arabic  \* MERGEFORMAT</w:instrText>
    </w:r>
    <w:r>
      <w:rPr>
        <w:color w:val="4F81BD" w:themeColor="accent1"/>
      </w:rPr>
      <w:fldChar w:fldCharType="separate"/>
    </w:r>
    <w:r>
      <w:rPr>
        <w:color w:val="4F81BD" w:themeColor="accent1"/>
        <w:lang w:val="ko-KR" w:eastAsia="ko-KR"/>
      </w:rPr>
      <w:t>2</w:t>
    </w:r>
    <w:r>
      <w:rPr>
        <w:color w:val="4F81BD" w:themeColor="accent1"/>
      </w:rPr>
      <w:fldChar w:fldCharType="end"/>
    </w:r>
  </w:p>
  <w:p w14:paraId="52312148" w14:textId="77777777" w:rsidR="008D264E" w:rsidRDefault="008D264E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A1BC7F" w14:textId="77777777" w:rsidR="00787F90" w:rsidRDefault="00787F90">
      <w:r>
        <w:separator/>
      </w:r>
    </w:p>
  </w:footnote>
  <w:footnote w:type="continuationSeparator" w:id="0">
    <w:p w14:paraId="32633399" w14:textId="77777777" w:rsidR="00787F90" w:rsidRDefault="00787F9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F9730D" w14:textId="20E20471" w:rsidR="007F6D0A" w:rsidRDefault="007F6D0A">
    <w:pPr>
      <w:pStyle w:val="a3"/>
      <w:spacing w:line="14" w:lineRule="auto"/>
      <w:rPr>
        <w:sz w:val="20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B35C51" w14:textId="4D3886C4" w:rsidR="007F6D0A" w:rsidRDefault="007F6D0A">
    <w:pPr>
      <w:pStyle w:val="a3"/>
      <w:spacing w:line="14" w:lineRule="auto"/>
      <w:rPr>
        <w:sz w:val="20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F38164" w14:textId="6E680570" w:rsidR="007F6D0A" w:rsidRDefault="007F6D0A">
    <w:pPr>
      <w:pStyle w:val="a3"/>
      <w:spacing w:line="14" w:lineRule="auto"/>
      <w:rPr>
        <w:sz w:val="20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A5993A" w14:textId="27A5898F" w:rsidR="007F6D0A" w:rsidRDefault="007F6D0A">
    <w:pPr>
      <w:pStyle w:val="a3"/>
      <w:spacing w:line="14" w:lineRule="auto"/>
      <w:rPr>
        <w:sz w:val="20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A68FA2" w14:textId="149AEDC5" w:rsidR="007F6D0A" w:rsidRDefault="007F6D0A">
    <w:pPr>
      <w:pStyle w:val="a3"/>
      <w:spacing w:line="14" w:lineRule="auto"/>
      <w:rPr>
        <w:sz w:val="20"/>
      </w:rPr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2593DD" w14:textId="16A06899" w:rsidR="007F6D0A" w:rsidRDefault="007F6D0A">
    <w:pPr>
      <w:pStyle w:val="a3"/>
      <w:spacing w:line="14" w:lineRule="auto"/>
      <w:rPr>
        <w:sz w:val="20"/>
      </w:rPr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619CAC" w14:textId="0C46979B" w:rsidR="007F6D0A" w:rsidRDefault="007F6D0A">
    <w:pPr>
      <w:pStyle w:val="a3"/>
      <w:spacing w:line="14" w:lineRule="auto"/>
      <w:rPr>
        <w:sz w:val="20"/>
      </w:rPr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6B89E8" w14:textId="22D97ABE" w:rsidR="007F6D0A" w:rsidRDefault="007F6D0A">
    <w:pPr>
      <w:pStyle w:val="a3"/>
      <w:spacing w:line="14" w:lineRule="auto"/>
      <w:rPr>
        <w:sz w:val="20"/>
      </w:rPr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86135F" w14:textId="3436F0BF" w:rsidR="007F6D0A" w:rsidRDefault="007F6D0A">
    <w:pPr>
      <w:pStyle w:val="a3"/>
      <w:spacing w:line="14" w:lineRule="auto"/>
      <w:rPr>
        <w:sz w:val="20"/>
      </w:rPr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58A23C" w14:textId="0B32BADA" w:rsidR="007F6D0A" w:rsidRDefault="007F6D0A">
    <w:pPr>
      <w:pStyle w:val="a3"/>
      <w:spacing w:line="14" w:lineRule="auto"/>
      <w:rPr>
        <w:sz w:val="20"/>
      </w:rPr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D4939C" w14:textId="3F40E9D0" w:rsidR="007F6D0A" w:rsidRDefault="007F6D0A">
    <w:pPr>
      <w:pStyle w:val="a3"/>
      <w:spacing w:line="14" w:lineRule="auto"/>
      <w:rPr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DD002D" w14:textId="75445FB7" w:rsidR="007F6D0A" w:rsidRDefault="007F6D0A">
    <w:pPr>
      <w:pStyle w:val="a3"/>
      <w:spacing w:line="14" w:lineRule="auto"/>
      <w:rPr>
        <w:sz w:val="20"/>
      </w:rPr>
    </w:pP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DB0A2E" w14:textId="3ABEA807" w:rsidR="007F6D0A" w:rsidRDefault="007F6D0A">
    <w:pPr>
      <w:pStyle w:val="a3"/>
      <w:spacing w:line="14" w:lineRule="auto"/>
      <w:rPr>
        <w:sz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582350" w14:textId="34E94D39" w:rsidR="007F6D0A" w:rsidRDefault="007F6D0A">
    <w:pPr>
      <w:pStyle w:val="a3"/>
      <w:spacing w:line="14" w:lineRule="auto"/>
      <w:rPr>
        <w:sz w:val="2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D73A86" w14:textId="5B18F1C8" w:rsidR="007F6D0A" w:rsidRDefault="007F6D0A">
    <w:pPr>
      <w:pStyle w:val="a3"/>
      <w:spacing w:line="14" w:lineRule="auto"/>
      <w:rPr>
        <w:sz w:val="20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F03597" w14:textId="67005AB3" w:rsidR="007F6D0A" w:rsidRDefault="007F6D0A">
    <w:pPr>
      <w:pStyle w:val="a3"/>
      <w:spacing w:line="14" w:lineRule="auto"/>
      <w:rPr>
        <w:sz w:val="20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DB3C8C" w14:textId="24C6D197" w:rsidR="007F6D0A" w:rsidRDefault="007F6D0A">
    <w:pPr>
      <w:pStyle w:val="a3"/>
      <w:spacing w:line="14" w:lineRule="auto"/>
      <w:rPr>
        <w:sz w:val="20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0A2831" w14:textId="13A46517" w:rsidR="007F6D0A" w:rsidRDefault="007F6D0A">
    <w:pPr>
      <w:pStyle w:val="a3"/>
      <w:spacing w:line="14" w:lineRule="auto"/>
      <w:rPr>
        <w:sz w:val="20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9EC19F" w14:textId="77777777" w:rsidR="007F6D0A" w:rsidRDefault="007F6D0A">
    <w:pPr>
      <w:pStyle w:val="a3"/>
      <w:spacing w:line="14" w:lineRule="auto"/>
      <w:rPr>
        <w:sz w:val="2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EB203E" w14:textId="7A63441A" w:rsidR="007F6D0A" w:rsidRDefault="007F6D0A">
    <w:pPr>
      <w:pStyle w:val="a3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9.5pt;height:10.5pt;visibility:visible;mso-wrap-style:square" o:bullet="t">
        <v:imagedata r:id="rId1" o:title=""/>
      </v:shape>
    </w:pict>
  </w:numPicBullet>
  <w:abstractNum w:abstractNumId="0" w15:restartNumberingAfterBreak="0">
    <w:nsid w:val="813A4B87"/>
    <w:multiLevelType w:val="multilevel"/>
    <w:tmpl w:val="813A4B87"/>
    <w:lvl w:ilvl="0">
      <w:numFmt w:val="bullet"/>
      <w:lvlText w:val="•"/>
      <w:lvlJc w:val="left"/>
      <w:pPr>
        <w:ind w:left="439" w:hanging="121"/>
      </w:pPr>
      <w:rPr>
        <w:rFonts w:ascii="Times New Roman" w:eastAsia="Times New Roman" w:hAnsi="Times New Roman" w:cs="Times New Roman" w:hint="default"/>
        <w:w w:val="101"/>
        <w:sz w:val="17"/>
        <w:szCs w:val="17"/>
        <w:lang w:val="en-US" w:eastAsia="en-US" w:bidi="en-US"/>
      </w:rPr>
    </w:lvl>
    <w:lvl w:ilvl="1">
      <w:numFmt w:val="bullet"/>
      <w:lvlText w:val="•"/>
      <w:lvlJc w:val="left"/>
      <w:pPr>
        <w:ind w:left="1079" w:hanging="121"/>
      </w:pPr>
      <w:rPr>
        <w:rFonts w:hint="default"/>
        <w:lang w:val="en-US" w:eastAsia="en-US" w:bidi="en-US"/>
      </w:rPr>
    </w:lvl>
    <w:lvl w:ilvl="2">
      <w:numFmt w:val="bullet"/>
      <w:lvlText w:val="•"/>
      <w:lvlJc w:val="left"/>
      <w:pPr>
        <w:ind w:left="1718" w:hanging="121"/>
      </w:pPr>
      <w:rPr>
        <w:rFonts w:hint="default"/>
        <w:lang w:val="en-US" w:eastAsia="en-US" w:bidi="en-US"/>
      </w:rPr>
    </w:lvl>
    <w:lvl w:ilvl="3">
      <w:numFmt w:val="bullet"/>
      <w:lvlText w:val="•"/>
      <w:lvlJc w:val="left"/>
      <w:pPr>
        <w:ind w:left="2357" w:hanging="121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2996" w:hanging="121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3635" w:hanging="12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4274" w:hanging="12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4913" w:hanging="12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5552" w:hanging="121"/>
      </w:pPr>
      <w:rPr>
        <w:rFonts w:hint="default"/>
        <w:lang w:val="en-US" w:eastAsia="en-US" w:bidi="en-US"/>
      </w:rPr>
    </w:lvl>
  </w:abstractNum>
  <w:abstractNum w:abstractNumId="1" w15:restartNumberingAfterBreak="0">
    <w:nsid w:val="8461FADE"/>
    <w:multiLevelType w:val="multilevel"/>
    <w:tmpl w:val="8461FADE"/>
    <w:lvl w:ilvl="0">
      <w:numFmt w:val="bullet"/>
      <w:lvlText w:val="•"/>
      <w:lvlJc w:val="left"/>
      <w:pPr>
        <w:ind w:left="560" w:hanging="141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1">
      <w:numFmt w:val="bullet"/>
      <w:lvlText w:val="•"/>
      <w:lvlJc w:val="left"/>
      <w:pPr>
        <w:ind w:left="1466" w:hanging="141"/>
      </w:pPr>
      <w:rPr>
        <w:rFonts w:hint="default"/>
        <w:lang w:val="en-US" w:eastAsia="en-US" w:bidi="en-US"/>
      </w:rPr>
    </w:lvl>
    <w:lvl w:ilvl="2">
      <w:numFmt w:val="bullet"/>
      <w:lvlText w:val="•"/>
      <w:lvlJc w:val="left"/>
      <w:pPr>
        <w:ind w:left="2372" w:hanging="141"/>
      </w:pPr>
      <w:rPr>
        <w:rFonts w:hint="default"/>
        <w:lang w:val="en-US" w:eastAsia="en-US" w:bidi="en-US"/>
      </w:rPr>
    </w:lvl>
    <w:lvl w:ilvl="3">
      <w:numFmt w:val="bullet"/>
      <w:lvlText w:val="•"/>
      <w:lvlJc w:val="left"/>
      <w:pPr>
        <w:ind w:left="3278" w:hanging="141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4184" w:hanging="141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5090" w:hanging="14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5996" w:hanging="14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6902" w:hanging="14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808" w:hanging="141"/>
      </w:pPr>
      <w:rPr>
        <w:rFonts w:hint="default"/>
        <w:lang w:val="en-US" w:eastAsia="en-US" w:bidi="en-US"/>
      </w:rPr>
    </w:lvl>
  </w:abstractNum>
  <w:abstractNum w:abstractNumId="2" w15:restartNumberingAfterBreak="0">
    <w:nsid w:val="9239341B"/>
    <w:multiLevelType w:val="multilevel"/>
    <w:tmpl w:val="9239341B"/>
    <w:lvl w:ilvl="0">
      <w:start w:val="2"/>
      <w:numFmt w:val="decimal"/>
      <w:lvlText w:val="%1"/>
      <w:lvlJc w:val="left"/>
      <w:pPr>
        <w:ind w:left="686" w:hanging="587"/>
      </w:pPr>
      <w:rPr>
        <w:rFonts w:hint="default"/>
        <w:lang w:val="en-US" w:eastAsia="en-US" w:bidi="en-US"/>
      </w:rPr>
    </w:lvl>
    <w:lvl w:ilvl="1">
      <w:start w:val="1"/>
      <w:numFmt w:val="decimal"/>
      <w:lvlText w:val="%1.%2"/>
      <w:lvlJc w:val="left"/>
      <w:pPr>
        <w:ind w:left="686" w:hanging="587"/>
      </w:pPr>
      <w:rPr>
        <w:rFonts w:ascii="Times New Roman" w:eastAsia="Times New Roman" w:hAnsi="Times New Roman" w:cs="Times New Roman" w:hint="default"/>
        <w:i/>
        <w:w w:val="100"/>
        <w:sz w:val="39"/>
        <w:szCs w:val="39"/>
        <w:lang w:val="en-US" w:eastAsia="en-US" w:bidi="en-US"/>
      </w:rPr>
    </w:lvl>
    <w:lvl w:ilvl="2">
      <w:numFmt w:val="bullet"/>
      <w:lvlText w:val="•"/>
      <w:lvlJc w:val="left"/>
      <w:pPr>
        <w:ind w:left="560" w:hanging="141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3">
      <w:numFmt w:val="bullet"/>
      <w:lvlText w:val="•"/>
      <w:lvlJc w:val="left"/>
      <w:pPr>
        <w:ind w:left="2666" w:hanging="141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3660" w:hanging="141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4653" w:hanging="14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5646" w:hanging="14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6640" w:hanging="14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633" w:hanging="141"/>
      </w:pPr>
      <w:rPr>
        <w:rFonts w:hint="default"/>
        <w:lang w:val="en-US" w:eastAsia="en-US" w:bidi="en-US"/>
      </w:rPr>
    </w:lvl>
  </w:abstractNum>
  <w:abstractNum w:abstractNumId="3" w15:restartNumberingAfterBreak="0">
    <w:nsid w:val="9288B902"/>
    <w:multiLevelType w:val="multilevel"/>
    <w:tmpl w:val="9288B902"/>
    <w:lvl w:ilvl="0">
      <w:numFmt w:val="bullet"/>
      <w:lvlText w:val="•"/>
      <w:lvlJc w:val="left"/>
      <w:pPr>
        <w:ind w:left="560" w:hanging="141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1">
      <w:numFmt w:val="bullet"/>
      <w:lvlText w:val="•"/>
      <w:lvlJc w:val="left"/>
      <w:pPr>
        <w:ind w:left="1466" w:hanging="141"/>
      </w:pPr>
      <w:rPr>
        <w:rFonts w:hint="default"/>
        <w:lang w:val="en-US" w:eastAsia="en-US" w:bidi="en-US"/>
      </w:rPr>
    </w:lvl>
    <w:lvl w:ilvl="2">
      <w:numFmt w:val="bullet"/>
      <w:lvlText w:val="•"/>
      <w:lvlJc w:val="left"/>
      <w:pPr>
        <w:ind w:left="2372" w:hanging="141"/>
      </w:pPr>
      <w:rPr>
        <w:rFonts w:hint="default"/>
        <w:lang w:val="en-US" w:eastAsia="en-US" w:bidi="en-US"/>
      </w:rPr>
    </w:lvl>
    <w:lvl w:ilvl="3">
      <w:numFmt w:val="bullet"/>
      <w:lvlText w:val="•"/>
      <w:lvlJc w:val="left"/>
      <w:pPr>
        <w:ind w:left="3278" w:hanging="141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4184" w:hanging="141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5090" w:hanging="14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5996" w:hanging="14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6902" w:hanging="14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808" w:hanging="141"/>
      </w:pPr>
      <w:rPr>
        <w:rFonts w:hint="default"/>
        <w:lang w:val="en-US" w:eastAsia="en-US" w:bidi="en-US"/>
      </w:rPr>
    </w:lvl>
  </w:abstractNum>
  <w:abstractNum w:abstractNumId="4" w15:restartNumberingAfterBreak="0">
    <w:nsid w:val="9C8AC8EF"/>
    <w:multiLevelType w:val="multilevel"/>
    <w:tmpl w:val="9C8AC8EF"/>
    <w:lvl w:ilvl="0">
      <w:start w:val="8"/>
      <w:numFmt w:val="decimal"/>
      <w:lvlText w:val="%1"/>
      <w:lvlJc w:val="left"/>
      <w:pPr>
        <w:ind w:left="686" w:hanging="587"/>
      </w:pPr>
      <w:rPr>
        <w:rFonts w:hint="default"/>
        <w:lang w:val="en-US" w:eastAsia="en-US" w:bidi="en-US"/>
      </w:rPr>
    </w:lvl>
    <w:lvl w:ilvl="1">
      <w:start w:val="1"/>
      <w:numFmt w:val="decimal"/>
      <w:lvlText w:val="%1.%2"/>
      <w:lvlJc w:val="left"/>
      <w:pPr>
        <w:ind w:left="686" w:hanging="587"/>
      </w:pPr>
      <w:rPr>
        <w:rFonts w:ascii="Times New Roman" w:eastAsia="Times New Roman" w:hAnsi="Times New Roman" w:cs="Times New Roman" w:hint="default"/>
        <w:i/>
        <w:w w:val="100"/>
        <w:sz w:val="39"/>
        <w:szCs w:val="39"/>
        <w:lang w:val="en-US" w:eastAsia="en-US" w:bidi="en-US"/>
      </w:rPr>
    </w:lvl>
    <w:lvl w:ilvl="2">
      <w:start w:val="1"/>
      <w:numFmt w:val="decimal"/>
      <w:lvlText w:val="%1.%2.%3"/>
      <w:lvlJc w:val="left"/>
      <w:pPr>
        <w:ind w:left="824" w:hanging="725"/>
      </w:pPr>
      <w:rPr>
        <w:rFonts w:ascii="Times New Roman" w:eastAsia="Times New Roman" w:hAnsi="Times New Roman" w:cs="Times New Roman" w:hint="default"/>
        <w:i/>
        <w:w w:val="100"/>
        <w:sz w:val="32"/>
        <w:szCs w:val="32"/>
        <w:lang w:val="en-US" w:eastAsia="en-US" w:bidi="en-US"/>
      </w:rPr>
    </w:lvl>
    <w:lvl w:ilvl="3">
      <w:start w:val="1"/>
      <w:numFmt w:val="decimal"/>
      <w:lvlText w:val="%1.%2.%3.%4"/>
      <w:lvlJc w:val="left"/>
      <w:pPr>
        <w:ind w:left="859" w:hanging="759"/>
      </w:pPr>
      <w:rPr>
        <w:rFonts w:ascii="Times New Roman" w:eastAsia="Times New Roman" w:hAnsi="Times New Roman" w:cs="Times New Roman" w:hint="default"/>
        <w:w w:val="101"/>
        <w:sz w:val="25"/>
        <w:szCs w:val="25"/>
        <w:lang w:val="en-US" w:eastAsia="en-US" w:bidi="en-US"/>
      </w:rPr>
    </w:lvl>
    <w:lvl w:ilvl="4">
      <w:numFmt w:val="bullet"/>
      <w:lvlText w:val="•"/>
      <w:lvlJc w:val="left"/>
      <w:pPr>
        <w:ind w:left="560" w:hanging="141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5">
      <w:numFmt w:val="bullet"/>
      <w:lvlText w:val="•"/>
      <w:lvlJc w:val="left"/>
      <w:pPr>
        <w:ind w:left="3362" w:hanging="14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4614" w:hanging="14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5865" w:hanging="14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117" w:hanging="141"/>
      </w:pPr>
      <w:rPr>
        <w:rFonts w:hint="default"/>
        <w:lang w:val="en-US" w:eastAsia="en-US" w:bidi="en-US"/>
      </w:rPr>
    </w:lvl>
  </w:abstractNum>
  <w:abstractNum w:abstractNumId="5" w15:restartNumberingAfterBreak="0">
    <w:nsid w:val="B0F1ACD9"/>
    <w:multiLevelType w:val="multilevel"/>
    <w:tmpl w:val="B0F1ACD9"/>
    <w:lvl w:ilvl="0">
      <w:numFmt w:val="bullet"/>
      <w:lvlText w:val="•"/>
      <w:lvlJc w:val="left"/>
      <w:pPr>
        <w:ind w:left="439" w:hanging="121"/>
      </w:pPr>
      <w:rPr>
        <w:rFonts w:ascii="Times New Roman" w:eastAsia="Times New Roman" w:hAnsi="Times New Roman" w:cs="Times New Roman" w:hint="default"/>
        <w:w w:val="101"/>
        <w:sz w:val="17"/>
        <w:szCs w:val="17"/>
        <w:lang w:val="en-US" w:eastAsia="en-US" w:bidi="en-US"/>
      </w:rPr>
    </w:lvl>
    <w:lvl w:ilvl="1">
      <w:numFmt w:val="bullet"/>
      <w:lvlText w:val="•"/>
      <w:lvlJc w:val="left"/>
      <w:pPr>
        <w:ind w:left="1057" w:hanging="121"/>
      </w:pPr>
      <w:rPr>
        <w:rFonts w:hint="default"/>
        <w:lang w:val="en-US" w:eastAsia="en-US" w:bidi="en-US"/>
      </w:rPr>
    </w:lvl>
    <w:lvl w:ilvl="2">
      <w:numFmt w:val="bullet"/>
      <w:lvlText w:val="•"/>
      <w:lvlJc w:val="left"/>
      <w:pPr>
        <w:ind w:left="1674" w:hanging="121"/>
      </w:pPr>
      <w:rPr>
        <w:rFonts w:hint="default"/>
        <w:lang w:val="en-US" w:eastAsia="en-US" w:bidi="en-US"/>
      </w:rPr>
    </w:lvl>
    <w:lvl w:ilvl="3">
      <w:numFmt w:val="bullet"/>
      <w:lvlText w:val="•"/>
      <w:lvlJc w:val="left"/>
      <w:pPr>
        <w:ind w:left="2291" w:hanging="121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2908" w:hanging="121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3525" w:hanging="12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4142" w:hanging="12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4759" w:hanging="12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5376" w:hanging="121"/>
      </w:pPr>
      <w:rPr>
        <w:rFonts w:hint="default"/>
        <w:lang w:val="en-US" w:eastAsia="en-US" w:bidi="en-US"/>
      </w:rPr>
    </w:lvl>
  </w:abstractNum>
  <w:abstractNum w:abstractNumId="6" w15:restartNumberingAfterBreak="0">
    <w:nsid w:val="B5E306ED"/>
    <w:multiLevelType w:val="multilevel"/>
    <w:tmpl w:val="B5E306ED"/>
    <w:lvl w:ilvl="0">
      <w:start w:val="6"/>
      <w:numFmt w:val="decimal"/>
      <w:lvlText w:val="%1"/>
      <w:lvlJc w:val="left"/>
      <w:pPr>
        <w:ind w:left="928" w:hanging="369"/>
      </w:pPr>
      <w:rPr>
        <w:rFonts w:hint="default"/>
        <w:lang w:val="en-US" w:eastAsia="en-US" w:bidi="en-US"/>
      </w:rPr>
    </w:lvl>
    <w:lvl w:ilvl="1">
      <w:start w:val="1"/>
      <w:numFmt w:val="decimal"/>
      <w:lvlText w:val="%1.%2"/>
      <w:lvlJc w:val="left"/>
      <w:pPr>
        <w:ind w:left="928" w:hanging="369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2">
      <w:start w:val="1"/>
      <w:numFmt w:val="decimal"/>
      <w:lvlText w:val="%1.%2.%3"/>
      <w:lvlJc w:val="left"/>
      <w:pPr>
        <w:ind w:left="1553" w:hanging="534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3">
      <w:numFmt w:val="bullet"/>
      <w:lvlText w:val="•"/>
      <w:lvlJc w:val="left"/>
      <w:pPr>
        <w:ind w:left="3351" w:hanging="534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4246" w:hanging="534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5142" w:hanging="534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6037" w:hanging="534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6933" w:hanging="534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828" w:hanging="534"/>
      </w:pPr>
      <w:rPr>
        <w:rFonts w:hint="default"/>
        <w:lang w:val="en-US" w:eastAsia="en-US" w:bidi="en-US"/>
      </w:rPr>
    </w:lvl>
  </w:abstractNum>
  <w:abstractNum w:abstractNumId="7" w15:restartNumberingAfterBreak="0">
    <w:nsid w:val="BE923771"/>
    <w:multiLevelType w:val="multilevel"/>
    <w:tmpl w:val="BE923771"/>
    <w:lvl w:ilvl="0">
      <w:numFmt w:val="bullet"/>
      <w:lvlText w:val="•"/>
      <w:lvlJc w:val="left"/>
      <w:pPr>
        <w:ind w:left="439" w:hanging="121"/>
      </w:pPr>
      <w:rPr>
        <w:rFonts w:ascii="Times New Roman" w:eastAsia="Times New Roman" w:hAnsi="Times New Roman" w:cs="Times New Roman" w:hint="default"/>
        <w:w w:val="101"/>
        <w:sz w:val="17"/>
        <w:szCs w:val="17"/>
        <w:lang w:val="en-US" w:eastAsia="en-US" w:bidi="en-US"/>
      </w:rPr>
    </w:lvl>
    <w:lvl w:ilvl="1">
      <w:numFmt w:val="bullet"/>
      <w:lvlText w:val="•"/>
      <w:lvlJc w:val="left"/>
      <w:pPr>
        <w:ind w:left="1042" w:hanging="121"/>
      </w:pPr>
      <w:rPr>
        <w:rFonts w:hint="default"/>
        <w:lang w:val="en-US" w:eastAsia="en-US" w:bidi="en-US"/>
      </w:rPr>
    </w:lvl>
    <w:lvl w:ilvl="2">
      <w:numFmt w:val="bullet"/>
      <w:lvlText w:val="•"/>
      <w:lvlJc w:val="left"/>
      <w:pPr>
        <w:ind w:left="1645" w:hanging="121"/>
      </w:pPr>
      <w:rPr>
        <w:rFonts w:hint="default"/>
        <w:lang w:val="en-US" w:eastAsia="en-US" w:bidi="en-US"/>
      </w:rPr>
    </w:lvl>
    <w:lvl w:ilvl="3">
      <w:numFmt w:val="bullet"/>
      <w:lvlText w:val="•"/>
      <w:lvlJc w:val="left"/>
      <w:pPr>
        <w:ind w:left="2248" w:hanging="121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2851" w:hanging="121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3453" w:hanging="12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4056" w:hanging="12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4659" w:hanging="12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5262" w:hanging="121"/>
      </w:pPr>
      <w:rPr>
        <w:rFonts w:hint="default"/>
        <w:lang w:val="en-US" w:eastAsia="en-US" w:bidi="en-US"/>
      </w:rPr>
    </w:lvl>
  </w:abstractNum>
  <w:abstractNum w:abstractNumId="8" w15:restartNumberingAfterBreak="0">
    <w:nsid w:val="BF205925"/>
    <w:multiLevelType w:val="multilevel"/>
    <w:tmpl w:val="BF205925"/>
    <w:lvl w:ilvl="0">
      <w:start w:val="5"/>
      <w:numFmt w:val="decimal"/>
      <w:lvlText w:val="%1"/>
      <w:lvlJc w:val="left"/>
      <w:pPr>
        <w:ind w:left="923" w:hanging="364"/>
      </w:pPr>
      <w:rPr>
        <w:rFonts w:hint="default"/>
        <w:lang w:val="en-US" w:eastAsia="en-US" w:bidi="en-US"/>
      </w:rPr>
    </w:lvl>
    <w:lvl w:ilvl="1">
      <w:start w:val="1"/>
      <w:numFmt w:val="decimal"/>
      <w:lvlText w:val="%1.%2"/>
      <w:lvlJc w:val="left"/>
      <w:pPr>
        <w:ind w:left="923" w:hanging="364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2">
      <w:start w:val="1"/>
      <w:numFmt w:val="decimal"/>
      <w:lvlText w:val="%1.%2.%3"/>
      <w:lvlJc w:val="left"/>
      <w:pPr>
        <w:ind w:left="1548" w:hanging="529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3">
      <w:numFmt w:val="bullet"/>
      <w:lvlText w:val="•"/>
      <w:lvlJc w:val="left"/>
      <w:pPr>
        <w:ind w:left="3335" w:hanging="529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4233" w:hanging="529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5131" w:hanging="529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6028" w:hanging="529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6926" w:hanging="529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824" w:hanging="529"/>
      </w:pPr>
      <w:rPr>
        <w:rFonts w:hint="default"/>
        <w:lang w:val="en-US" w:eastAsia="en-US" w:bidi="en-US"/>
      </w:rPr>
    </w:lvl>
  </w:abstractNum>
  <w:abstractNum w:abstractNumId="9" w15:restartNumberingAfterBreak="0">
    <w:nsid w:val="C8879AEF"/>
    <w:multiLevelType w:val="multilevel"/>
    <w:tmpl w:val="C8879AEF"/>
    <w:lvl w:ilvl="0">
      <w:start w:val="5"/>
      <w:numFmt w:val="decimal"/>
      <w:lvlText w:val="%1"/>
      <w:lvlJc w:val="left"/>
      <w:pPr>
        <w:ind w:left="686" w:hanging="587"/>
      </w:pPr>
      <w:rPr>
        <w:rFonts w:hint="default"/>
        <w:lang w:val="en-US" w:eastAsia="en-US" w:bidi="en-US"/>
      </w:rPr>
    </w:lvl>
    <w:lvl w:ilvl="1">
      <w:start w:val="1"/>
      <w:numFmt w:val="decimal"/>
      <w:lvlText w:val="%1.%2"/>
      <w:lvlJc w:val="left"/>
      <w:pPr>
        <w:ind w:left="686" w:hanging="587"/>
      </w:pPr>
      <w:rPr>
        <w:rFonts w:ascii="Times New Roman" w:eastAsia="Times New Roman" w:hAnsi="Times New Roman" w:cs="Times New Roman" w:hint="default"/>
        <w:i/>
        <w:w w:val="100"/>
        <w:sz w:val="39"/>
        <w:szCs w:val="39"/>
        <w:lang w:val="en-US" w:eastAsia="en-US" w:bidi="en-US"/>
      </w:rPr>
    </w:lvl>
    <w:lvl w:ilvl="2">
      <w:start w:val="1"/>
      <w:numFmt w:val="decimal"/>
      <w:lvlText w:val="%1.%2.%3"/>
      <w:lvlJc w:val="left"/>
      <w:pPr>
        <w:ind w:left="824" w:hanging="725"/>
      </w:pPr>
      <w:rPr>
        <w:rFonts w:ascii="Times New Roman" w:eastAsia="Times New Roman" w:hAnsi="Times New Roman" w:cs="Times New Roman" w:hint="default"/>
        <w:i/>
        <w:w w:val="100"/>
        <w:sz w:val="32"/>
        <w:szCs w:val="32"/>
        <w:lang w:val="en-US" w:eastAsia="en-US" w:bidi="en-US"/>
      </w:rPr>
    </w:lvl>
    <w:lvl w:ilvl="3">
      <w:numFmt w:val="bullet"/>
      <w:lvlText w:val="•"/>
      <w:lvlJc w:val="left"/>
      <w:pPr>
        <w:ind w:left="560" w:hanging="141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4">
      <w:numFmt w:val="bullet"/>
      <w:lvlText w:val="•"/>
      <w:lvlJc w:val="left"/>
      <w:pPr>
        <w:ind w:left="3020" w:hanging="141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4120" w:hanging="14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5220" w:hanging="14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6320" w:hanging="14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420" w:hanging="141"/>
      </w:pPr>
      <w:rPr>
        <w:rFonts w:hint="default"/>
        <w:lang w:val="en-US" w:eastAsia="en-US" w:bidi="en-US"/>
      </w:rPr>
    </w:lvl>
  </w:abstractNum>
  <w:abstractNum w:abstractNumId="10" w15:restartNumberingAfterBreak="0">
    <w:nsid w:val="CF092B84"/>
    <w:multiLevelType w:val="multilevel"/>
    <w:tmpl w:val="CF092B84"/>
    <w:lvl w:ilvl="0">
      <w:start w:val="2"/>
      <w:numFmt w:val="decimal"/>
      <w:lvlText w:val="%1"/>
      <w:lvlJc w:val="left"/>
      <w:pPr>
        <w:ind w:left="926" w:hanging="367"/>
      </w:pPr>
      <w:rPr>
        <w:rFonts w:hint="default"/>
        <w:lang w:val="en-US" w:eastAsia="en-US" w:bidi="en-US"/>
      </w:rPr>
    </w:lvl>
    <w:lvl w:ilvl="1">
      <w:start w:val="1"/>
      <w:numFmt w:val="decimal"/>
      <w:lvlText w:val="%1.%2"/>
      <w:lvlJc w:val="left"/>
      <w:pPr>
        <w:ind w:left="926" w:hanging="367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2">
      <w:numFmt w:val="bullet"/>
      <w:lvlText w:val="•"/>
      <w:lvlJc w:val="left"/>
      <w:pPr>
        <w:ind w:left="2660" w:hanging="367"/>
      </w:pPr>
      <w:rPr>
        <w:rFonts w:hint="default"/>
        <w:lang w:val="en-US" w:eastAsia="en-US" w:bidi="en-US"/>
      </w:rPr>
    </w:lvl>
    <w:lvl w:ilvl="3">
      <w:numFmt w:val="bullet"/>
      <w:lvlText w:val="•"/>
      <w:lvlJc w:val="left"/>
      <w:pPr>
        <w:ind w:left="3530" w:hanging="367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4400" w:hanging="367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5270" w:hanging="367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6140" w:hanging="367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7010" w:hanging="367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880" w:hanging="367"/>
      </w:pPr>
      <w:rPr>
        <w:rFonts w:hint="default"/>
        <w:lang w:val="en-US" w:eastAsia="en-US" w:bidi="en-US"/>
      </w:rPr>
    </w:lvl>
  </w:abstractNum>
  <w:abstractNum w:abstractNumId="11" w15:restartNumberingAfterBreak="0">
    <w:nsid w:val="D7F9FE59"/>
    <w:multiLevelType w:val="multilevel"/>
    <w:tmpl w:val="D7F9FE59"/>
    <w:lvl w:ilvl="0">
      <w:start w:val="1"/>
      <w:numFmt w:val="decimal"/>
      <w:lvlText w:val="%1."/>
      <w:lvlJc w:val="left"/>
      <w:pPr>
        <w:ind w:left="330" w:hanging="230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1">
      <w:numFmt w:val="bullet"/>
      <w:lvlText w:val="•"/>
      <w:lvlJc w:val="left"/>
      <w:pPr>
        <w:ind w:left="560" w:hanging="141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2">
      <w:numFmt w:val="bullet"/>
      <w:lvlText w:val="•"/>
      <w:lvlJc w:val="left"/>
      <w:pPr>
        <w:ind w:left="1566" w:hanging="141"/>
      </w:pPr>
      <w:rPr>
        <w:rFonts w:hint="default"/>
        <w:lang w:val="en-US" w:eastAsia="en-US" w:bidi="en-US"/>
      </w:rPr>
    </w:lvl>
    <w:lvl w:ilvl="3">
      <w:numFmt w:val="bullet"/>
      <w:lvlText w:val="•"/>
      <w:lvlJc w:val="left"/>
      <w:pPr>
        <w:ind w:left="2573" w:hanging="141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3580" w:hanging="141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4586" w:hanging="14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5593" w:hanging="14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6600" w:hanging="14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606" w:hanging="141"/>
      </w:pPr>
      <w:rPr>
        <w:rFonts w:hint="default"/>
        <w:lang w:val="en-US" w:eastAsia="en-US" w:bidi="en-US"/>
      </w:rPr>
    </w:lvl>
  </w:abstractNum>
  <w:abstractNum w:abstractNumId="12" w15:restartNumberingAfterBreak="0">
    <w:nsid w:val="DCBA6B53"/>
    <w:multiLevelType w:val="multilevel"/>
    <w:tmpl w:val="DCBA6B53"/>
    <w:lvl w:ilvl="0">
      <w:numFmt w:val="bullet"/>
      <w:lvlText w:val="•"/>
      <w:lvlJc w:val="left"/>
      <w:pPr>
        <w:ind w:left="438" w:hanging="121"/>
      </w:pPr>
      <w:rPr>
        <w:rFonts w:ascii="Times New Roman" w:eastAsia="Times New Roman" w:hAnsi="Times New Roman" w:cs="Times New Roman" w:hint="default"/>
        <w:w w:val="101"/>
        <w:sz w:val="17"/>
        <w:szCs w:val="17"/>
        <w:lang w:val="en-US" w:eastAsia="en-US" w:bidi="en-US"/>
      </w:rPr>
    </w:lvl>
    <w:lvl w:ilvl="1">
      <w:numFmt w:val="bullet"/>
      <w:lvlText w:val="•"/>
      <w:lvlJc w:val="left"/>
      <w:pPr>
        <w:ind w:left="937" w:hanging="121"/>
      </w:pPr>
      <w:rPr>
        <w:rFonts w:hint="default"/>
        <w:lang w:val="en-US" w:eastAsia="en-US" w:bidi="en-US"/>
      </w:rPr>
    </w:lvl>
    <w:lvl w:ilvl="2">
      <w:numFmt w:val="bullet"/>
      <w:lvlText w:val="•"/>
      <w:lvlJc w:val="left"/>
      <w:pPr>
        <w:ind w:left="1435" w:hanging="121"/>
      </w:pPr>
      <w:rPr>
        <w:rFonts w:hint="default"/>
        <w:lang w:val="en-US" w:eastAsia="en-US" w:bidi="en-US"/>
      </w:rPr>
    </w:lvl>
    <w:lvl w:ilvl="3">
      <w:numFmt w:val="bullet"/>
      <w:lvlText w:val="•"/>
      <w:lvlJc w:val="left"/>
      <w:pPr>
        <w:ind w:left="1932" w:hanging="121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2430" w:hanging="121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2928" w:hanging="12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3425" w:hanging="12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3923" w:hanging="12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4420" w:hanging="121"/>
      </w:pPr>
      <w:rPr>
        <w:rFonts w:hint="default"/>
        <w:lang w:val="en-US" w:eastAsia="en-US" w:bidi="en-US"/>
      </w:rPr>
    </w:lvl>
  </w:abstractNum>
  <w:abstractNum w:abstractNumId="13" w15:restartNumberingAfterBreak="0">
    <w:nsid w:val="F4B5D9F5"/>
    <w:multiLevelType w:val="multilevel"/>
    <w:tmpl w:val="F4B5D9F5"/>
    <w:lvl w:ilvl="0">
      <w:numFmt w:val="bullet"/>
      <w:lvlText w:val="•"/>
      <w:lvlJc w:val="left"/>
      <w:pPr>
        <w:ind w:left="560" w:hanging="141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1">
      <w:numFmt w:val="bullet"/>
      <w:lvlText w:val="•"/>
      <w:lvlJc w:val="left"/>
      <w:pPr>
        <w:ind w:left="1466" w:hanging="141"/>
      </w:pPr>
      <w:rPr>
        <w:rFonts w:hint="default"/>
        <w:lang w:val="en-US" w:eastAsia="en-US" w:bidi="en-US"/>
      </w:rPr>
    </w:lvl>
    <w:lvl w:ilvl="2">
      <w:numFmt w:val="bullet"/>
      <w:lvlText w:val="•"/>
      <w:lvlJc w:val="left"/>
      <w:pPr>
        <w:ind w:left="2372" w:hanging="141"/>
      </w:pPr>
      <w:rPr>
        <w:rFonts w:hint="default"/>
        <w:lang w:val="en-US" w:eastAsia="en-US" w:bidi="en-US"/>
      </w:rPr>
    </w:lvl>
    <w:lvl w:ilvl="3">
      <w:numFmt w:val="bullet"/>
      <w:lvlText w:val="•"/>
      <w:lvlJc w:val="left"/>
      <w:pPr>
        <w:ind w:left="3278" w:hanging="141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4184" w:hanging="141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5090" w:hanging="14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5996" w:hanging="14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6902" w:hanging="14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808" w:hanging="141"/>
      </w:pPr>
      <w:rPr>
        <w:rFonts w:hint="default"/>
        <w:lang w:val="en-US" w:eastAsia="en-US" w:bidi="en-US"/>
      </w:rPr>
    </w:lvl>
  </w:abstractNum>
  <w:abstractNum w:abstractNumId="14" w15:restartNumberingAfterBreak="0">
    <w:nsid w:val="0053208E"/>
    <w:multiLevelType w:val="multilevel"/>
    <w:tmpl w:val="0053208E"/>
    <w:lvl w:ilvl="0">
      <w:start w:val="1"/>
      <w:numFmt w:val="decimal"/>
      <w:lvlText w:val="%1"/>
      <w:lvlJc w:val="left"/>
      <w:pPr>
        <w:ind w:left="925" w:hanging="366"/>
      </w:pPr>
      <w:rPr>
        <w:rFonts w:hint="default"/>
        <w:lang w:val="en-US" w:eastAsia="en-US" w:bidi="en-US"/>
      </w:rPr>
    </w:lvl>
    <w:lvl w:ilvl="1">
      <w:start w:val="1"/>
      <w:numFmt w:val="decimal"/>
      <w:lvlText w:val="%1.%2"/>
      <w:lvlJc w:val="left"/>
      <w:pPr>
        <w:ind w:left="925" w:hanging="366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2">
      <w:numFmt w:val="bullet"/>
      <w:lvlText w:val="•"/>
      <w:lvlJc w:val="left"/>
      <w:pPr>
        <w:ind w:left="2660" w:hanging="366"/>
      </w:pPr>
      <w:rPr>
        <w:rFonts w:hint="default"/>
        <w:lang w:val="en-US" w:eastAsia="en-US" w:bidi="en-US"/>
      </w:rPr>
    </w:lvl>
    <w:lvl w:ilvl="3">
      <w:numFmt w:val="bullet"/>
      <w:lvlText w:val="•"/>
      <w:lvlJc w:val="left"/>
      <w:pPr>
        <w:ind w:left="3530" w:hanging="366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4400" w:hanging="366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5270" w:hanging="366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6140" w:hanging="366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7010" w:hanging="366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880" w:hanging="366"/>
      </w:pPr>
      <w:rPr>
        <w:rFonts w:hint="default"/>
        <w:lang w:val="en-US" w:eastAsia="en-US" w:bidi="en-US"/>
      </w:rPr>
    </w:lvl>
  </w:abstractNum>
  <w:abstractNum w:abstractNumId="15" w15:restartNumberingAfterBreak="0">
    <w:nsid w:val="0248C179"/>
    <w:multiLevelType w:val="multilevel"/>
    <w:tmpl w:val="0248C179"/>
    <w:lvl w:ilvl="0">
      <w:start w:val="1"/>
      <w:numFmt w:val="decimal"/>
      <w:lvlText w:val="%1"/>
      <w:lvlJc w:val="left"/>
      <w:pPr>
        <w:ind w:left="686" w:hanging="587"/>
      </w:pPr>
      <w:rPr>
        <w:rFonts w:hint="default"/>
        <w:lang w:val="en-US" w:eastAsia="en-US" w:bidi="en-US"/>
      </w:rPr>
    </w:lvl>
    <w:lvl w:ilvl="1">
      <w:start w:val="1"/>
      <w:numFmt w:val="decimal"/>
      <w:lvlText w:val="%1.%2"/>
      <w:lvlJc w:val="left"/>
      <w:pPr>
        <w:ind w:left="686" w:hanging="587"/>
      </w:pPr>
      <w:rPr>
        <w:rFonts w:ascii="Times New Roman" w:eastAsia="Times New Roman" w:hAnsi="Times New Roman" w:cs="Times New Roman" w:hint="default"/>
        <w:i/>
        <w:w w:val="100"/>
        <w:sz w:val="39"/>
        <w:szCs w:val="39"/>
        <w:lang w:val="en-US" w:eastAsia="en-US" w:bidi="en-US"/>
      </w:rPr>
    </w:lvl>
    <w:lvl w:ilvl="2">
      <w:numFmt w:val="bullet"/>
      <w:lvlText w:val="•"/>
      <w:lvlJc w:val="left"/>
      <w:pPr>
        <w:ind w:left="560" w:hanging="141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3">
      <w:numFmt w:val="bullet"/>
      <w:lvlText w:val="•"/>
      <w:lvlJc w:val="left"/>
      <w:pPr>
        <w:ind w:left="2666" w:hanging="141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3660" w:hanging="141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4653" w:hanging="14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5646" w:hanging="14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6640" w:hanging="14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633" w:hanging="141"/>
      </w:pPr>
      <w:rPr>
        <w:rFonts w:hint="default"/>
        <w:lang w:val="en-US" w:eastAsia="en-US" w:bidi="en-US"/>
      </w:rPr>
    </w:lvl>
  </w:abstractNum>
  <w:abstractNum w:abstractNumId="16" w15:restartNumberingAfterBreak="0">
    <w:nsid w:val="03D62ECE"/>
    <w:multiLevelType w:val="multilevel"/>
    <w:tmpl w:val="03D62ECE"/>
    <w:lvl w:ilvl="0">
      <w:start w:val="8"/>
      <w:numFmt w:val="decimal"/>
      <w:lvlText w:val="%1"/>
      <w:lvlJc w:val="left"/>
      <w:pPr>
        <w:ind w:left="929" w:hanging="370"/>
      </w:pPr>
      <w:rPr>
        <w:rFonts w:hint="default"/>
        <w:lang w:val="en-US" w:eastAsia="en-US" w:bidi="en-US"/>
      </w:rPr>
    </w:lvl>
    <w:lvl w:ilvl="1">
      <w:start w:val="1"/>
      <w:numFmt w:val="decimal"/>
      <w:lvlText w:val="%1.%2"/>
      <w:lvlJc w:val="left"/>
      <w:pPr>
        <w:ind w:left="929" w:hanging="370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2">
      <w:start w:val="1"/>
      <w:numFmt w:val="decimal"/>
      <w:lvlText w:val="%1.%2.%3"/>
      <w:lvlJc w:val="left"/>
      <w:pPr>
        <w:ind w:left="1561" w:hanging="542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3">
      <w:numFmt w:val="bullet"/>
      <w:lvlText w:val="•"/>
      <w:lvlJc w:val="left"/>
      <w:pPr>
        <w:ind w:left="3351" w:hanging="542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4246" w:hanging="542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5142" w:hanging="542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6037" w:hanging="542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6933" w:hanging="542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828" w:hanging="542"/>
      </w:pPr>
      <w:rPr>
        <w:rFonts w:hint="default"/>
        <w:lang w:val="en-US" w:eastAsia="en-US" w:bidi="en-US"/>
      </w:rPr>
    </w:lvl>
  </w:abstractNum>
  <w:abstractNum w:abstractNumId="17" w15:restartNumberingAfterBreak="0">
    <w:nsid w:val="0E640482"/>
    <w:multiLevelType w:val="multilevel"/>
    <w:tmpl w:val="0E640482"/>
    <w:lvl w:ilvl="0">
      <w:start w:val="8"/>
      <w:numFmt w:val="decimal"/>
      <w:lvlText w:val="%1"/>
      <w:lvlJc w:val="left"/>
      <w:pPr>
        <w:ind w:left="859" w:hanging="759"/>
      </w:pPr>
      <w:rPr>
        <w:rFonts w:hint="default"/>
        <w:lang w:val="en-US" w:eastAsia="en-US" w:bidi="en-US"/>
      </w:rPr>
    </w:lvl>
    <w:lvl w:ilvl="1">
      <w:start w:val="2"/>
      <w:numFmt w:val="decimal"/>
      <w:lvlText w:val="%1.%2"/>
      <w:lvlJc w:val="left"/>
      <w:pPr>
        <w:ind w:left="859" w:hanging="759"/>
      </w:pPr>
      <w:rPr>
        <w:rFonts w:hint="default"/>
        <w:lang w:val="en-US" w:eastAsia="en-US" w:bidi="en-US"/>
      </w:rPr>
    </w:lvl>
    <w:lvl w:ilvl="2">
      <w:start w:val="2"/>
      <w:numFmt w:val="decimal"/>
      <w:lvlText w:val="%1.%2.%3"/>
      <w:lvlJc w:val="left"/>
      <w:pPr>
        <w:ind w:left="859" w:hanging="759"/>
      </w:pPr>
      <w:rPr>
        <w:rFonts w:hint="default"/>
        <w:lang w:val="en-US" w:eastAsia="en-US" w:bidi="en-US"/>
      </w:rPr>
    </w:lvl>
    <w:lvl w:ilvl="3">
      <w:start w:val="5"/>
      <w:numFmt w:val="decimal"/>
      <w:lvlText w:val="%1.%2.%3.%4"/>
      <w:lvlJc w:val="left"/>
      <w:pPr>
        <w:ind w:left="859" w:hanging="759"/>
      </w:pPr>
      <w:rPr>
        <w:rFonts w:ascii="Times New Roman" w:eastAsia="Times New Roman" w:hAnsi="Times New Roman" w:cs="Times New Roman" w:hint="default"/>
        <w:w w:val="101"/>
        <w:sz w:val="25"/>
        <w:szCs w:val="25"/>
        <w:lang w:val="en-US" w:eastAsia="en-US" w:bidi="en-US"/>
      </w:rPr>
    </w:lvl>
    <w:lvl w:ilvl="4">
      <w:numFmt w:val="bullet"/>
      <w:lvlText w:val="•"/>
      <w:lvlJc w:val="left"/>
      <w:pPr>
        <w:ind w:left="560" w:hanging="141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5">
      <w:numFmt w:val="bullet"/>
      <w:lvlText w:val="•"/>
      <w:lvlJc w:val="left"/>
      <w:pPr>
        <w:ind w:left="4753" w:hanging="14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5726" w:hanging="14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6700" w:hanging="14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673" w:hanging="141"/>
      </w:pPr>
      <w:rPr>
        <w:rFonts w:hint="default"/>
        <w:lang w:val="en-US" w:eastAsia="en-US" w:bidi="en-US"/>
      </w:rPr>
    </w:lvl>
  </w:abstractNum>
  <w:abstractNum w:abstractNumId="18" w15:restartNumberingAfterBreak="0">
    <w:nsid w:val="16171407"/>
    <w:multiLevelType w:val="hybridMultilevel"/>
    <w:tmpl w:val="39168A82"/>
    <w:lvl w:ilvl="0" w:tplc="C1FA4B4C">
      <w:start w:val="5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9" w15:restartNumberingAfterBreak="0">
    <w:nsid w:val="1EBA0E85"/>
    <w:multiLevelType w:val="multilevel"/>
    <w:tmpl w:val="9239341B"/>
    <w:lvl w:ilvl="0">
      <w:start w:val="2"/>
      <w:numFmt w:val="decimal"/>
      <w:lvlText w:val="%1"/>
      <w:lvlJc w:val="left"/>
      <w:pPr>
        <w:ind w:left="686" w:hanging="587"/>
      </w:pPr>
      <w:rPr>
        <w:rFonts w:hint="default"/>
        <w:lang w:val="en-US" w:eastAsia="en-US" w:bidi="en-US"/>
      </w:rPr>
    </w:lvl>
    <w:lvl w:ilvl="1">
      <w:start w:val="1"/>
      <w:numFmt w:val="decimal"/>
      <w:lvlText w:val="%1.%2"/>
      <w:lvlJc w:val="left"/>
      <w:pPr>
        <w:ind w:left="686" w:hanging="587"/>
      </w:pPr>
      <w:rPr>
        <w:rFonts w:ascii="Times New Roman" w:eastAsia="Times New Roman" w:hAnsi="Times New Roman" w:cs="Times New Roman" w:hint="default"/>
        <w:i/>
        <w:w w:val="100"/>
        <w:sz w:val="39"/>
        <w:szCs w:val="39"/>
        <w:lang w:val="en-US" w:eastAsia="en-US" w:bidi="en-US"/>
      </w:rPr>
    </w:lvl>
    <w:lvl w:ilvl="2">
      <w:numFmt w:val="bullet"/>
      <w:lvlText w:val="•"/>
      <w:lvlJc w:val="left"/>
      <w:pPr>
        <w:ind w:left="560" w:hanging="141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3">
      <w:numFmt w:val="bullet"/>
      <w:lvlText w:val="•"/>
      <w:lvlJc w:val="left"/>
      <w:pPr>
        <w:ind w:left="2666" w:hanging="141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3660" w:hanging="141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4653" w:hanging="14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5646" w:hanging="14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6640" w:hanging="14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633" w:hanging="141"/>
      </w:pPr>
      <w:rPr>
        <w:rFonts w:hint="default"/>
        <w:lang w:val="en-US" w:eastAsia="en-US" w:bidi="en-US"/>
      </w:rPr>
    </w:lvl>
  </w:abstractNum>
  <w:abstractNum w:abstractNumId="20" w15:restartNumberingAfterBreak="0">
    <w:nsid w:val="243FCF68"/>
    <w:multiLevelType w:val="multilevel"/>
    <w:tmpl w:val="243FCF68"/>
    <w:lvl w:ilvl="0">
      <w:numFmt w:val="bullet"/>
      <w:lvlText w:val="•"/>
      <w:lvlJc w:val="left"/>
      <w:pPr>
        <w:ind w:left="439" w:hanging="121"/>
      </w:pPr>
      <w:rPr>
        <w:rFonts w:ascii="Times New Roman" w:eastAsia="Times New Roman" w:hAnsi="Times New Roman" w:cs="Times New Roman" w:hint="default"/>
        <w:w w:val="101"/>
        <w:sz w:val="17"/>
        <w:szCs w:val="17"/>
        <w:lang w:val="en-US" w:eastAsia="en-US" w:bidi="en-US"/>
      </w:rPr>
    </w:lvl>
    <w:lvl w:ilvl="1">
      <w:numFmt w:val="bullet"/>
      <w:lvlText w:val="•"/>
      <w:lvlJc w:val="left"/>
      <w:pPr>
        <w:ind w:left="1051" w:hanging="121"/>
      </w:pPr>
      <w:rPr>
        <w:rFonts w:hint="default"/>
        <w:lang w:val="en-US" w:eastAsia="en-US" w:bidi="en-US"/>
      </w:rPr>
    </w:lvl>
    <w:lvl w:ilvl="2">
      <w:numFmt w:val="bullet"/>
      <w:lvlText w:val="•"/>
      <w:lvlJc w:val="left"/>
      <w:pPr>
        <w:ind w:left="1662" w:hanging="121"/>
      </w:pPr>
      <w:rPr>
        <w:rFonts w:hint="default"/>
        <w:lang w:val="en-US" w:eastAsia="en-US" w:bidi="en-US"/>
      </w:rPr>
    </w:lvl>
    <w:lvl w:ilvl="3">
      <w:numFmt w:val="bullet"/>
      <w:lvlText w:val="•"/>
      <w:lvlJc w:val="left"/>
      <w:pPr>
        <w:ind w:left="2274" w:hanging="121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2885" w:hanging="121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3497" w:hanging="12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4108" w:hanging="12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4719" w:hanging="12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5331" w:hanging="121"/>
      </w:pPr>
      <w:rPr>
        <w:rFonts w:hint="default"/>
        <w:lang w:val="en-US" w:eastAsia="en-US" w:bidi="en-US"/>
      </w:rPr>
    </w:lvl>
  </w:abstractNum>
  <w:abstractNum w:abstractNumId="21" w15:restartNumberingAfterBreak="0">
    <w:nsid w:val="2470EC97"/>
    <w:multiLevelType w:val="multilevel"/>
    <w:tmpl w:val="2470EC97"/>
    <w:lvl w:ilvl="0">
      <w:start w:val="6"/>
      <w:numFmt w:val="decimal"/>
      <w:lvlText w:val="%1"/>
      <w:lvlJc w:val="left"/>
      <w:pPr>
        <w:ind w:left="686" w:hanging="587"/>
      </w:pPr>
      <w:rPr>
        <w:rFonts w:hint="default"/>
        <w:lang w:val="en-US" w:eastAsia="en-US" w:bidi="en-US"/>
      </w:rPr>
    </w:lvl>
    <w:lvl w:ilvl="1">
      <w:start w:val="1"/>
      <w:numFmt w:val="decimal"/>
      <w:lvlText w:val="%1.%2"/>
      <w:lvlJc w:val="left"/>
      <w:pPr>
        <w:ind w:left="686" w:hanging="587"/>
      </w:pPr>
      <w:rPr>
        <w:rFonts w:ascii="Times New Roman" w:eastAsia="Times New Roman" w:hAnsi="Times New Roman" w:cs="Times New Roman" w:hint="default"/>
        <w:i/>
        <w:w w:val="100"/>
        <w:sz w:val="39"/>
        <w:szCs w:val="39"/>
        <w:lang w:val="en-US" w:eastAsia="en-US" w:bidi="en-US"/>
      </w:rPr>
    </w:lvl>
    <w:lvl w:ilvl="2">
      <w:start w:val="1"/>
      <w:numFmt w:val="decimal"/>
      <w:lvlText w:val="%1.%2.%3"/>
      <w:lvlJc w:val="left"/>
      <w:pPr>
        <w:ind w:left="824" w:hanging="725"/>
      </w:pPr>
      <w:rPr>
        <w:rFonts w:ascii="Times New Roman" w:eastAsia="Times New Roman" w:hAnsi="Times New Roman" w:cs="Times New Roman" w:hint="default"/>
        <w:i/>
        <w:w w:val="100"/>
        <w:sz w:val="32"/>
        <w:szCs w:val="32"/>
        <w:lang w:val="en-US" w:eastAsia="en-US" w:bidi="en-US"/>
      </w:rPr>
    </w:lvl>
    <w:lvl w:ilvl="3">
      <w:numFmt w:val="bullet"/>
      <w:lvlText w:val="•"/>
      <w:lvlJc w:val="left"/>
      <w:pPr>
        <w:ind w:left="560" w:hanging="141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4">
      <w:numFmt w:val="bullet"/>
      <w:lvlText w:val="•"/>
      <w:lvlJc w:val="left"/>
      <w:pPr>
        <w:ind w:left="3020" w:hanging="141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4120" w:hanging="14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5220" w:hanging="14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6320" w:hanging="14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420" w:hanging="141"/>
      </w:pPr>
      <w:rPr>
        <w:rFonts w:hint="default"/>
        <w:lang w:val="en-US" w:eastAsia="en-US" w:bidi="en-US"/>
      </w:rPr>
    </w:lvl>
  </w:abstractNum>
  <w:abstractNum w:abstractNumId="22" w15:restartNumberingAfterBreak="0">
    <w:nsid w:val="25B654F3"/>
    <w:multiLevelType w:val="multilevel"/>
    <w:tmpl w:val="25B654F3"/>
    <w:lvl w:ilvl="0">
      <w:start w:val="8"/>
      <w:numFmt w:val="decimal"/>
      <w:lvlText w:val="%1"/>
      <w:lvlJc w:val="left"/>
      <w:pPr>
        <w:ind w:left="1561" w:hanging="542"/>
      </w:pPr>
      <w:rPr>
        <w:rFonts w:hint="default"/>
        <w:lang w:val="en-US" w:eastAsia="en-US" w:bidi="en-US"/>
      </w:rPr>
    </w:lvl>
    <w:lvl w:ilvl="1">
      <w:start w:val="5"/>
      <w:numFmt w:val="decimal"/>
      <w:lvlText w:val="%1.%2"/>
      <w:lvlJc w:val="left"/>
      <w:pPr>
        <w:ind w:left="1561" w:hanging="542"/>
      </w:pPr>
      <w:rPr>
        <w:rFonts w:hint="default"/>
        <w:lang w:val="en-US" w:eastAsia="en-US" w:bidi="en-US"/>
      </w:rPr>
    </w:lvl>
    <w:lvl w:ilvl="2">
      <w:start w:val="1"/>
      <w:numFmt w:val="decimal"/>
      <w:lvlText w:val="%1.%2.%3"/>
      <w:lvlJc w:val="left"/>
      <w:pPr>
        <w:ind w:left="1561" w:hanging="542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3">
      <w:numFmt w:val="bullet"/>
      <w:lvlText w:val="•"/>
      <w:lvlJc w:val="left"/>
      <w:pPr>
        <w:ind w:left="3978" w:hanging="542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4784" w:hanging="542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5590" w:hanging="542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6396" w:hanging="542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7202" w:hanging="542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8008" w:hanging="542"/>
      </w:pPr>
      <w:rPr>
        <w:rFonts w:hint="default"/>
        <w:lang w:val="en-US" w:eastAsia="en-US" w:bidi="en-US"/>
      </w:rPr>
    </w:lvl>
  </w:abstractNum>
  <w:abstractNum w:abstractNumId="23" w15:restartNumberingAfterBreak="0">
    <w:nsid w:val="2A8F537B"/>
    <w:multiLevelType w:val="multilevel"/>
    <w:tmpl w:val="2A8F537B"/>
    <w:lvl w:ilvl="0">
      <w:start w:val="8"/>
      <w:numFmt w:val="decimal"/>
      <w:lvlText w:val="%1"/>
      <w:lvlJc w:val="left"/>
      <w:pPr>
        <w:ind w:left="381" w:hanging="288"/>
      </w:pPr>
      <w:rPr>
        <w:rFonts w:hint="default"/>
        <w:lang w:val="en-US" w:eastAsia="en-US" w:bidi="en-US"/>
      </w:rPr>
    </w:lvl>
    <w:lvl w:ilvl="1">
      <w:start w:val="1"/>
      <w:numFmt w:val="decimal"/>
      <w:lvlText w:val="%1.%2"/>
      <w:lvlJc w:val="left"/>
      <w:pPr>
        <w:ind w:left="381" w:hanging="288"/>
      </w:pPr>
      <w:rPr>
        <w:rFonts w:hint="default"/>
        <w:w w:val="101"/>
        <w:u w:val="single" w:color="0000FF"/>
        <w:lang w:val="en-US" w:eastAsia="en-US" w:bidi="en-US"/>
      </w:rPr>
    </w:lvl>
    <w:lvl w:ilvl="2">
      <w:numFmt w:val="bullet"/>
      <w:lvlText w:val="•"/>
      <w:lvlJc w:val="left"/>
      <w:pPr>
        <w:ind w:left="923" w:hanging="288"/>
      </w:pPr>
      <w:rPr>
        <w:rFonts w:hint="default"/>
        <w:lang w:val="en-US" w:eastAsia="en-US" w:bidi="en-US"/>
      </w:rPr>
    </w:lvl>
    <w:lvl w:ilvl="3">
      <w:numFmt w:val="bullet"/>
      <w:lvlText w:val="•"/>
      <w:lvlJc w:val="left"/>
      <w:pPr>
        <w:ind w:left="1194" w:hanging="288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1466" w:hanging="288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1737" w:hanging="288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2009" w:hanging="288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2280" w:hanging="288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2552" w:hanging="288"/>
      </w:pPr>
      <w:rPr>
        <w:rFonts w:hint="default"/>
        <w:lang w:val="en-US" w:eastAsia="en-US" w:bidi="en-US"/>
      </w:rPr>
    </w:lvl>
  </w:abstractNum>
  <w:abstractNum w:abstractNumId="24" w15:restartNumberingAfterBreak="0">
    <w:nsid w:val="3606463C"/>
    <w:multiLevelType w:val="hybridMultilevel"/>
    <w:tmpl w:val="6BD647F8"/>
    <w:lvl w:ilvl="0" w:tplc="8B049A48">
      <w:start w:val="1"/>
      <w:numFmt w:val="bullet"/>
      <w:lvlText w:val=""/>
      <w:lvlPicBulletId w:val="0"/>
      <w:lvlJc w:val="left"/>
      <w:pPr>
        <w:tabs>
          <w:tab w:val="num" w:pos="800"/>
        </w:tabs>
        <w:ind w:left="800" w:hanging="400"/>
      </w:pPr>
      <w:rPr>
        <w:rFonts w:ascii="Symbol" w:hAnsi="Symbol" w:hint="default"/>
      </w:rPr>
    </w:lvl>
    <w:lvl w:ilvl="1" w:tplc="3B46410A" w:tentative="1">
      <w:start w:val="1"/>
      <w:numFmt w:val="bullet"/>
      <w:lvlText w:val=""/>
      <w:lvlJc w:val="left"/>
      <w:pPr>
        <w:tabs>
          <w:tab w:val="num" w:pos="1600"/>
        </w:tabs>
        <w:ind w:left="1600" w:hanging="400"/>
      </w:pPr>
      <w:rPr>
        <w:rFonts w:ascii="Symbol" w:hAnsi="Symbol" w:hint="default"/>
      </w:rPr>
    </w:lvl>
    <w:lvl w:ilvl="2" w:tplc="97B8079E" w:tentative="1">
      <w:start w:val="1"/>
      <w:numFmt w:val="bullet"/>
      <w:lvlText w:val=""/>
      <w:lvlJc w:val="left"/>
      <w:pPr>
        <w:tabs>
          <w:tab w:val="num" w:pos="2400"/>
        </w:tabs>
        <w:ind w:left="2400" w:hanging="400"/>
      </w:pPr>
      <w:rPr>
        <w:rFonts w:ascii="Symbol" w:hAnsi="Symbol" w:hint="default"/>
      </w:rPr>
    </w:lvl>
    <w:lvl w:ilvl="3" w:tplc="A4BC4E34" w:tentative="1">
      <w:start w:val="1"/>
      <w:numFmt w:val="bullet"/>
      <w:lvlText w:val=""/>
      <w:lvlJc w:val="left"/>
      <w:pPr>
        <w:tabs>
          <w:tab w:val="num" w:pos="3200"/>
        </w:tabs>
        <w:ind w:left="3200" w:hanging="400"/>
      </w:pPr>
      <w:rPr>
        <w:rFonts w:ascii="Symbol" w:hAnsi="Symbol" w:hint="default"/>
      </w:rPr>
    </w:lvl>
    <w:lvl w:ilvl="4" w:tplc="75EA249E" w:tentative="1">
      <w:start w:val="1"/>
      <w:numFmt w:val="bullet"/>
      <w:lvlText w:val=""/>
      <w:lvlJc w:val="left"/>
      <w:pPr>
        <w:tabs>
          <w:tab w:val="num" w:pos="4000"/>
        </w:tabs>
        <w:ind w:left="4000" w:hanging="400"/>
      </w:pPr>
      <w:rPr>
        <w:rFonts w:ascii="Symbol" w:hAnsi="Symbol" w:hint="default"/>
      </w:rPr>
    </w:lvl>
    <w:lvl w:ilvl="5" w:tplc="17849CB8" w:tentative="1">
      <w:start w:val="1"/>
      <w:numFmt w:val="bullet"/>
      <w:lvlText w:val=""/>
      <w:lvlJc w:val="left"/>
      <w:pPr>
        <w:tabs>
          <w:tab w:val="num" w:pos="4800"/>
        </w:tabs>
        <w:ind w:left="4800" w:hanging="400"/>
      </w:pPr>
      <w:rPr>
        <w:rFonts w:ascii="Symbol" w:hAnsi="Symbol" w:hint="default"/>
      </w:rPr>
    </w:lvl>
    <w:lvl w:ilvl="6" w:tplc="C8527F7C" w:tentative="1">
      <w:start w:val="1"/>
      <w:numFmt w:val="bullet"/>
      <w:lvlText w:val=""/>
      <w:lvlJc w:val="left"/>
      <w:pPr>
        <w:tabs>
          <w:tab w:val="num" w:pos="5600"/>
        </w:tabs>
        <w:ind w:left="5600" w:hanging="400"/>
      </w:pPr>
      <w:rPr>
        <w:rFonts w:ascii="Symbol" w:hAnsi="Symbol" w:hint="default"/>
      </w:rPr>
    </w:lvl>
    <w:lvl w:ilvl="7" w:tplc="237EF952" w:tentative="1">
      <w:start w:val="1"/>
      <w:numFmt w:val="bullet"/>
      <w:lvlText w:val=""/>
      <w:lvlJc w:val="left"/>
      <w:pPr>
        <w:tabs>
          <w:tab w:val="num" w:pos="6400"/>
        </w:tabs>
        <w:ind w:left="6400" w:hanging="400"/>
      </w:pPr>
      <w:rPr>
        <w:rFonts w:ascii="Symbol" w:hAnsi="Symbol" w:hint="default"/>
      </w:rPr>
    </w:lvl>
    <w:lvl w:ilvl="8" w:tplc="4FF27858" w:tentative="1">
      <w:start w:val="1"/>
      <w:numFmt w:val="bullet"/>
      <w:lvlText w:val=""/>
      <w:lvlJc w:val="left"/>
      <w:pPr>
        <w:tabs>
          <w:tab w:val="num" w:pos="7200"/>
        </w:tabs>
        <w:ind w:left="7200" w:hanging="400"/>
      </w:pPr>
      <w:rPr>
        <w:rFonts w:ascii="Symbol" w:hAnsi="Symbol" w:hint="default"/>
      </w:rPr>
    </w:lvl>
  </w:abstractNum>
  <w:abstractNum w:abstractNumId="25" w15:restartNumberingAfterBreak="0">
    <w:nsid w:val="39A0D9AC"/>
    <w:multiLevelType w:val="multilevel"/>
    <w:tmpl w:val="39A0D9AC"/>
    <w:lvl w:ilvl="0">
      <w:numFmt w:val="bullet"/>
      <w:lvlText w:val="•"/>
      <w:lvlJc w:val="left"/>
      <w:pPr>
        <w:ind w:left="560" w:hanging="141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1">
      <w:numFmt w:val="bullet"/>
      <w:lvlText w:val="•"/>
      <w:lvlJc w:val="left"/>
      <w:pPr>
        <w:ind w:left="1466" w:hanging="141"/>
      </w:pPr>
      <w:rPr>
        <w:rFonts w:hint="default"/>
        <w:lang w:val="en-US" w:eastAsia="en-US" w:bidi="en-US"/>
      </w:rPr>
    </w:lvl>
    <w:lvl w:ilvl="2">
      <w:numFmt w:val="bullet"/>
      <w:lvlText w:val="•"/>
      <w:lvlJc w:val="left"/>
      <w:pPr>
        <w:ind w:left="2372" w:hanging="141"/>
      </w:pPr>
      <w:rPr>
        <w:rFonts w:hint="default"/>
        <w:lang w:val="en-US" w:eastAsia="en-US" w:bidi="en-US"/>
      </w:rPr>
    </w:lvl>
    <w:lvl w:ilvl="3">
      <w:numFmt w:val="bullet"/>
      <w:lvlText w:val="•"/>
      <w:lvlJc w:val="left"/>
      <w:pPr>
        <w:ind w:left="3278" w:hanging="141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4184" w:hanging="141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5090" w:hanging="14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5996" w:hanging="14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6902" w:hanging="14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808" w:hanging="141"/>
      </w:pPr>
      <w:rPr>
        <w:rFonts w:hint="default"/>
        <w:lang w:val="en-US" w:eastAsia="en-US" w:bidi="en-US"/>
      </w:rPr>
    </w:lvl>
  </w:abstractNum>
  <w:abstractNum w:abstractNumId="26" w15:restartNumberingAfterBreak="0">
    <w:nsid w:val="46A08BB8"/>
    <w:multiLevelType w:val="multilevel"/>
    <w:tmpl w:val="46A08BB8"/>
    <w:lvl w:ilvl="0">
      <w:numFmt w:val="bullet"/>
      <w:lvlText w:val="•"/>
      <w:lvlJc w:val="left"/>
      <w:pPr>
        <w:ind w:left="439" w:hanging="121"/>
      </w:pPr>
      <w:rPr>
        <w:rFonts w:ascii="Times New Roman" w:eastAsia="Times New Roman" w:hAnsi="Times New Roman" w:cs="Times New Roman" w:hint="default"/>
        <w:w w:val="101"/>
        <w:sz w:val="17"/>
        <w:szCs w:val="17"/>
        <w:lang w:val="en-US" w:eastAsia="en-US" w:bidi="en-US"/>
      </w:rPr>
    </w:lvl>
    <w:lvl w:ilvl="1">
      <w:numFmt w:val="bullet"/>
      <w:lvlText w:val="•"/>
      <w:lvlJc w:val="left"/>
      <w:pPr>
        <w:ind w:left="1023" w:hanging="121"/>
      </w:pPr>
      <w:rPr>
        <w:rFonts w:hint="default"/>
        <w:lang w:val="en-US" w:eastAsia="en-US" w:bidi="en-US"/>
      </w:rPr>
    </w:lvl>
    <w:lvl w:ilvl="2">
      <w:numFmt w:val="bullet"/>
      <w:lvlText w:val="•"/>
      <w:lvlJc w:val="left"/>
      <w:pPr>
        <w:ind w:left="1606" w:hanging="121"/>
      </w:pPr>
      <w:rPr>
        <w:rFonts w:hint="default"/>
        <w:lang w:val="en-US" w:eastAsia="en-US" w:bidi="en-US"/>
      </w:rPr>
    </w:lvl>
    <w:lvl w:ilvl="3">
      <w:numFmt w:val="bullet"/>
      <w:lvlText w:val="•"/>
      <w:lvlJc w:val="left"/>
      <w:pPr>
        <w:ind w:left="2190" w:hanging="121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2773" w:hanging="121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3356" w:hanging="12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3940" w:hanging="12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4523" w:hanging="12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5106" w:hanging="121"/>
      </w:pPr>
      <w:rPr>
        <w:rFonts w:hint="default"/>
        <w:lang w:val="en-US" w:eastAsia="en-US" w:bidi="en-US"/>
      </w:rPr>
    </w:lvl>
  </w:abstractNum>
  <w:abstractNum w:abstractNumId="27" w15:restartNumberingAfterBreak="0">
    <w:nsid w:val="4C1BAE26"/>
    <w:multiLevelType w:val="multilevel"/>
    <w:tmpl w:val="4C1BAE26"/>
    <w:lvl w:ilvl="0">
      <w:numFmt w:val="bullet"/>
      <w:lvlText w:val="•"/>
      <w:lvlJc w:val="left"/>
      <w:pPr>
        <w:ind w:left="437" w:hanging="121"/>
      </w:pPr>
      <w:rPr>
        <w:rFonts w:ascii="Times New Roman" w:eastAsia="Times New Roman" w:hAnsi="Times New Roman" w:cs="Times New Roman" w:hint="default"/>
        <w:w w:val="101"/>
        <w:sz w:val="17"/>
        <w:szCs w:val="17"/>
        <w:lang w:val="en-US" w:eastAsia="en-US" w:bidi="en-US"/>
      </w:rPr>
    </w:lvl>
    <w:lvl w:ilvl="1">
      <w:numFmt w:val="bullet"/>
      <w:lvlText w:val="•"/>
      <w:lvlJc w:val="left"/>
      <w:pPr>
        <w:ind w:left="1061" w:hanging="121"/>
      </w:pPr>
      <w:rPr>
        <w:rFonts w:hint="default"/>
        <w:lang w:val="en-US" w:eastAsia="en-US" w:bidi="en-US"/>
      </w:rPr>
    </w:lvl>
    <w:lvl w:ilvl="2">
      <w:numFmt w:val="bullet"/>
      <w:lvlText w:val="•"/>
      <w:lvlJc w:val="left"/>
      <w:pPr>
        <w:ind w:left="1682" w:hanging="121"/>
      </w:pPr>
      <w:rPr>
        <w:rFonts w:hint="default"/>
        <w:lang w:val="en-US" w:eastAsia="en-US" w:bidi="en-US"/>
      </w:rPr>
    </w:lvl>
    <w:lvl w:ilvl="3">
      <w:numFmt w:val="bullet"/>
      <w:lvlText w:val="•"/>
      <w:lvlJc w:val="left"/>
      <w:pPr>
        <w:ind w:left="2304" w:hanging="121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2925" w:hanging="121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3547" w:hanging="12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4168" w:hanging="12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4790" w:hanging="12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5411" w:hanging="121"/>
      </w:pPr>
      <w:rPr>
        <w:rFonts w:hint="default"/>
        <w:lang w:val="en-US" w:eastAsia="en-US" w:bidi="en-US"/>
      </w:rPr>
    </w:lvl>
  </w:abstractNum>
  <w:abstractNum w:abstractNumId="28" w15:restartNumberingAfterBreak="0">
    <w:nsid w:val="4D4DC07F"/>
    <w:multiLevelType w:val="multilevel"/>
    <w:tmpl w:val="4D4DC07F"/>
    <w:lvl w:ilvl="0">
      <w:start w:val="1"/>
      <w:numFmt w:val="lowerLetter"/>
      <w:lvlText w:val="%1."/>
      <w:lvlJc w:val="left"/>
      <w:pPr>
        <w:ind w:left="100" w:hanging="230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3"/>
        <w:szCs w:val="23"/>
        <w:lang w:val="en-US" w:eastAsia="en-US" w:bidi="en-US"/>
      </w:rPr>
    </w:lvl>
    <w:lvl w:ilvl="1">
      <w:numFmt w:val="bullet"/>
      <w:lvlText w:val="•"/>
      <w:lvlJc w:val="left"/>
      <w:pPr>
        <w:ind w:left="560" w:hanging="141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2">
      <w:numFmt w:val="bullet"/>
      <w:lvlText w:val="•"/>
      <w:lvlJc w:val="left"/>
      <w:pPr>
        <w:ind w:left="1566" w:hanging="141"/>
      </w:pPr>
      <w:rPr>
        <w:rFonts w:hint="default"/>
        <w:lang w:val="en-US" w:eastAsia="en-US" w:bidi="en-US"/>
      </w:rPr>
    </w:lvl>
    <w:lvl w:ilvl="3">
      <w:numFmt w:val="bullet"/>
      <w:lvlText w:val="•"/>
      <w:lvlJc w:val="left"/>
      <w:pPr>
        <w:ind w:left="2573" w:hanging="141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3580" w:hanging="141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4586" w:hanging="14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5593" w:hanging="14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6600" w:hanging="14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606" w:hanging="141"/>
      </w:pPr>
      <w:rPr>
        <w:rFonts w:hint="default"/>
        <w:lang w:val="en-US" w:eastAsia="en-US" w:bidi="en-US"/>
      </w:rPr>
    </w:lvl>
  </w:abstractNum>
  <w:abstractNum w:abstractNumId="29" w15:restartNumberingAfterBreak="0">
    <w:nsid w:val="55637A1A"/>
    <w:multiLevelType w:val="hybridMultilevel"/>
    <w:tmpl w:val="4D4A9BFE"/>
    <w:lvl w:ilvl="0" w:tplc="EECCB0CE">
      <w:start w:val="1"/>
      <w:numFmt w:val="lowerLetter"/>
      <w:lvlText w:val="%1.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0" w15:restartNumberingAfterBreak="0">
    <w:nsid w:val="58765686"/>
    <w:multiLevelType w:val="multilevel"/>
    <w:tmpl w:val="58765686"/>
    <w:lvl w:ilvl="0">
      <w:numFmt w:val="bullet"/>
      <w:lvlText w:val="•"/>
      <w:lvlJc w:val="left"/>
      <w:pPr>
        <w:ind w:left="439" w:hanging="121"/>
      </w:pPr>
      <w:rPr>
        <w:rFonts w:ascii="Times New Roman" w:eastAsia="Times New Roman" w:hAnsi="Times New Roman" w:cs="Times New Roman" w:hint="default"/>
        <w:w w:val="101"/>
        <w:sz w:val="17"/>
        <w:szCs w:val="17"/>
        <w:lang w:val="en-US" w:eastAsia="en-US" w:bidi="en-US"/>
      </w:rPr>
    </w:lvl>
    <w:lvl w:ilvl="1">
      <w:numFmt w:val="bullet"/>
      <w:lvlText w:val="•"/>
      <w:lvlJc w:val="left"/>
      <w:pPr>
        <w:ind w:left="1057" w:hanging="121"/>
      </w:pPr>
      <w:rPr>
        <w:rFonts w:hint="default"/>
        <w:lang w:val="en-US" w:eastAsia="en-US" w:bidi="en-US"/>
      </w:rPr>
    </w:lvl>
    <w:lvl w:ilvl="2">
      <w:numFmt w:val="bullet"/>
      <w:lvlText w:val="•"/>
      <w:lvlJc w:val="left"/>
      <w:pPr>
        <w:ind w:left="1674" w:hanging="121"/>
      </w:pPr>
      <w:rPr>
        <w:rFonts w:hint="default"/>
        <w:lang w:val="en-US" w:eastAsia="en-US" w:bidi="en-US"/>
      </w:rPr>
    </w:lvl>
    <w:lvl w:ilvl="3">
      <w:numFmt w:val="bullet"/>
      <w:lvlText w:val="•"/>
      <w:lvlJc w:val="left"/>
      <w:pPr>
        <w:ind w:left="2291" w:hanging="121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2908" w:hanging="121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3525" w:hanging="12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4142" w:hanging="12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4759" w:hanging="12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5376" w:hanging="121"/>
      </w:pPr>
      <w:rPr>
        <w:rFonts w:hint="default"/>
        <w:lang w:val="en-US" w:eastAsia="en-US" w:bidi="en-US"/>
      </w:rPr>
    </w:lvl>
  </w:abstractNum>
  <w:abstractNum w:abstractNumId="31" w15:restartNumberingAfterBreak="0">
    <w:nsid w:val="59ADCABA"/>
    <w:multiLevelType w:val="multilevel"/>
    <w:tmpl w:val="59ADCABA"/>
    <w:lvl w:ilvl="0">
      <w:start w:val="4"/>
      <w:numFmt w:val="decimal"/>
      <w:lvlText w:val="%1"/>
      <w:lvlJc w:val="left"/>
      <w:pPr>
        <w:ind w:left="921" w:hanging="362"/>
      </w:pPr>
      <w:rPr>
        <w:rFonts w:hint="default"/>
        <w:lang w:val="en-US" w:eastAsia="en-US" w:bidi="en-US"/>
      </w:rPr>
    </w:lvl>
    <w:lvl w:ilvl="1">
      <w:start w:val="1"/>
      <w:numFmt w:val="decimal"/>
      <w:lvlText w:val="%1.%2"/>
      <w:lvlJc w:val="left"/>
      <w:pPr>
        <w:ind w:left="921" w:hanging="362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2">
      <w:start w:val="1"/>
      <w:numFmt w:val="decimal"/>
      <w:lvlText w:val="%1.%2.%3"/>
      <w:lvlJc w:val="left"/>
      <w:pPr>
        <w:ind w:left="1550" w:hanging="531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3">
      <w:numFmt w:val="bullet"/>
      <w:lvlText w:val="•"/>
      <w:lvlJc w:val="left"/>
      <w:pPr>
        <w:ind w:left="3351" w:hanging="531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4246" w:hanging="531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5142" w:hanging="53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6037" w:hanging="53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6933" w:hanging="53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828" w:hanging="531"/>
      </w:pPr>
      <w:rPr>
        <w:rFonts w:hint="default"/>
        <w:lang w:val="en-US" w:eastAsia="en-US" w:bidi="en-US"/>
      </w:rPr>
    </w:lvl>
  </w:abstractNum>
  <w:abstractNum w:abstractNumId="32" w15:restartNumberingAfterBreak="0">
    <w:nsid w:val="5A241D34"/>
    <w:multiLevelType w:val="multilevel"/>
    <w:tmpl w:val="5A241D34"/>
    <w:lvl w:ilvl="0">
      <w:start w:val="4"/>
      <w:numFmt w:val="decimal"/>
      <w:lvlText w:val="%1"/>
      <w:lvlJc w:val="left"/>
      <w:pPr>
        <w:ind w:left="686" w:hanging="587"/>
      </w:pPr>
      <w:rPr>
        <w:rFonts w:hint="default"/>
        <w:lang w:val="en-US" w:eastAsia="en-US" w:bidi="en-US"/>
      </w:rPr>
    </w:lvl>
    <w:lvl w:ilvl="1">
      <w:start w:val="1"/>
      <w:numFmt w:val="decimal"/>
      <w:lvlText w:val="%1.%2"/>
      <w:lvlJc w:val="left"/>
      <w:pPr>
        <w:ind w:left="686" w:hanging="587"/>
      </w:pPr>
      <w:rPr>
        <w:rFonts w:ascii="Times New Roman" w:eastAsia="Times New Roman" w:hAnsi="Times New Roman" w:cs="Times New Roman" w:hint="default"/>
        <w:i/>
        <w:w w:val="100"/>
        <w:sz w:val="39"/>
        <w:szCs w:val="39"/>
        <w:lang w:val="en-US" w:eastAsia="en-US" w:bidi="en-US"/>
      </w:rPr>
    </w:lvl>
    <w:lvl w:ilvl="2">
      <w:start w:val="1"/>
      <w:numFmt w:val="decimal"/>
      <w:lvlText w:val="%1.%2.%3"/>
      <w:lvlJc w:val="left"/>
      <w:pPr>
        <w:ind w:left="824" w:hanging="725"/>
      </w:pPr>
      <w:rPr>
        <w:rFonts w:ascii="Times New Roman" w:eastAsia="Times New Roman" w:hAnsi="Times New Roman" w:cs="Times New Roman" w:hint="default"/>
        <w:i/>
        <w:w w:val="100"/>
        <w:sz w:val="32"/>
        <w:szCs w:val="32"/>
        <w:lang w:val="en-US" w:eastAsia="en-US" w:bidi="en-US"/>
      </w:rPr>
    </w:lvl>
    <w:lvl w:ilvl="3">
      <w:numFmt w:val="bullet"/>
      <w:lvlText w:val="•"/>
      <w:lvlJc w:val="left"/>
      <w:pPr>
        <w:ind w:left="2775" w:hanging="725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3753" w:hanging="725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4731" w:hanging="725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5708" w:hanging="725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6686" w:hanging="725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664" w:hanging="725"/>
      </w:pPr>
      <w:rPr>
        <w:rFonts w:hint="default"/>
        <w:lang w:val="en-US" w:eastAsia="en-US" w:bidi="en-US"/>
      </w:rPr>
    </w:lvl>
  </w:abstractNum>
  <w:abstractNum w:abstractNumId="33" w15:restartNumberingAfterBreak="0">
    <w:nsid w:val="60382F6E"/>
    <w:multiLevelType w:val="multilevel"/>
    <w:tmpl w:val="60382F6E"/>
    <w:lvl w:ilvl="0">
      <w:start w:val="8"/>
      <w:numFmt w:val="decimal"/>
      <w:lvlText w:val="%1"/>
      <w:lvlJc w:val="left"/>
      <w:pPr>
        <w:ind w:left="686" w:hanging="587"/>
      </w:pPr>
      <w:rPr>
        <w:rFonts w:hint="default"/>
        <w:lang w:val="en-US" w:eastAsia="en-US" w:bidi="en-US"/>
      </w:rPr>
    </w:lvl>
    <w:lvl w:ilvl="1">
      <w:start w:val="2"/>
      <w:numFmt w:val="decimal"/>
      <w:lvlText w:val="%1.%2"/>
      <w:lvlJc w:val="left"/>
      <w:pPr>
        <w:ind w:left="587" w:hanging="587"/>
      </w:pPr>
      <w:rPr>
        <w:rFonts w:ascii="Times New Roman" w:eastAsia="Times New Roman" w:hAnsi="Times New Roman" w:cs="Times New Roman" w:hint="default"/>
        <w:i/>
        <w:w w:val="100"/>
        <w:sz w:val="39"/>
        <w:szCs w:val="39"/>
        <w:lang w:val="en-US" w:eastAsia="en-US" w:bidi="en-US"/>
      </w:rPr>
    </w:lvl>
    <w:lvl w:ilvl="2">
      <w:start w:val="1"/>
      <w:numFmt w:val="decimal"/>
      <w:lvlText w:val="%1.%2.%3"/>
      <w:lvlJc w:val="left"/>
      <w:pPr>
        <w:ind w:left="824" w:hanging="725"/>
      </w:pPr>
      <w:rPr>
        <w:rFonts w:ascii="Times New Roman" w:eastAsia="Times New Roman" w:hAnsi="Times New Roman" w:cs="Times New Roman" w:hint="default"/>
        <w:i/>
        <w:w w:val="100"/>
        <w:sz w:val="32"/>
        <w:szCs w:val="32"/>
        <w:lang w:val="en-US" w:eastAsia="en-US" w:bidi="en-US"/>
      </w:rPr>
    </w:lvl>
    <w:lvl w:ilvl="3">
      <w:start w:val="1"/>
      <w:numFmt w:val="decimal"/>
      <w:lvlText w:val="%1.%2.%3.%4"/>
      <w:lvlJc w:val="left"/>
      <w:pPr>
        <w:ind w:left="859" w:hanging="759"/>
      </w:pPr>
      <w:rPr>
        <w:rFonts w:ascii="Times New Roman" w:eastAsia="Times New Roman" w:hAnsi="Times New Roman" w:cs="Times New Roman" w:hint="default"/>
        <w:w w:val="101"/>
        <w:sz w:val="25"/>
        <w:szCs w:val="25"/>
        <w:lang w:val="en-US" w:eastAsia="en-US" w:bidi="en-US"/>
      </w:rPr>
    </w:lvl>
    <w:lvl w:ilvl="4">
      <w:numFmt w:val="bullet"/>
      <w:lvlText w:val="•"/>
      <w:lvlJc w:val="left"/>
      <w:pPr>
        <w:ind w:left="560" w:hanging="141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5">
      <w:numFmt w:val="bullet"/>
      <w:lvlText w:val="•"/>
      <w:lvlJc w:val="left"/>
      <w:pPr>
        <w:ind w:left="3362" w:hanging="14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4614" w:hanging="14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5865" w:hanging="14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117" w:hanging="141"/>
      </w:pPr>
      <w:rPr>
        <w:rFonts w:hint="default"/>
        <w:lang w:val="en-US" w:eastAsia="en-US" w:bidi="en-US"/>
      </w:rPr>
    </w:lvl>
  </w:abstractNum>
  <w:abstractNum w:abstractNumId="34" w15:restartNumberingAfterBreak="0">
    <w:nsid w:val="629F7852"/>
    <w:multiLevelType w:val="multilevel"/>
    <w:tmpl w:val="629F7852"/>
    <w:lvl w:ilvl="0">
      <w:numFmt w:val="bullet"/>
      <w:lvlText w:val="•"/>
      <w:lvlJc w:val="left"/>
      <w:pPr>
        <w:ind w:left="560" w:hanging="141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1">
      <w:numFmt w:val="bullet"/>
      <w:lvlText w:val="•"/>
      <w:lvlJc w:val="left"/>
      <w:pPr>
        <w:ind w:left="1466" w:hanging="141"/>
      </w:pPr>
      <w:rPr>
        <w:rFonts w:hint="default"/>
        <w:lang w:val="en-US" w:eastAsia="en-US" w:bidi="en-US"/>
      </w:rPr>
    </w:lvl>
    <w:lvl w:ilvl="2">
      <w:numFmt w:val="bullet"/>
      <w:lvlText w:val="•"/>
      <w:lvlJc w:val="left"/>
      <w:pPr>
        <w:ind w:left="2372" w:hanging="141"/>
      </w:pPr>
      <w:rPr>
        <w:rFonts w:hint="default"/>
        <w:lang w:val="en-US" w:eastAsia="en-US" w:bidi="en-US"/>
      </w:rPr>
    </w:lvl>
    <w:lvl w:ilvl="3">
      <w:numFmt w:val="bullet"/>
      <w:lvlText w:val="•"/>
      <w:lvlJc w:val="left"/>
      <w:pPr>
        <w:ind w:left="3278" w:hanging="141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4184" w:hanging="141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5090" w:hanging="14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5996" w:hanging="14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6902" w:hanging="14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808" w:hanging="141"/>
      </w:pPr>
      <w:rPr>
        <w:rFonts w:hint="default"/>
        <w:lang w:val="en-US" w:eastAsia="en-US" w:bidi="en-US"/>
      </w:rPr>
    </w:lvl>
  </w:abstractNum>
  <w:abstractNum w:abstractNumId="35" w15:restartNumberingAfterBreak="0">
    <w:nsid w:val="72183CF9"/>
    <w:multiLevelType w:val="multilevel"/>
    <w:tmpl w:val="72183CF9"/>
    <w:lvl w:ilvl="0">
      <w:start w:val="8"/>
      <w:numFmt w:val="decimal"/>
      <w:lvlText w:val="%1"/>
      <w:lvlJc w:val="left"/>
      <w:pPr>
        <w:ind w:left="926" w:hanging="367"/>
      </w:pPr>
      <w:rPr>
        <w:rFonts w:hint="default"/>
        <w:lang w:val="en-US" w:eastAsia="en-US" w:bidi="en-US"/>
      </w:rPr>
    </w:lvl>
    <w:lvl w:ilvl="1">
      <w:start w:val="6"/>
      <w:numFmt w:val="decimal"/>
      <w:lvlText w:val="%1.%2"/>
      <w:lvlJc w:val="left"/>
      <w:pPr>
        <w:ind w:left="926" w:hanging="367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2">
      <w:start w:val="1"/>
      <w:numFmt w:val="decimal"/>
      <w:lvlText w:val="%1.%2.%3"/>
      <w:lvlJc w:val="left"/>
      <w:pPr>
        <w:ind w:left="1560" w:hanging="541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3">
      <w:numFmt w:val="bullet"/>
      <w:lvlText w:val="•"/>
      <w:lvlJc w:val="left"/>
      <w:pPr>
        <w:ind w:left="3351" w:hanging="541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4246" w:hanging="541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5142" w:hanging="54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6037" w:hanging="54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6933" w:hanging="54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828" w:hanging="541"/>
      </w:pPr>
      <w:rPr>
        <w:rFonts w:hint="default"/>
        <w:lang w:val="en-US" w:eastAsia="en-US" w:bidi="en-US"/>
      </w:rPr>
    </w:lvl>
  </w:abstractNum>
  <w:abstractNum w:abstractNumId="36" w15:restartNumberingAfterBreak="0">
    <w:nsid w:val="73F021EC"/>
    <w:multiLevelType w:val="multilevel"/>
    <w:tmpl w:val="9239341B"/>
    <w:lvl w:ilvl="0">
      <w:start w:val="2"/>
      <w:numFmt w:val="decimal"/>
      <w:lvlText w:val="%1"/>
      <w:lvlJc w:val="left"/>
      <w:pPr>
        <w:ind w:left="686" w:hanging="587"/>
      </w:pPr>
      <w:rPr>
        <w:rFonts w:hint="default"/>
        <w:lang w:val="en-US" w:eastAsia="en-US" w:bidi="en-US"/>
      </w:rPr>
    </w:lvl>
    <w:lvl w:ilvl="1">
      <w:start w:val="1"/>
      <w:numFmt w:val="decimal"/>
      <w:lvlText w:val="%1.%2"/>
      <w:lvlJc w:val="left"/>
      <w:pPr>
        <w:ind w:left="686" w:hanging="587"/>
      </w:pPr>
      <w:rPr>
        <w:rFonts w:ascii="Times New Roman" w:eastAsia="Times New Roman" w:hAnsi="Times New Roman" w:cs="Times New Roman" w:hint="default"/>
        <w:i/>
        <w:w w:val="100"/>
        <w:sz w:val="39"/>
        <w:szCs w:val="39"/>
        <w:lang w:val="en-US" w:eastAsia="en-US" w:bidi="en-US"/>
      </w:rPr>
    </w:lvl>
    <w:lvl w:ilvl="2">
      <w:numFmt w:val="bullet"/>
      <w:lvlText w:val="•"/>
      <w:lvlJc w:val="left"/>
      <w:pPr>
        <w:ind w:left="560" w:hanging="141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3">
      <w:numFmt w:val="bullet"/>
      <w:lvlText w:val="•"/>
      <w:lvlJc w:val="left"/>
      <w:pPr>
        <w:ind w:left="2666" w:hanging="141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3660" w:hanging="141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4653" w:hanging="14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5646" w:hanging="14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6640" w:hanging="14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633" w:hanging="141"/>
      </w:pPr>
      <w:rPr>
        <w:rFonts w:hint="default"/>
        <w:lang w:val="en-US" w:eastAsia="en-US" w:bidi="en-US"/>
      </w:rPr>
    </w:lvl>
  </w:abstractNum>
  <w:abstractNum w:abstractNumId="37" w15:restartNumberingAfterBreak="0">
    <w:nsid w:val="77ECEA79"/>
    <w:multiLevelType w:val="multilevel"/>
    <w:tmpl w:val="77ECEA79"/>
    <w:lvl w:ilvl="0">
      <w:numFmt w:val="bullet"/>
      <w:lvlText w:val="•"/>
      <w:lvlJc w:val="left"/>
      <w:pPr>
        <w:ind w:left="439" w:hanging="121"/>
      </w:pPr>
      <w:rPr>
        <w:rFonts w:ascii="Times New Roman" w:eastAsia="Times New Roman" w:hAnsi="Times New Roman" w:cs="Times New Roman" w:hint="default"/>
        <w:w w:val="101"/>
        <w:sz w:val="17"/>
        <w:szCs w:val="17"/>
        <w:lang w:val="en-US" w:eastAsia="en-US" w:bidi="en-US"/>
      </w:rPr>
    </w:lvl>
    <w:lvl w:ilvl="1">
      <w:numFmt w:val="bullet"/>
      <w:lvlText w:val="•"/>
      <w:lvlJc w:val="left"/>
      <w:pPr>
        <w:ind w:left="1042" w:hanging="121"/>
      </w:pPr>
      <w:rPr>
        <w:rFonts w:hint="default"/>
        <w:lang w:val="en-US" w:eastAsia="en-US" w:bidi="en-US"/>
      </w:rPr>
    </w:lvl>
    <w:lvl w:ilvl="2">
      <w:numFmt w:val="bullet"/>
      <w:lvlText w:val="•"/>
      <w:lvlJc w:val="left"/>
      <w:pPr>
        <w:ind w:left="1645" w:hanging="121"/>
      </w:pPr>
      <w:rPr>
        <w:rFonts w:hint="default"/>
        <w:lang w:val="en-US" w:eastAsia="en-US" w:bidi="en-US"/>
      </w:rPr>
    </w:lvl>
    <w:lvl w:ilvl="3">
      <w:numFmt w:val="bullet"/>
      <w:lvlText w:val="•"/>
      <w:lvlJc w:val="left"/>
      <w:pPr>
        <w:ind w:left="2248" w:hanging="121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2851" w:hanging="121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3453" w:hanging="12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4056" w:hanging="12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4659" w:hanging="12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5262" w:hanging="121"/>
      </w:pPr>
      <w:rPr>
        <w:rFonts w:hint="default"/>
        <w:lang w:val="en-US" w:eastAsia="en-US" w:bidi="en-US"/>
      </w:rPr>
    </w:lvl>
  </w:abstractNum>
  <w:abstractNum w:abstractNumId="38" w15:restartNumberingAfterBreak="0">
    <w:nsid w:val="7C246926"/>
    <w:multiLevelType w:val="multilevel"/>
    <w:tmpl w:val="7C246926"/>
    <w:lvl w:ilvl="0">
      <w:numFmt w:val="bullet"/>
      <w:lvlText w:val="•"/>
      <w:lvlJc w:val="left"/>
      <w:pPr>
        <w:ind w:left="439" w:hanging="121"/>
      </w:pPr>
      <w:rPr>
        <w:rFonts w:ascii="Times New Roman" w:eastAsia="Times New Roman" w:hAnsi="Times New Roman" w:cs="Times New Roman" w:hint="default"/>
        <w:w w:val="101"/>
        <w:sz w:val="17"/>
        <w:szCs w:val="17"/>
        <w:lang w:val="en-US" w:eastAsia="en-US" w:bidi="en-US"/>
      </w:rPr>
    </w:lvl>
    <w:lvl w:ilvl="1">
      <w:numFmt w:val="bullet"/>
      <w:lvlText w:val="•"/>
      <w:lvlJc w:val="left"/>
      <w:pPr>
        <w:ind w:left="1042" w:hanging="121"/>
      </w:pPr>
      <w:rPr>
        <w:rFonts w:hint="default"/>
        <w:lang w:val="en-US" w:eastAsia="en-US" w:bidi="en-US"/>
      </w:rPr>
    </w:lvl>
    <w:lvl w:ilvl="2">
      <w:numFmt w:val="bullet"/>
      <w:lvlText w:val="•"/>
      <w:lvlJc w:val="left"/>
      <w:pPr>
        <w:ind w:left="1645" w:hanging="121"/>
      </w:pPr>
      <w:rPr>
        <w:rFonts w:hint="default"/>
        <w:lang w:val="en-US" w:eastAsia="en-US" w:bidi="en-US"/>
      </w:rPr>
    </w:lvl>
    <w:lvl w:ilvl="3">
      <w:numFmt w:val="bullet"/>
      <w:lvlText w:val="•"/>
      <w:lvlJc w:val="left"/>
      <w:pPr>
        <w:ind w:left="2248" w:hanging="121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2851" w:hanging="121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3453" w:hanging="12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4056" w:hanging="12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4659" w:hanging="12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5262" w:hanging="121"/>
      </w:pPr>
      <w:rPr>
        <w:rFonts w:hint="default"/>
        <w:lang w:val="en-US" w:eastAsia="en-US" w:bidi="en-US"/>
      </w:rPr>
    </w:lvl>
  </w:abstractNum>
  <w:abstractNum w:abstractNumId="39" w15:restartNumberingAfterBreak="0">
    <w:nsid w:val="7DEC2089"/>
    <w:multiLevelType w:val="multilevel"/>
    <w:tmpl w:val="7DEC2089"/>
    <w:lvl w:ilvl="0">
      <w:numFmt w:val="bullet"/>
      <w:lvlText w:val="•"/>
      <w:lvlJc w:val="left"/>
      <w:pPr>
        <w:ind w:left="560" w:hanging="141"/>
      </w:pPr>
      <w:rPr>
        <w:rFonts w:ascii="Times New Roman" w:eastAsia="Times New Roman" w:hAnsi="Times New Roman" w:cs="Times New Roman" w:hint="default"/>
        <w:w w:val="100"/>
        <w:sz w:val="23"/>
        <w:szCs w:val="23"/>
        <w:lang w:val="en-US" w:eastAsia="en-US" w:bidi="en-US"/>
      </w:rPr>
    </w:lvl>
    <w:lvl w:ilvl="1">
      <w:numFmt w:val="bullet"/>
      <w:lvlText w:val="•"/>
      <w:lvlJc w:val="left"/>
      <w:pPr>
        <w:ind w:left="1466" w:hanging="141"/>
      </w:pPr>
      <w:rPr>
        <w:rFonts w:hint="default"/>
        <w:lang w:val="en-US" w:eastAsia="en-US" w:bidi="en-US"/>
      </w:rPr>
    </w:lvl>
    <w:lvl w:ilvl="2">
      <w:numFmt w:val="bullet"/>
      <w:lvlText w:val="•"/>
      <w:lvlJc w:val="left"/>
      <w:pPr>
        <w:ind w:left="2372" w:hanging="141"/>
      </w:pPr>
      <w:rPr>
        <w:rFonts w:hint="default"/>
        <w:lang w:val="en-US" w:eastAsia="en-US" w:bidi="en-US"/>
      </w:rPr>
    </w:lvl>
    <w:lvl w:ilvl="3">
      <w:numFmt w:val="bullet"/>
      <w:lvlText w:val="•"/>
      <w:lvlJc w:val="left"/>
      <w:pPr>
        <w:ind w:left="3278" w:hanging="141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4184" w:hanging="141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5090" w:hanging="141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5996" w:hanging="141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6902" w:hanging="141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808" w:hanging="141"/>
      </w:pPr>
      <w:rPr>
        <w:rFonts w:hint="default"/>
        <w:lang w:val="en-US" w:eastAsia="en-US" w:bidi="en-US"/>
      </w:rPr>
    </w:lvl>
  </w:abstractNum>
  <w:num w:numId="1" w16cid:durableId="475537031">
    <w:abstractNumId w:val="14"/>
  </w:num>
  <w:num w:numId="2" w16cid:durableId="1672028072">
    <w:abstractNumId w:val="10"/>
  </w:num>
  <w:num w:numId="3" w16cid:durableId="1559854070">
    <w:abstractNumId w:val="31"/>
  </w:num>
  <w:num w:numId="4" w16cid:durableId="432242176">
    <w:abstractNumId w:val="8"/>
  </w:num>
  <w:num w:numId="5" w16cid:durableId="1919946270">
    <w:abstractNumId w:val="6"/>
  </w:num>
  <w:num w:numId="6" w16cid:durableId="563680044">
    <w:abstractNumId w:val="16"/>
  </w:num>
  <w:num w:numId="7" w16cid:durableId="451479037">
    <w:abstractNumId w:val="22"/>
  </w:num>
  <w:num w:numId="8" w16cid:durableId="760184408">
    <w:abstractNumId w:val="35"/>
  </w:num>
  <w:num w:numId="9" w16cid:durableId="1330251383">
    <w:abstractNumId w:val="15"/>
  </w:num>
  <w:num w:numId="10" w16cid:durableId="721363396">
    <w:abstractNumId w:val="2"/>
  </w:num>
  <w:num w:numId="11" w16cid:durableId="696387983">
    <w:abstractNumId w:val="23"/>
  </w:num>
  <w:num w:numId="12" w16cid:durableId="1764108140">
    <w:abstractNumId w:val="32"/>
  </w:num>
  <w:num w:numId="13" w16cid:durableId="1998343531">
    <w:abstractNumId w:val="9"/>
  </w:num>
  <w:num w:numId="14" w16cid:durableId="427387577">
    <w:abstractNumId w:val="28"/>
  </w:num>
  <w:num w:numId="15" w16cid:durableId="1364478934">
    <w:abstractNumId w:val="13"/>
  </w:num>
  <w:num w:numId="16" w16cid:durableId="1927304843">
    <w:abstractNumId w:val="21"/>
  </w:num>
  <w:num w:numId="17" w16cid:durableId="527765463">
    <w:abstractNumId w:val="12"/>
  </w:num>
  <w:num w:numId="18" w16cid:durableId="13385893">
    <w:abstractNumId w:val="11"/>
  </w:num>
  <w:num w:numId="19" w16cid:durableId="374046213">
    <w:abstractNumId w:val="4"/>
  </w:num>
  <w:num w:numId="20" w16cid:durableId="1744911237">
    <w:abstractNumId w:val="27"/>
  </w:num>
  <w:num w:numId="21" w16cid:durableId="732198109">
    <w:abstractNumId w:val="33"/>
  </w:num>
  <w:num w:numId="22" w16cid:durableId="116027512">
    <w:abstractNumId w:val="17"/>
  </w:num>
  <w:num w:numId="23" w16cid:durableId="403071609">
    <w:abstractNumId w:val="26"/>
  </w:num>
  <w:num w:numId="24" w16cid:durableId="940842869">
    <w:abstractNumId w:val="5"/>
  </w:num>
  <w:num w:numId="25" w16cid:durableId="2145540058">
    <w:abstractNumId w:val="38"/>
  </w:num>
  <w:num w:numId="26" w16cid:durableId="923533435">
    <w:abstractNumId w:val="37"/>
  </w:num>
  <w:num w:numId="27" w16cid:durableId="1866602036">
    <w:abstractNumId w:val="7"/>
  </w:num>
  <w:num w:numId="28" w16cid:durableId="387463639">
    <w:abstractNumId w:val="34"/>
  </w:num>
  <w:num w:numId="29" w16cid:durableId="915242840">
    <w:abstractNumId w:val="3"/>
  </w:num>
  <w:num w:numId="30" w16cid:durableId="1391683637">
    <w:abstractNumId w:val="25"/>
  </w:num>
  <w:num w:numId="31" w16cid:durableId="157422273">
    <w:abstractNumId w:val="1"/>
  </w:num>
  <w:num w:numId="32" w16cid:durableId="1973751269">
    <w:abstractNumId w:val="30"/>
  </w:num>
  <w:num w:numId="33" w16cid:durableId="158860301">
    <w:abstractNumId w:val="39"/>
  </w:num>
  <w:num w:numId="34" w16cid:durableId="1019115238">
    <w:abstractNumId w:val="0"/>
  </w:num>
  <w:num w:numId="35" w16cid:durableId="1526481687">
    <w:abstractNumId w:val="20"/>
  </w:num>
  <w:num w:numId="36" w16cid:durableId="1810973129">
    <w:abstractNumId w:val="15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789477995">
    <w:abstractNumId w:val="19"/>
  </w:num>
  <w:num w:numId="38" w16cid:durableId="904797906">
    <w:abstractNumId w:val="29"/>
  </w:num>
  <w:num w:numId="39" w16cid:durableId="207229089">
    <w:abstractNumId w:val="36"/>
  </w:num>
  <w:num w:numId="40" w16cid:durableId="510144496">
    <w:abstractNumId w:val="24"/>
  </w:num>
  <w:num w:numId="41" w16cid:durableId="9525407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4097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MzVmOWM4YjNiNTU2NjA1MDkwZjVlZDE2MjkxNTZkMDEifQ=="/>
  </w:docVars>
  <w:rsids>
    <w:rsidRoot w:val="007F6D0A"/>
    <w:rsid w:val="00002E7E"/>
    <w:rsid w:val="00003FF5"/>
    <w:rsid w:val="00011C4F"/>
    <w:rsid w:val="000147FC"/>
    <w:rsid w:val="00026B25"/>
    <w:rsid w:val="00037C89"/>
    <w:rsid w:val="00054249"/>
    <w:rsid w:val="00055515"/>
    <w:rsid w:val="00064EFB"/>
    <w:rsid w:val="00066701"/>
    <w:rsid w:val="00082C82"/>
    <w:rsid w:val="00087F98"/>
    <w:rsid w:val="000956F2"/>
    <w:rsid w:val="000A1E13"/>
    <w:rsid w:val="000B7B72"/>
    <w:rsid w:val="000D0C41"/>
    <w:rsid w:val="000E72C7"/>
    <w:rsid w:val="000F2100"/>
    <w:rsid w:val="000F23C8"/>
    <w:rsid w:val="00104FF8"/>
    <w:rsid w:val="00114153"/>
    <w:rsid w:val="00123049"/>
    <w:rsid w:val="00130ECA"/>
    <w:rsid w:val="0013489E"/>
    <w:rsid w:val="0013558F"/>
    <w:rsid w:val="0014201D"/>
    <w:rsid w:val="001425AD"/>
    <w:rsid w:val="001438DA"/>
    <w:rsid w:val="00144143"/>
    <w:rsid w:val="0015665F"/>
    <w:rsid w:val="00167BD1"/>
    <w:rsid w:val="00172798"/>
    <w:rsid w:val="00172F46"/>
    <w:rsid w:val="001915B4"/>
    <w:rsid w:val="001937A0"/>
    <w:rsid w:val="00194E48"/>
    <w:rsid w:val="001B0B37"/>
    <w:rsid w:val="001B3DFD"/>
    <w:rsid w:val="001C147F"/>
    <w:rsid w:val="001C2852"/>
    <w:rsid w:val="001C549F"/>
    <w:rsid w:val="001D77DE"/>
    <w:rsid w:val="001E7E8B"/>
    <w:rsid w:val="001F0281"/>
    <w:rsid w:val="00250FEF"/>
    <w:rsid w:val="002571D6"/>
    <w:rsid w:val="00257A08"/>
    <w:rsid w:val="00260640"/>
    <w:rsid w:val="002608D0"/>
    <w:rsid w:val="00296E47"/>
    <w:rsid w:val="002B2956"/>
    <w:rsid w:val="002B67E2"/>
    <w:rsid w:val="002B739F"/>
    <w:rsid w:val="002C3743"/>
    <w:rsid w:val="00314356"/>
    <w:rsid w:val="003143BA"/>
    <w:rsid w:val="00332551"/>
    <w:rsid w:val="003672B8"/>
    <w:rsid w:val="00371F72"/>
    <w:rsid w:val="00374D50"/>
    <w:rsid w:val="003753B1"/>
    <w:rsid w:val="00380B5F"/>
    <w:rsid w:val="00381825"/>
    <w:rsid w:val="003956DE"/>
    <w:rsid w:val="00397E16"/>
    <w:rsid w:val="003A6F1D"/>
    <w:rsid w:val="003C65A3"/>
    <w:rsid w:val="003D3022"/>
    <w:rsid w:val="003E2D7E"/>
    <w:rsid w:val="003E3C36"/>
    <w:rsid w:val="003F3DA4"/>
    <w:rsid w:val="003F48A8"/>
    <w:rsid w:val="003F6C89"/>
    <w:rsid w:val="00421C2D"/>
    <w:rsid w:val="00422087"/>
    <w:rsid w:val="00427A18"/>
    <w:rsid w:val="00431227"/>
    <w:rsid w:val="004359A4"/>
    <w:rsid w:val="00441ACB"/>
    <w:rsid w:val="00441D00"/>
    <w:rsid w:val="004437D7"/>
    <w:rsid w:val="00452027"/>
    <w:rsid w:val="0045476C"/>
    <w:rsid w:val="00456B93"/>
    <w:rsid w:val="00462D8B"/>
    <w:rsid w:val="00463CFA"/>
    <w:rsid w:val="00464D80"/>
    <w:rsid w:val="00483598"/>
    <w:rsid w:val="00486EF4"/>
    <w:rsid w:val="004907C7"/>
    <w:rsid w:val="0049313D"/>
    <w:rsid w:val="004B65BC"/>
    <w:rsid w:val="004C37F8"/>
    <w:rsid w:val="004C5D3A"/>
    <w:rsid w:val="004D2340"/>
    <w:rsid w:val="004D3CC7"/>
    <w:rsid w:val="00503484"/>
    <w:rsid w:val="00515DBB"/>
    <w:rsid w:val="005168CF"/>
    <w:rsid w:val="005251E7"/>
    <w:rsid w:val="00530497"/>
    <w:rsid w:val="005414E7"/>
    <w:rsid w:val="005567DC"/>
    <w:rsid w:val="005A6089"/>
    <w:rsid w:val="005A6604"/>
    <w:rsid w:val="005B1B4F"/>
    <w:rsid w:val="005D0322"/>
    <w:rsid w:val="005F1DE2"/>
    <w:rsid w:val="005F31AA"/>
    <w:rsid w:val="006055AD"/>
    <w:rsid w:val="0060626D"/>
    <w:rsid w:val="00640589"/>
    <w:rsid w:val="00646BBE"/>
    <w:rsid w:val="00655152"/>
    <w:rsid w:val="006705A4"/>
    <w:rsid w:val="0067233C"/>
    <w:rsid w:val="0069254D"/>
    <w:rsid w:val="00694919"/>
    <w:rsid w:val="006B6961"/>
    <w:rsid w:val="006C363F"/>
    <w:rsid w:val="006C6A10"/>
    <w:rsid w:val="006D0E31"/>
    <w:rsid w:val="00716684"/>
    <w:rsid w:val="0073210C"/>
    <w:rsid w:val="0074488B"/>
    <w:rsid w:val="0074518A"/>
    <w:rsid w:val="007577A8"/>
    <w:rsid w:val="007737C3"/>
    <w:rsid w:val="00782A78"/>
    <w:rsid w:val="00787F90"/>
    <w:rsid w:val="007926C0"/>
    <w:rsid w:val="00792E76"/>
    <w:rsid w:val="007A1C00"/>
    <w:rsid w:val="007B188D"/>
    <w:rsid w:val="007E3BB9"/>
    <w:rsid w:val="007F6D0A"/>
    <w:rsid w:val="00802DBB"/>
    <w:rsid w:val="00823EDE"/>
    <w:rsid w:val="00826183"/>
    <w:rsid w:val="0085673A"/>
    <w:rsid w:val="008569AA"/>
    <w:rsid w:val="008653B2"/>
    <w:rsid w:val="00875AD7"/>
    <w:rsid w:val="00880CF0"/>
    <w:rsid w:val="008863AC"/>
    <w:rsid w:val="00887BD4"/>
    <w:rsid w:val="008978C5"/>
    <w:rsid w:val="00897F8E"/>
    <w:rsid w:val="008A250A"/>
    <w:rsid w:val="008C4C6C"/>
    <w:rsid w:val="008D264E"/>
    <w:rsid w:val="008E358B"/>
    <w:rsid w:val="008E49C6"/>
    <w:rsid w:val="008F0C48"/>
    <w:rsid w:val="008F6457"/>
    <w:rsid w:val="0090548F"/>
    <w:rsid w:val="00916466"/>
    <w:rsid w:val="009215E5"/>
    <w:rsid w:val="00923817"/>
    <w:rsid w:val="009334F5"/>
    <w:rsid w:val="009370DF"/>
    <w:rsid w:val="00961956"/>
    <w:rsid w:val="009946A1"/>
    <w:rsid w:val="009B503D"/>
    <w:rsid w:val="009C5132"/>
    <w:rsid w:val="009E19E8"/>
    <w:rsid w:val="009F1EB4"/>
    <w:rsid w:val="009F7212"/>
    <w:rsid w:val="00A03289"/>
    <w:rsid w:val="00A14ED4"/>
    <w:rsid w:val="00A17A3C"/>
    <w:rsid w:val="00A2136A"/>
    <w:rsid w:val="00A251E5"/>
    <w:rsid w:val="00A27D9E"/>
    <w:rsid w:val="00A557F1"/>
    <w:rsid w:val="00A57AE4"/>
    <w:rsid w:val="00AB3834"/>
    <w:rsid w:val="00AC7741"/>
    <w:rsid w:val="00AD5B07"/>
    <w:rsid w:val="00AE034C"/>
    <w:rsid w:val="00AE6D80"/>
    <w:rsid w:val="00AF0F69"/>
    <w:rsid w:val="00B02AD5"/>
    <w:rsid w:val="00B172C0"/>
    <w:rsid w:val="00B25F21"/>
    <w:rsid w:val="00B27174"/>
    <w:rsid w:val="00B3093D"/>
    <w:rsid w:val="00B41EA4"/>
    <w:rsid w:val="00B46726"/>
    <w:rsid w:val="00B47649"/>
    <w:rsid w:val="00B614DA"/>
    <w:rsid w:val="00B7239D"/>
    <w:rsid w:val="00B80B42"/>
    <w:rsid w:val="00B8609E"/>
    <w:rsid w:val="00B93320"/>
    <w:rsid w:val="00B942D4"/>
    <w:rsid w:val="00BA43D0"/>
    <w:rsid w:val="00BA76B4"/>
    <w:rsid w:val="00BB404F"/>
    <w:rsid w:val="00BC5B8C"/>
    <w:rsid w:val="00C26D28"/>
    <w:rsid w:val="00C27888"/>
    <w:rsid w:val="00C35ADE"/>
    <w:rsid w:val="00C46E40"/>
    <w:rsid w:val="00C570A6"/>
    <w:rsid w:val="00C76384"/>
    <w:rsid w:val="00CB32DA"/>
    <w:rsid w:val="00CD0B69"/>
    <w:rsid w:val="00CE0E1E"/>
    <w:rsid w:val="00CE68A5"/>
    <w:rsid w:val="00CF4ECE"/>
    <w:rsid w:val="00D0509E"/>
    <w:rsid w:val="00D137F2"/>
    <w:rsid w:val="00D16C28"/>
    <w:rsid w:val="00D2498B"/>
    <w:rsid w:val="00D43940"/>
    <w:rsid w:val="00D4542C"/>
    <w:rsid w:val="00D46B5D"/>
    <w:rsid w:val="00D7560B"/>
    <w:rsid w:val="00D90D52"/>
    <w:rsid w:val="00D97CE3"/>
    <w:rsid w:val="00DA07B2"/>
    <w:rsid w:val="00DA3CFC"/>
    <w:rsid w:val="00DA7161"/>
    <w:rsid w:val="00DB6572"/>
    <w:rsid w:val="00DC1AC8"/>
    <w:rsid w:val="00DD1697"/>
    <w:rsid w:val="00DE2943"/>
    <w:rsid w:val="00DE4E97"/>
    <w:rsid w:val="00DF42EC"/>
    <w:rsid w:val="00E00A96"/>
    <w:rsid w:val="00E11F67"/>
    <w:rsid w:val="00E12FF8"/>
    <w:rsid w:val="00E30A5D"/>
    <w:rsid w:val="00E30C12"/>
    <w:rsid w:val="00E510EE"/>
    <w:rsid w:val="00E71563"/>
    <w:rsid w:val="00E77916"/>
    <w:rsid w:val="00EA719A"/>
    <w:rsid w:val="00EB7B93"/>
    <w:rsid w:val="00ED0A4E"/>
    <w:rsid w:val="00ED187D"/>
    <w:rsid w:val="00ED64C3"/>
    <w:rsid w:val="00EE2002"/>
    <w:rsid w:val="00EE2205"/>
    <w:rsid w:val="00EE36EB"/>
    <w:rsid w:val="00EE5E3E"/>
    <w:rsid w:val="00F0491D"/>
    <w:rsid w:val="00F1149B"/>
    <w:rsid w:val="00F12CC4"/>
    <w:rsid w:val="00F17905"/>
    <w:rsid w:val="00F21329"/>
    <w:rsid w:val="00F2427B"/>
    <w:rsid w:val="00F24CF9"/>
    <w:rsid w:val="00F27043"/>
    <w:rsid w:val="00F317D2"/>
    <w:rsid w:val="00F37592"/>
    <w:rsid w:val="00F42DDD"/>
    <w:rsid w:val="00F43F37"/>
    <w:rsid w:val="00F526E6"/>
    <w:rsid w:val="00F56349"/>
    <w:rsid w:val="00F57296"/>
    <w:rsid w:val="00F7028F"/>
    <w:rsid w:val="00FB4872"/>
    <w:rsid w:val="00FB4BC5"/>
    <w:rsid w:val="00FB6166"/>
    <w:rsid w:val="00FC0CF5"/>
    <w:rsid w:val="00FD4008"/>
    <w:rsid w:val="00FE0A9A"/>
    <w:rsid w:val="00FE1918"/>
    <w:rsid w:val="00FE5500"/>
    <w:rsid w:val="00FE58D5"/>
    <w:rsid w:val="00FE59BE"/>
    <w:rsid w:val="00FF7FCB"/>
    <w:rsid w:val="17F412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 fill="f" fillcolor="white" stroke="f">
      <v:fill color="white" on="f"/>
      <v:stroke on="f"/>
    </o:shapedefaults>
    <o:shapelayout v:ext="edit">
      <o:idmap v:ext="edit" data="2"/>
    </o:shapelayout>
  </w:shapeDefaults>
  <w:decimalSymbol w:val="."/>
  <w:listSeparator w:val=","/>
  <w14:docId w14:val="2EAE67DE"/>
  <w15:docId w15:val="{10E7DA7B-9E4D-44A8-9F5C-EF5DB04E9E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바탕" w:hAnsiTheme="minorHAnsi" w:cstheme="minorBidi"/>
        <w:lang w:val="en-US" w:eastAsia="ko-KR" w:bidi="ar-SA"/>
      </w:rPr>
    </w:rPrDefault>
    <w:pPrDefault/>
  </w:docDefaults>
  <w:latentStyles w:defLockedState="0" w:defUIPriority="0" w:defSemiHidden="0" w:defUnhideWhenUsed="0" w:defQFormat="0" w:count="376">
    <w:lsdException w:name="Normal" w:uiPriority="1" w:qFormat="1"/>
    <w:lsdException w:name="heading 1" w:uiPriority="1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1" w:qFormat="1"/>
    <w:lsdException w:name="toc 2" w:uiPriority="1" w:qFormat="1"/>
    <w:lsdException w:name="toc 3" w:uiPriority="1" w:qFormat="1"/>
    <w:lsdException w:name="footer" w:uiPriority="99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Body Text" w:uiPriority="1" w:qFormat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uiPriority w:val="1"/>
    <w:qFormat/>
    <w:pPr>
      <w:widowControl w:val="0"/>
      <w:autoSpaceDE w:val="0"/>
      <w:autoSpaceDN w:val="0"/>
    </w:pPr>
    <w:rPr>
      <w:rFonts w:ascii="Times New Roman" w:eastAsia="Times New Roman" w:hAnsi="Times New Roman" w:cs="Times New Roman"/>
      <w:sz w:val="22"/>
      <w:szCs w:val="22"/>
      <w:lang w:eastAsia="en-US" w:bidi="en-US"/>
    </w:rPr>
  </w:style>
  <w:style w:type="paragraph" w:styleId="1">
    <w:name w:val="heading 1"/>
    <w:basedOn w:val="a"/>
    <w:next w:val="a"/>
    <w:uiPriority w:val="1"/>
    <w:qFormat/>
    <w:pPr>
      <w:spacing w:before="171"/>
      <w:ind w:left="100"/>
      <w:outlineLvl w:val="0"/>
    </w:pPr>
    <w:rPr>
      <w:sz w:val="46"/>
      <w:szCs w:val="46"/>
    </w:rPr>
  </w:style>
  <w:style w:type="paragraph" w:styleId="2">
    <w:name w:val="heading 2"/>
    <w:basedOn w:val="a"/>
    <w:next w:val="a"/>
    <w:uiPriority w:val="1"/>
    <w:qFormat/>
    <w:pPr>
      <w:ind w:left="686" w:hanging="587"/>
      <w:outlineLvl w:val="1"/>
    </w:pPr>
    <w:rPr>
      <w:i/>
      <w:sz w:val="39"/>
      <w:szCs w:val="39"/>
    </w:rPr>
  </w:style>
  <w:style w:type="paragraph" w:styleId="3">
    <w:name w:val="heading 3"/>
    <w:basedOn w:val="a"/>
    <w:next w:val="a"/>
    <w:uiPriority w:val="1"/>
    <w:qFormat/>
    <w:pPr>
      <w:spacing w:before="88"/>
      <w:ind w:left="824" w:hanging="725"/>
      <w:outlineLvl w:val="2"/>
    </w:pPr>
    <w:rPr>
      <w:i/>
      <w:sz w:val="32"/>
      <w:szCs w:val="32"/>
    </w:rPr>
  </w:style>
  <w:style w:type="paragraph" w:styleId="4">
    <w:name w:val="heading 4"/>
    <w:basedOn w:val="a"/>
    <w:next w:val="a"/>
    <w:uiPriority w:val="1"/>
    <w:qFormat/>
    <w:pPr>
      <w:ind w:left="859" w:hanging="759"/>
      <w:outlineLvl w:val="3"/>
    </w:pPr>
    <w:rPr>
      <w:sz w:val="25"/>
      <w:szCs w:val="25"/>
    </w:rPr>
  </w:style>
  <w:style w:type="paragraph" w:styleId="5">
    <w:name w:val="heading 5"/>
    <w:basedOn w:val="a"/>
    <w:next w:val="a"/>
    <w:uiPriority w:val="1"/>
    <w:qFormat/>
    <w:pPr>
      <w:ind w:left="100"/>
      <w:outlineLvl w:val="4"/>
    </w:pPr>
    <w:rPr>
      <w:b/>
      <w:bCs/>
      <w:sz w:val="23"/>
      <w:szCs w:val="23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uiPriority w:val="1"/>
    <w:qFormat/>
    <w:rPr>
      <w:sz w:val="23"/>
      <w:szCs w:val="23"/>
    </w:rPr>
  </w:style>
  <w:style w:type="paragraph" w:styleId="30">
    <w:name w:val="toc 3"/>
    <w:basedOn w:val="a"/>
    <w:next w:val="a"/>
    <w:uiPriority w:val="1"/>
    <w:qFormat/>
    <w:pPr>
      <w:spacing w:before="71"/>
      <w:ind w:right="157"/>
      <w:jc w:val="right"/>
    </w:pPr>
    <w:rPr>
      <w:rFonts w:ascii="Arial" w:eastAsia="Arial" w:hAnsi="Arial" w:cs="Arial"/>
      <w:sz w:val="16"/>
      <w:szCs w:val="16"/>
    </w:rPr>
  </w:style>
  <w:style w:type="paragraph" w:styleId="10">
    <w:name w:val="toc 1"/>
    <w:basedOn w:val="a"/>
    <w:next w:val="a"/>
    <w:uiPriority w:val="1"/>
    <w:qFormat/>
    <w:pPr>
      <w:spacing w:before="127"/>
      <w:ind w:right="158"/>
      <w:jc w:val="right"/>
    </w:pPr>
    <w:rPr>
      <w:b/>
      <w:bCs/>
      <w:sz w:val="23"/>
      <w:szCs w:val="23"/>
    </w:rPr>
  </w:style>
  <w:style w:type="paragraph" w:styleId="20">
    <w:name w:val="toc 2"/>
    <w:basedOn w:val="a"/>
    <w:next w:val="a"/>
    <w:uiPriority w:val="1"/>
    <w:qFormat/>
    <w:pPr>
      <w:spacing w:before="126"/>
      <w:ind w:left="1558" w:right="158" w:hanging="1559"/>
      <w:jc w:val="right"/>
    </w:pPr>
    <w:rPr>
      <w:sz w:val="23"/>
      <w:szCs w:val="23"/>
    </w:rPr>
  </w:style>
  <w:style w:type="table" w:customStyle="1" w:styleId="TableNormal">
    <w:name w:val="Table Normal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List Paragraph"/>
    <w:basedOn w:val="a"/>
    <w:uiPriority w:val="1"/>
    <w:qFormat/>
    <w:pPr>
      <w:ind w:left="560" w:hanging="141"/>
    </w:pPr>
  </w:style>
  <w:style w:type="paragraph" w:customStyle="1" w:styleId="TableParagraph">
    <w:name w:val="Table Paragraph"/>
    <w:basedOn w:val="a"/>
    <w:uiPriority w:val="1"/>
    <w:qFormat/>
    <w:rPr>
      <w:rFonts w:ascii="Arial" w:eastAsia="Arial" w:hAnsi="Arial" w:cs="Arial"/>
    </w:rPr>
  </w:style>
  <w:style w:type="character" w:styleId="a5">
    <w:name w:val="Hyperlink"/>
    <w:uiPriority w:val="99"/>
    <w:unhideWhenUsed/>
    <w:rsid w:val="001B0B37"/>
    <w:rPr>
      <w:color w:val="0000FF"/>
      <w:u w:val="none"/>
    </w:rPr>
  </w:style>
  <w:style w:type="character" w:styleId="a6">
    <w:name w:val="Unresolved Mention"/>
    <w:basedOn w:val="a0"/>
    <w:uiPriority w:val="99"/>
    <w:semiHidden/>
    <w:unhideWhenUsed/>
    <w:rPr>
      <w:color w:val="605E5C"/>
      <w:shd w:val="clear" w:color="auto" w:fill="E1DFDD"/>
    </w:rPr>
  </w:style>
  <w:style w:type="paragraph" w:styleId="a7">
    <w:name w:val="header"/>
    <w:basedOn w:val="a"/>
    <w:link w:val="Char0"/>
    <w:rsid w:val="00462D8B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rsid w:val="00462D8B"/>
    <w:rPr>
      <w:rFonts w:ascii="Times New Roman" w:eastAsia="Times New Roman" w:hAnsi="Times New Roman" w:cs="Times New Roman"/>
      <w:sz w:val="22"/>
      <w:szCs w:val="22"/>
      <w:lang w:eastAsia="en-US" w:bidi="en-US"/>
    </w:rPr>
  </w:style>
  <w:style w:type="paragraph" w:styleId="a8">
    <w:name w:val="footer"/>
    <w:basedOn w:val="a"/>
    <w:link w:val="Char1"/>
    <w:uiPriority w:val="99"/>
    <w:rsid w:val="00462D8B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462D8B"/>
    <w:rPr>
      <w:rFonts w:ascii="Times New Roman" w:eastAsia="Times New Roman" w:hAnsi="Times New Roman" w:cs="Times New Roman"/>
      <w:sz w:val="22"/>
      <w:szCs w:val="22"/>
      <w:lang w:eastAsia="en-US" w:bidi="en-US"/>
    </w:rPr>
  </w:style>
  <w:style w:type="character" w:styleId="a9">
    <w:name w:val="FollowedHyperlink"/>
    <w:basedOn w:val="a0"/>
    <w:rsid w:val="00462D8B"/>
    <w:rPr>
      <w:color w:val="800080" w:themeColor="followedHyperlink"/>
      <w:u w:val="single"/>
    </w:rPr>
  </w:style>
  <w:style w:type="paragraph" w:customStyle="1" w:styleId="11">
    <w:name w:val="列出段落1"/>
    <w:basedOn w:val="a"/>
    <w:uiPriority w:val="34"/>
    <w:qFormat/>
    <w:rsid w:val="006C363F"/>
    <w:pPr>
      <w:autoSpaceDE/>
      <w:autoSpaceDN/>
      <w:ind w:firstLineChars="200" w:firstLine="420"/>
      <w:jc w:val="both"/>
    </w:pPr>
    <w:rPr>
      <w:rFonts w:ascii="Calibri" w:eastAsia="SimSun" w:hAnsi="Calibri" w:cs="SimHei"/>
      <w:kern w:val="2"/>
      <w:sz w:val="21"/>
      <w:lang w:eastAsia="zh-CN" w:bidi="ar-SA"/>
    </w:rPr>
  </w:style>
  <w:style w:type="paragraph" w:styleId="aa">
    <w:name w:val="annotation text"/>
    <w:basedOn w:val="a"/>
    <w:link w:val="Char2"/>
    <w:unhideWhenUsed/>
    <w:rsid w:val="00F27043"/>
    <w:pPr>
      <w:autoSpaceDE/>
      <w:autoSpaceDN/>
    </w:pPr>
    <w:rPr>
      <w:rFonts w:ascii="Calibri" w:eastAsia="SimSun" w:hAnsi="Calibri" w:cs="SimHei"/>
      <w:kern w:val="2"/>
      <w:sz w:val="21"/>
      <w:lang w:eastAsia="zh-CN" w:bidi="ar-SA"/>
    </w:rPr>
  </w:style>
  <w:style w:type="character" w:customStyle="1" w:styleId="Char2">
    <w:name w:val="메모 텍스트 Char"/>
    <w:basedOn w:val="a0"/>
    <w:link w:val="aa"/>
    <w:rsid w:val="00F27043"/>
    <w:rPr>
      <w:rFonts w:ascii="Calibri" w:eastAsia="SimSun" w:hAnsi="Calibri" w:cs="SimHei"/>
      <w:kern w:val="2"/>
      <w:sz w:val="21"/>
      <w:szCs w:val="22"/>
      <w:lang w:eastAsia="zh-CN"/>
    </w:rPr>
  </w:style>
  <w:style w:type="character" w:customStyle="1" w:styleId="Char">
    <w:name w:val="본문 Char"/>
    <w:basedOn w:val="a0"/>
    <w:link w:val="a3"/>
    <w:uiPriority w:val="1"/>
    <w:rsid w:val="00123049"/>
    <w:rPr>
      <w:rFonts w:ascii="Times New Roman" w:eastAsia="Times New Roman" w:hAnsi="Times New Roman" w:cs="Times New Roman"/>
      <w:sz w:val="23"/>
      <w:szCs w:val="23"/>
      <w:lang w:eastAsia="en-US" w:bidi="en-US"/>
    </w:rPr>
  </w:style>
  <w:style w:type="paragraph" w:styleId="ab">
    <w:name w:val="Revision"/>
    <w:hidden/>
    <w:uiPriority w:val="99"/>
    <w:semiHidden/>
    <w:rsid w:val="00F526E6"/>
    <w:rPr>
      <w:rFonts w:ascii="Times New Roman" w:eastAsia="Times New Roman" w:hAnsi="Times New Roman" w:cs="Times New Roman"/>
      <w:sz w:val="22"/>
      <w:szCs w:val="22"/>
      <w:lang w:eastAsia="en-US" w:bidi="en-US"/>
    </w:rPr>
  </w:style>
  <w:style w:type="paragraph" w:styleId="ac">
    <w:name w:val="footnote text"/>
    <w:basedOn w:val="a"/>
    <w:link w:val="Char3"/>
    <w:rsid w:val="003E3C36"/>
    <w:pPr>
      <w:snapToGrid w:val="0"/>
    </w:pPr>
  </w:style>
  <w:style w:type="character" w:customStyle="1" w:styleId="Char3">
    <w:name w:val="각주 텍스트 Char"/>
    <w:basedOn w:val="a0"/>
    <w:link w:val="ac"/>
    <w:rsid w:val="003E3C36"/>
    <w:rPr>
      <w:rFonts w:ascii="Times New Roman" w:eastAsia="Times New Roman" w:hAnsi="Times New Roman" w:cs="Times New Roman"/>
      <w:sz w:val="22"/>
      <w:szCs w:val="22"/>
      <w:lang w:eastAsia="en-US" w:bidi="en-US"/>
    </w:rPr>
  </w:style>
  <w:style w:type="character" w:styleId="ad">
    <w:name w:val="footnote reference"/>
    <w:basedOn w:val="a0"/>
    <w:rsid w:val="003E3C36"/>
    <w:rPr>
      <w:vertAlign w:val="superscript"/>
    </w:rPr>
  </w:style>
  <w:style w:type="table" w:styleId="ae">
    <w:name w:val="Table Grid"/>
    <w:basedOn w:val="a1"/>
    <w:rsid w:val="0069491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247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3312033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587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6500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886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451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282506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596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7735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5315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893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043138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56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931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708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7.png"/><Relationship Id="rId21" Type="http://schemas.openxmlformats.org/officeDocument/2006/relationships/image" Target="media/image8.jpeg"/><Relationship Id="rId63" Type="http://schemas.openxmlformats.org/officeDocument/2006/relationships/image" Target="media/image46.png"/><Relationship Id="rId159" Type="http://schemas.openxmlformats.org/officeDocument/2006/relationships/image" Target="media/image135.jpeg"/><Relationship Id="rId170" Type="http://schemas.openxmlformats.org/officeDocument/2006/relationships/image" Target="media/image146.png"/><Relationship Id="rId226" Type="http://schemas.openxmlformats.org/officeDocument/2006/relationships/image" Target="media/image202.png"/><Relationship Id="rId268" Type="http://schemas.openxmlformats.org/officeDocument/2006/relationships/image" Target="media/image238.jpeg"/><Relationship Id="rId32" Type="http://schemas.openxmlformats.org/officeDocument/2006/relationships/image" Target="media/image16.jpeg"/><Relationship Id="rId74" Type="http://schemas.openxmlformats.org/officeDocument/2006/relationships/header" Target="header9.xml"/><Relationship Id="rId128" Type="http://schemas.openxmlformats.org/officeDocument/2006/relationships/image" Target="media/image108.png"/><Relationship Id="rId5" Type="http://schemas.openxmlformats.org/officeDocument/2006/relationships/settings" Target="settings.xml"/><Relationship Id="rId181" Type="http://schemas.openxmlformats.org/officeDocument/2006/relationships/image" Target="media/image157.png"/><Relationship Id="rId237" Type="http://schemas.openxmlformats.org/officeDocument/2006/relationships/image" Target="media/image211.jpeg"/><Relationship Id="rId279" Type="http://schemas.openxmlformats.org/officeDocument/2006/relationships/image" Target="media/image249.jpeg"/><Relationship Id="rId43" Type="http://schemas.openxmlformats.org/officeDocument/2006/relationships/image" Target="media/image26.png"/><Relationship Id="rId139" Type="http://schemas.openxmlformats.org/officeDocument/2006/relationships/image" Target="media/image117.jpeg"/><Relationship Id="rId85" Type="http://schemas.openxmlformats.org/officeDocument/2006/relationships/image" Target="media/image66.png"/><Relationship Id="rId150" Type="http://schemas.openxmlformats.org/officeDocument/2006/relationships/header" Target="header13.xml"/><Relationship Id="rId171" Type="http://schemas.openxmlformats.org/officeDocument/2006/relationships/image" Target="media/image147.png"/><Relationship Id="rId192" Type="http://schemas.openxmlformats.org/officeDocument/2006/relationships/image" Target="media/image168.png"/><Relationship Id="rId206" Type="http://schemas.openxmlformats.org/officeDocument/2006/relationships/image" Target="media/image182.png"/><Relationship Id="rId227" Type="http://schemas.openxmlformats.org/officeDocument/2006/relationships/image" Target="media/image203.jpeg"/><Relationship Id="rId248" Type="http://schemas.openxmlformats.org/officeDocument/2006/relationships/header" Target="header20.xml"/><Relationship Id="rId269" Type="http://schemas.openxmlformats.org/officeDocument/2006/relationships/image" Target="media/image239.png"/><Relationship Id="rId12" Type="http://schemas.openxmlformats.org/officeDocument/2006/relationships/header" Target="header1.xml"/><Relationship Id="rId33" Type="http://schemas.openxmlformats.org/officeDocument/2006/relationships/image" Target="media/image17.png"/><Relationship Id="rId108" Type="http://schemas.openxmlformats.org/officeDocument/2006/relationships/image" Target="media/image89.png"/><Relationship Id="rId129" Type="http://schemas.openxmlformats.org/officeDocument/2006/relationships/image" Target="media/image109.png"/><Relationship Id="rId280" Type="http://schemas.openxmlformats.org/officeDocument/2006/relationships/image" Target="media/image250.jpeg"/><Relationship Id="rId54" Type="http://schemas.openxmlformats.org/officeDocument/2006/relationships/image" Target="media/image37.png"/><Relationship Id="rId75" Type="http://schemas.openxmlformats.org/officeDocument/2006/relationships/header" Target="header10.xml"/><Relationship Id="rId96" Type="http://schemas.openxmlformats.org/officeDocument/2006/relationships/image" Target="media/image77.jpeg"/><Relationship Id="rId140" Type="http://schemas.openxmlformats.org/officeDocument/2006/relationships/image" Target="media/image118.jpeg"/><Relationship Id="rId161" Type="http://schemas.openxmlformats.org/officeDocument/2006/relationships/image" Target="media/image137.png"/><Relationship Id="rId182" Type="http://schemas.openxmlformats.org/officeDocument/2006/relationships/image" Target="media/image158.png"/><Relationship Id="rId217" Type="http://schemas.openxmlformats.org/officeDocument/2006/relationships/image" Target="media/image193.png"/><Relationship Id="rId6" Type="http://schemas.openxmlformats.org/officeDocument/2006/relationships/webSettings" Target="webSettings.xml"/><Relationship Id="rId238" Type="http://schemas.openxmlformats.org/officeDocument/2006/relationships/header" Target="header17.xml"/><Relationship Id="rId259" Type="http://schemas.openxmlformats.org/officeDocument/2006/relationships/image" Target="media/image229.png"/><Relationship Id="rId23" Type="http://schemas.openxmlformats.org/officeDocument/2006/relationships/image" Target="media/image10.jpeg"/><Relationship Id="rId119" Type="http://schemas.openxmlformats.org/officeDocument/2006/relationships/image" Target="media/image99.jpeg"/><Relationship Id="rId270" Type="http://schemas.openxmlformats.org/officeDocument/2006/relationships/image" Target="media/image240.png"/><Relationship Id="rId44" Type="http://schemas.openxmlformats.org/officeDocument/2006/relationships/image" Target="media/image27.png"/><Relationship Id="rId65" Type="http://schemas.openxmlformats.org/officeDocument/2006/relationships/image" Target="media/image48.png"/><Relationship Id="rId86" Type="http://schemas.openxmlformats.org/officeDocument/2006/relationships/image" Target="media/image67.png"/><Relationship Id="rId130" Type="http://schemas.openxmlformats.org/officeDocument/2006/relationships/image" Target="media/image110.png"/><Relationship Id="rId151" Type="http://schemas.openxmlformats.org/officeDocument/2006/relationships/header" Target="header14.xml"/><Relationship Id="rId172" Type="http://schemas.openxmlformats.org/officeDocument/2006/relationships/image" Target="media/image148.png"/><Relationship Id="rId193" Type="http://schemas.openxmlformats.org/officeDocument/2006/relationships/image" Target="media/image169.jpeg"/><Relationship Id="rId207" Type="http://schemas.openxmlformats.org/officeDocument/2006/relationships/image" Target="media/image183.png"/><Relationship Id="rId228" Type="http://schemas.openxmlformats.org/officeDocument/2006/relationships/image" Target="media/image204.png"/><Relationship Id="rId249" Type="http://schemas.openxmlformats.org/officeDocument/2006/relationships/image" Target="media/image219.jpeg"/><Relationship Id="rId13" Type="http://schemas.openxmlformats.org/officeDocument/2006/relationships/header" Target="header2.xml"/><Relationship Id="rId109" Type="http://schemas.openxmlformats.org/officeDocument/2006/relationships/image" Target="media/image90.png"/><Relationship Id="rId260" Type="http://schemas.openxmlformats.org/officeDocument/2006/relationships/image" Target="media/image230.png"/><Relationship Id="rId281" Type="http://schemas.openxmlformats.org/officeDocument/2006/relationships/image" Target="media/image251.jpeg"/><Relationship Id="rId34" Type="http://schemas.openxmlformats.org/officeDocument/2006/relationships/image" Target="media/image18.png"/><Relationship Id="rId55" Type="http://schemas.openxmlformats.org/officeDocument/2006/relationships/image" Target="media/image38.png"/><Relationship Id="rId76" Type="http://schemas.openxmlformats.org/officeDocument/2006/relationships/image" Target="media/image57.png"/><Relationship Id="rId97" Type="http://schemas.openxmlformats.org/officeDocument/2006/relationships/image" Target="media/image78.jpeg"/><Relationship Id="rId120" Type="http://schemas.openxmlformats.org/officeDocument/2006/relationships/image" Target="media/image100.png"/><Relationship Id="rId141" Type="http://schemas.openxmlformats.org/officeDocument/2006/relationships/image" Target="media/image119.png"/><Relationship Id="rId7" Type="http://schemas.openxmlformats.org/officeDocument/2006/relationships/footnotes" Target="footnotes.xml"/><Relationship Id="rId162" Type="http://schemas.openxmlformats.org/officeDocument/2006/relationships/image" Target="media/image138.png"/><Relationship Id="rId183" Type="http://schemas.openxmlformats.org/officeDocument/2006/relationships/image" Target="media/image159.png"/><Relationship Id="rId218" Type="http://schemas.openxmlformats.org/officeDocument/2006/relationships/image" Target="media/image194.png"/><Relationship Id="rId239" Type="http://schemas.openxmlformats.org/officeDocument/2006/relationships/header" Target="header18.xml"/><Relationship Id="rId250" Type="http://schemas.openxmlformats.org/officeDocument/2006/relationships/image" Target="media/image220.png"/><Relationship Id="rId271" Type="http://schemas.openxmlformats.org/officeDocument/2006/relationships/image" Target="media/image241.jpeg"/><Relationship Id="rId24" Type="http://schemas.openxmlformats.org/officeDocument/2006/relationships/header" Target="header5.xml"/><Relationship Id="rId45" Type="http://schemas.openxmlformats.org/officeDocument/2006/relationships/image" Target="media/image28.png"/><Relationship Id="rId66" Type="http://schemas.openxmlformats.org/officeDocument/2006/relationships/image" Target="media/image49.png"/><Relationship Id="rId87" Type="http://schemas.openxmlformats.org/officeDocument/2006/relationships/image" Target="media/image68.png"/><Relationship Id="rId110" Type="http://schemas.openxmlformats.org/officeDocument/2006/relationships/image" Target="media/image91.jpeg"/><Relationship Id="rId131" Type="http://schemas.openxmlformats.org/officeDocument/2006/relationships/image" Target="media/image111.png"/><Relationship Id="rId152" Type="http://schemas.openxmlformats.org/officeDocument/2006/relationships/image" Target="media/image128.png"/><Relationship Id="rId173" Type="http://schemas.openxmlformats.org/officeDocument/2006/relationships/image" Target="media/image149.png"/><Relationship Id="rId194" Type="http://schemas.openxmlformats.org/officeDocument/2006/relationships/image" Target="media/image170.png"/><Relationship Id="rId208" Type="http://schemas.openxmlformats.org/officeDocument/2006/relationships/image" Target="media/image184.png"/><Relationship Id="rId229" Type="http://schemas.openxmlformats.org/officeDocument/2006/relationships/header" Target="header15.xml"/><Relationship Id="rId240" Type="http://schemas.openxmlformats.org/officeDocument/2006/relationships/image" Target="media/image212.png"/><Relationship Id="rId261" Type="http://schemas.openxmlformats.org/officeDocument/2006/relationships/image" Target="media/image231.png"/><Relationship Id="rId14" Type="http://schemas.openxmlformats.org/officeDocument/2006/relationships/header" Target="header3.xml"/><Relationship Id="rId35" Type="http://schemas.openxmlformats.org/officeDocument/2006/relationships/image" Target="media/image19.jpeg"/><Relationship Id="rId56" Type="http://schemas.openxmlformats.org/officeDocument/2006/relationships/image" Target="media/image39.png"/><Relationship Id="rId77" Type="http://schemas.openxmlformats.org/officeDocument/2006/relationships/image" Target="media/image58.jpeg"/><Relationship Id="rId100" Type="http://schemas.openxmlformats.org/officeDocument/2006/relationships/image" Target="media/image81.jpeg"/><Relationship Id="rId282" Type="http://schemas.openxmlformats.org/officeDocument/2006/relationships/image" Target="media/image252.jpeg"/><Relationship Id="rId8" Type="http://schemas.openxmlformats.org/officeDocument/2006/relationships/endnotes" Target="endnotes.xml"/><Relationship Id="rId98" Type="http://schemas.openxmlformats.org/officeDocument/2006/relationships/image" Target="media/image79.png"/><Relationship Id="rId121" Type="http://schemas.openxmlformats.org/officeDocument/2006/relationships/image" Target="media/image101.png"/><Relationship Id="rId142" Type="http://schemas.openxmlformats.org/officeDocument/2006/relationships/image" Target="media/image120.jpeg"/><Relationship Id="rId163" Type="http://schemas.openxmlformats.org/officeDocument/2006/relationships/image" Target="media/image139.jpeg"/><Relationship Id="rId184" Type="http://schemas.openxmlformats.org/officeDocument/2006/relationships/image" Target="media/image160.png"/><Relationship Id="rId219" Type="http://schemas.openxmlformats.org/officeDocument/2006/relationships/image" Target="media/image195.png"/><Relationship Id="rId230" Type="http://schemas.openxmlformats.org/officeDocument/2006/relationships/header" Target="header16.xml"/><Relationship Id="rId251" Type="http://schemas.openxmlformats.org/officeDocument/2006/relationships/image" Target="media/image221.jpeg"/><Relationship Id="rId25" Type="http://schemas.openxmlformats.org/officeDocument/2006/relationships/image" Target="media/image11.jpeg"/><Relationship Id="rId46" Type="http://schemas.openxmlformats.org/officeDocument/2006/relationships/image" Target="media/image29.png"/><Relationship Id="rId67" Type="http://schemas.openxmlformats.org/officeDocument/2006/relationships/image" Target="media/image50.png"/><Relationship Id="rId272" Type="http://schemas.openxmlformats.org/officeDocument/2006/relationships/image" Target="media/image242.jpeg"/><Relationship Id="rId88" Type="http://schemas.openxmlformats.org/officeDocument/2006/relationships/image" Target="media/image69.png"/><Relationship Id="rId111" Type="http://schemas.openxmlformats.org/officeDocument/2006/relationships/image" Target="media/image92.jpeg"/><Relationship Id="rId132" Type="http://schemas.openxmlformats.org/officeDocument/2006/relationships/image" Target="media/image112.png"/><Relationship Id="rId153" Type="http://schemas.openxmlformats.org/officeDocument/2006/relationships/image" Target="media/image129.jpeg"/><Relationship Id="rId174" Type="http://schemas.openxmlformats.org/officeDocument/2006/relationships/image" Target="media/image150.png"/><Relationship Id="rId195" Type="http://schemas.openxmlformats.org/officeDocument/2006/relationships/image" Target="media/image171.png"/><Relationship Id="rId209" Type="http://schemas.openxmlformats.org/officeDocument/2006/relationships/image" Target="media/image185.jpeg"/><Relationship Id="rId220" Type="http://schemas.openxmlformats.org/officeDocument/2006/relationships/image" Target="media/image196.png"/><Relationship Id="rId241" Type="http://schemas.openxmlformats.org/officeDocument/2006/relationships/image" Target="media/image213.png"/><Relationship Id="rId15" Type="http://schemas.openxmlformats.org/officeDocument/2006/relationships/image" Target="media/image3.png"/><Relationship Id="rId36" Type="http://schemas.openxmlformats.org/officeDocument/2006/relationships/header" Target="header8.xml"/><Relationship Id="rId57" Type="http://schemas.openxmlformats.org/officeDocument/2006/relationships/image" Target="media/image40.png"/><Relationship Id="rId262" Type="http://schemas.openxmlformats.org/officeDocument/2006/relationships/image" Target="media/image232.png"/><Relationship Id="rId283" Type="http://schemas.openxmlformats.org/officeDocument/2006/relationships/image" Target="media/image253.jpeg"/><Relationship Id="rId78" Type="http://schemas.openxmlformats.org/officeDocument/2006/relationships/image" Target="media/image59.png"/><Relationship Id="rId99" Type="http://schemas.openxmlformats.org/officeDocument/2006/relationships/image" Target="media/image80.png"/><Relationship Id="rId101" Type="http://schemas.openxmlformats.org/officeDocument/2006/relationships/image" Target="media/image82.jpeg"/><Relationship Id="rId122" Type="http://schemas.openxmlformats.org/officeDocument/2006/relationships/image" Target="media/image102.png"/><Relationship Id="rId143" Type="http://schemas.openxmlformats.org/officeDocument/2006/relationships/image" Target="media/image121.png"/><Relationship Id="rId164" Type="http://schemas.openxmlformats.org/officeDocument/2006/relationships/image" Target="media/image140.png"/><Relationship Id="rId185" Type="http://schemas.openxmlformats.org/officeDocument/2006/relationships/image" Target="media/image161.png"/><Relationship Id="rId9" Type="http://schemas.openxmlformats.org/officeDocument/2006/relationships/image" Target="media/image2.jpeg"/><Relationship Id="rId210" Type="http://schemas.openxmlformats.org/officeDocument/2006/relationships/image" Target="media/image186.png"/><Relationship Id="rId26" Type="http://schemas.openxmlformats.org/officeDocument/2006/relationships/image" Target="media/image12.png"/><Relationship Id="rId231" Type="http://schemas.openxmlformats.org/officeDocument/2006/relationships/image" Target="media/image205.jpeg"/><Relationship Id="rId252" Type="http://schemas.openxmlformats.org/officeDocument/2006/relationships/image" Target="media/image222.png"/><Relationship Id="rId273" Type="http://schemas.openxmlformats.org/officeDocument/2006/relationships/image" Target="media/image243.png"/><Relationship Id="rId47" Type="http://schemas.openxmlformats.org/officeDocument/2006/relationships/image" Target="media/image30.png"/><Relationship Id="rId68" Type="http://schemas.openxmlformats.org/officeDocument/2006/relationships/image" Target="media/image51.png"/><Relationship Id="rId89" Type="http://schemas.openxmlformats.org/officeDocument/2006/relationships/image" Target="media/image70.png"/><Relationship Id="rId112" Type="http://schemas.openxmlformats.org/officeDocument/2006/relationships/image" Target="media/image93.png"/><Relationship Id="rId133" Type="http://schemas.openxmlformats.org/officeDocument/2006/relationships/image" Target="media/image113.png"/><Relationship Id="rId154" Type="http://schemas.openxmlformats.org/officeDocument/2006/relationships/image" Target="media/image130.png"/><Relationship Id="rId175" Type="http://schemas.openxmlformats.org/officeDocument/2006/relationships/image" Target="media/image151.png"/><Relationship Id="rId196" Type="http://schemas.openxmlformats.org/officeDocument/2006/relationships/image" Target="media/image172.png"/><Relationship Id="rId200" Type="http://schemas.openxmlformats.org/officeDocument/2006/relationships/image" Target="media/image176.png"/><Relationship Id="rId16" Type="http://schemas.openxmlformats.org/officeDocument/2006/relationships/image" Target="media/image4.png"/><Relationship Id="rId221" Type="http://schemas.openxmlformats.org/officeDocument/2006/relationships/image" Target="media/image197.png"/><Relationship Id="rId242" Type="http://schemas.openxmlformats.org/officeDocument/2006/relationships/image" Target="media/image214.png"/><Relationship Id="rId263" Type="http://schemas.openxmlformats.org/officeDocument/2006/relationships/image" Target="media/image233.png"/><Relationship Id="rId284" Type="http://schemas.openxmlformats.org/officeDocument/2006/relationships/image" Target="media/image254.png"/><Relationship Id="rId37" Type="http://schemas.openxmlformats.org/officeDocument/2006/relationships/image" Target="media/image20.png"/><Relationship Id="rId58" Type="http://schemas.openxmlformats.org/officeDocument/2006/relationships/image" Target="media/image41.png"/><Relationship Id="rId79" Type="http://schemas.openxmlformats.org/officeDocument/2006/relationships/image" Target="media/image60.jpeg"/><Relationship Id="rId102" Type="http://schemas.openxmlformats.org/officeDocument/2006/relationships/image" Target="media/image83.jpeg"/><Relationship Id="rId123" Type="http://schemas.openxmlformats.org/officeDocument/2006/relationships/image" Target="media/image103.png"/><Relationship Id="rId144" Type="http://schemas.openxmlformats.org/officeDocument/2006/relationships/image" Target="media/image122.jpeg"/><Relationship Id="rId90" Type="http://schemas.openxmlformats.org/officeDocument/2006/relationships/image" Target="media/image71.png"/><Relationship Id="rId165" Type="http://schemas.openxmlformats.org/officeDocument/2006/relationships/image" Target="media/image141.png"/><Relationship Id="rId186" Type="http://schemas.openxmlformats.org/officeDocument/2006/relationships/image" Target="media/image162.png"/><Relationship Id="rId211" Type="http://schemas.openxmlformats.org/officeDocument/2006/relationships/image" Target="media/image187.png"/><Relationship Id="rId232" Type="http://schemas.openxmlformats.org/officeDocument/2006/relationships/image" Target="media/image206.png"/><Relationship Id="rId253" Type="http://schemas.openxmlformats.org/officeDocument/2006/relationships/image" Target="media/image223.jpeg"/><Relationship Id="rId274" Type="http://schemas.openxmlformats.org/officeDocument/2006/relationships/image" Target="media/image244.png"/><Relationship Id="rId27" Type="http://schemas.openxmlformats.org/officeDocument/2006/relationships/header" Target="header6.xml"/><Relationship Id="rId48" Type="http://schemas.openxmlformats.org/officeDocument/2006/relationships/image" Target="media/image31.png"/><Relationship Id="rId69" Type="http://schemas.openxmlformats.org/officeDocument/2006/relationships/image" Target="media/image52.jpeg"/><Relationship Id="rId134" Type="http://schemas.openxmlformats.org/officeDocument/2006/relationships/header" Target="header11.xml"/><Relationship Id="rId80" Type="http://schemas.openxmlformats.org/officeDocument/2006/relationships/image" Target="media/image61.png"/><Relationship Id="rId155" Type="http://schemas.openxmlformats.org/officeDocument/2006/relationships/image" Target="media/image131.jpeg"/><Relationship Id="rId176" Type="http://schemas.openxmlformats.org/officeDocument/2006/relationships/image" Target="media/image152.png"/><Relationship Id="rId197" Type="http://schemas.openxmlformats.org/officeDocument/2006/relationships/image" Target="media/image173.png"/><Relationship Id="rId201" Type="http://schemas.openxmlformats.org/officeDocument/2006/relationships/image" Target="media/image177.png"/><Relationship Id="rId222" Type="http://schemas.openxmlformats.org/officeDocument/2006/relationships/image" Target="media/image198.jpeg"/><Relationship Id="rId243" Type="http://schemas.openxmlformats.org/officeDocument/2006/relationships/image" Target="media/image215.jpeg"/><Relationship Id="rId264" Type="http://schemas.openxmlformats.org/officeDocument/2006/relationships/image" Target="media/image234.jpeg"/><Relationship Id="rId285" Type="http://schemas.openxmlformats.org/officeDocument/2006/relationships/image" Target="media/image255.png"/><Relationship Id="rId17" Type="http://schemas.openxmlformats.org/officeDocument/2006/relationships/image" Target="media/image5.png"/><Relationship Id="rId38" Type="http://schemas.openxmlformats.org/officeDocument/2006/relationships/image" Target="media/image21.png"/><Relationship Id="rId59" Type="http://schemas.openxmlformats.org/officeDocument/2006/relationships/image" Target="media/image42.png"/><Relationship Id="rId103" Type="http://schemas.openxmlformats.org/officeDocument/2006/relationships/image" Target="media/image84.png"/><Relationship Id="rId124" Type="http://schemas.openxmlformats.org/officeDocument/2006/relationships/image" Target="media/image104.png"/><Relationship Id="rId70" Type="http://schemas.openxmlformats.org/officeDocument/2006/relationships/image" Target="media/image53.png"/><Relationship Id="rId91" Type="http://schemas.openxmlformats.org/officeDocument/2006/relationships/image" Target="media/image72.png"/><Relationship Id="rId145" Type="http://schemas.openxmlformats.org/officeDocument/2006/relationships/image" Target="media/image123.png"/><Relationship Id="rId166" Type="http://schemas.openxmlformats.org/officeDocument/2006/relationships/image" Target="media/image142.jpeg"/><Relationship Id="rId187" Type="http://schemas.openxmlformats.org/officeDocument/2006/relationships/image" Target="media/image163.png"/><Relationship Id="rId1" Type="http://schemas.openxmlformats.org/officeDocument/2006/relationships/customXml" Target="../customXml/item1.xml"/><Relationship Id="rId212" Type="http://schemas.openxmlformats.org/officeDocument/2006/relationships/image" Target="media/image188.jpeg"/><Relationship Id="rId233" Type="http://schemas.openxmlformats.org/officeDocument/2006/relationships/image" Target="media/image207.png"/><Relationship Id="rId254" Type="http://schemas.openxmlformats.org/officeDocument/2006/relationships/image" Target="media/image224.png"/><Relationship Id="rId28" Type="http://schemas.openxmlformats.org/officeDocument/2006/relationships/header" Target="header7.xml"/><Relationship Id="rId49" Type="http://schemas.openxmlformats.org/officeDocument/2006/relationships/image" Target="media/image32.png"/><Relationship Id="rId114" Type="http://schemas.openxmlformats.org/officeDocument/2006/relationships/image" Target="media/image94.png"/><Relationship Id="rId275" Type="http://schemas.openxmlformats.org/officeDocument/2006/relationships/image" Target="media/image245.png"/><Relationship Id="rId60" Type="http://schemas.openxmlformats.org/officeDocument/2006/relationships/image" Target="media/image43.jpeg"/><Relationship Id="rId81" Type="http://schemas.openxmlformats.org/officeDocument/2006/relationships/image" Target="media/image62.png"/><Relationship Id="rId135" Type="http://schemas.openxmlformats.org/officeDocument/2006/relationships/header" Target="header12.xml"/><Relationship Id="rId156" Type="http://schemas.openxmlformats.org/officeDocument/2006/relationships/image" Target="media/image132.jpeg"/><Relationship Id="rId177" Type="http://schemas.openxmlformats.org/officeDocument/2006/relationships/image" Target="media/image153.png"/><Relationship Id="rId198" Type="http://schemas.openxmlformats.org/officeDocument/2006/relationships/image" Target="media/image174.png"/><Relationship Id="rId202" Type="http://schemas.openxmlformats.org/officeDocument/2006/relationships/image" Target="media/image178.jpeg"/><Relationship Id="rId223" Type="http://schemas.openxmlformats.org/officeDocument/2006/relationships/image" Target="media/image199.png"/><Relationship Id="rId244" Type="http://schemas.openxmlformats.org/officeDocument/2006/relationships/image" Target="media/image216.png"/><Relationship Id="rId18" Type="http://schemas.openxmlformats.org/officeDocument/2006/relationships/image" Target="media/image6.png"/><Relationship Id="rId39" Type="http://schemas.openxmlformats.org/officeDocument/2006/relationships/image" Target="media/image22.png"/><Relationship Id="rId265" Type="http://schemas.openxmlformats.org/officeDocument/2006/relationships/image" Target="media/image235.png"/><Relationship Id="rId286" Type="http://schemas.openxmlformats.org/officeDocument/2006/relationships/image" Target="media/image256.jpeg"/><Relationship Id="rId50" Type="http://schemas.openxmlformats.org/officeDocument/2006/relationships/image" Target="media/image33.png"/><Relationship Id="rId104" Type="http://schemas.openxmlformats.org/officeDocument/2006/relationships/image" Target="media/image85.png"/><Relationship Id="rId125" Type="http://schemas.openxmlformats.org/officeDocument/2006/relationships/image" Target="media/image105.png"/><Relationship Id="rId146" Type="http://schemas.openxmlformats.org/officeDocument/2006/relationships/image" Target="media/image124.png"/><Relationship Id="rId167" Type="http://schemas.openxmlformats.org/officeDocument/2006/relationships/image" Target="media/image143.png"/><Relationship Id="rId188" Type="http://schemas.openxmlformats.org/officeDocument/2006/relationships/image" Target="media/image164.png"/><Relationship Id="rId71" Type="http://schemas.openxmlformats.org/officeDocument/2006/relationships/image" Target="media/image54.png"/><Relationship Id="rId92" Type="http://schemas.openxmlformats.org/officeDocument/2006/relationships/image" Target="media/image73.png"/><Relationship Id="rId213" Type="http://schemas.openxmlformats.org/officeDocument/2006/relationships/image" Target="media/image189.png"/><Relationship Id="rId234" Type="http://schemas.openxmlformats.org/officeDocument/2006/relationships/image" Target="media/image208.jpeg"/><Relationship Id="rId2" Type="http://schemas.openxmlformats.org/officeDocument/2006/relationships/customXml" Target="../customXml/item2.xml"/><Relationship Id="rId29" Type="http://schemas.openxmlformats.org/officeDocument/2006/relationships/image" Target="media/image13.png"/><Relationship Id="rId255" Type="http://schemas.openxmlformats.org/officeDocument/2006/relationships/image" Target="media/image225.png"/><Relationship Id="rId276" Type="http://schemas.openxmlformats.org/officeDocument/2006/relationships/image" Target="media/image246.png"/><Relationship Id="rId40" Type="http://schemas.openxmlformats.org/officeDocument/2006/relationships/image" Target="media/image23.png"/><Relationship Id="rId115" Type="http://schemas.openxmlformats.org/officeDocument/2006/relationships/image" Target="media/image95.png"/><Relationship Id="rId136" Type="http://schemas.openxmlformats.org/officeDocument/2006/relationships/image" Target="media/image114.png"/><Relationship Id="rId157" Type="http://schemas.openxmlformats.org/officeDocument/2006/relationships/image" Target="media/image133.jpeg"/><Relationship Id="rId178" Type="http://schemas.openxmlformats.org/officeDocument/2006/relationships/image" Target="media/image154.png"/><Relationship Id="rId61" Type="http://schemas.openxmlformats.org/officeDocument/2006/relationships/image" Target="media/image44.png"/><Relationship Id="rId82" Type="http://schemas.openxmlformats.org/officeDocument/2006/relationships/image" Target="media/image63.png"/><Relationship Id="rId199" Type="http://schemas.openxmlformats.org/officeDocument/2006/relationships/image" Target="media/image175.png"/><Relationship Id="rId203" Type="http://schemas.openxmlformats.org/officeDocument/2006/relationships/image" Target="media/image179.jpeg"/><Relationship Id="rId19" Type="http://schemas.openxmlformats.org/officeDocument/2006/relationships/image" Target="media/image7.png"/><Relationship Id="rId224" Type="http://schemas.openxmlformats.org/officeDocument/2006/relationships/image" Target="media/image200.png"/><Relationship Id="rId245" Type="http://schemas.openxmlformats.org/officeDocument/2006/relationships/image" Target="media/image217.png"/><Relationship Id="rId266" Type="http://schemas.openxmlformats.org/officeDocument/2006/relationships/image" Target="media/image236.jpeg"/><Relationship Id="rId287" Type="http://schemas.openxmlformats.org/officeDocument/2006/relationships/fontTable" Target="fontTable.xml"/><Relationship Id="rId30" Type="http://schemas.openxmlformats.org/officeDocument/2006/relationships/image" Target="media/image14.png"/><Relationship Id="rId105" Type="http://schemas.openxmlformats.org/officeDocument/2006/relationships/image" Target="media/image86.png"/><Relationship Id="rId126" Type="http://schemas.openxmlformats.org/officeDocument/2006/relationships/image" Target="media/image106.png"/><Relationship Id="rId147" Type="http://schemas.openxmlformats.org/officeDocument/2006/relationships/image" Target="media/image125.jpeg"/><Relationship Id="rId168" Type="http://schemas.openxmlformats.org/officeDocument/2006/relationships/image" Target="media/image144.png"/><Relationship Id="rId51" Type="http://schemas.openxmlformats.org/officeDocument/2006/relationships/image" Target="media/image34.png"/><Relationship Id="rId72" Type="http://schemas.openxmlformats.org/officeDocument/2006/relationships/image" Target="media/image55.png"/><Relationship Id="rId93" Type="http://schemas.openxmlformats.org/officeDocument/2006/relationships/image" Target="media/image74.png"/><Relationship Id="rId189" Type="http://schemas.openxmlformats.org/officeDocument/2006/relationships/image" Target="media/image165.png"/><Relationship Id="rId3" Type="http://schemas.openxmlformats.org/officeDocument/2006/relationships/numbering" Target="numbering.xml"/><Relationship Id="rId214" Type="http://schemas.openxmlformats.org/officeDocument/2006/relationships/image" Target="media/image190.png"/><Relationship Id="rId235" Type="http://schemas.openxmlformats.org/officeDocument/2006/relationships/image" Target="media/image209.png"/><Relationship Id="rId256" Type="http://schemas.openxmlformats.org/officeDocument/2006/relationships/image" Target="media/image226.png"/><Relationship Id="rId277" Type="http://schemas.openxmlformats.org/officeDocument/2006/relationships/image" Target="media/image247.png"/><Relationship Id="rId116" Type="http://schemas.openxmlformats.org/officeDocument/2006/relationships/image" Target="media/image96.png"/><Relationship Id="rId137" Type="http://schemas.openxmlformats.org/officeDocument/2006/relationships/image" Target="media/image115.png"/><Relationship Id="rId158" Type="http://schemas.openxmlformats.org/officeDocument/2006/relationships/image" Target="media/image134.jpeg"/><Relationship Id="rId20" Type="http://schemas.openxmlformats.org/officeDocument/2006/relationships/header" Target="header4.xml"/><Relationship Id="rId41" Type="http://schemas.openxmlformats.org/officeDocument/2006/relationships/image" Target="media/image24.jpeg"/><Relationship Id="rId62" Type="http://schemas.openxmlformats.org/officeDocument/2006/relationships/image" Target="media/image45.jpeg"/><Relationship Id="rId83" Type="http://schemas.openxmlformats.org/officeDocument/2006/relationships/image" Target="media/image64.png"/><Relationship Id="rId179" Type="http://schemas.openxmlformats.org/officeDocument/2006/relationships/image" Target="media/image155.png"/><Relationship Id="rId190" Type="http://schemas.openxmlformats.org/officeDocument/2006/relationships/image" Target="media/image166.png"/><Relationship Id="rId204" Type="http://schemas.openxmlformats.org/officeDocument/2006/relationships/image" Target="media/image180.jpeg"/><Relationship Id="rId225" Type="http://schemas.openxmlformats.org/officeDocument/2006/relationships/image" Target="media/image201.jpeg"/><Relationship Id="rId246" Type="http://schemas.openxmlformats.org/officeDocument/2006/relationships/image" Target="media/image218.png"/><Relationship Id="rId267" Type="http://schemas.openxmlformats.org/officeDocument/2006/relationships/image" Target="media/image237.png"/><Relationship Id="rId288" Type="http://schemas.openxmlformats.org/officeDocument/2006/relationships/theme" Target="theme/theme1.xml"/><Relationship Id="rId106" Type="http://schemas.openxmlformats.org/officeDocument/2006/relationships/image" Target="media/image87.jpeg"/><Relationship Id="rId127" Type="http://schemas.openxmlformats.org/officeDocument/2006/relationships/image" Target="media/image107.png"/><Relationship Id="rId10" Type="http://schemas.openxmlformats.org/officeDocument/2006/relationships/footer" Target="footer1.xml"/><Relationship Id="rId31" Type="http://schemas.openxmlformats.org/officeDocument/2006/relationships/image" Target="media/image15.png"/><Relationship Id="rId52" Type="http://schemas.openxmlformats.org/officeDocument/2006/relationships/image" Target="media/image35.png"/><Relationship Id="rId73" Type="http://schemas.openxmlformats.org/officeDocument/2006/relationships/image" Target="media/image56.png"/><Relationship Id="rId94" Type="http://schemas.openxmlformats.org/officeDocument/2006/relationships/image" Target="media/image75.png"/><Relationship Id="rId148" Type="http://schemas.openxmlformats.org/officeDocument/2006/relationships/image" Target="media/image126.png"/><Relationship Id="rId169" Type="http://schemas.openxmlformats.org/officeDocument/2006/relationships/image" Target="media/image145.png"/><Relationship Id="rId4" Type="http://schemas.openxmlformats.org/officeDocument/2006/relationships/styles" Target="styles.xml"/><Relationship Id="rId180" Type="http://schemas.openxmlformats.org/officeDocument/2006/relationships/image" Target="media/image156.png"/><Relationship Id="rId215" Type="http://schemas.openxmlformats.org/officeDocument/2006/relationships/image" Target="media/image191.png"/><Relationship Id="rId236" Type="http://schemas.openxmlformats.org/officeDocument/2006/relationships/image" Target="media/image210.png"/><Relationship Id="rId257" Type="http://schemas.openxmlformats.org/officeDocument/2006/relationships/image" Target="media/image227.png"/><Relationship Id="rId278" Type="http://schemas.openxmlformats.org/officeDocument/2006/relationships/image" Target="media/image248.png"/><Relationship Id="rId42" Type="http://schemas.openxmlformats.org/officeDocument/2006/relationships/image" Target="media/image25.png"/><Relationship Id="rId84" Type="http://schemas.openxmlformats.org/officeDocument/2006/relationships/image" Target="media/image65.png"/><Relationship Id="rId138" Type="http://schemas.openxmlformats.org/officeDocument/2006/relationships/image" Target="media/image116.png"/><Relationship Id="rId191" Type="http://schemas.openxmlformats.org/officeDocument/2006/relationships/image" Target="media/image167.png"/><Relationship Id="rId205" Type="http://schemas.openxmlformats.org/officeDocument/2006/relationships/image" Target="media/image181.jpeg"/><Relationship Id="rId247" Type="http://schemas.openxmlformats.org/officeDocument/2006/relationships/header" Target="header19.xml"/><Relationship Id="rId107" Type="http://schemas.openxmlformats.org/officeDocument/2006/relationships/image" Target="media/image88.jpeg"/><Relationship Id="rId11" Type="http://schemas.openxmlformats.org/officeDocument/2006/relationships/footer" Target="footer2.xml"/><Relationship Id="rId53" Type="http://schemas.openxmlformats.org/officeDocument/2006/relationships/image" Target="media/image36.png"/><Relationship Id="rId149" Type="http://schemas.openxmlformats.org/officeDocument/2006/relationships/image" Target="media/image127.jpeg"/><Relationship Id="rId95" Type="http://schemas.openxmlformats.org/officeDocument/2006/relationships/image" Target="media/image76.png"/><Relationship Id="rId160" Type="http://schemas.openxmlformats.org/officeDocument/2006/relationships/image" Target="media/image136.png"/><Relationship Id="rId216" Type="http://schemas.openxmlformats.org/officeDocument/2006/relationships/image" Target="media/image192.jpeg"/><Relationship Id="rId258" Type="http://schemas.openxmlformats.org/officeDocument/2006/relationships/image" Target="media/image228.png"/><Relationship Id="rId22" Type="http://schemas.openxmlformats.org/officeDocument/2006/relationships/image" Target="media/image9.jpeg"/><Relationship Id="rId64" Type="http://schemas.openxmlformats.org/officeDocument/2006/relationships/image" Target="media/image47.png"/><Relationship Id="rId118" Type="http://schemas.openxmlformats.org/officeDocument/2006/relationships/image" Target="media/image98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2049"/>
    <customShpInfo spid="_x0000_s2051"/>
    <customShpInfo spid="_x0000_s2050"/>
    <customShpInfo spid="_x0000_s2052"/>
    <customShpInfo spid="_x0000_s2053"/>
    <customShpInfo spid="_x0000_s2054"/>
    <customShpInfo spid="_x0000_s2055"/>
    <customShpInfo spid="_x0000_s2056"/>
    <customShpInfo spid="_x0000_s2057"/>
    <customShpInfo spid="_x0000_s2059"/>
    <customShpInfo spid="_x0000_s2058"/>
    <customShpInfo spid="_x0000_s2060"/>
    <customShpInfo spid="_x0000_s2061"/>
    <customShpInfo spid="_x0000_s2063"/>
    <customShpInfo spid="_x0000_s2062"/>
    <customShpInfo spid="_x0000_s2065"/>
    <customShpInfo spid="_x0000_s2064"/>
    <customShpInfo spid="_x0000_s2067"/>
    <customShpInfo spid="_x0000_s2066"/>
    <customShpInfo spid="_x0000_s2069"/>
    <customShpInfo spid="_x0000_s2068"/>
    <customShpInfo spid="_x0000_s2071"/>
    <customShpInfo spid="_x0000_s2070"/>
    <customShpInfo spid="_x0000_s2073"/>
    <customShpInfo spid="_x0000_s2072"/>
    <customShpInfo spid="_x0000_s2075"/>
    <customShpInfo spid="_x0000_s2074"/>
    <customShpInfo spid="_x0000_s2077"/>
    <customShpInfo spid="_x0000_s2076"/>
    <customShpInfo spid="_x0000_s2079"/>
    <customShpInfo spid="_x0000_s2078"/>
    <customShpInfo spid="_x0000_s2081"/>
    <customShpInfo spid="_x0000_s2080"/>
    <customShpInfo spid="_x0000_s2083"/>
    <customShpInfo spid="_x0000_s2082"/>
    <customShpInfo spid="_x0000_s2085"/>
    <customShpInfo spid="_x0000_s2084"/>
    <customShpInfo spid="_x0000_s2087"/>
    <customShpInfo spid="_x0000_s2086"/>
    <customShpInfo spid="_x0000_s2089"/>
    <customShpInfo spid="_x0000_s2088"/>
    <customShpInfo spid="_x0000_s2091"/>
    <customShpInfo spid="_x0000_s2090"/>
    <customShpInfo spid="_x0000_s2093"/>
    <customShpInfo spid="_x0000_s2092"/>
    <customShpInfo spid="_x0000_s2095"/>
    <customShpInfo spid="_x0000_s2094"/>
    <customShpInfo spid="_x0000_s2097"/>
    <customShpInfo spid="_x0000_s2096"/>
    <customShpInfo spid="_x0000_s1027"/>
    <customShpInfo spid="_x0000_s1028"/>
    <customShpInfo spid="_x0000_s1026"/>
    <customShpInfo spid="_x0000_s1030"/>
    <customShpInfo spid="_x0000_s1031"/>
    <customShpInfo spid="_x0000_s1029"/>
    <customShpInfo spid="_x0000_s1033"/>
    <customShpInfo spid="_x0000_s1034"/>
    <customShpInfo spid="_x0000_s1032"/>
    <customShpInfo spid="_x0000_s1036"/>
    <customShpInfo spid="_x0000_s1037"/>
    <customShpInfo spid="_x0000_s1035"/>
    <customShpInfo spid="_x0000_s1039"/>
    <customShpInfo spid="_x0000_s1040"/>
    <customShpInfo spid="_x0000_s1038"/>
    <customShpInfo spid="_x0000_s1042"/>
    <customShpInfo spid="_x0000_s1043"/>
    <customShpInfo spid="_x0000_s1041"/>
    <customShpInfo spid="_x0000_s1045"/>
    <customShpInfo spid="_x0000_s1046"/>
    <customShpInfo spid="_x0000_s1044"/>
    <customShpInfo spid="_x0000_s1048"/>
    <customShpInfo spid="_x0000_s1049"/>
    <customShpInfo spid="_x0000_s1047"/>
    <customShpInfo spid="_x0000_s1051"/>
    <customShpInfo spid="_x0000_s1052"/>
    <customShpInfo spid="_x0000_s1050"/>
    <customShpInfo spid="_x0000_s1054"/>
    <customShpInfo spid="_x0000_s1055"/>
    <customShpInfo spid="_x0000_s1053"/>
    <customShpInfo spid="_x0000_s1057"/>
    <customShpInfo spid="_x0000_s1058"/>
    <customShpInfo spid="_x0000_s1056"/>
    <customShpInfo spid="_x0000_s1060"/>
    <customShpInfo spid="_x0000_s1061"/>
    <customShpInfo spid="_x0000_s1059"/>
    <customShpInfo spid="_x0000_s1063"/>
    <customShpInfo spid="_x0000_s1064"/>
    <customShpInfo spid="_x0000_s1062"/>
    <customShpInfo spid="_x0000_s1066"/>
    <customShpInfo spid="_x0000_s1067"/>
    <customShpInfo spid="_x0000_s1065"/>
    <customShpInfo spid="_x0000_s1069"/>
    <customShpInfo spid="_x0000_s1070"/>
    <customShpInfo spid="_x0000_s1068"/>
    <customShpInfo spid="_x0000_s1072"/>
    <customShpInfo spid="_x0000_s1073"/>
    <customShpInfo spid="_x0000_s1071"/>
    <customShpInfo spid="_x0000_s1075"/>
    <customShpInfo spid="_x0000_s1076"/>
    <customShpInfo spid="_x0000_s1074"/>
    <customShpInfo spid="_x0000_s1078"/>
    <customShpInfo spid="_x0000_s1079"/>
    <customShpInfo spid="_x0000_s1077"/>
    <customShpInfo spid="_x0000_s1081"/>
    <customShpInfo spid="_x0000_s1082"/>
    <customShpInfo spid="_x0000_s1080"/>
    <customShpInfo spid="_x0000_s1084"/>
    <customShpInfo spid="_x0000_s1085"/>
    <customShpInfo spid="_x0000_s1083"/>
    <customShpInfo spid="_x0000_s1087"/>
    <customShpInfo spid="_x0000_s1088"/>
    <customShpInfo spid="_x0000_s1086"/>
    <customShpInfo spid="_x0000_s1090"/>
    <customShpInfo spid="_x0000_s1091"/>
    <customShpInfo spid="_x0000_s1092"/>
    <customShpInfo spid="_x0000_s1089"/>
    <customShpInfo spid="_x0000_s1094"/>
    <customShpInfo spid="_x0000_s1095"/>
    <customShpInfo spid="_x0000_s1093"/>
    <customShpInfo spid="_x0000_s1097"/>
    <customShpInfo spid="_x0000_s1098"/>
    <customShpInfo spid="_x0000_s1096"/>
    <customShpInfo spid="_x0000_s1100"/>
    <customShpInfo spid="_x0000_s1101"/>
    <customShpInfo spid="_x0000_s1099"/>
    <customShpInfo spid="_x0000_s1103"/>
    <customShpInfo spid="_x0000_s1104"/>
    <customShpInfo spid="_x0000_s1102"/>
    <customShpInfo spid="_x0000_s1106"/>
    <customShpInfo spid="_x0000_s1107"/>
    <customShpInfo spid="_x0000_s1105"/>
    <customShpInfo spid="_x0000_s1109"/>
    <customShpInfo spid="_x0000_s1110"/>
    <customShpInfo spid="_x0000_s1108"/>
    <customShpInfo spid="_x0000_s1112"/>
    <customShpInfo spid="_x0000_s1113"/>
    <customShpInfo spid="_x0000_s1111"/>
    <customShpInfo spid="_x0000_s1115"/>
    <customShpInfo spid="_x0000_s1116"/>
    <customShpInfo spid="_x0000_s1114"/>
    <customShpInfo spid="_x0000_s1118"/>
    <customShpInfo spid="_x0000_s1119"/>
    <customShpInfo spid="_x0000_s1117"/>
    <customShpInfo spid="_x0000_s1121"/>
    <customShpInfo spid="_x0000_s1122"/>
    <customShpInfo spid="_x0000_s1120"/>
    <customShpInfo spid="_x0000_s1124"/>
    <customShpInfo spid="_x0000_s1125"/>
    <customShpInfo spid="_x0000_s1123"/>
    <customShpInfo spid="_x0000_s1127"/>
    <customShpInfo spid="_x0000_s1128"/>
    <customShpInfo spid="_x0000_s1126"/>
    <customShpInfo spid="_x0000_s1130"/>
    <customShpInfo spid="_x0000_s1131"/>
    <customShpInfo spid="_x0000_s1129"/>
    <customShpInfo spid="_x0000_s1133"/>
    <customShpInfo spid="_x0000_s1134"/>
    <customShpInfo spid="_x0000_s1132"/>
    <customShpInfo spid="_x0000_s1136"/>
    <customShpInfo spid="_x0000_s1137"/>
    <customShpInfo spid="_x0000_s1135"/>
    <customShpInfo spid="_x0000_s1139"/>
    <customShpInfo spid="_x0000_s1140"/>
    <customShpInfo spid="_x0000_s1138"/>
    <customShpInfo spid="_x0000_s1142"/>
    <customShpInfo spid="_x0000_s1143"/>
    <customShpInfo spid="_x0000_s1141"/>
    <customShpInfo spid="_x0000_s1145"/>
    <customShpInfo spid="_x0000_s1146"/>
    <customShpInfo spid="_x0000_s1144"/>
    <customShpInfo spid="_x0000_s1148"/>
    <customShpInfo spid="_x0000_s1149"/>
    <customShpInfo spid="_x0000_s1147"/>
    <customShpInfo spid="_x0000_s1151"/>
    <customShpInfo spid="_x0000_s1152"/>
    <customShpInfo spid="_x0000_s1150"/>
    <customShpInfo spid="_x0000_s1154"/>
    <customShpInfo spid="_x0000_s1155"/>
    <customShpInfo spid="_x0000_s1153"/>
    <customShpInfo spid="_x0000_s1157"/>
    <customShpInfo spid="_x0000_s1158"/>
    <customShpInfo spid="_x0000_s1156"/>
    <customShpInfo spid="_x0000_s1160"/>
    <customShpInfo spid="_x0000_s1161"/>
    <customShpInfo spid="_x0000_s1159"/>
    <customShpInfo spid="_x0000_s1163"/>
    <customShpInfo spid="_x0000_s1164"/>
    <customShpInfo spid="_x0000_s1162"/>
    <customShpInfo spid="_x0000_s1166"/>
    <customShpInfo spid="_x0000_s1167"/>
    <customShpInfo spid="_x0000_s1165"/>
    <customShpInfo spid="_x0000_s1169"/>
    <customShpInfo spid="_x0000_s1170"/>
    <customShpInfo spid="_x0000_s1168"/>
    <customShpInfo spid="_x0000_s1172"/>
    <customShpInfo spid="_x0000_s1173"/>
    <customShpInfo spid="_x0000_s1171"/>
    <customShpInfo spid="_x0000_s1175"/>
    <customShpInfo spid="_x0000_s1176"/>
    <customShpInfo spid="_x0000_s1174"/>
    <customShpInfo spid="_x0000_s1178"/>
    <customShpInfo spid="_x0000_s1179"/>
    <customShpInfo spid="_x0000_s1177"/>
    <customShpInfo spid="_x0000_s1181"/>
    <customShpInfo spid="_x0000_s1182"/>
    <customShpInfo spid="_x0000_s1180"/>
    <customShpInfo spid="_x0000_s1184"/>
    <customShpInfo spid="_x0000_s1185"/>
    <customShpInfo spid="_x0000_s1183"/>
    <customShpInfo spid="_x0000_s1187"/>
    <customShpInfo spid="_x0000_s1188"/>
    <customShpInfo spid="_x0000_s1186"/>
    <customShpInfo spid="_x0000_s1190"/>
    <customShpInfo spid="_x0000_s1191"/>
    <customShpInfo spid="_x0000_s1189"/>
    <customShpInfo spid="_x0000_s1193"/>
    <customShpInfo spid="_x0000_s1194"/>
    <customShpInfo spid="_x0000_s1192"/>
    <customShpInfo spid="_x0000_s1196"/>
    <customShpInfo spid="_x0000_s1197"/>
    <customShpInfo spid="_x0000_s1195"/>
    <customShpInfo spid="_x0000_s1199"/>
    <customShpInfo spid="_x0000_s1200"/>
    <customShpInfo spid="_x0000_s1198"/>
    <customShpInfo spid="_x0000_s1202"/>
    <customShpInfo spid="_x0000_s1203"/>
    <customShpInfo spid="_x0000_s1201"/>
    <customShpInfo spid="_x0000_s1205"/>
    <customShpInfo spid="_x0000_s1206"/>
    <customShpInfo spid="_x0000_s1204"/>
    <customShpInfo spid="_x0000_s1208"/>
    <customShpInfo spid="_x0000_s1209"/>
    <customShpInfo spid="_x0000_s1207"/>
    <customShpInfo spid="_x0000_s1211"/>
    <customShpInfo spid="_x0000_s1212"/>
    <customShpInfo spid="_x0000_s1210"/>
    <customShpInfo spid="_x0000_s1214"/>
    <customShpInfo spid="_x0000_s1215"/>
    <customShpInfo spid="_x0000_s1213"/>
    <customShpInfo spid="_x0000_s1217"/>
    <customShpInfo spid="_x0000_s1218"/>
    <customShpInfo spid="_x0000_s1216"/>
    <customShpInfo spid="_x0000_s1220"/>
    <customShpInfo spid="_x0000_s1221"/>
    <customShpInfo spid="_x0000_s1219"/>
    <customShpInfo spid="_x0000_s1223"/>
    <customShpInfo spid="_x0000_s1224"/>
    <customShpInfo spid="_x0000_s1222"/>
    <customShpInfo spid="_x0000_s1226"/>
    <customShpInfo spid="_x0000_s1227"/>
    <customShpInfo spid="_x0000_s1225"/>
    <customShpInfo spid="_x0000_s1229"/>
    <customShpInfo spid="_x0000_s1230"/>
    <customShpInfo spid="_x0000_s1228"/>
    <customShpInfo spid="_x0000_s1232"/>
    <customShpInfo spid="_x0000_s1233"/>
    <customShpInfo spid="_x0000_s1231"/>
    <customShpInfo spid="_x0000_s1235"/>
    <customShpInfo spid="_x0000_s1236"/>
    <customShpInfo spid="_x0000_s1234"/>
    <customShpInfo spid="_x0000_s1238"/>
    <customShpInfo spid="_x0000_s1239"/>
    <customShpInfo spid="_x0000_s1237"/>
    <customShpInfo spid="_x0000_s1241"/>
    <customShpInfo spid="_x0000_s1242"/>
    <customShpInfo spid="_x0000_s1240"/>
    <customShpInfo spid="_x0000_s1244"/>
    <customShpInfo spid="_x0000_s1245"/>
    <customShpInfo spid="_x0000_s1243"/>
    <customShpInfo spid="_x0000_s1247"/>
    <customShpInfo spid="_x0000_s1248"/>
    <customShpInfo spid="_x0000_s1246"/>
    <customShpInfo spid="_x0000_s1250"/>
    <customShpInfo spid="_x0000_s1251"/>
    <customShpInfo spid="_x0000_s1249"/>
    <customShpInfo spid="_x0000_s1253"/>
    <customShpInfo spid="_x0000_s1254"/>
    <customShpInfo spid="_x0000_s1252"/>
    <customShpInfo spid="_x0000_s1256"/>
    <customShpInfo spid="_x0000_s1257"/>
    <customShpInfo spid="_x0000_s1255"/>
    <customShpInfo spid="_x0000_s1259"/>
    <customShpInfo spid="_x0000_s1260"/>
    <customShpInfo spid="_x0000_s1258"/>
    <customShpInfo spid="_x0000_s1262"/>
    <customShpInfo spid="_x0000_s1263"/>
    <customShpInfo spid="_x0000_s1261"/>
    <customShpInfo spid="_x0000_s1265"/>
    <customShpInfo spid="_x0000_s1266"/>
    <customShpInfo spid="_x0000_s1264"/>
    <customShpInfo spid="_x0000_s1268"/>
    <customShpInfo spid="_x0000_s1269"/>
    <customShpInfo spid="_x0000_s1267"/>
    <customShpInfo spid="_x0000_s1271"/>
    <customShpInfo spid="_x0000_s1272"/>
    <customShpInfo spid="_x0000_s1270"/>
    <customShpInfo spid="_x0000_s1274"/>
    <customShpInfo spid="_x0000_s1275"/>
    <customShpInfo spid="_x0000_s1273"/>
    <customShpInfo spid="_x0000_s1277"/>
    <customShpInfo spid="_x0000_s1278"/>
    <customShpInfo spid="_x0000_s1276"/>
    <customShpInfo spid="_x0000_s1280"/>
    <customShpInfo spid="_x0000_s1281"/>
    <customShpInfo spid="_x0000_s1279"/>
    <customShpInfo spid="_x0000_s1283"/>
    <customShpInfo spid="_x0000_s1284"/>
    <customShpInfo spid="_x0000_s1282"/>
    <customShpInfo spid="_x0000_s1286"/>
    <customShpInfo spid="_x0000_s1287"/>
    <customShpInfo spid="_x0000_s1285"/>
    <customShpInfo spid="_x0000_s1289"/>
    <customShpInfo spid="_x0000_s1290"/>
    <customShpInfo spid="_x0000_s1288"/>
    <customShpInfo spid="_x0000_s1292"/>
    <customShpInfo spid="_x0000_s1293"/>
    <customShpInfo spid="_x0000_s1291"/>
    <customShpInfo spid="_x0000_s1295"/>
    <customShpInfo spid="_x0000_s1296"/>
    <customShpInfo spid="_x0000_s1294"/>
    <customShpInfo spid="_x0000_s1298"/>
    <customShpInfo spid="_x0000_s1299"/>
    <customShpInfo spid="_x0000_s1297"/>
    <customShpInfo spid="_x0000_s1301"/>
    <customShpInfo spid="_x0000_s1302"/>
    <customShpInfo spid="_x0000_s1300"/>
    <customShpInfo spid="_x0000_s1304"/>
    <customShpInfo spid="_x0000_s1305"/>
    <customShpInfo spid="_x0000_s1303"/>
    <customShpInfo spid="_x0000_s1307"/>
    <customShpInfo spid="_x0000_s1308"/>
    <customShpInfo spid="_x0000_s1306"/>
    <customShpInfo spid="_x0000_s1310"/>
    <customShpInfo spid="_x0000_s1311"/>
    <customShpInfo spid="_x0000_s1309"/>
    <customShpInfo spid="_x0000_s1313"/>
    <customShpInfo spid="_x0000_s1314"/>
    <customShpInfo spid="_x0000_s1312"/>
    <customShpInfo spid="_x0000_s1316"/>
    <customShpInfo spid="_x0000_s1317"/>
    <customShpInfo spid="_x0000_s1315"/>
    <customShpInfo spid="_x0000_s1319"/>
    <customShpInfo spid="_x0000_s1320"/>
    <customShpInfo spid="_x0000_s1318"/>
    <customShpInfo spid="_x0000_s1322"/>
    <customShpInfo spid="_x0000_s1323"/>
    <customShpInfo spid="_x0000_s1321"/>
    <customShpInfo spid="_x0000_s1325"/>
    <customShpInfo spid="_x0000_s1326"/>
    <customShpInfo spid="_x0000_s1324"/>
    <customShpInfo spid="_x0000_s1328"/>
    <customShpInfo spid="_x0000_s1329"/>
    <customShpInfo spid="_x0000_s1327"/>
    <customShpInfo spid="_x0000_s1331"/>
    <customShpInfo spid="_x0000_s1332"/>
    <customShpInfo spid="_x0000_s1330"/>
    <customShpInfo spid="_x0000_s1334"/>
    <customShpInfo spid="_x0000_s1335"/>
    <customShpInfo spid="_x0000_s1333"/>
    <customShpInfo spid="_x0000_s1337"/>
    <customShpInfo spid="_x0000_s1338"/>
    <customShpInfo spid="_x0000_s1336"/>
    <customShpInfo spid="_x0000_s1340"/>
    <customShpInfo spid="_x0000_s1341"/>
    <customShpInfo spid="_x0000_s1339"/>
    <customShpInfo spid="_x0000_s1343"/>
    <customShpInfo spid="_x0000_s1344"/>
    <customShpInfo spid="_x0000_s1342"/>
    <customShpInfo spid="_x0000_s1346"/>
    <customShpInfo spid="_x0000_s1347"/>
    <customShpInfo spid="_x0000_s1345"/>
    <customShpInfo spid="_x0000_s1349"/>
    <customShpInfo spid="_x0000_s1350"/>
    <customShpInfo spid="_x0000_s1348"/>
    <customShpInfo spid="_x0000_s1352"/>
    <customShpInfo spid="_x0000_s1353"/>
    <customShpInfo spid="_x0000_s1351"/>
    <customShpInfo spid="_x0000_s1355"/>
    <customShpInfo spid="_x0000_s1356"/>
    <customShpInfo spid="_x0000_s1354"/>
    <customShpInfo spid="_x0000_s1358"/>
    <customShpInfo spid="_x0000_s1359"/>
    <customShpInfo spid="_x0000_s1357"/>
    <customShpInfo spid="_x0000_s1361"/>
    <customShpInfo spid="_x0000_s1362"/>
    <customShpInfo spid="_x0000_s1360"/>
    <customShpInfo spid="_x0000_s1364"/>
    <customShpInfo spid="_x0000_s1365"/>
    <customShpInfo spid="_x0000_s1363"/>
    <customShpInfo spid="_x0000_s1367"/>
    <customShpInfo spid="_x0000_s1368"/>
    <customShpInfo spid="_x0000_s1366"/>
    <customShpInfo spid="_x0000_s1370"/>
    <customShpInfo spid="_x0000_s1371"/>
    <customShpInfo spid="_x0000_s1369"/>
    <customShpInfo spid="_x0000_s1373"/>
    <customShpInfo spid="_x0000_s1374"/>
    <customShpInfo spid="_x0000_s1372"/>
    <customShpInfo spid="_x0000_s1376"/>
    <customShpInfo spid="_x0000_s1377"/>
    <customShpInfo spid="_x0000_s1375"/>
    <customShpInfo spid="_x0000_s1379"/>
    <customShpInfo spid="_x0000_s1380"/>
    <customShpInfo spid="_x0000_s1378"/>
    <customShpInfo spid="_x0000_s1382"/>
    <customShpInfo spid="_x0000_s1383"/>
    <customShpInfo spid="_x0000_s1381"/>
    <customShpInfo spid="_x0000_s1385"/>
    <customShpInfo spid="_x0000_s1386"/>
    <customShpInfo spid="_x0000_s1384"/>
    <customShpInfo spid="_x0000_s1388"/>
    <customShpInfo spid="_x0000_s1389"/>
    <customShpInfo spid="_x0000_s1387"/>
    <customShpInfo spid="_x0000_s1391"/>
    <customShpInfo spid="_x0000_s1392"/>
    <customShpInfo spid="_x0000_s1390"/>
    <customShpInfo spid="_x0000_s1394"/>
    <customShpInfo spid="_x0000_s1395"/>
    <customShpInfo spid="_x0000_s1393"/>
    <customShpInfo spid="_x0000_s1397"/>
    <customShpInfo spid="_x0000_s1398"/>
    <customShpInfo spid="_x0000_s1396"/>
    <customShpInfo spid="_x0000_s1400"/>
    <customShpInfo spid="_x0000_s1401"/>
    <customShpInfo spid="_x0000_s1399"/>
    <customShpInfo spid="_x0000_s1403"/>
    <customShpInfo spid="_x0000_s1404"/>
    <customShpInfo spid="_x0000_s1402"/>
    <customShpInfo spid="_x0000_s1406"/>
    <customShpInfo spid="_x0000_s1407"/>
    <customShpInfo spid="_x0000_s1405"/>
    <customShpInfo spid="_x0000_s1409"/>
    <customShpInfo spid="_x0000_s1410"/>
    <customShpInfo spid="_x0000_s1408"/>
    <customShpInfo spid="_x0000_s1412"/>
    <customShpInfo spid="_x0000_s1413"/>
    <customShpInfo spid="_x0000_s1411"/>
    <customShpInfo spid="_x0000_s1415"/>
    <customShpInfo spid="_x0000_s1416"/>
    <customShpInfo spid="_x0000_s1414"/>
    <customShpInfo spid="_x0000_s1418"/>
    <customShpInfo spid="_x0000_s1419"/>
    <customShpInfo spid="_x0000_s1417"/>
    <customShpInfo spid="_x0000_s1421"/>
    <customShpInfo spid="_x0000_s1422"/>
    <customShpInfo spid="_x0000_s1420"/>
    <customShpInfo spid="_x0000_s1424"/>
    <customShpInfo spid="_x0000_s1425"/>
    <customShpInfo spid="_x0000_s1423"/>
    <customShpInfo spid="_x0000_s1427"/>
    <customShpInfo spid="_x0000_s1428"/>
    <customShpInfo spid="_x0000_s1426"/>
    <customShpInfo spid="_x0000_s1430"/>
    <customShpInfo spid="_x0000_s1431"/>
    <customShpInfo spid="_x0000_s1429"/>
    <customShpInfo spid="_x0000_s1433"/>
    <customShpInfo spid="_x0000_s1434"/>
    <customShpInfo spid="_x0000_s1432"/>
    <customShpInfo spid="_x0000_s1436"/>
    <customShpInfo spid="_x0000_s1437"/>
    <customShpInfo spid="_x0000_s1435"/>
    <customShpInfo spid="_x0000_s1439"/>
    <customShpInfo spid="_x0000_s1440"/>
    <customShpInfo spid="_x0000_s1438"/>
    <customShpInfo spid="_x0000_s1442"/>
    <customShpInfo spid="_x0000_s1443"/>
    <customShpInfo spid="_x0000_s1441"/>
    <customShpInfo spid="_x0000_s1445"/>
    <customShpInfo spid="_x0000_s1446"/>
    <customShpInfo spid="_x0000_s1444"/>
    <customShpInfo spid="_x0000_s1448"/>
    <customShpInfo spid="_x0000_s1449"/>
    <customShpInfo spid="_x0000_s1447"/>
    <customShpInfo spid="_x0000_s1451"/>
    <customShpInfo spid="_x0000_s1452"/>
    <customShpInfo spid="_x0000_s1450"/>
    <customShpInfo spid="_x0000_s1454"/>
    <customShpInfo spid="_x0000_s1455"/>
    <customShpInfo spid="_x0000_s1453"/>
    <customShpInfo spid="_x0000_s1457"/>
    <customShpInfo spid="_x0000_s1458"/>
    <customShpInfo spid="_x0000_s1456"/>
  </customShpExts>
</s:customData>
</file>

<file path=customXml/itemProps1.xml><?xml version="1.0" encoding="utf-8"?>
<ds:datastoreItem xmlns:ds="http://schemas.openxmlformats.org/officeDocument/2006/customXml" ds:itemID="{F25D19B4-2E4E-4C02-8975-513CB238006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143</Pages>
  <Words>7305</Words>
  <Characters>41640</Characters>
  <Application>Microsoft Office Word</Application>
  <DocSecurity>0</DocSecurity>
  <Lines>347</Lines>
  <Paragraphs>97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Alison</dc:creator>
  <cp:lastModifiedBy>창우 이</cp:lastModifiedBy>
  <cp:revision>3</cp:revision>
  <cp:lastPrinted>2022-07-08T02:34:00Z</cp:lastPrinted>
  <dcterms:created xsi:type="dcterms:W3CDTF">2023-09-19T06:47:00Z</dcterms:created>
  <dcterms:modified xsi:type="dcterms:W3CDTF">2023-09-19T07:19:00Z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2022-06-10T00:00:00Z</vt:filetime>
  </property>
  <property fmtid="{D5CDD505-2E9C-101B-9397-08002B2CF9AE}" pid="3" name="Creator">
    <vt:lpwstr>oXygen PDF Chemistry Version 20.1 Build 2018-06-05T08:49:40Z</vt:lpwstr>
  </property>
  <property fmtid="{D5CDD505-2E9C-101B-9397-08002B2CF9AE}" pid="4" name="LastSaved">
    <vt:filetime>2022-06-10T00:00:00Z</vt:filetime>
  </property>
  <property fmtid="{D5CDD505-2E9C-101B-9397-08002B2CF9AE}" pid="5" name="KSOProductBuildVer">
    <vt:lpwstr>2052-11.1.0.11744</vt:lpwstr>
  </property>
  <property fmtid="{D5CDD505-2E9C-101B-9397-08002B2CF9AE}" pid="6" name="ICV">
    <vt:lpwstr>BEBC5195E3074389AF6710A8FA36308B</vt:lpwstr>
  </property>
</Properties>
</file>